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C1150" w:rsidRDefault="00BC1150"/>
    <w:p w:rsidR="00BC1150" w:rsidRDefault="00BC1150" w:rsidP="00AA189C"/>
    <w:p w:rsidR="00BC1150" w:rsidRDefault="00BC1150" w:rsidP="00AA189C"/>
    <w:p w:rsidR="00BC1150" w:rsidRDefault="00FE11BE">
      <w:r>
        <w:rPr>
          <w:noProof/>
          <w:lang w:eastAsia="zh-CN"/>
        </w:rPr>
        <mc:AlternateContent>
          <mc:Choice Requires="wps">
            <w:drawing>
              <wp:anchor distT="0" distB="0" distL="114300" distR="114300" simplePos="0" relativeHeight="251656192" behindDoc="0" locked="0" layoutInCell="1" allowOverlap="1" wp14:anchorId="511A6063" wp14:editId="7BF08430">
                <wp:simplePos x="0" y="0"/>
                <wp:positionH relativeFrom="column">
                  <wp:posOffset>2026920</wp:posOffset>
                </wp:positionH>
                <wp:positionV relativeFrom="paragraph">
                  <wp:posOffset>1309040</wp:posOffset>
                </wp:positionV>
                <wp:extent cx="3597275" cy="5397500"/>
                <wp:effectExtent l="0" t="0" r="3175" b="0"/>
                <wp:wrapNone/>
                <wp:docPr id="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7275" cy="5397500"/>
                        </a:xfrm>
                        <a:prstGeom prst="rect">
                          <a:avLst/>
                        </a:prstGeom>
                        <a:solidFill>
                          <a:srgbClr val="FFFF00"/>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06D9A" w:rsidRPr="00764A91" w:rsidRDefault="00806D9A" w:rsidP="002031D0">
                            <w:pPr>
                              <w:pStyle w:val="AISUBTITLE"/>
                              <w:spacing w:before="0" w:after="0" w:line="120" w:lineRule="atLeast"/>
                              <w:rPr>
                                <w:rFonts w:ascii="SimSun" w:eastAsia="SimSun" w:hAnsi="SimSun"/>
                                <w:b/>
                                <w:sz w:val="36"/>
                                <w:szCs w:val="36"/>
                                <w:lang w:eastAsia="zh-CN"/>
                              </w:rPr>
                            </w:pPr>
                            <w:r w:rsidRPr="00764A91">
                              <w:rPr>
                                <w:rFonts w:eastAsia="SimSun" w:hint="eastAsia"/>
                                <w:b/>
                                <w:sz w:val="72"/>
                                <w:szCs w:val="72"/>
                                <w:lang w:eastAsia="zh-CN"/>
                              </w:rPr>
                              <w:t>“换汤不换药？”</w:t>
                            </w:r>
                          </w:p>
                          <w:p w:rsidR="00806D9A" w:rsidRPr="00486D3B" w:rsidRDefault="00806D9A" w:rsidP="002031D0">
                            <w:pPr>
                              <w:pStyle w:val="AISUBTITLE"/>
                              <w:spacing w:before="0" w:after="0" w:line="120" w:lineRule="atLeast"/>
                              <w:rPr>
                                <w:sz w:val="36"/>
                                <w:szCs w:val="36"/>
                              </w:rPr>
                            </w:pPr>
                            <w:r w:rsidRPr="00303AFB">
                              <w:rPr>
                                <w:rFonts w:ascii="SimSun" w:eastAsia="SimSun" w:hAnsi="SimSun" w:hint="eastAsia"/>
                                <w:sz w:val="36"/>
                                <w:szCs w:val="36"/>
                                <w:lang w:eastAsia="zh-CN"/>
                              </w:rPr>
                              <w:t>中国废除劳动教养制度</w:t>
                            </w:r>
                          </w:p>
                          <w:p w:rsidR="00806D9A" w:rsidRDefault="00806D9A" w:rsidP="00A06B14">
                            <w:pPr>
                              <w:pStyle w:val="AISUBTITLE"/>
                            </w:pPr>
                          </w:p>
                          <w:p w:rsidR="00806D9A" w:rsidRDefault="00806D9A">
                            <w:pPr>
                              <w:spacing w:line="246" w:lineRule="exact"/>
                              <w:jc w:val="center"/>
                            </w:pPr>
                          </w:p>
                          <w:p w:rsidR="00806D9A" w:rsidRDefault="00806D9A"/>
                        </w:txbxContent>
                      </wps:txbx>
                      <wps:bodyPr rot="0" vert="horz" wrap="square" lIns="360000" tIns="360000" rIns="360000" bIns="360000" anchor="ctr"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159.6pt;margin-top:103.05pt;width:283.25pt;height:4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" fillcolor="yellow" stroked="f">
                <v:stroke joinstyle="round"/>
                <v:textbox inset="10mm,10mm,10mm,10mm">
                  <w:txbxContent>
                    <w:p w:rsidR="00806D9A" w:rsidRPr="00764A91" w:rsidRDefault="00806D9A" w:rsidP="002031D0">
                      <w:pPr>
                        <w:pStyle w:val="AISUBTITLE"/>
                        <w:spacing w:before="0" w:after="0" w:line="120" w:lineRule="atLeast"/>
                        <w:rPr>
                          <w:rFonts w:ascii="SimSun" w:eastAsia="SimSun" w:hAnsi="SimSun"/>
                          <w:b/>
                          <w:sz w:val="36"/>
                          <w:szCs w:val="36"/>
                          <w:lang w:eastAsia="zh-CN"/>
                        </w:rPr>
                      </w:pPr>
                      <w:r w:rsidRPr="00764A91">
                        <w:rPr>
                          <w:rFonts w:eastAsia="SimSun" w:hint="eastAsia"/>
                          <w:b/>
                          <w:sz w:val="72"/>
                          <w:szCs w:val="72"/>
                          <w:lang w:eastAsia="zh-CN"/>
                        </w:rPr>
                        <w:t>“换汤不换药？”</w:t>
                      </w:r>
                    </w:p>
                    <w:p w:rsidR="00806D9A" w:rsidRPr="00486D3B" w:rsidRDefault="00806D9A" w:rsidP="002031D0">
                      <w:pPr>
                        <w:pStyle w:val="AISUBTITLE"/>
                        <w:spacing w:before="0" w:after="0" w:line="120" w:lineRule="atLeast"/>
                        <w:rPr>
                          <w:sz w:val="36"/>
                          <w:szCs w:val="36"/>
                        </w:rPr>
                      </w:pPr>
                      <w:r w:rsidRPr="00303AFB">
                        <w:rPr>
                          <w:rFonts w:ascii="SimSun" w:eastAsia="SimSun" w:hAnsi="SimSun" w:hint="eastAsia"/>
                          <w:sz w:val="36"/>
                          <w:szCs w:val="36"/>
                          <w:lang w:eastAsia="zh-CN"/>
                        </w:rPr>
                        <w:t>中国废除劳动教养制度</w:t>
                      </w:r>
                    </w:p>
                    <w:p w:rsidR="00806D9A" w:rsidRDefault="00806D9A" w:rsidP="00A06B14">
                      <w:pPr>
                        <w:pStyle w:val="AISUBTITLE"/>
                      </w:pPr>
                    </w:p>
                    <w:p w:rsidR="00806D9A" w:rsidRDefault="00806D9A">
                      <w:pPr>
                        <w:spacing w:line="246" w:lineRule="exact"/>
                        <w:jc w:val="center"/>
                      </w:pPr>
                    </w:p>
                    <w:p w:rsidR="00806D9A" w:rsidRDefault="00806D9A"/>
                  </w:txbxContent>
                </v:textbox>
              </v:shape>
            </w:pict>
          </mc:Fallback>
        </mc:AlternateContent>
      </w:r>
      <w:r w:rsidR="003525BA">
        <w:rPr>
          <w:noProof/>
          <w:lang w:eastAsia="zh-CN"/>
        </w:rPr>
        <w:drawing>
          <wp:anchor distT="0" distB="0" distL="114300" distR="114300" simplePos="0" relativeHeight="251657216" behindDoc="0" locked="0" layoutInCell="1" allowOverlap="1" wp14:anchorId="734BBCEA" wp14:editId="3B9B550B">
            <wp:simplePos x="0" y="0"/>
            <wp:positionH relativeFrom="column">
              <wp:posOffset>2258060</wp:posOffset>
            </wp:positionH>
            <wp:positionV relativeFrom="paragraph">
              <wp:posOffset>5769610</wp:posOffset>
            </wp:positionV>
            <wp:extent cx="3255010" cy="796925"/>
            <wp:effectExtent l="0" t="0" r="2540" b="3175"/>
            <wp:wrapNone/>
            <wp:docPr id="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55010" cy="796925"/>
                    </a:xfrm>
                    <a:prstGeom prst="rect">
                      <a:avLst/>
                    </a:prstGeom>
                    <a:noFill/>
                  </pic:spPr>
                </pic:pic>
              </a:graphicData>
            </a:graphic>
            <wp14:sizeRelH relativeFrom="page">
              <wp14:pctWidth>0</wp14:pctWidth>
            </wp14:sizeRelH>
            <wp14:sizeRelV relativeFrom="page">
              <wp14:pctHeight>0</wp14:pctHeight>
            </wp14:sizeRelV>
          </wp:anchor>
        </w:drawing>
      </w:r>
    </w:p>
    <w:p w:rsidR="00BC1150" w:rsidRDefault="00221760" w:rsidP="001B6144">
      <w:r>
        <w:rPr>
          <w:noProof/>
          <w:lang w:eastAsia="zh-CN"/>
        </w:rPr>
        <w:lastRenderedPageBreak/>
        <mc:AlternateContent>
          <mc:Choice Requires="wps">
            <w:drawing>
              <wp:anchor distT="0" distB="0" distL="114935" distR="114935" simplePos="0" relativeHeight="251661312" behindDoc="1" locked="0" layoutInCell="1" allowOverlap="0" wp14:anchorId="70FE7537" wp14:editId="6CE3A1BC">
                <wp:simplePos x="0" y="0"/>
                <wp:positionH relativeFrom="column">
                  <wp:posOffset>31090</wp:posOffset>
                </wp:positionH>
                <wp:positionV relativeFrom="line">
                  <wp:posOffset>1982</wp:posOffset>
                </wp:positionV>
                <wp:extent cx="4553585" cy="4032250"/>
                <wp:effectExtent l="0" t="0" r="18415" b="6350"/>
                <wp:wrapNone/>
                <wp:docPr id="1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3585" cy="4032250"/>
                        </a:xfrm>
                        <a:prstGeom prst="rect">
                          <a:avLst/>
                        </a:prstGeom>
                        <a:noFill/>
                        <a:ln>
                          <a:noFill/>
                        </a:ln>
                        <a:effectLst/>
                        <a:extLst>
                          <a:ext uri="{909E8E84-426E-40DD-AFC4-6F175D3DCCD1}">
                            <a14:hiddenFill xmlns:a14="http://schemas.microsoft.com/office/drawing/2010/main">
                              <a:solidFill>
                                <a:srgbClr val="D9D9D9"/>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1760" w:rsidRPr="002639C3" w:rsidRDefault="00221760" w:rsidP="00221760">
                            <w:pPr>
                              <w:pStyle w:val="AIFlyleafText"/>
                            </w:pPr>
                            <w:r w:rsidRPr="00303AFB">
                              <w:rPr>
                                <w:rFonts w:ascii="SimSun" w:eastAsia="SimSun" w:hAnsi="SimSun" w:hint="eastAsia"/>
                                <w:lang w:eastAsia="zh-CN"/>
                              </w:rPr>
                              <w:t>国际特赦组织出版物</w:t>
                            </w:r>
                          </w:p>
                          <w:p w:rsidR="00221760" w:rsidRPr="002639C3" w:rsidRDefault="00221760" w:rsidP="00221760">
                            <w:pPr>
                              <w:pStyle w:val="AIFlyleafText"/>
                            </w:pPr>
                          </w:p>
                          <w:p w:rsidR="00221760" w:rsidRPr="002639C3" w:rsidRDefault="00221760" w:rsidP="00221760">
                            <w:pPr>
                              <w:pStyle w:val="AIFlyleafText"/>
                            </w:pPr>
                            <w:r w:rsidRPr="00303AFB">
                              <w:rPr>
                                <w:rFonts w:ascii="SimSun" w:eastAsia="SimSun" w:hAnsi="SimSun" w:hint="eastAsia"/>
                                <w:lang w:eastAsia="zh-CN"/>
                              </w:rPr>
                              <w:t>国际特赦组织</w:t>
                            </w:r>
                            <w:r w:rsidRPr="000D78D0">
                              <w:rPr>
                                <w:rFonts w:eastAsia="SimSun"/>
                                <w:lang w:eastAsia="zh-CN"/>
                              </w:rPr>
                              <w:t>2013</w:t>
                            </w:r>
                            <w:r w:rsidRPr="00303AFB">
                              <w:rPr>
                                <w:rFonts w:ascii="SimSun" w:eastAsia="SimSun" w:hAnsi="SimSun" w:hint="eastAsia"/>
                                <w:lang w:eastAsia="zh-CN"/>
                              </w:rPr>
                              <w:t>年首次出版</w:t>
                            </w:r>
                          </w:p>
                          <w:p w:rsidR="00221760" w:rsidRPr="002639C3" w:rsidRDefault="00221760" w:rsidP="00221760">
                            <w:pPr>
                              <w:pStyle w:val="AIFlyleafText"/>
                            </w:pPr>
                            <w:r w:rsidRPr="002639C3">
                              <w:t>International Secretariat</w:t>
                            </w:r>
                          </w:p>
                          <w:p w:rsidR="00221760" w:rsidRPr="002639C3" w:rsidRDefault="00221760" w:rsidP="00221760">
                            <w:pPr>
                              <w:pStyle w:val="AIFlyleafText"/>
                            </w:pPr>
                            <w:r w:rsidRPr="002639C3">
                              <w:t xml:space="preserve">Peter </w:t>
                            </w:r>
                            <w:proofErr w:type="spellStart"/>
                            <w:r w:rsidRPr="002639C3">
                              <w:t>Benenson</w:t>
                            </w:r>
                            <w:proofErr w:type="spellEnd"/>
                            <w:r w:rsidRPr="002639C3">
                              <w:t xml:space="preserve"> House</w:t>
                            </w:r>
                          </w:p>
                          <w:p w:rsidR="00221760" w:rsidRPr="002639C3" w:rsidRDefault="00221760" w:rsidP="00221760">
                            <w:pPr>
                              <w:pStyle w:val="AIFlyleafText"/>
                            </w:pPr>
                            <w:r w:rsidRPr="002639C3">
                              <w:t>1 Easton Street</w:t>
                            </w:r>
                          </w:p>
                          <w:p w:rsidR="00221760" w:rsidRPr="002639C3" w:rsidRDefault="00221760" w:rsidP="00221760">
                            <w:pPr>
                              <w:pStyle w:val="AIFlyleafText"/>
                            </w:pPr>
                            <w:r w:rsidRPr="002639C3">
                              <w:t>London WC1X 0DW</w:t>
                            </w:r>
                          </w:p>
                          <w:p w:rsidR="00221760" w:rsidRPr="002639C3" w:rsidRDefault="00221760" w:rsidP="00221760">
                            <w:pPr>
                              <w:pStyle w:val="AIFlyleafText"/>
                            </w:pPr>
                            <w:r w:rsidRPr="002639C3">
                              <w:t>United Kingdom</w:t>
                            </w:r>
                          </w:p>
                          <w:p w:rsidR="00221760" w:rsidRPr="002639C3" w:rsidRDefault="00221760" w:rsidP="00221760">
                            <w:pPr>
                              <w:pStyle w:val="AIFlyleafText"/>
                            </w:pPr>
                            <w:r w:rsidRPr="002639C3">
                              <w:t>www.amnesty.org</w:t>
                            </w:r>
                          </w:p>
                          <w:p w:rsidR="00221760" w:rsidRPr="002639C3" w:rsidRDefault="00221760" w:rsidP="00221760">
                            <w:pPr>
                              <w:pStyle w:val="AIFlyleafText"/>
                            </w:pPr>
                          </w:p>
                          <w:p w:rsidR="00221760" w:rsidRPr="002639C3" w:rsidRDefault="00221760" w:rsidP="00221760">
                            <w:pPr>
                              <w:pStyle w:val="AIFlyleafText"/>
                            </w:pPr>
                            <w:proofErr w:type="spellStart"/>
                            <w:r w:rsidRPr="00EA5511">
                              <w:rPr>
                                <w:rFonts w:ascii="SimSun" w:eastAsia="SimSun" w:hAnsi="SimSun" w:cs="SimSun" w:hint="eastAsia"/>
                                <w:szCs w:val="16"/>
                              </w:rPr>
                              <w:t>国际特赦组织版权所有</w:t>
                            </w:r>
                            <w:proofErr w:type="spellEnd"/>
                            <w:r w:rsidRPr="002639C3">
                              <w:t>©</w:t>
                            </w:r>
                            <w:r>
                              <w:t>2013</w:t>
                            </w:r>
                          </w:p>
                          <w:p w:rsidR="00221760" w:rsidRPr="002639C3" w:rsidRDefault="00221760" w:rsidP="00221760">
                            <w:pPr>
                              <w:pStyle w:val="AIFlyleafText"/>
                            </w:pPr>
                          </w:p>
                          <w:p w:rsidR="00221760" w:rsidRPr="002639C3" w:rsidRDefault="00221760" w:rsidP="00221760">
                            <w:pPr>
                              <w:pStyle w:val="AIFlyleafText"/>
                            </w:pPr>
                            <w:r w:rsidRPr="00303AFB">
                              <w:rPr>
                                <w:rFonts w:ascii="SimSun" w:eastAsia="SimSun" w:hAnsi="SimSun" w:hint="eastAsia"/>
                                <w:lang w:eastAsia="zh-CN"/>
                              </w:rPr>
                              <w:t>索引号：</w:t>
                            </w:r>
                            <w:r>
                              <w:t>ASA 17/042/2013</w:t>
                            </w:r>
                          </w:p>
                          <w:p w:rsidR="00221760" w:rsidRPr="002639C3" w:rsidRDefault="00221760" w:rsidP="00221760">
                            <w:pPr>
                              <w:pStyle w:val="AIFlyleafText"/>
                            </w:pPr>
                            <w:r w:rsidRPr="00303AFB">
                              <w:rPr>
                                <w:rFonts w:ascii="SimSun" w:eastAsia="SimSun" w:hAnsi="SimSun" w:hint="eastAsia"/>
                                <w:lang w:eastAsia="zh-CN"/>
                              </w:rPr>
                              <w:t>原文：英文</w:t>
                            </w:r>
                          </w:p>
                          <w:p w:rsidR="00221760" w:rsidRPr="002639C3" w:rsidRDefault="00221760" w:rsidP="00221760">
                            <w:pPr>
                              <w:pStyle w:val="AIFlyleafText"/>
                            </w:pPr>
                            <w:r w:rsidRPr="00303AFB">
                              <w:rPr>
                                <w:rFonts w:ascii="SimSun" w:eastAsia="SimSun" w:hAnsi="SimSun" w:hint="eastAsia"/>
                                <w:lang w:eastAsia="zh-CN"/>
                              </w:rPr>
                              <w:t>英国国际特赦组织国际秘书处印刷</w:t>
                            </w:r>
                          </w:p>
                          <w:p w:rsidR="00221760" w:rsidRDefault="00221760" w:rsidP="00221760">
                            <w:pPr>
                              <w:pStyle w:val="AIFlyleafText"/>
                              <w:rPr>
                                <w:lang w:eastAsia="zh-CN"/>
                              </w:rPr>
                            </w:pPr>
                          </w:p>
                          <w:p w:rsidR="00221760" w:rsidRPr="002639C3" w:rsidRDefault="00221760" w:rsidP="00221760">
                            <w:pPr>
                              <w:pStyle w:val="AIFlyleafText"/>
                              <w:rPr>
                                <w:lang w:eastAsia="zh-CN"/>
                              </w:rPr>
                            </w:pPr>
                          </w:p>
                          <w:p w:rsidR="00221760" w:rsidRPr="002639C3" w:rsidRDefault="00221760" w:rsidP="00221760">
                            <w:pPr>
                              <w:pStyle w:val="AIFlyleafText"/>
                              <w:rPr>
                                <w:lang w:eastAsia="zh-CN"/>
                              </w:rPr>
                            </w:pPr>
                            <w:r>
                              <w:rPr>
                                <w:rFonts w:hint="eastAsia"/>
                                <w:lang w:eastAsia="zh-CN"/>
                              </w:rPr>
                              <w:t>版权所有。本出版物受版权制约，但用于宣传、运动和教学目</w:t>
                            </w:r>
                          </w:p>
                          <w:p w:rsidR="00221760" w:rsidRPr="002639C3" w:rsidRDefault="00221760" w:rsidP="00221760">
                            <w:pPr>
                              <w:pStyle w:val="AIFlyleafText"/>
                              <w:rPr>
                                <w:lang w:eastAsia="zh-CN"/>
                              </w:rPr>
                            </w:pPr>
                            <w:r>
                              <w:rPr>
                                <w:rFonts w:hint="eastAsia"/>
                                <w:lang w:eastAsia="zh-CN"/>
                              </w:rPr>
                              <w:t>的，可以任何方式免费复制，但不能转售本出版物。版权所有</w:t>
                            </w:r>
                          </w:p>
                          <w:p w:rsidR="00221760" w:rsidRPr="002639C3" w:rsidRDefault="00221760" w:rsidP="00221760">
                            <w:pPr>
                              <w:pStyle w:val="AIFlyleafText"/>
                              <w:rPr>
                                <w:lang w:eastAsia="zh-CN"/>
                              </w:rPr>
                            </w:pPr>
                            <w:r>
                              <w:rPr>
                                <w:rFonts w:hint="eastAsia"/>
                                <w:lang w:eastAsia="zh-CN"/>
                              </w:rPr>
                              <w:t>者要求所有此类用途须向他们登记，以评估影响。要在其他任</w:t>
                            </w:r>
                          </w:p>
                          <w:p w:rsidR="00221760" w:rsidRPr="002639C3" w:rsidRDefault="00221760" w:rsidP="00221760">
                            <w:pPr>
                              <w:pStyle w:val="AIFlyleafText"/>
                              <w:rPr>
                                <w:lang w:eastAsia="zh-CN"/>
                              </w:rPr>
                            </w:pPr>
                            <w:proofErr w:type="gramStart"/>
                            <w:r>
                              <w:rPr>
                                <w:rFonts w:hint="eastAsia"/>
                                <w:lang w:eastAsia="zh-CN"/>
                              </w:rPr>
                              <w:t>何情况</w:t>
                            </w:r>
                            <w:proofErr w:type="gramEnd"/>
                            <w:r>
                              <w:rPr>
                                <w:rFonts w:hint="eastAsia"/>
                                <w:lang w:eastAsia="zh-CN"/>
                              </w:rPr>
                              <w:t>下复制本出版物，或在其他出版物上转载，翻译或修改，</w:t>
                            </w:r>
                          </w:p>
                          <w:p w:rsidR="00221760" w:rsidRPr="002639C3" w:rsidRDefault="00221760" w:rsidP="00221760">
                            <w:pPr>
                              <w:pStyle w:val="AIFlyleafText"/>
                              <w:rPr>
                                <w:lang w:eastAsia="zh-CN"/>
                              </w:rPr>
                            </w:pPr>
                            <w:r>
                              <w:rPr>
                                <w:rFonts w:hint="eastAsia"/>
                                <w:lang w:eastAsia="zh-CN"/>
                              </w:rPr>
                              <w:t>必须要事先取得出版者的书面同意，而且可能需要付费。如欲</w:t>
                            </w:r>
                          </w:p>
                          <w:p w:rsidR="00221760" w:rsidRDefault="00221760" w:rsidP="00221760">
                            <w:pPr>
                              <w:pStyle w:val="AIFlyleafText"/>
                              <w:rPr>
                                <w:lang w:eastAsia="zh-CN"/>
                              </w:rPr>
                            </w:pPr>
                            <w:r>
                              <w:rPr>
                                <w:rFonts w:hint="eastAsia"/>
                                <w:lang w:eastAsia="zh-CN"/>
                              </w:rPr>
                              <w:t>取得版权所有者允许，或有任何其他查询，</w:t>
                            </w:r>
                            <w:r w:rsidRPr="00E51E7E">
                              <w:rPr>
                                <w:rFonts w:hint="eastAsia"/>
                                <w:lang w:eastAsia="zh-CN"/>
                              </w:rPr>
                              <w:t>请联</w:t>
                            </w:r>
                          </w:p>
                          <w:p w:rsidR="00221760" w:rsidRPr="002639C3" w:rsidRDefault="00221760" w:rsidP="00221760">
                            <w:pPr>
                              <w:pStyle w:val="AIFlyleafText"/>
                              <w:rPr>
                                <w:lang w:eastAsia="zh-CN"/>
                              </w:rPr>
                            </w:pPr>
                            <w:r w:rsidRPr="00E51E7E">
                              <w:t>copyright@amnesty.org</w:t>
                            </w:r>
                            <w:r>
                              <w:rPr>
                                <w:rFonts w:hint="eastAsia"/>
                                <w:lang w:eastAsia="zh-CN"/>
                              </w:rPr>
                              <w:t>。</w:t>
                            </w:r>
                          </w:p>
                          <w:p w:rsidR="00221760" w:rsidRPr="002639C3" w:rsidRDefault="00221760" w:rsidP="00221760">
                            <w:pPr>
                              <w:pStyle w:val="AIFlyleafText"/>
                            </w:pPr>
                          </w:p>
                          <w:p w:rsidR="00221760" w:rsidRPr="002639C3" w:rsidRDefault="00221760" w:rsidP="00221760">
                            <w:pPr>
                              <w:pStyle w:val="AIFlyleafText"/>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7" type="#_x0000_t202" style="position:absolute;margin-left:2.45pt;margin-top:.15pt;width:358.55pt;height:317.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" o:allowoverlap="f" filled="f" fillcolor="#d9d9d9" stroked="f">
                <v:textbox inset="0,0,0,0">
                  <w:txbxContent>
                    <w:p w:rsidR="00221760" w:rsidRPr="002639C3" w:rsidRDefault="00221760" w:rsidP="00221760">
                      <w:pPr>
                        <w:pStyle w:val="AIFlyleafText"/>
                      </w:pPr>
                      <w:r w:rsidRPr="00303AFB">
                        <w:rPr>
                          <w:rFonts w:ascii="SimSun" w:eastAsia="SimSun" w:hAnsi="SimSun" w:hint="eastAsia"/>
                          <w:lang w:eastAsia="zh-CN"/>
                        </w:rPr>
                        <w:t>国际特赦组织出版物</w:t>
                      </w:r>
                    </w:p>
                    <w:p w:rsidR="00221760" w:rsidRPr="002639C3" w:rsidRDefault="00221760" w:rsidP="00221760">
                      <w:pPr>
                        <w:pStyle w:val="AIFlyleafText"/>
                      </w:pPr>
                    </w:p>
                    <w:p w:rsidR="00221760" w:rsidRPr="002639C3" w:rsidRDefault="00221760" w:rsidP="00221760">
                      <w:pPr>
                        <w:pStyle w:val="AIFlyleafText"/>
                      </w:pPr>
                      <w:r w:rsidRPr="00303AFB">
                        <w:rPr>
                          <w:rFonts w:ascii="SimSun" w:eastAsia="SimSun" w:hAnsi="SimSun" w:hint="eastAsia"/>
                          <w:lang w:eastAsia="zh-CN"/>
                        </w:rPr>
                        <w:t>国际特赦组织</w:t>
                      </w:r>
                      <w:r w:rsidRPr="000D78D0">
                        <w:rPr>
                          <w:rFonts w:eastAsia="SimSun"/>
                          <w:lang w:eastAsia="zh-CN"/>
                        </w:rPr>
                        <w:t>2013</w:t>
                      </w:r>
                      <w:r w:rsidRPr="00303AFB">
                        <w:rPr>
                          <w:rFonts w:ascii="SimSun" w:eastAsia="SimSun" w:hAnsi="SimSun" w:hint="eastAsia"/>
                          <w:lang w:eastAsia="zh-CN"/>
                        </w:rPr>
                        <w:t>年首次出版</w:t>
                      </w:r>
                    </w:p>
                    <w:p w:rsidR="00221760" w:rsidRPr="002639C3" w:rsidRDefault="00221760" w:rsidP="00221760">
                      <w:pPr>
                        <w:pStyle w:val="AIFlyleafText"/>
                      </w:pPr>
                      <w:r w:rsidRPr="002639C3">
                        <w:t>International Secretariat</w:t>
                      </w:r>
                    </w:p>
                    <w:p w:rsidR="00221760" w:rsidRPr="002639C3" w:rsidRDefault="00221760" w:rsidP="00221760">
                      <w:pPr>
                        <w:pStyle w:val="AIFlyleafText"/>
                      </w:pPr>
                      <w:r w:rsidRPr="002639C3">
                        <w:t xml:space="preserve">Peter </w:t>
                      </w:r>
                      <w:proofErr w:type="spellStart"/>
                      <w:r w:rsidRPr="002639C3">
                        <w:t>Benenson</w:t>
                      </w:r>
                      <w:proofErr w:type="spellEnd"/>
                      <w:r w:rsidRPr="002639C3">
                        <w:t xml:space="preserve"> House</w:t>
                      </w:r>
                    </w:p>
                    <w:p w:rsidR="00221760" w:rsidRPr="002639C3" w:rsidRDefault="00221760" w:rsidP="00221760">
                      <w:pPr>
                        <w:pStyle w:val="AIFlyleafText"/>
                      </w:pPr>
                      <w:r w:rsidRPr="002639C3">
                        <w:t>1 Easton Street</w:t>
                      </w:r>
                    </w:p>
                    <w:p w:rsidR="00221760" w:rsidRPr="002639C3" w:rsidRDefault="00221760" w:rsidP="00221760">
                      <w:pPr>
                        <w:pStyle w:val="AIFlyleafText"/>
                      </w:pPr>
                      <w:r w:rsidRPr="002639C3">
                        <w:t>London WC1X 0DW</w:t>
                      </w:r>
                    </w:p>
                    <w:p w:rsidR="00221760" w:rsidRPr="002639C3" w:rsidRDefault="00221760" w:rsidP="00221760">
                      <w:pPr>
                        <w:pStyle w:val="AIFlyleafText"/>
                      </w:pPr>
                      <w:r w:rsidRPr="002639C3">
                        <w:t>United Kingdom</w:t>
                      </w:r>
                    </w:p>
                    <w:p w:rsidR="00221760" w:rsidRPr="002639C3" w:rsidRDefault="00221760" w:rsidP="00221760">
                      <w:pPr>
                        <w:pStyle w:val="AIFlyleafText"/>
                      </w:pPr>
                      <w:r w:rsidRPr="002639C3">
                        <w:t>www.amnesty.org</w:t>
                      </w:r>
                    </w:p>
                    <w:p w:rsidR="00221760" w:rsidRPr="002639C3" w:rsidRDefault="00221760" w:rsidP="00221760">
                      <w:pPr>
                        <w:pStyle w:val="AIFlyleafText"/>
                      </w:pPr>
                    </w:p>
                    <w:p w:rsidR="00221760" w:rsidRPr="002639C3" w:rsidRDefault="00221760" w:rsidP="00221760">
                      <w:pPr>
                        <w:pStyle w:val="AIFlyleafText"/>
                      </w:pPr>
                      <w:proofErr w:type="spellStart"/>
                      <w:r w:rsidRPr="00EA5511">
                        <w:rPr>
                          <w:rFonts w:ascii="SimSun" w:eastAsia="SimSun" w:hAnsi="SimSun" w:cs="SimSun" w:hint="eastAsia"/>
                          <w:szCs w:val="16"/>
                        </w:rPr>
                        <w:t>国际特赦组织版权所有</w:t>
                      </w:r>
                      <w:proofErr w:type="spellEnd"/>
                      <w:r w:rsidRPr="002639C3">
                        <w:t>©</w:t>
                      </w:r>
                      <w:r>
                        <w:t>2013</w:t>
                      </w:r>
                    </w:p>
                    <w:p w:rsidR="00221760" w:rsidRPr="002639C3" w:rsidRDefault="00221760" w:rsidP="00221760">
                      <w:pPr>
                        <w:pStyle w:val="AIFlyleafText"/>
                      </w:pPr>
                    </w:p>
                    <w:p w:rsidR="00221760" w:rsidRPr="002639C3" w:rsidRDefault="00221760" w:rsidP="00221760">
                      <w:pPr>
                        <w:pStyle w:val="AIFlyleafText"/>
                      </w:pPr>
                      <w:r w:rsidRPr="00303AFB">
                        <w:rPr>
                          <w:rFonts w:ascii="SimSun" w:eastAsia="SimSun" w:hAnsi="SimSun" w:hint="eastAsia"/>
                          <w:lang w:eastAsia="zh-CN"/>
                        </w:rPr>
                        <w:t>索引号：</w:t>
                      </w:r>
                      <w:r>
                        <w:t>ASA 17/042/2013</w:t>
                      </w:r>
                    </w:p>
                    <w:p w:rsidR="00221760" w:rsidRPr="002639C3" w:rsidRDefault="00221760" w:rsidP="00221760">
                      <w:pPr>
                        <w:pStyle w:val="AIFlyleafText"/>
                      </w:pPr>
                      <w:r w:rsidRPr="00303AFB">
                        <w:rPr>
                          <w:rFonts w:ascii="SimSun" w:eastAsia="SimSun" w:hAnsi="SimSun" w:hint="eastAsia"/>
                          <w:lang w:eastAsia="zh-CN"/>
                        </w:rPr>
                        <w:t>原文：英文</w:t>
                      </w:r>
                    </w:p>
                    <w:p w:rsidR="00221760" w:rsidRPr="002639C3" w:rsidRDefault="00221760" w:rsidP="00221760">
                      <w:pPr>
                        <w:pStyle w:val="AIFlyleafText"/>
                      </w:pPr>
                      <w:r w:rsidRPr="00303AFB">
                        <w:rPr>
                          <w:rFonts w:ascii="SimSun" w:eastAsia="SimSun" w:hAnsi="SimSun" w:hint="eastAsia"/>
                          <w:lang w:eastAsia="zh-CN"/>
                        </w:rPr>
                        <w:t>英国国际特赦组织国际秘书处印刷</w:t>
                      </w:r>
                    </w:p>
                    <w:p w:rsidR="00221760" w:rsidRDefault="00221760" w:rsidP="00221760">
                      <w:pPr>
                        <w:pStyle w:val="AIFlyleafText"/>
                        <w:rPr>
                          <w:lang w:eastAsia="zh-CN"/>
                        </w:rPr>
                      </w:pPr>
                    </w:p>
                    <w:p w:rsidR="00221760" w:rsidRPr="002639C3" w:rsidRDefault="00221760" w:rsidP="00221760">
                      <w:pPr>
                        <w:pStyle w:val="AIFlyleafText"/>
                        <w:rPr>
                          <w:lang w:eastAsia="zh-CN"/>
                        </w:rPr>
                      </w:pPr>
                    </w:p>
                    <w:p w:rsidR="00221760" w:rsidRPr="002639C3" w:rsidRDefault="00221760" w:rsidP="00221760">
                      <w:pPr>
                        <w:pStyle w:val="AIFlyleafText"/>
                        <w:rPr>
                          <w:lang w:eastAsia="zh-CN"/>
                        </w:rPr>
                      </w:pPr>
                      <w:r>
                        <w:rPr>
                          <w:rFonts w:hint="eastAsia"/>
                          <w:lang w:eastAsia="zh-CN"/>
                        </w:rPr>
                        <w:t>版权所有。本出版物受版权制约，但用于宣传、运动和教学目</w:t>
                      </w:r>
                    </w:p>
                    <w:p w:rsidR="00221760" w:rsidRPr="002639C3" w:rsidRDefault="00221760" w:rsidP="00221760">
                      <w:pPr>
                        <w:pStyle w:val="AIFlyleafText"/>
                        <w:rPr>
                          <w:lang w:eastAsia="zh-CN"/>
                        </w:rPr>
                      </w:pPr>
                      <w:r>
                        <w:rPr>
                          <w:rFonts w:hint="eastAsia"/>
                          <w:lang w:eastAsia="zh-CN"/>
                        </w:rPr>
                        <w:t>的，可以任何方式免费复制，但不能转售本出版物。版权所有</w:t>
                      </w:r>
                    </w:p>
                    <w:p w:rsidR="00221760" w:rsidRPr="002639C3" w:rsidRDefault="00221760" w:rsidP="00221760">
                      <w:pPr>
                        <w:pStyle w:val="AIFlyleafText"/>
                        <w:rPr>
                          <w:lang w:eastAsia="zh-CN"/>
                        </w:rPr>
                      </w:pPr>
                      <w:r>
                        <w:rPr>
                          <w:rFonts w:hint="eastAsia"/>
                          <w:lang w:eastAsia="zh-CN"/>
                        </w:rPr>
                        <w:t>者要求所有此类用途须向他们登记，以评估影响。要在其他任</w:t>
                      </w:r>
                    </w:p>
                    <w:p w:rsidR="00221760" w:rsidRPr="002639C3" w:rsidRDefault="00221760" w:rsidP="00221760">
                      <w:pPr>
                        <w:pStyle w:val="AIFlyleafText"/>
                        <w:rPr>
                          <w:lang w:eastAsia="zh-CN"/>
                        </w:rPr>
                      </w:pPr>
                      <w:proofErr w:type="gramStart"/>
                      <w:r>
                        <w:rPr>
                          <w:rFonts w:hint="eastAsia"/>
                          <w:lang w:eastAsia="zh-CN"/>
                        </w:rPr>
                        <w:t>何情况</w:t>
                      </w:r>
                      <w:proofErr w:type="gramEnd"/>
                      <w:r>
                        <w:rPr>
                          <w:rFonts w:hint="eastAsia"/>
                          <w:lang w:eastAsia="zh-CN"/>
                        </w:rPr>
                        <w:t>下复制本出版物，或在其他出版物上转载，翻译或修改，</w:t>
                      </w:r>
                    </w:p>
                    <w:p w:rsidR="00221760" w:rsidRPr="002639C3" w:rsidRDefault="00221760" w:rsidP="00221760">
                      <w:pPr>
                        <w:pStyle w:val="AIFlyleafText"/>
                        <w:rPr>
                          <w:lang w:eastAsia="zh-CN"/>
                        </w:rPr>
                      </w:pPr>
                      <w:r>
                        <w:rPr>
                          <w:rFonts w:hint="eastAsia"/>
                          <w:lang w:eastAsia="zh-CN"/>
                        </w:rPr>
                        <w:t>必须要事先取得出版者的书面同意，而且可能需要付费。如欲</w:t>
                      </w:r>
                    </w:p>
                    <w:p w:rsidR="00221760" w:rsidRDefault="00221760" w:rsidP="00221760">
                      <w:pPr>
                        <w:pStyle w:val="AIFlyleafText"/>
                        <w:rPr>
                          <w:lang w:eastAsia="zh-CN"/>
                        </w:rPr>
                      </w:pPr>
                      <w:r>
                        <w:rPr>
                          <w:rFonts w:hint="eastAsia"/>
                          <w:lang w:eastAsia="zh-CN"/>
                        </w:rPr>
                        <w:t>取得版权所有者允许，或有任何其他查询，</w:t>
                      </w:r>
                      <w:r w:rsidRPr="00E51E7E">
                        <w:rPr>
                          <w:rFonts w:hint="eastAsia"/>
                          <w:lang w:eastAsia="zh-CN"/>
                        </w:rPr>
                        <w:t>请联</w:t>
                      </w:r>
                    </w:p>
                    <w:p w:rsidR="00221760" w:rsidRPr="002639C3" w:rsidRDefault="00221760" w:rsidP="00221760">
                      <w:pPr>
                        <w:pStyle w:val="AIFlyleafText"/>
                        <w:rPr>
                          <w:lang w:eastAsia="zh-CN"/>
                        </w:rPr>
                      </w:pPr>
                      <w:r w:rsidRPr="00E51E7E">
                        <w:t>copyright@amnesty.org</w:t>
                      </w:r>
                      <w:r>
                        <w:rPr>
                          <w:rFonts w:hint="eastAsia"/>
                          <w:lang w:eastAsia="zh-CN"/>
                        </w:rPr>
                        <w:t>。</w:t>
                      </w:r>
                    </w:p>
                    <w:p w:rsidR="00221760" w:rsidRPr="002639C3" w:rsidRDefault="00221760" w:rsidP="00221760">
                      <w:pPr>
                        <w:pStyle w:val="AIFlyleafText"/>
                      </w:pPr>
                    </w:p>
                    <w:p w:rsidR="00221760" w:rsidRPr="002639C3" w:rsidRDefault="00221760" w:rsidP="00221760">
                      <w:pPr>
                        <w:pStyle w:val="AIFlyleafText"/>
                        <w:rPr>
                          <w:b w:val="0"/>
                        </w:rPr>
                      </w:pPr>
                    </w:p>
                  </w:txbxContent>
                </v:textbox>
                <w10:wrap anchory="line"/>
              </v:shape>
            </w:pict>
          </mc:Fallback>
        </mc:AlternateContent>
      </w:r>
      <w:r w:rsidR="003525BA">
        <w:rPr>
          <w:noProof/>
          <w:lang w:eastAsia="zh-CN"/>
        </w:rPr>
        <mc:AlternateContent>
          <mc:Choice Requires="wpg">
            <w:drawing>
              <wp:anchor distT="0" distB="0" distL="114300" distR="114300" simplePos="0" relativeHeight="251659264" behindDoc="1" locked="0" layoutInCell="1" allowOverlap="1" wp14:anchorId="7C25E3AA" wp14:editId="549BF8D4">
                <wp:simplePos x="0" y="0"/>
                <wp:positionH relativeFrom="column">
                  <wp:posOffset>27305</wp:posOffset>
                </wp:positionH>
                <wp:positionV relativeFrom="paragraph">
                  <wp:posOffset>4993166</wp:posOffset>
                </wp:positionV>
                <wp:extent cx="3597275" cy="3597275"/>
                <wp:effectExtent l="0" t="0" r="3175" b="3175"/>
                <wp:wrapNone/>
                <wp:docPr id="1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97275" cy="3597275"/>
                          <a:chOff x="2796" y="9596"/>
                          <a:chExt cx="5665" cy="5665"/>
                        </a:xfrm>
                      </wpg:grpSpPr>
                      <wps:wsp>
                        <wps:cNvPr id="12" name="Text Box 4" descr="Amnesty International is a global movement of 2.8 more than 3 million &#10;supporters, members and activists in more than 150 countries and &#10;territories who campaign to end grave abuses of human rights. &#10;&#10;Our vision is for every person to enjoy all the rights enshrined in the &#10;Universal Declaration of Human Rights and other international human rights standards. &#10;&#10;We are independent of any government, political ideology, economic &#10;interest or religion and are funded mainly by our membership and public &#10;donations. "/>
                        <wps:cNvSpPr txBox="1">
                          <a:spLocks noChangeArrowheads="1"/>
                        </wps:cNvSpPr>
                        <wps:spPr bwMode="auto">
                          <a:xfrm>
                            <a:off x="2796" y="9596"/>
                            <a:ext cx="5665" cy="5665"/>
                          </a:xfrm>
                          <a:prstGeom prst="rect">
                            <a:avLst/>
                          </a:prstGeom>
                          <a:solidFill>
                            <a:srgbClr val="FFFF00"/>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06D9A" w:rsidRPr="00162298" w:rsidRDefault="00806D9A" w:rsidP="00162298">
                              <w:pPr>
                                <w:spacing w:line="246" w:lineRule="exact"/>
                                <w:rPr>
                                  <w:rFonts w:ascii="Amnesty Trade Gothic Cn" w:hAnsi="Amnesty Trade Gothic Cn"/>
                                  <w:b/>
                                  <w:kern w:val="1"/>
                                  <w:sz w:val="20"/>
                                  <w:szCs w:val="32"/>
                                </w:rPr>
                              </w:pPr>
                              <w:proofErr w:type="spellStart"/>
                              <w:r w:rsidRPr="00EE3031">
                                <w:rPr>
                                  <w:rFonts w:ascii="SimSun" w:eastAsia="SimSun" w:hAnsi="SimSun" w:cs="SimSun" w:hint="eastAsia"/>
                                  <w:b/>
                                  <w:kern w:val="1"/>
                                  <w:sz w:val="20"/>
                                  <w:szCs w:val="32"/>
                                </w:rPr>
                                <w:t>国际特赦组织是一场全球运动，在</w:t>
                              </w:r>
                              <w:proofErr w:type="spellEnd"/>
                              <w:r w:rsidRPr="00EE3031">
                                <w:rPr>
                                  <w:rFonts w:ascii="Amnesty Trade Gothic Cn" w:hAnsi="Amnesty Trade Gothic Cn"/>
                                  <w:b/>
                                  <w:kern w:val="1"/>
                                  <w:sz w:val="20"/>
                                  <w:szCs w:val="32"/>
                                </w:rPr>
                                <w:t>150</w:t>
                              </w:r>
                              <w:proofErr w:type="spellStart"/>
                              <w:r w:rsidRPr="00EE3031">
                                <w:rPr>
                                  <w:rFonts w:ascii="SimSun" w:eastAsia="SimSun" w:hAnsi="SimSun" w:cs="SimSun" w:hint="eastAsia"/>
                                  <w:b/>
                                  <w:kern w:val="1"/>
                                  <w:sz w:val="20"/>
                                  <w:szCs w:val="32"/>
                                </w:rPr>
                                <w:t>多个国家和地区有</w:t>
                              </w:r>
                              <w:proofErr w:type="spellEnd"/>
                              <w:r w:rsidRPr="00EE3031">
                                <w:rPr>
                                  <w:rFonts w:ascii="Amnesty Trade Gothic Cn" w:hAnsi="Amnesty Trade Gothic Cn"/>
                                  <w:b/>
                                  <w:kern w:val="1"/>
                                  <w:sz w:val="20"/>
                                  <w:szCs w:val="32"/>
                                </w:rPr>
                                <w:t>300</w:t>
                              </w:r>
                              <w:proofErr w:type="spellStart"/>
                              <w:r w:rsidRPr="00EE3031">
                                <w:rPr>
                                  <w:rFonts w:ascii="SimSun" w:eastAsia="SimSun" w:hAnsi="SimSun" w:cs="SimSun" w:hint="eastAsia"/>
                                  <w:b/>
                                  <w:kern w:val="1"/>
                                  <w:sz w:val="20"/>
                                  <w:szCs w:val="32"/>
                                </w:rPr>
                                <w:t>多万支持者、成员和活动人士参与，致力制止严重侵犯人权的行为</w:t>
                              </w:r>
                              <w:proofErr w:type="spellEnd"/>
                              <w:r w:rsidRPr="00EE3031">
                                <w:rPr>
                                  <w:rFonts w:ascii="SimSun" w:eastAsia="SimSun" w:hAnsi="SimSun" w:cs="SimSun" w:hint="eastAsia"/>
                                  <w:b/>
                                  <w:kern w:val="1"/>
                                  <w:sz w:val="20"/>
                                  <w:szCs w:val="32"/>
                                </w:rPr>
                                <w:t>。</w:t>
                              </w:r>
                            </w:p>
                            <w:p w:rsidR="00806D9A" w:rsidRPr="00162298" w:rsidRDefault="00806D9A" w:rsidP="00162298">
                              <w:pPr>
                                <w:spacing w:line="246" w:lineRule="exact"/>
                                <w:rPr>
                                  <w:rFonts w:ascii="Amnesty Trade Gothic Cn" w:hAnsi="Amnesty Trade Gothic Cn"/>
                                  <w:b/>
                                  <w:kern w:val="1"/>
                                  <w:sz w:val="20"/>
                                  <w:szCs w:val="32"/>
                                </w:rPr>
                              </w:pPr>
                              <w:proofErr w:type="spellStart"/>
                              <w:r w:rsidRPr="00EE3031">
                                <w:rPr>
                                  <w:rFonts w:ascii="SimSun" w:eastAsia="SimSun" w:hAnsi="SimSun" w:cs="SimSun" w:hint="eastAsia"/>
                                  <w:b/>
                                  <w:kern w:val="1"/>
                                  <w:sz w:val="20"/>
                                  <w:szCs w:val="32"/>
                                </w:rPr>
                                <w:t>我们的理想是使每个人都享有《世界人权宣言》和其</w:t>
                              </w:r>
                              <w:proofErr w:type="spellEnd"/>
                              <w:r>
                                <w:rPr>
                                  <w:rFonts w:ascii="SimSun" w:eastAsia="SimSun" w:hAnsi="SimSun" w:cs="SimSun" w:hint="eastAsia"/>
                                  <w:b/>
                                  <w:kern w:val="1"/>
                                  <w:sz w:val="20"/>
                                  <w:szCs w:val="32"/>
                                  <w:lang w:eastAsia="zh-CN"/>
                                </w:rPr>
                                <w:t>他</w:t>
                              </w:r>
                              <w:proofErr w:type="spellStart"/>
                              <w:r w:rsidRPr="00EE3031">
                                <w:rPr>
                                  <w:rFonts w:ascii="SimSun" w:eastAsia="SimSun" w:hAnsi="SimSun" w:cs="SimSun" w:hint="eastAsia"/>
                                  <w:b/>
                                  <w:kern w:val="1"/>
                                  <w:sz w:val="20"/>
                                  <w:szCs w:val="32"/>
                                </w:rPr>
                                <w:t>国际人权准则上列载的所有权利</w:t>
                              </w:r>
                              <w:proofErr w:type="spellEnd"/>
                              <w:r w:rsidRPr="00EE3031">
                                <w:rPr>
                                  <w:rFonts w:ascii="SimSun" w:eastAsia="SimSun" w:hAnsi="SimSun" w:cs="SimSun" w:hint="eastAsia"/>
                                  <w:b/>
                                  <w:kern w:val="1"/>
                                  <w:sz w:val="20"/>
                                  <w:szCs w:val="32"/>
                                </w:rPr>
                                <w:t>。</w:t>
                              </w:r>
                            </w:p>
                            <w:p w:rsidR="00806D9A" w:rsidRPr="00162298" w:rsidRDefault="00806D9A" w:rsidP="00162298">
                              <w:pPr>
                                <w:spacing w:line="246" w:lineRule="exact"/>
                                <w:rPr>
                                  <w:rFonts w:ascii="Amnesty Trade Gothic Cn" w:hAnsi="Amnesty Trade Gothic Cn"/>
                                  <w:b/>
                                  <w:kern w:val="1"/>
                                  <w:sz w:val="20"/>
                                  <w:szCs w:val="32"/>
                                </w:rPr>
                              </w:pPr>
                              <w:proofErr w:type="spellStart"/>
                              <w:r>
                                <w:rPr>
                                  <w:rFonts w:ascii="SimSun" w:eastAsia="SimSun" w:hAnsi="SimSun" w:cs="SimSun" w:hint="eastAsia"/>
                                  <w:b/>
                                  <w:kern w:val="1"/>
                                  <w:sz w:val="20"/>
                                  <w:szCs w:val="32"/>
                                </w:rPr>
                                <w:t>我们独立于任何政府、政治意识形态、经济利益或宗教</w:t>
                              </w:r>
                              <w:proofErr w:type="spellEnd"/>
                              <w:r>
                                <w:rPr>
                                  <w:rFonts w:ascii="SimSun" w:eastAsia="SimSun" w:hAnsi="SimSun" w:cs="SimSun" w:hint="eastAsia"/>
                                  <w:b/>
                                  <w:kern w:val="1"/>
                                  <w:sz w:val="20"/>
                                  <w:szCs w:val="32"/>
                                  <w:lang w:eastAsia="zh-CN"/>
                                </w:rPr>
                                <w:t>。</w:t>
                              </w:r>
                              <w:proofErr w:type="spellStart"/>
                              <w:r w:rsidRPr="00EE3031">
                                <w:rPr>
                                  <w:rFonts w:ascii="SimSun" w:eastAsia="SimSun" w:hAnsi="SimSun" w:cs="SimSun" w:hint="eastAsia"/>
                                  <w:b/>
                                  <w:kern w:val="1"/>
                                  <w:sz w:val="20"/>
                                  <w:szCs w:val="32"/>
                                </w:rPr>
                                <w:t>我们的资金主要来源是成员会费和公众捐款</w:t>
                              </w:r>
                              <w:proofErr w:type="spellEnd"/>
                              <w:r w:rsidRPr="00EE3031">
                                <w:rPr>
                                  <w:rFonts w:ascii="SimSun" w:eastAsia="SimSun" w:hAnsi="SimSun" w:cs="SimSun" w:hint="eastAsia"/>
                                  <w:b/>
                                  <w:kern w:val="1"/>
                                  <w:sz w:val="20"/>
                                  <w:szCs w:val="32"/>
                                </w:rPr>
                                <w:t>。</w:t>
                              </w:r>
                            </w:p>
                            <w:p w:rsidR="00806D9A" w:rsidRPr="002639C3" w:rsidRDefault="00806D9A">
                              <w:pPr>
                                <w:spacing w:line="246" w:lineRule="exact"/>
                                <w:jc w:val="right"/>
                                <w:rPr>
                                  <w:rFonts w:ascii="Amnesty Trade Gothic Cn" w:hAnsi="Amnesty Trade Gothic Cn"/>
                                </w:rPr>
                              </w:pPr>
                            </w:p>
                          </w:txbxContent>
                        </wps:txbx>
                        <wps:bodyPr rot="0" vert="horz" wrap="square" lIns="360000" tIns="360000" rIns="360000" bIns="360000" anchor="ctr" anchorCtr="0">
                          <a:noAutofit/>
                        </wps:bodyPr>
                      </wps:wsp>
                      <pic:pic xmlns:pic="http://schemas.openxmlformats.org/drawingml/2006/picture">
                        <pic:nvPicPr>
                          <pic:cNvPr id="13"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113" y="13822"/>
                            <a:ext cx="5126" cy="1255"/>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pic:spPr>
                      </pic:pic>
                    </wpg:wgp>
                  </a:graphicData>
                </a:graphic>
                <wp14:sizeRelH relativeFrom="page">
                  <wp14:pctWidth>0</wp14:pctWidth>
                </wp14:sizeRelH>
                <wp14:sizeRelV relativeFrom="page">
                  <wp14:pctHeight>0</wp14:pctHeight>
                </wp14:sizeRelV>
              </wp:anchor>
            </w:drawing>
          </mc:Choice>
          <mc:Fallback>
            <w:pict>
              <v:group id="Group 29" o:spid="_x0000_s1028" style="position:absolute;margin-left:2.15pt;margin-top:393.15pt;width:283.25pt;height:283.25pt;z-index:-251657216" coordorigin="2796,9596" coordsize="5665,56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">
                <v:shape id="Text Box 4" o:spid="_x0000_s1029" type="#_x0000_t202" alt="Amnesty International is a global movement of 2.8 more than 3 million &#10;supporters, members and activists in more than 150 countries and &#10;territories who campaign to end grave abuses of human rights. &#10;&#10;Our vision is for every person to enjoy all the rights enshrined in the &#10;Universal Declaration of Human Rights and other international human rights standards. &#10;&#10;We are independent of any government, political ideology, economic &#10;interest or religion and are funded mainly by our membership and public &#10;donations. " style="position:absolute;left:2796;top:9596;width:5665;height:56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G6vr8A&#10;AADbAAAADwAAAGRycy9kb3ducmV2LnhtbERPS4vCMBC+L/gfwgje1lRlF6lGEUHxIIIvvA7N2FSb&#10;SWlSrf/eLAh7m4/vOdN5a0vxoNoXjhUM+gkI4szpgnMFp+PqewzCB2SNpWNS8CIP81nna4qpdk/e&#10;0+MQchFD2KeowIRQpVL6zJBF33cVceSurrYYIqxzqWt8xnBbymGS/EqLBccGgxUtDWX3Q2MVjFxp&#10;b9vkIte714/Z5edm7EeNUr1uu5iACNSGf/HHvdFx/hD+fokHyN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wbq+vwAAANsAAAAPAAAAAAAAAAAAAAAAAJgCAABkcnMvZG93bnJl&#10;di54bWxQSwUGAAAAAAQABAD1AAAAhAMAAAAA&#10;" fillcolor="yellow" stroked="f">
                  <v:stroke joinstyle="round"/>
                  <v:textbox inset="10mm,10mm,10mm,10mm">
                    <w:txbxContent>
                      <w:p w:rsidR="00806D9A" w:rsidRPr="00162298" w:rsidRDefault="00806D9A" w:rsidP="00162298">
                        <w:pPr>
                          <w:spacing w:line="246" w:lineRule="exact"/>
                          <w:rPr>
                            <w:rFonts w:ascii="Amnesty Trade Gothic Cn" w:hAnsi="Amnesty Trade Gothic Cn"/>
                            <w:b/>
                            <w:kern w:val="1"/>
                            <w:sz w:val="20"/>
                            <w:szCs w:val="32"/>
                          </w:rPr>
                        </w:pPr>
                        <w:proofErr w:type="spellStart"/>
                        <w:r w:rsidRPr="00EE3031">
                          <w:rPr>
                            <w:rFonts w:ascii="SimSun" w:eastAsia="SimSun" w:hAnsi="SimSun" w:cs="SimSun" w:hint="eastAsia"/>
                            <w:b/>
                            <w:kern w:val="1"/>
                            <w:sz w:val="20"/>
                            <w:szCs w:val="32"/>
                          </w:rPr>
                          <w:t>国际特赦组织是一场全球运动，在</w:t>
                        </w:r>
                        <w:proofErr w:type="spellEnd"/>
                        <w:r w:rsidRPr="00EE3031">
                          <w:rPr>
                            <w:rFonts w:ascii="Amnesty Trade Gothic Cn" w:hAnsi="Amnesty Trade Gothic Cn"/>
                            <w:b/>
                            <w:kern w:val="1"/>
                            <w:sz w:val="20"/>
                            <w:szCs w:val="32"/>
                          </w:rPr>
                          <w:t>150</w:t>
                        </w:r>
                        <w:proofErr w:type="spellStart"/>
                        <w:r w:rsidRPr="00EE3031">
                          <w:rPr>
                            <w:rFonts w:ascii="SimSun" w:eastAsia="SimSun" w:hAnsi="SimSun" w:cs="SimSun" w:hint="eastAsia"/>
                            <w:b/>
                            <w:kern w:val="1"/>
                            <w:sz w:val="20"/>
                            <w:szCs w:val="32"/>
                          </w:rPr>
                          <w:t>多个国家和地区有</w:t>
                        </w:r>
                        <w:proofErr w:type="spellEnd"/>
                        <w:r w:rsidRPr="00EE3031">
                          <w:rPr>
                            <w:rFonts w:ascii="Amnesty Trade Gothic Cn" w:hAnsi="Amnesty Trade Gothic Cn"/>
                            <w:b/>
                            <w:kern w:val="1"/>
                            <w:sz w:val="20"/>
                            <w:szCs w:val="32"/>
                          </w:rPr>
                          <w:t>300</w:t>
                        </w:r>
                        <w:proofErr w:type="spellStart"/>
                        <w:r w:rsidRPr="00EE3031">
                          <w:rPr>
                            <w:rFonts w:ascii="SimSun" w:eastAsia="SimSun" w:hAnsi="SimSun" w:cs="SimSun" w:hint="eastAsia"/>
                            <w:b/>
                            <w:kern w:val="1"/>
                            <w:sz w:val="20"/>
                            <w:szCs w:val="32"/>
                          </w:rPr>
                          <w:t>多万支持者、成员和活动人士参与，致力制止严重侵犯人权的行为</w:t>
                        </w:r>
                        <w:proofErr w:type="spellEnd"/>
                        <w:r w:rsidRPr="00EE3031">
                          <w:rPr>
                            <w:rFonts w:ascii="SimSun" w:eastAsia="SimSun" w:hAnsi="SimSun" w:cs="SimSun" w:hint="eastAsia"/>
                            <w:b/>
                            <w:kern w:val="1"/>
                            <w:sz w:val="20"/>
                            <w:szCs w:val="32"/>
                          </w:rPr>
                          <w:t>。</w:t>
                        </w:r>
                      </w:p>
                      <w:p w:rsidR="00806D9A" w:rsidRPr="00162298" w:rsidRDefault="00806D9A" w:rsidP="00162298">
                        <w:pPr>
                          <w:spacing w:line="246" w:lineRule="exact"/>
                          <w:rPr>
                            <w:rFonts w:ascii="Amnesty Trade Gothic Cn" w:hAnsi="Amnesty Trade Gothic Cn"/>
                            <w:b/>
                            <w:kern w:val="1"/>
                            <w:sz w:val="20"/>
                            <w:szCs w:val="32"/>
                          </w:rPr>
                        </w:pPr>
                        <w:proofErr w:type="spellStart"/>
                        <w:r w:rsidRPr="00EE3031">
                          <w:rPr>
                            <w:rFonts w:ascii="SimSun" w:eastAsia="SimSun" w:hAnsi="SimSun" w:cs="SimSun" w:hint="eastAsia"/>
                            <w:b/>
                            <w:kern w:val="1"/>
                            <w:sz w:val="20"/>
                            <w:szCs w:val="32"/>
                          </w:rPr>
                          <w:t>我们的理想是使每个人都享有《世界人权宣言》和其</w:t>
                        </w:r>
                        <w:proofErr w:type="spellEnd"/>
                        <w:r>
                          <w:rPr>
                            <w:rFonts w:ascii="SimSun" w:eastAsia="SimSun" w:hAnsi="SimSun" w:cs="SimSun" w:hint="eastAsia"/>
                            <w:b/>
                            <w:kern w:val="1"/>
                            <w:sz w:val="20"/>
                            <w:szCs w:val="32"/>
                            <w:lang w:eastAsia="zh-CN"/>
                          </w:rPr>
                          <w:t>他</w:t>
                        </w:r>
                        <w:proofErr w:type="spellStart"/>
                        <w:r w:rsidRPr="00EE3031">
                          <w:rPr>
                            <w:rFonts w:ascii="SimSun" w:eastAsia="SimSun" w:hAnsi="SimSun" w:cs="SimSun" w:hint="eastAsia"/>
                            <w:b/>
                            <w:kern w:val="1"/>
                            <w:sz w:val="20"/>
                            <w:szCs w:val="32"/>
                          </w:rPr>
                          <w:t>国际人权准则上列载的所有权利</w:t>
                        </w:r>
                        <w:proofErr w:type="spellEnd"/>
                        <w:r w:rsidRPr="00EE3031">
                          <w:rPr>
                            <w:rFonts w:ascii="SimSun" w:eastAsia="SimSun" w:hAnsi="SimSun" w:cs="SimSun" w:hint="eastAsia"/>
                            <w:b/>
                            <w:kern w:val="1"/>
                            <w:sz w:val="20"/>
                            <w:szCs w:val="32"/>
                          </w:rPr>
                          <w:t>。</w:t>
                        </w:r>
                      </w:p>
                      <w:p w:rsidR="00806D9A" w:rsidRPr="00162298" w:rsidRDefault="00806D9A" w:rsidP="00162298">
                        <w:pPr>
                          <w:spacing w:line="246" w:lineRule="exact"/>
                          <w:rPr>
                            <w:rFonts w:ascii="Amnesty Trade Gothic Cn" w:hAnsi="Amnesty Trade Gothic Cn"/>
                            <w:b/>
                            <w:kern w:val="1"/>
                            <w:sz w:val="20"/>
                            <w:szCs w:val="32"/>
                          </w:rPr>
                        </w:pPr>
                        <w:proofErr w:type="spellStart"/>
                        <w:r>
                          <w:rPr>
                            <w:rFonts w:ascii="SimSun" w:eastAsia="SimSun" w:hAnsi="SimSun" w:cs="SimSun" w:hint="eastAsia"/>
                            <w:b/>
                            <w:kern w:val="1"/>
                            <w:sz w:val="20"/>
                            <w:szCs w:val="32"/>
                          </w:rPr>
                          <w:t>我们独立于任何政府、政治意识形态、经济利益或宗教</w:t>
                        </w:r>
                        <w:proofErr w:type="spellEnd"/>
                        <w:r>
                          <w:rPr>
                            <w:rFonts w:ascii="SimSun" w:eastAsia="SimSun" w:hAnsi="SimSun" w:cs="SimSun" w:hint="eastAsia"/>
                            <w:b/>
                            <w:kern w:val="1"/>
                            <w:sz w:val="20"/>
                            <w:szCs w:val="32"/>
                            <w:lang w:eastAsia="zh-CN"/>
                          </w:rPr>
                          <w:t>。</w:t>
                        </w:r>
                        <w:proofErr w:type="spellStart"/>
                        <w:r w:rsidRPr="00EE3031">
                          <w:rPr>
                            <w:rFonts w:ascii="SimSun" w:eastAsia="SimSun" w:hAnsi="SimSun" w:cs="SimSun" w:hint="eastAsia"/>
                            <w:b/>
                            <w:kern w:val="1"/>
                            <w:sz w:val="20"/>
                            <w:szCs w:val="32"/>
                          </w:rPr>
                          <w:t>我们的资金主要来源是成员会费和公众捐款</w:t>
                        </w:r>
                        <w:proofErr w:type="spellEnd"/>
                        <w:r w:rsidRPr="00EE3031">
                          <w:rPr>
                            <w:rFonts w:ascii="SimSun" w:eastAsia="SimSun" w:hAnsi="SimSun" w:cs="SimSun" w:hint="eastAsia"/>
                            <w:b/>
                            <w:kern w:val="1"/>
                            <w:sz w:val="20"/>
                            <w:szCs w:val="32"/>
                          </w:rPr>
                          <w:t>。</w:t>
                        </w:r>
                      </w:p>
                      <w:p w:rsidR="00806D9A" w:rsidRPr="002639C3" w:rsidRDefault="00806D9A">
                        <w:pPr>
                          <w:spacing w:line="246" w:lineRule="exact"/>
                          <w:jc w:val="right"/>
                          <w:rPr>
                            <w:rFonts w:ascii="Amnesty Trade Gothic Cn" w:hAnsi="Amnesty Trade Gothic Cn"/>
                          </w:rPr>
                        </w:pPr>
                      </w:p>
                    </w:txbxContent>
                  </v:textbox>
                </v:shape>
                <v:shape id="Picture 5" o:spid="_x0000_s1030" type="#_x0000_t75" style="position:absolute;left:3113;top:13822;width:5126;height:12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x5rUDBAAAA2wAAAA8AAABkcnMvZG93bnJldi54bWxET01rwkAQvQv+h2UKvRTd2ECR6CpFET0V&#10;qq3obciOSTA7G7Kjpv++Kwje5vE+ZzrvXK2u1IbKs4HRMAFFnHtbcWHgZ7cajEEFQbZYeyYDfxRg&#10;Puv3pphZf+Nvum6lUDGEQ4YGSpEm0zrkJTkMQ98QR+7kW4cSYVto2+IthrtavyfJh3ZYcWwosaFF&#10;Sfl5e3EGxiJv68Nlf1ps0iqV41f6uxyxMa8v3ecElFAnT/HDvbFxfgr3X+IBevYP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x5rUDBAAAA2wAAAA8AAAAAAAAAAAAAAAAAnwIA&#10;AGRycy9kb3ducmV2LnhtbFBLBQYAAAAABAAEAPcAAACNAwAAAAA=&#10;">
                  <v:fill recolor="t" type="frame"/>
                  <v:stroke joinstyle="round"/>
                  <v:imagedata r:id="rId10" o:title=""/>
                </v:shape>
              </v:group>
            </w:pict>
          </mc:Fallback>
        </mc:AlternateContent>
      </w:r>
      <w:r w:rsidR="003525BA">
        <w:rPr>
          <w:noProof/>
          <w:lang w:eastAsia="zh-CN"/>
        </w:rPr>
        <mc:AlternateContent>
          <mc:Choice Requires="wps">
            <w:drawing>
              <wp:inline distT="0" distB="0" distL="0" distR="0" wp14:anchorId="1484C884" wp14:editId="450D1FE8">
                <wp:extent cx="4554855" cy="7712075"/>
                <wp:effectExtent l="0" t="0" r="0" b="3175"/>
                <wp:docPr id="4"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54855" cy="771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6D9A" w:rsidRDefault="00806D9A" w:rsidP="00F73988">
                            <w:pPr>
                              <w:jc w:val="center"/>
                            </w:pPr>
                            <w:bookmarkStart w:id="0" w:name="_GoBack"/>
                            <w:bookmarkEnd w:id="0"/>
                          </w:p>
                        </w:txbxContent>
                      </wps:txbx>
                      <wps:bodyPr rot="0" vert="horz" wrap="square" lIns="91440" tIns="45720" rIns="91440" bIns="45720" anchor="t" anchorCtr="0" upright="1">
                        <a:noAutofit/>
                      </wps:bodyPr>
                    </wps:wsp>
                  </a:graphicData>
                </a:graphic>
              </wp:inline>
            </w:drawing>
          </mc:Choice>
          <mc:Fallback>
            <w:pict>
              <v:rect id="AutoShape 1" o:spid="_x0000_s1031" style="width:358.65pt;height:60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" filled="f" stroked="f">
                <o:lock v:ext="edit" aspectratio="t"/>
                <v:textbox>
                  <w:txbxContent>
                    <w:p w:rsidR="00806D9A" w:rsidRDefault="00806D9A" w:rsidP="00F73988">
                      <w:pPr>
                        <w:jc w:val="center"/>
                      </w:pPr>
                      <w:bookmarkStart w:id="1" w:name="_GoBack"/>
                      <w:bookmarkEnd w:id="1"/>
                    </w:p>
                  </w:txbxContent>
                </v:textbox>
                <w10:anchorlock/>
              </v:rect>
            </w:pict>
          </mc:Fallback>
        </mc:AlternateContent>
      </w:r>
    </w:p>
    <w:p w:rsidR="00BC1150" w:rsidRDefault="00404859" w:rsidP="00A06B14">
      <w:pPr>
        <w:pStyle w:val="AIContentsHeading"/>
        <w:sectPr w:rsidR="00BC1150">
          <w:footnotePr>
            <w:pos w:val="beneathText"/>
          </w:footnotePr>
          <w:endnotePr>
            <w:numFmt w:val="decimal"/>
          </w:endnotePr>
          <w:type w:val="continuous"/>
          <w:pgSz w:w="11900" w:h="16837"/>
          <w:pgMar w:top="1701" w:right="2835" w:bottom="3402" w:left="1701" w:header="720" w:footer="720" w:gutter="0"/>
          <w:cols w:space="720"/>
          <w:docGrid w:linePitch="360"/>
        </w:sectPr>
      </w:pPr>
      <w:r>
        <w:rPr>
          <w:rFonts w:hint="eastAsia"/>
          <w:lang w:eastAsia="zh-CN"/>
        </w:rPr>
        <w:lastRenderedPageBreak/>
        <w:t>目录</w:t>
      </w:r>
    </w:p>
    <w:p w:rsidR="006C649F" w:rsidRDefault="00BC1150">
      <w:pPr>
        <w:pStyle w:val="TOC1"/>
        <w:tabs>
          <w:tab w:val="right" w:leader="dot" w:pos="7354"/>
        </w:tabs>
        <w:rPr>
          <w:rFonts w:asciiTheme="minorHAnsi" w:eastAsia="PMingLiU" w:hAnsiTheme="minorHAnsi" w:cstheme="minorBidi"/>
          <w:noProof/>
          <w:color w:val="auto"/>
          <w:sz w:val="22"/>
          <w:szCs w:val="22"/>
          <w:lang w:eastAsia="zh-CN"/>
        </w:rPr>
      </w:pPr>
      <w:r>
        <w:lastRenderedPageBreak/>
        <w:fldChar w:fldCharType="begin"/>
      </w:r>
      <w:r>
        <w:instrText xml:space="preserve"> TOC \o "1-3" \h \z \u </w:instrText>
      </w:r>
      <w:r>
        <w:fldChar w:fldCharType="separate"/>
      </w:r>
      <w:hyperlink w:anchor="_Toc374036325" w:history="1">
        <w:r w:rsidR="00404859">
          <w:rPr>
            <w:rStyle w:val="Hyperlink"/>
            <w:rFonts w:hint="eastAsia"/>
            <w:noProof/>
            <w:lang w:eastAsia="zh-CN"/>
          </w:rPr>
          <w:t>序言</w:t>
        </w:r>
        <w:r w:rsidR="006C649F">
          <w:rPr>
            <w:noProof/>
            <w:webHidden/>
          </w:rPr>
          <w:tab/>
        </w:r>
        <w:r w:rsidR="00DA676C">
          <w:rPr>
            <w:rFonts w:hint="eastAsia"/>
            <w:noProof/>
            <w:webHidden/>
            <w:lang w:eastAsia="zh-CN"/>
          </w:rPr>
          <w:t>5</w:t>
        </w:r>
      </w:hyperlink>
    </w:p>
    <w:p w:rsidR="006C649F" w:rsidRDefault="00B81AE8">
      <w:pPr>
        <w:pStyle w:val="TOC2"/>
        <w:tabs>
          <w:tab w:val="right" w:leader="dot" w:pos="7354"/>
        </w:tabs>
        <w:rPr>
          <w:rFonts w:asciiTheme="minorHAnsi" w:eastAsia="PMingLiU" w:hAnsiTheme="minorHAnsi" w:cstheme="minorBidi"/>
          <w:noProof/>
          <w:color w:val="auto"/>
          <w:sz w:val="22"/>
          <w:szCs w:val="22"/>
          <w:lang w:eastAsia="zh-CN"/>
        </w:rPr>
      </w:pPr>
      <w:hyperlink w:anchor="_Toc374036326" w:history="1">
        <w:r w:rsidR="00404859">
          <w:rPr>
            <w:rStyle w:val="Hyperlink"/>
            <w:rFonts w:hint="eastAsia"/>
            <w:noProof/>
            <w:lang w:eastAsia="zh-CN"/>
          </w:rPr>
          <w:t>研究方法</w:t>
        </w:r>
        <w:r w:rsidR="006C649F">
          <w:rPr>
            <w:noProof/>
            <w:webHidden/>
          </w:rPr>
          <w:tab/>
        </w:r>
        <w:r w:rsidR="00404859">
          <w:rPr>
            <w:rFonts w:hint="eastAsia"/>
            <w:noProof/>
            <w:webHidden/>
            <w:lang w:eastAsia="zh-CN"/>
          </w:rPr>
          <w:t>5</w:t>
        </w:r>
      </w:hyperlink>
    </w:p>
    <w:p w:rsidR="006C649F" w:rsidRDefault="00B81AE8">
      <w:pPr>
        <w:pStyle w:val="TOC1"/>
        <w:tabs>
          <w:tab w:val="right" w:leader="dot" w:pos="7354"/>
        </w:tabs>
        <w:rPr>
          <w:rFonts w:asciiTheme="minorHAnsi" w:eastAsia="PMingLiU" w:hAnsiTheme="minorHAnsi" w:cstheme="minorBidi"/>
          <w:noProof/>
          <w:color w:val="auto"/>
          <w:sz w:val="22"/>
          <w:szCs w:val="22"/>
          <w:lang w:eastAsia="zh-CN"/>
        </w:rPr>
      </w:pPr>
      <w:hyperlink w:anchor="_Toc374036327" w:history="1">
        <w:r w:rsidR="00404859">
          <w:rPr>
            <w:rStyle w:val="Hyperlink"/>
            <w:rFonts w:hint="eastAsia"/>
            <w:noProof/>
            <w:lang w:eastAsia="zh-CN"/>
          </w:rPr>
          <w:t>劳教制度概述</w:t>
        </w:r>
        <w:r w:rsidR="006C649F">
          <w:rPr>
            <w:noProof/>
            <w:webHidden/>
          </w:rPr>
          <w:tab/>
        </w:r>
        <w:r w:rsidR="00DA676C">
          <w:rPr>
            <w:rFonts w:hint="eastAsia"/>
            <w:noProof/>
            <w:webHidden/>
            <w:lang w:eastAsia="zh-CN"/>
          </w:rPr>
          <w:t>7</w:t>
        </w:r>
      </w:hyperlink>
    </w:p>
    <w:p w:rsidR="006C649F" w:rsidRDefault="00B81AE8">
      <w:pPr>
        <w:pStyle w:val="TOC2"/>
        <w:tabs>
          <w:tab w:val="right" w:leader="dot" w:pos="7354"/>
        </w:tabs>
        <w:rPr>
          <w:rFonts w:asciiTheme="minorHAnsi" w:eastAsia="PMingLiU" w:hAnsiTheme="minorHAnsi" w:cstheme="minorBidi"/>
          <w:noProof/>
          <w:color w:val="auto"/>
          <w:sz w:val="22"/>
          <w:szCs w:val="22"/>
          <w:lang w:eastAsia="zh-CN"/>
        </w:rPr>
      </w:pPr>
      <w:hyperlink w:anchor="_Toc374036328" w:history="1">
        <w:r w:rsidR="00404859">
          <w:rPr>
            <w:rStyle w:val="Hyperlink"/>
            <w:rFonts w:hint="eastAsia"/>
            <w:noProof/>
            <w:lang w:eastAsia="zh-CN"/>
          </w:rPr>
          <w:t>设立和演变</w:t>
        </w:r>
        <w:r w:rsidR="006C649F">
          <w:rPr>
            <w:noProof/>
            <w:webHidden/>
          </w:rPr>
          <w:tab/>
        </w:r>
        <w:r w:rsidR="00814ACC">
          <w:rPr>
            <w:rFonts w:hint="eastAsia"/>
            <w:noProof/>
            <w:webHidden/>
            <w:lang w:eastAsia="zh-CN"/>
          </w:rPr>
          <w:t>7</w:t>
        </w:r>
      </w:hyperlink>
    </w:p>
    <w:p w:rsidR="006C649F" w:rsidRDefault="00B81AE8">
      <w:pPr>
        <w:pStyle w:val="TOC2"/>
        <w:tabs>
          <w:tab w:val="right" w:leader="dot" w:pos="7354"/>
        </w:tabs>
        <w:rPr>
          <w:rFonts w:asciiTheme="minorHAnsi" w:eastAsia="PMingLiU" w:hAnsiTheme="minorHAnsi" w:cstheme="minorBidi"/>
          <w:noProof/>
          <w:color w:val="auto"/>
          <w:sz w:val="22"/>
          <w:szCs w:val="22"/>
          <w:lang w:eastAsia="zh-CN"/>
        </w:rPr>
      </w:pPr>
      <w:hyperlink w:anchor="_Toc374036329" w:history="1">
        <w:r w:rsidR="00404859">
          <w:rPr>
            <w:rStyle w:val="Hyperlink"/>
            <w:rFonts w:hint="eastAsia"/>
            <w:noProof/>
            <w:lang w:eastAsia="zh-CN"/>
          </w:rPr>
          <w:t>其他任意拘留的方式</w:t>
        </w:r>
        <w:r w:rsidR="006C649F">
          <w:rPr>
            <w:noProof/>
            <w:webHidden/>
          </w:rPr>
          <w:tab/>
        </w:r>
        <w:r w:rsidR="00814ACC">
          <w:rPr>
            <w:rFonts w:hint="eastAsia"/>
            <w:noProof/>
            <w:webHidden/>
            <w:lang w:eastAsia="zh-CN"/>
          </w:rPr>
          <w:t>8</w:t>
        </w:r>
      </w:hyperlink>
    </w:p>
    <w:p w:rsidR="006C649F" w:rsidRDefault="00B81AE8">
      <w:pPr>
        <w:pStyle w:val="TOC2"/>
        <w:tabs>
          <w:tab w:val="right" w:leader="dot" w:pos="7354"/>
        </w:tabs>
        <w:rPr>
          <w:rFonts w:asciiTheme="minorHAnsi" w:eastAsia="PMingLiU" w:hAnsiTheme="minorHAnsi" w:cstheme="minorBidi"/>
          <w:noProof/>
          <w:color w:val="auto"/>
          <w:sz w:val="22"/>
          <w:szCs w:val="22"/>
          <w:lang w:eastAsia="zh-CN"/>
        </w:rPr>
      </w:pPr>
      <w:hyperlink w:anchor="_Toc374036330" w:history="1">
        <w:r w:rsidR="00404859">
          <w:rPr>
            <w:rStyle w:val="Hyperlink"/>
            <w:rFonts w:hint="eastAsia"/>
            <w:noProof/>
            <w:lang w:eastAsia="zh-CN"/>
          </w:rPr>
          <w:t>相关的国际人权法律和准则</w:t>
        </w:r>
        <w:r w:rsidR="006C649F">
          <w:rPr>
            <w:noProof/>
            <w:webHidden/>
          </w:rPr>
          <w:tab/>
        </w:r>
        <w:r w:rsidR="00814ACC">
          <w:rPr>
            <w:rFonts w:hint="eastAsia"/>
            <w:noProof/>
            <w:webHidden/>
            <w:lang w:eastAsia="zh-CN"/>
          </w:rPr>
          <w:t>9</w:t>
        </w:r>
      </w:hyperlink>
    </w:p>
    <w:p w:rsidR="006C649F" w:rsidRDefault="00B81AE8">
      <w:pPr>
        <w:pStyle w:val="TOC2"/>
        <w:tabs>
          <w:tab w:val="right" w:leader="dot" w:pos="7354"/>
        </w:tabs>
        <w:rPr>
          <w:rFonts w:asciiTheme="minorHAnsi" w:eastAsia="PMingLiU" w:hAnsiTheme="minorHAnsi" w:cstheme="minorBidi"/>
          <w:noProof/>
          <w:color w:val="auto"/>
          <w:sz w:val="22"/>
          <w:szCs w:val="22"/>
          <w:lang w:eastAsia="zh-CN"/>
        </w:rPr>
      </w:pPr>
      <w:hyperlink w:anchor="_Toc374036331" w:history="1">
        <w:r w:rsidR="00404859">
          <w:rPr>
            <w:rStyle w:val="Hyperlink"/>
            <w:rFonts w:hint="eastAsia"/>
            <w:noProof/>
            <w:lang w:eastAsia="zh-CN"/>
          </w:rPr>
          <w:t>劳教制度在中国法律中的问题</w:t>
        </w:r>
        <w:r w:rsidR="006C649F">
          <w:rPr>
            <w:noProof/>
            <w:webHidden/>
          </w:rPr>
          <w:tab/>
        </w:r>
        <w:r w:rsidR="00814ACC">
          <w:rPr>
            <w:rFonts w:hint="eastAsia"/>
            <w:noProof/>
            <w:webHidden/>
            <w:lang w:eastAsia="zh-CN"/>
          </w:rPr>
          <w:t>9</w:t>
        </w:r>
      </w:hyperlink>
    </w:p>
    <w:p w:rsidR="006C649F" w:rsidRDefault="00B81AE8">
      <w:pPr>
        <w:pStyle w:val="TOC1"/>
        <w:tabs>
          <w:tab w:val="right" w:leader="dot" w:pos="7354"/>
        </w:tabs>
        <w:rPr>
          <w:rFonts w:asciiTheme="minorHAnsi" w:eastAsia="PMingLiU" w:hAnsiTheme="minorHAnsi" w:cstheme="minorBidi"/>
          <w:noProof/>
          <w:color w:val="auto"/>
          <w:sz w:val="22"/>
          <w:szCs w:val="22"/>
          <w:lang w:eastAsia="zh-CN"/>
        </w:rPr>
      </w:pPr>
      <w:hyperlink w:anchor="_Toc374036332" w:history="1">
        <w:r w:rsidR="00404859">
          <w:rPr>
            <w:rStyle w:val="Hyperlink"/>
            <w:rFonts w:hint="eastAsia"/>
            <w:noProof/>
            <w:lang w:eastAsia="zh-CN"/>
          </w:rPr>
          <w:t>劳教被用于处罚</w:t>
        </w:r>
        <w:r w:rsidR="00B13297">
          <w:rPr>
            <w:rStyle w:val="Hyperlink"/>
            <w:rFonts w:hint="eastAsia"/>
            <w:noProof/>
            <w:lang w:eastAsia="zh-CN"/>
          </w:rPr>
          <w:t>行使人权的行为</w:t>
        </w:r>
        <w:r w:rsidR="006C649F">
          <w:rPr>
            <w:noProof/>
            <w:webHidden/>
          </w:rPr>
          <w:tab/>
        </w:r>
        <w:r w:rsidR="00814ACC">
          <w:rPr>
            <w:rFonts w:hint="eastAsia"/>
            <w:noProof/>
            <w:webHidden/>
            <w:lang w:eastAsia="zh-CN"/>
          </w:rPr>
          <w:t>1</w:t>
        </w:r>
      </w:hyperlink>
      <w:r w:rsidR="005A6147">
        <w:rPr>
          <w:rFonts w:hint="eastAsia"/>
          <w:noProof/>
          <w:lang w:eastAsia="zh-CN"/>
        </w:rPr>
        <w:t>0</w:t>
      </w:r>
    </w:p>
    <w:p w:rsidR="006C649F" w:rsidRDefault="00B81AE8">
      <w:pPr>
        <w:pStyle w:val="TOC2"/>
        <w:tabs>
          <w:tab w:val="right" w:leader="dot" w:pos="7354"/>
        </w:tabs>
        <w:rPr>
          <w:rFonts w:asciiTheme="minorHAnsi" w:eastAsia="PMingLiU" w:hAnsiTheme="minorHAnsi" w:cstheme="minorBidi"/>
          <w:noProof/>
          <w:color w:val="auto"/>
          <w:sz w:val="22"/>
          <w:szCs w:val="22"/>
          <w:lang w:eastAsia="zh-CN"/>
        </w:rPr>
      </w:pPr>
      <w:hyperlink w:anchor="_Toc374036333" w:history="1">
        <w:r w:rsidR="00B13297">
          <w:rPr>
            <w:rStyle w:val="Hyperlink"/>
            <w:rFonts w:hint="eastAsia"/>
            <w:noProof/>
            <w:lang w:eastAsia="zh-CN"/>
          </w:rPr>
          <w:t>劳教被用于处罚行使言论自由的行为</w:t>
        </w:r>
        <w:r w:rsidR="006C649F">
          <w:rPr>
            <w:noProof/>
            <w:webHidden/>
          </w:rPr>
          <w:tab/>
        </w:r>
        <w:r w:rsidR="00814ACC">
          <w:rPr>
            <w:rFonts w:hint="eastAsia"/>
            <w:noProof/>
            <w:webHidden/>
            <w:lang w:eastAsia="zh-CN"/>
          </w:rPr>
          <w:t>10</w:t>
        </w:r>
      </w:hyperlink>
    </w:p>
    <w:p w:rsidR="006C649F" w:rsidRDefault="00B81AE8">
      <w:pPr>
        <w:pStyle w:val="TOC2"/>
        <w:tabs>
          <w:tab w:val="right" w:leader="dot" w:pos="7354"/>
        </w:tabs>
        <w:rPr>
          <w:rFonts w:asciiTheme="minorHAnsi" w:eastAsia="PMingLiU" w:hAnsiTheme="minorHAnsi" w:cstheme="minorBidi"/>
          <w:noProof/>
          <w:color w:val="auto"/>
          <w:sz w:val="22"/>
          <w:szCs w:val="22"/>
          <w:lang w:eastAsia="zh-CN"/>
        </w:rPr>
      </w:pPr>
      <w:hyperlink w:anchor="_Toc374036334" w:history="1">
        <w:r w:rsidR="00B13297">
          <w:rPr>
            <w:rStyle w:val="Hyperlink"/>
            <w:rFonts w:hint="eastAsia"/>
            <w:noProof/>
            <w:lang w:eastAsia="zh-CN"/>
          </w:rPr>
          <w:t>因为替家人申诉而遭处罚</w:t>
        </w:r>
        <w:r w:rsidR="006C649F">
          <w:rPr>
            <w:noProof/>
            <w:webHidden/>
          </w:rPr>
          <w:tab/>
        </w:r>
        <w:r w:rsidR="00814ACC">
          <w:rPr>
            <w:rFonts w:hint="eastAsia"/>
            <w:noProof/>
            <w:webHidden/>
            <w:lang w:eastAsia="zh-CN"/>
          </w:rPr>
          <w:t>12</w:t>
        </w:r>
      </w:hyperlink>
    </w:p>
    <w:p w:rsidR="006C649F" w:rsidRDefault="00B81AE8">
      <w:pPr>
        <w:pStyle w:val="TOC1"/>
        <w:tabs>
          <w:tab w:val="right" w:leader="dot" w:pos="7354"/>
        </w:tabs>
        <w:rPr>
          <w:rFonts w:asciiTheme="minorHAnsi" w:eastAsia="PMingLiU" w:hAnsiTheme="minorHAnsi" w:cstheme="minorBidi"/>
          <w:noProof/>
          <w:color w:val="auto"/>
          <w:sz w:val="22"/>
          <w:szCs w:val="22"/>
          <w:lang w:eastAsia="zh-CN"/>
        </w:rPr>
      </w:pPr>
      <w:hyperlink w:anchor="_Toc374036335" w:history="1">
        <w:r w:rsidR="00B13297">
          <w:rPr>
            <w:rStyle w:val="Hyperlink"/>
            <w:rFonts w:hint="eastAsia"/>
            <w:noProof/>
            <w:lang w:eastAsia="zh-CN"/>
          </w:rPr>
          <w:t>劳教中的侵犯人权行为</w:t>
        </w:r>
        <w:r w:rsidR="006C649F">
          <w:rPr>
            <w:noProof/>
            <w:webHidden/>
          </w:rPr>
          <w:tab/>
        </w:r>
        <w:r w:rsidR="00814ACC">
          <w:rPr>
            <w:rFonts w:hint="eastAsia"/>
            <w:noProof/>
            <w:webHidden/>
            <w:lang w:eastAsia="zh-CN"/>
          </w:rPr>
          <w:t>14</w:t>
        </w:r>
      </w:hyperlink>
    </w:p>
    <w:p w:rsidR="006C649F" w:rsidRDefault="00B81AE8">
      <w:pPr>
        <w:pStyle w:val="TOC2"/>
        <w:tabs>
          <w:tab w:val="right" w:leader="dot" w:pos="7354"/>
        </w:tabs>
        <w:rPr>
          <w:rFonts w:asciiTheme="minorHAnsi" w:eastAsia="PMingLiU" w:hAnsiTheme="minorHAnsi" w:cstheme="minorBidi"/>
          <w:noProof/>
          <w:color w:val="auto"/>
          <w:sz w:val="22"/>
          <w:szCs w:val="22"/>
          <w:lang w:eastAsia="zh-CN"/>
        </w:rPr>
      </w:pPr>
      <w:hyperlink w:anchor="_Toc374036336" w:history="1">
        <w:r w:rsidR="00B13297">
          <w:rPr>
            <w:rStyle w:val="Hyperlink"/>
            <w:rFonts w:hint="eastAsia"/>
            <w:noProof/>
            <w:lang w:eastAsia="zh-CN"/>
          </w:rPr>
          <w:t>程序性侵犯</w:t>
        </w:r>
        <w:r w:rsidR="006C649F">
          <w:rPr>
            <w:noProof/>
            <w:webHidden/>
          </w:rPr>
          <w:tab/>
        </w:r>
        <w:r w:rsidR="00814ACC">
          <w:rPr>
            <w:rFonts w:hint="eastAsia"/>
            <w:noProof/>
            <w:webHidden/>
            <w:lang w:eastAsia="zh-CN"/>
          </w:rPr>
          <w:t>14</w:t>
        </w:r>
      </w:hyperlink>
    </w:p>
    <w:p w:rsidR="006C649F" w:rsidRDefault="00B81AE8">
      <w:pPr>
        <w:pStyle w:val="TOC2"/>
        <w:tabs>
          <w:tab w:val="right" w:leader="dot" w:pos="7354"/>
        </w:tabs>
        <w:rPr>
          <w:rFonts w:asciiTheme="minorHAnsi" w:eastAsia="PMingLiU" w:hAnsiTheme="minorHAnsi" w:cstheme="minorBidi"/>
          <w:noProof/>
          <w:color w:val="auto"/>
          <w:sz w:val="22"/>
          <w:szCs w:val="22"/>
          <w:lang w:eastAsia="zh-CN"/>
        </w:rPr>
      </w:pPr>
      <w:hyperlink w:anchor="_Toc374036337" w:history="1">
        <w:r w:rsidR="00B13297">
          <w:rPr>
            <w:rStyle w:val="Hyperlink"/>
            <w:rFonts w:hint="eastAsia"/>
            <w:noProof/>
            <w:lang w:eastAsia="zh-CN"/>
          </w:rPr>
          <w:t>强迫劳动</w:t>
        </w:r>
        <w:r w:rsidR="006C649F">
          <w:rPr>
            <w:noProof/>
            <w:webHidden/>
          </w:rPr>
          <w:tab/>
        </w:r>
        <w:r w:rsidR="00814ACC">
          <w:rPr>
            <w:rFonts w:hint="eastAsia"/>
            <w:noProof/>
            <w:webHidden/>
            <w:lang w:eastAsia="zh-CN"/>
          </w:rPr>
          <w:t>14</w:t>
        </w:r>
      </w:hyperlink>
    </w:p>
    <w:p w:rsidR="006C649F" w:rsidRDefault="00B81AE8">
      <w:pPr>
        <w:pStyle w:val="TOC2"/>
        <w:tabs>
          <w:tab w:val="right" w:leader="dot" w:pos="7354"/>
        </w:tabs>
        <w:rPr>
          <w:rFonts w:asciiTheme="minorHAnsi" w:eastAsia="PMingLiU" w:hAnsiTheme="minorHAnsi" w:cstheme="minorBidi"/>
          <w:noProof/>
          <w:color w:val="auto"/>
          <w:sz w:val="22"/>
          <w:szCs w:val="22"/>
          <w:lang w:eastAsia="zh-CN"/>
        </w:rPr>
      </w:pPr>
      <w:hyperlink w:anchor="_Toc374036338" w:history="1">
        <w:r w:rsidR="00B13297">
          <w:rPr>
            <w:rStyle w:val="Hyperlink"/>
            <w:rFonts w:hint="eastAsia"/>
            <w:noProof/>
            <w:lang w:eastAsia="zh-CN"/>
          </w:rPr>
          <w:t>“教育”和“转化”：促使发生酷刑和其他虐待</w:t>
        </w:r>
        <w:r w:rsidR="006C649F">
          <w:rPr>
            <w:noProof/>
            <w:webHidden/>
          </w:rPr>
          <w:tab/>
        </w:r>
        <w:r w:rsidR="00814ACC">
          <w:rPr>
            <w:rFonts w:hint="eastAsia"/>
            <w:noProof/>
            <w:webHidden/>
            <w:lang w:eastAsia="zh-CN"/>
          </w:rPr>
          <w:t>14</w:t>
        </w:r>
      </w:hyperlink>
    </w:p>
    <w:p w:rsidR="006C649F" w:rsidRDefault="00B81AE8">
      <w:pPr>
        <w:pStyle w:val="TOC2"/>
        <w:tabs>
          <w:tab w:val="right" w:leader="dot" w:pos="7354"/>
        </w:tabs>
        <w:rPr>
          <w:rFonts w:asciiTheme="minorHAnsi" w:eastAsia="PMingLiU" w:hAnsiTheme="minorHAnsi" w:cstheme="minorBidi"/>
          <w:noProof/>
          <w:color w:val="auto"/>
          <w:sz w:val="22"/>
          <w:szCs w:val="22"/>
          <w:lang w:eastAsia="zh-CN"/>
        </w:rPr>
      </w:pPr>
      <w:hyperlink w:anchor="_Toc374036339" w:history="1">
        <w:r w:rsidR="00B13297">
          <w:rPr>
            <w:rStyle w:val="Hyperlink"/>
            <w:rFonts w:hint="eastAsia"/>
            <w:noProof/>
            <w:lang w:eastAsia="zh-CN"/>
          </w:rPr>
          <w:t>抗拒者或“顽固”的劳教人员遭受的</w:t>
        </w:r>
        <w:r w:rsidR="00B13297" w:rsidRPr="00B13297">
          <w:rPr>
            <w:rStyle w:val="Hyperlink"/>
            <w:rFonts w:hint="eastAsia"/>
            <w:noProof/>
            <w:lang w:eastAsia="zh-CN"/>
          </w:rPr>
          <w:t>酷刑和其他虐待</w:t>
        </w:r>
        <w:r w:rsidR="006C649F">
          <w:rPr>
            <w:noProof/>
            <w:webHidden/>
          </w:rPr>
          <w:tab/>
        </w:r>
        <w:r w:rsidR="00814ACC">
          <w:rPr>
            <w:rFonts w:hint="eastAsia"/>
            <w:noProof/>
            <w:webHidden/>
            <w:lang w:eastAsia="zh-CN"/>
          </w:rPr>
          <w:t>15</w:t>
        </w:r>
      </w:hyperlink>
    </w:p>
    <w:p w:rsidR="006C649F" w:rsidRDefault="00B81AE8">
      <w:pPr>
        <w:pStyle w:val="TOC2"/>
        <w:tabs>
          <w:tab w:val="right" w:leader="dot" w:pos="7354"/>
        </w:tabs>
        <w:rPr>
          <w:rFonts w:asciiTheme="minorHAnsi" w:eastAsia="PMingLiU" w:hAnsiTheme="minorHAnsi" w:cstheme="minorBidi"/>
          <w:noProof/>
          <w:color w:val="auto"/>
          <w:sz w:val="22"/>
          <w:szCs w:val="22"/>
          <w:lang w:eastAsia="zh-CN"/>
        </w:rPr>
      </w:pPr>
      <w:hyperlink w:anchor="_Toc374036340" w:history="1">
        <w:r w:rsidR="00B13297">
          <w:rPr>
            <w:rStyle w:val="Hyperlink"/>
            <w:rFonts w:hint="eastAsia"/>
            <w:noProof/>
            <w:lang w:eastAsia="zh-CN"/>
          </w:rPr>
          <w:t>被迫“教育”其他劳教人员</w:t>
        </w:r>
        <w:r w:rsidR="006C649F">
          <w:rPr>
            <w:noProof/>
            <w:webHidden/>
          </w:rPr>
          <w:tab/>
        </w:r>
        <w:r w:rsidR="00814ACC">
          <w:rPr>
            <w:rFonts w:hint="eastAsia"/>
            <w:noProof/>
            <w:webHidden/>
            <w:lang w:eastAsia="zh-CN"/>
          </w:rPr>
          <w:t>20</w:t>
        </w:r>
      </w:hyperlink>
    </w:p>
    <w:p w:rsidR="006C649F" w:rsidRDefault="00B81AE8">
      <w:pPr>
        <w:pStyle w:val="TOC2"/>
        <w:tabs>
          <w:tab w:val="right" w:leader="dot" w:pos="7354"/>
        </w:tabs>
        <w:rPr>
          <w:rFonts w:asciiTheme="minorHAnsi" w:eastAsia="PMingLiU" w:hAnsiTheme="minorHAnsi" w:cstheme="minorBidi"/>
          <w:noProof/>
          <w:color w:val="auto"/>
          <w:sz w:val="22"/>
          <w:szCs w:val="22"/>
          <w:lang w:eastAsia="zh-CN"/>
        </w:rPr>
      </w:pPr>
      <w:hyperlink w:anchor="_Toc374036341" w:history="1">
        <w:r w:rsidR="00B13297">
          <w:rPr>
            <w:rStyle w:val="Hyperlink"/>
            <w:rFonts w:hint="eastAsia"/>
            <w:noProof/>
            <w:lang w:eastAsia="zh-CN"/>
          </w:rPr>
          <w:t>以威胁家庭生活作为精神折磨</w:t>
        </w:r>
        <w:r w:rsidR="006C649F">
          <w:rPr>
            <w:noProof/>
            <w:webHidden/>
          </w:rPr>
          <w:tab/>
        </w:r>
        <w:r w:rsidR="00814ACC">
          <w:rPr>
            <w:rFonts w:hint="eastAsia"/>
            <w:noProof/>
            <w:webHidden/>
            <w:lang w:eastAsia="zh-CN"/>
          </w:rPr>
          <w:t>21</w:t>
        </w:r>
      </w:hyperlink>
    </w:p>
    <w:p w:rsidR="006C649F" w:rsidRDefault="00B81AE8">
      <w:pPr>
        <w:pStyle w:val="TOC2"/>
        <w:tabs>
          <w:tab w:val="right" w:leader="dot" w:pos="7354"/>
        </w:tabs>
        <w:rPr>
          <w:rFonts w:asciiTheme="minorHAnsi" w:eastAsia="PMingLiU" w:hAnsiTheme="minorHAnsi" w:cstheme="minorBidi"/>
          <w:noProof/>
          <w:color w:val="auto"/>
          <w:sz w:val="22"/>
          <w:szCs w:val="22"/>
          <w:lang w:eastAsia="zh-CN"/>
        </w:rPr>
      </w:pPr>
      <w:hyperlink w:anchor="_Toc374036342" w:history="1">
        <w:r w:rsidR="00B13297">
          <w:rPr>
            <w:rStyle w:val="Hyperlink"/>
            <w:rFonts w:hint="eastAsia"/>
            <w:noProof/>
            <w:lang w:eastAsia="zh-CN"/>
          </w:rPr>
          <w:t>强迫</w:t>
        </w:r>
        <w:r w:rsidR="002E2FE7">
          <w:rPr>
            <w:rStyle w:val="Hyperlink"/>
            <w:rFonts w:hint="eastAsia"/>
            <w:noProof/>
            <w:lang w:eastAsia="zh-CN"/>
          </w:rPr>
          <w:t>喂食的强行注射药物</w:t>
        </w:r>
        <w:r w:rsidR="006C649F">
          <w:rPr>
            <w:noProof/>
            <w:webHidden/>
          </w:rPr>
          <w:tab/>
        </w:r>
        <w:r w:rsidR="00814ACC">
          <w:rPr>
            <w:rFonts w:hint="eastAsia"/>
            <w:noProof/>
            <w:webHidden/>
            <w:lang w:eastAsia="zh-CN"/>
          </w:rPr>
          <w:t>23</w:t>
        </w:r>
      </w:hyperlink>
    </w:p>
    <w:p w:rsidR="006C649F" w:rsidRDefault="00B81AE8">
      <w:pPr>
        <w:pStyle w:val="TOC2"/>
        <w:tabs>
          <w:tab w:val="right" w:leader="dot" w:pos="7354"/>
        </w:tabs>
        <w:rPr>
          <w:rFonts w:asciiTheme="minorHAnsi" w:eastAsia="PMingLiU" w:hAnsiTheme="minorHAnsi" w:cstheme="minorBidi"/>
          <w:noProof/>
          <w:color w:val="auto"/>
          <w:sz w:val="22"/>
          <w:szCs w:val="22"/>
          <w:lang w:eastAsia="zh-CN"/>
        </w:rPr>
      </w:pPr>
      <w:hyperlink w:anchor="_Toc374036343" w:history="1">
        <w:r w:rsidR="002E2FE7">
          <w:rPr>
            <w:rStyle w:val="Hyperlink"/>
            <w:rFonts w:hint="eastAsia"/>
            <w:noProof/>
            <w:lang w:eastAsia="zh-CN"/>
          </w:rPr>
          <w:t>劳教</w:t>
        </w:r>
        <w:r w:rsidR="00876888">
          <w:rPr>
            <w:rStyle w:val="Hyperlink"/>
            <w:rFonts w:hint="eastAsia"/>
            <w:noProof/>
            <w:lang w:eastAsia="zh-CN"/>
          </w:rPr>
          <w:t>所</w:t>
        </w:r>
        <w:r w:rsidR="002E2FE7">
          <w:rPr>
            <w:rStyle w:val="Hyperlink"/>
            <w:rFonts w:hint="eastAsia"/>
            <w:noProof/>
            <w:lang w:eastAsia="zh-CN"/>
          </w:rPr>
          <w:t>中发生的死亡事件</w:t>
        </w:r>
        <w:r w:rsidR="006C649F">
          <w:rPr>
            <w:noProof/>
            <w:webHidden/>
          </w:rPr>
          <w:tab/>
        </w:r>
        <w:r w:rsidR="00814ACC">
          <w:rPr>
            <w:rFonts w:hint="eastAsia"/>
            <w:noProof/>
            <w:webHidden/>
            <w:lang w:eastAsia="zh-CN"/>
          </w:rPr>
          <w:t>24</w:t>
        </w:r>
      </w:hyperlink>
    </w:p>
    <w:p w:rsidR="006C649F" w:rsidRDefault="00B81AE8">
      <w:pPr>
        <w:pStyle w:val="TOC1"/>
        <w:tabs>
          <w:tab w:val="right" w:leader="dot" w:pos="7354"/>
        </w:tabs>
        <w:rPr>
          <w:rFonts w:asciiTheme="minorHAnsi" w:eastAsia="PMingLiU" w:hAnsiTheme="minorHAnsi" w:cstheme="minorBidi"/>
          <w:noProof/>
          <w:color w:val="auto"/>
          <w:sz w:val="22"/>
          <w:szCs w:val="22"/>
          <w:lang w:eastAsia="zh-CN"/>
        </w:rPr>
      </w:pPr>
      <w:hyperlink w:anchor="_Toc374036344" w:history="1">
        <w:r w:rsidR="002E2FE7">
          <w:rPr>
            <w:rStyle w:val="Hyperlink"/>
            <w:rFonts w:hint="eastAsia"/>
            <w:noProof/>
            <w:lang w:eastAsia="zh-CN"/>
          </w:rPr>
          <w:t>虽然劳教所被关闭，侵害行为继续发生</w:t>
        </w:r>
        <w:r w:rsidR="006C649F">
          <w:rPr>
            <w:noProof/>
            <w:webHidden/>
          </w:rPr>
          <w:tab/>
        </w:r>
        <w:r w:rsidR="00814ACC">
          <w:rPr>
            <w:rFonts w:hint="eastAsia"/>
            <w:noProof/>
            <w:webHidden/>
            <w:lang w:eastAsia="zh-CN"/>
          </w:rPr>
          <w:t>26</w:t>
        </w:r>
      </w:hyperlink>
    </w:p>
    <w:p w:rsidR="006C649F" w:rsidRDefault="00B81AE8">
      <w:pPr>
        <w:pStyle w:val="TOC2"/>
        <w:tabs>
          <w:tab w:val="right" w:leader="dot" w:pos="7354"/>
        </w:tabs>
        <w:rPr>
          <w:rFonts w:asciiTheme="minorHAnsi" w:eastAsia="PMingLiU" w:hAnsiTheme="minorHAnsi" w:cstheme="minorBidi"/>
          <w:noProof/>
          <w:color w:val="auto"/>
          <w:sz w:val="22"/>
          <w:szCs w:val="22"/>
          <w:lang w:eastAsia="zh-CN"/>
        </w:rPr>
      </w:pPr>
      <w:hyperlink w:anchor="_Toc374036345" w:history="1">
        <w:r w:rsidR="002E2FE7">
          <w:rPr>
            <w:rStyle w:val="Hyperlink"/>
            <w:rFonts w:hint="eastAsia"/>
            <w:noProof/>
            <w:lang w:eastAsia="zh-CN"/>
          </w:rPr>
          <w:t>法轮功学员</w:t>
        </w:r>
        <w:r w:rsidR="006C649F">
          <w:rPr>
            <w:noProof/>
            <w:webHidden/>
          </w:rPr>
          <w:tab/>
        </w:r>
        <w:r w:rsidR="00814ACC">
          <w:rPr>
            <w:rFonts w:hint="eastAsia"/>
            <w:noProof/>
            <w:webHidden/>
            <w:lang w:eastAsia="zh-CN"/>
          </w:rPr>
          <w:t>27</w:t>
        </w:r>
      </w:hyperlink>
    </w:p>
    <w:p w:rsidR="006C649F" w:rsidRDefault="00B81AE8">
      <w:pPr>
        <w:pStyle w:val="TOC2"/>
        <w:tabs>
          <w:tab w:val="right" w:leader="dot" w:pos="7354"/>
        </w:tabs>
        <w:rPr>
          <w:rFonts w:asciiTheme="minorHAnsi" w:eastAsia="PMingLiU" w:hAnsiTheme="minorHAnsi" w:cstheme="minorBidi"/>
          <w:noProof/>
          <w:color w:val="auto"/>
          <w:sz w:val="22"/>
          <w:szCs w:val="22"/>
          <w:lang w:eastAsia="zh-CN"/>
        </w:rPr>
      </w:pPr>
      <w:hyperlink w:anchor="_Toc374036346" w:history="1">
        <w:r w:rsidR="002E2FE7">
          <w:rPr>
            <w:rStyle w:val="Hyperlink"/>
            <w:rFonts w:hint="eastAsia"/>
            <w:noProof/>
            <w:lang w:eastAsia="zh-CN"/>
          </w:rPr>
          <w:t>上访者</w:t>
        </w:r>
        <w:r w:rsidR="006C649F">
          <w:rPr>
            <w:noProof/>
            <w:webHidden/>
          </w:rPr>
          <w:tab/>
        </w:r>
        <w:r w:rsidR="00814ACC">
          <w:rPr>
            <w:rFonts w:hint="eastAsia"/>
            <w:noProof/>
            <w:webHidden/>
            <w:lang w:eastAsia="zh-CN"/>
          </w:rPr>
          <w:t>29</w:t>
        </w:r>
      </w:hyperlink>
    </w:p>
    <w:p w:rsidR="006C649F" w:rsidRDefault="00B81AE8">
      <w:pPr>
        <w:pStyle w:val="TOC1"/>
        <w:tabs>
          <w:tab w:val="right" w:leader="dot" w:pos="7354"/>
        </w:tabs>
        <w:rPr>
          <w:rFonts w:asciiTheme="minorHAnsi" w:eastAsia="PMingLiU" w:hAnsiTheme="minorHAnsi" w:cstheme="minorBidi"/>
          <w:noProof/>
          <w:color w:val="auto"/>
          <w:sz w:val="22"/>
          <w:szCs w:val="22"/>
          <w:lang w:eastAsia="zh-CN"/>
        </w:rPr>
      </w:pPr>
      <w:hyperlink w:anchor="_Toc374036347" w:history="1">
        <w:r w:rsidR="002E2FE7">
          <w:rPr>
            <w:rStyle w:val="Hyperlink"/>
            <w:rFonts w:hint="eastAsia"/>
            <w:noProof/>
            <w:lang w:eastAsia="zh-CN"/>
          </w:rPr>
          <w:t>结论</w:t>
        </w:r>
        <w:r w:rsidR="006C649F">
          <w:rPr>
            <w:noProof/>
            <w:webHidden/>
          </w:rPr>
          <w:tab/>
        </w:r>
        <w:r w:rsidR="00814ACC">
          <w:rPr>
            <w:rFonts w:hint="eastAsia"/>
            <w:noProof/>
            <w:webHidden/>
            <w:lang w:eastAsia="zh-CN"/>
          </w:rPr>
          <w:t>32</w:t>
        </w:r>
      </w:hyperlink>
    </w:p>
    <w:p w:rsidR="006C649F" w:rsidRDefault="00B81AE8">
      <w:pPr>
        <w:pStyle w:val="TOC2"/>
        <w:tabs>
          <w:tab w:val="right" w:leader="dot" w:pos="7354"/>
        </w:tabs>
        <w:rPr>
          <w:rFonts w:asciiTheme="minorHAnsi" w:eastAsia="PMingLiU" w:hAnsiTheme="minorHAnsi" w:cstheme="minorBidi"/>
          <w:noProof/>
          <w:color w:val="auto"/>
          <w:sz w:val="22"/>
          <w:szCs w:val="22"/>
          <w:lang w:eastAsia="zh-CN"/>
        </w:rPr>
      </w:pPr>
      <w:hyperlink w:anchor="_Toc374036348" w:history="1">
        <w:r w:rsidR="002E2FE7">
          <w:rPr>
            <w:rStyle w:val="Hyperlink"/>
            <w:rFonts w:hint="eastAsia"/>
            <w:noProof/>
            <w:lang w:eastAsia="zh-CN"/>
          </w:rPr>
          <w:t>建议</w:t>
        </w:r>
        <w:r w:rsidR="006C649F">
          <w:rPr>
            <w:noProof/>
            <w:webHidden/>
          </w:rPr>
          <w:tab/>
        </w:r>
        <w:r w:rsidR="00814ACC">
          <w:rPr>
            <w:rFonts w:hint="eastAsia"/>
            <w:noProof/>
            <w:webHidden/>
            <w:lang w:eastAsia="zh-CN"/>
          </w:rPr>
          <w:t>3</w:t>
        </w:r>
      </w:hyperlink>
      <w:r w:rsidR="005A6147">
        <w:rPr>
          <w:rFonts w:hint="eastAsia"/>
          <w:noProof/>
          <w:lang w:eastAsia="zh-CN"/>
        </w:rPr>
        <w:t>2</w:t>
      </w:r>
    </w:p>
    <w:p w:rsidR="006C649F" w:rsidRDefault="00B81AE8">
      <w:pPr>
        <w:pStyle w:val="TOC1"/>
        <w:tabs>
          <w:tab w:val="right" w:leader="dot" w:pos="7354"/>
        </w:tabs>
        <w:rPr>
          <w:rFonts w:asciiTheme="minorHAnsi" w:eastAsia="PMingLiU" w:hAnsiTheme="minorHAnsi" w:cstheme="minorBidi"/>
          <w:noProof/>
          <w:color w:val="auto"/>
          <w:sz w:val="22"/>
          <w:szCs w:val="22"/>
          <w:lang w:eastAsia="zh-CN"/>
        </w:rPr>
      </w:pPr>
      <w:hyperlink w:anchor="_Toc374036349" w:history="1">
        <w:r w:rsidR="002E2FE7">
          <w:rPr>
            <w:rStyle w:val="Hyperlink"/>
            <w:rFonts w:hint="eastAsia"/>
            <w:noProof/>
            <w:lang w:eastAsia="zh-CN"/>
          </w:rPr>
          <w:t>尾注</w:t>
        </w:r>
        <w:r w:rsidR="006C649F">
          <w:rPr>
            <w:noProof/>
            <w:webHidden/>
          </w:rPr>
          <w:tab/>
        </w:r>
        <w:r w:rsidR="006C649F">
          <w:rPr>
            <w:noProof/>
            <w:webHidden/>
          </w:rPr>
          <w:fldChar w:fldCharType="begin"/>
        </w:r>
        <w:r w:rsidR="006C649F">
          <w:rPr>
            <w:noProof/>
            <w:webHidden/>
          </w:rPr>
          <w:instrText xml:space="preserve"> PAGEREF _Toc374036349 \h </w:instrText>
        </w:r>
        <w:r w:rsidR="006C649F">
          <w:rPr>
            <w:noProof/>
            <w:webHidden/>
          </w:rPr>
        </w:r>
        <w:r w:rsidR="006C649F">
          <w:rPr>
            <w:noProof/>
            <w:webHidden/>
          </w:rPr>
          <w:fldChar w:fldCharType="separate"/>
        </w:r>
        <w:r w:rsidR="00D710F2">
          <w:rPr>
            <w:noProof/>
            <w:webHidden/>
          </w:rPr>
          <w:t>34</w:t>
        </w:r>
        <w:r w:rsidR="006C649F">
          <w:rPr>
            <w:noProof/>
            <w:webHidden/>
          </w:rPr>
          <w:fldChar w:fldCharType="end"/>
        </w:r>
      </w:hyperlink>
    </w:p>
    <w:p w:rsidR="00BC1150" w:rsidRDefault="00BC1150">
      <w:pPr>
        <w:pStyle w:val="TOC1"/>
        <w:tabs>
          <w:tab w:val="right" w:leader="dot" w:pos="7364"/>
        </w:tabs>
        <w:sectPr w:rsidR="00BC1150">
          <w:footnotePr>
            <w:pos w:val="beneathText"/>
          </w:footnotePr>
          <w:endnotePr>
            <w:numFmt w:val="decimal"/>
          </w:endnotePr>
          <w:type w:val="continuous"/>
          <w:pgSz w:w="11900" w:h="16837"/>
          <w:pgMar w:top="1701" w:right="2835" w:bottom="3402" w:left="1701" w:header="720" w:footer="720" w:gutter="0"/>
          <w:cols w:space="720"/>
          <w:docGrid w:linePitch="360"/>
        </w:sectPr>
      </w:pPr>
      <w:r>
        <w:fldChar w:fldCharType="end"/>
      </w:r>
    </w:p>
    <w:p w:rsidR="00BC1150" w:rsidRDefault="00BC1150">
      <w:pPr>
        <w:sectPr w:rsidR="00BC1150">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type w:val="continuous"/>
          <w:pgSz w:w="11900" w:h="16837"/>
          <w:pgMar w:top="1701" w:right="2835" w:bottom="3402" w:left="1701" w:header="720" w:footer="720" w:gutter="0"/>
          <w:cols w:space="720"/>
          <w:docGrid w:linePitch="360"/>
        </w:sectPr>
      </w:pPr>
    </w:p>
    <w:p w:rsidR="00BC1150" w:rsidRPr="002031D0" w:rsidRDefault="00660FF2" w:rsidP="006F64E4">
      <w:pPr>
        <w:pStyle w:val="Heading1"/>
      </w:pPr>
      <w:bookmarkStart w:id="2" w:name="_Toc373487208"/>
      <w:bookmarkStart w:id="3" w:name="_Toc202779046"/>
      <w:r>
        <w:rPr>
          <w:rFonts w:ascii="SimSun" w:hAnsi="SimSun" w:hint="eastAsia"/>
          <w:lang w:eastAsia="zh-CN"/>
        </w:rPr>
        <w:lastRenderedPageBreak/>
        <w:t>序言</w:t>
      </w:r>
      <w:bookmarkEnd w:id="2"/>
    </w:p>
    <w:bookmarkEnd w:id="3"/>
    <w:p w:rsidR="00BC1150" w:rsidRDefault="00283C89" w:rsidP="00D21133">
      <w:pPr>
        <w:pStyle w:val="AILeadQuote"/>
        <w:jc w:val="both"/>
      </w:pPr>
      <w:r>
        <w:rPr>
          <w:rFonts w:ascii="SimSun" w:eastAsia="SimSun" w:hAnsi="SimSun" w:hint="eastAsia"/>
          <w:lang w:eastAsia="zh-CN"/>
        </w:rPr>
        <w:t>“如果你不承认有罪或犯错，你</w:t>
      </w:r>
      <w:r w:rsidR="00083C6D">
        <w:rPr>
          <w:rFonts w:ascii="SimSun" w:eastAsia="SimSun" w:hAnsi="SimSun" w:hint="eastAsia"/>
          <w:lang w:eastAsia="zh-CN"/>
        </w:rPr>
        <w:t>会</w:t>
      </w:r>
      <w:r w:rsidR="00660FF2">
        <w:rPr>
          <w:rFonts w:ascii="SimSun" w:eastAsia="SimSun" w:hAnsi="SimSun" w:hint="eastAsia"/>
          <w:lang w:eastAsia="zh-CN"/>
        </w:rPr>
        <w:t>受到肉体惩罚、虐待和殴打</w:t>
      </w:r>
      <w:r>
        <w:rPr>
          <w:rFonts w:ascii="SimSun" w:eastAsia="SimSun" w:hAnsi="SimSun" w:hint="eastAsia"/>
          <w:lang w:eastAsia="zh-CN"/>
        </w:rPr>
        <w:t>；</w:t>
      </w:r>
      <w:r w:rsidR="00660FF2">
        <w:rPr>
          <w:rFonts w:ascii="SimSun" w:eastAsia="SimSun" w:hAnsi="SimSun" w:hint="eastAsia"/>
          <w:lang w:eastAsia="zh-CN"/>
        </w:rPr>
        <w:t>你会受到无法忍受的折磨。”</w:t>
      </w:r>
    </w:p>
    <w:p w:rsidR="00BC1150" w:rsidRPr="00D6658A" w:rsidRDefault="002B469A" w:rsidP="00D21133">
      <w:pPr>
        <w:pStyle w:val="AICaption"/>
        <w:jc w:val="both"/>
        <w:rPr>
          <w:rFonts w:ascii="Amnesty Trade Gothic" w:hAnsi="Amnesty Trade Gothic"/>
        </w:rPr>
      </w:pPr>
      <w:r>
        <w:rPr>
          <w:rFonts w:ascii="SimSun" w:eastAsia="SimSun" w:hAnsi="SimSun" w:hint="eastAsia"/>
          <w:lang w:eastAsia="zh-CN"/>
        </w:rPr>
        <w:t>辽宁省沈阳市马三家女子劳教所前劳教人员刘华说</w:t>
      </w:r>
      <w:r w:rsidR="00D509FB">
        <w:rPr>
          <w:rFonts w:ascii="SimSun" w:eastAsia="SimSun" w:hAnsi="SimSun" w:hint="eastAsia"/>
          <w:lang w:eastAsia="zh-CN"/>
        </w:rPr>
        <w:t>。</w:t>
      </w:r>
      <w:r w:rsidR="00BC1150">
        <w:rPr>
          <w:rStyle w:val="EndnoteReference"/>
          <w:rFonts w:ascii="Amnesty Trade Gothic" w:hAnsi="Amnesty Trade Gothic"/>
        </w:rPr>
        <w:endnoteReference w:id="1"/>
      </w:r>
    </w:p>
    <w:p w:rsidR="00BC1150" w:rsidRDefault="002B469A" w:rsidP="00D21133">
      <w:pPr>
        <w:pStyle w:val="BodyText"/>
        <w:jc w:val="both"/>
      </w:pPr>
      <w:r w:rsidRPr="00D509FB">
        <w:rPr>
          <w:rFonts w:cs="Arial"/>
          <w:szCs w:val="18"/>
          <w:lang w:eastAsia="zh-CN"/>
        </w:rPr>
        <w:t>2013</w:t>
      </w:r>
      <w:r>
        <w:rPr>
          <w:rFonts w:ascii="SimSun" w:hAnsi="SimSun" w:cs="Arial" w:hint="eastAsia"/>
          <w:szCs w:val="18"/>
          <w:lang w:eastAsia="zh-CN"/>
        </w:rPr>
        <w:t>年</w:t>
      </w:r>
      <w:r w:rsidRPr="00D509FB">
        <w:rPr>
          <w:rFonts w:cs="Arial"/>
          <w:szCs w:val="18"/>
          <w:lang w:eastAsia="zh-CN"/>
        </w:rPr>
        <w:t>11</w:t>
      </w:r>
      <w:r>
        <w:rPr>
          <w:rFonts w:ascii="SimSun" w:hAnsi="SimSun" w:cs="Arial" w:hint="eastAsia"/>
          <w:szCs w:val="18"/>
          <w:lang w:eastAsia="zh-CN"/>
        </w:rPr>
        <w:t>月</w:t>
      </w:r>
      <w:r w:rsidRPr="00D509FB">
        <w:rPr>
          <w:rFonts w:cs="Arial"/>
          <w:szCs w:val="18"/>
          <w:lang w:eastAsia="zh-CN"/>
        </w:rPr>
        <w:t>15</w:t>
      </w:r>
      <w:r>
        <w:rPr>
          <w:rFonts w:ascii="SimSun" w:hAnsi="SimSun" w:cs="Arial" w:hint="eastAsia"/>
          <w:szCs w:val="18"/>
          <w:lang w:eastAsia="zh-CN"/>
        </w:rPr>
        <w:t>日，中国共产党</w:t>
      </w:r>
      <w:r w:rsidR="00563223">
        <w:rPr>
          <w:rFonts w:ascii="SimSun" w:hAnsi="SimSun" w:cs="Arial" w:hint="eastAsia"/>
          <w:szCs w:val="18"/>
          <w:lang w:eastAsia="zh-CN"/>
        </w:rPr>
        <w:t>（简称中共）</w:t>
      </w:r>
      <w:r>
        <w:rPr>
          <w:rFonts w:ascii="SimSun" w:hAnsi="SimSun" w:cs="Arial" w:hint="eastAsia"/>
          <w:szCs w:val="18"/>
          <w:lang w:eastAsia="zh-CN"/>
        </w:rPr>
        <w:t>在其第十八届</w:t>
      </w:r>
      <w:r w:rsidR="002170E0">
        <w:rPr>
          <w:rFonts w:ascii="SimSun" w:hAnsi="SimSun" w:cs="Arial" w:hint="eastAsia"/>
          <w:szCs w:val="18"/>
          <w:lang w:eastAsia="zh-CN"/>
        </w:rPr>
        <w:t>中央委员会第</w:t>
      </w:r>
      <w:r>
        <w:rPr>
          <w:rFonts w:ascii="SimSun" w:hAnsi="SimSun" w:cs="Arial" w:hint="eastAsia"/>
          <w:szCs w:val="18"/>
          <w:lang w:eastAsia="zh-CN"/>
        </w:rPr>
        <w:t>三</w:t>
      </w:r>
      <w:r w:rsidR="002170E0">
        <w:rPr>
          <w:rFonts w:ascii="SimSun" w:hAnsi="SimSun" w:cs="Arial" w:hint="eastAsia"/>
          <w:szCs w:val="18"/>
          <w:lang w:eastAsia="zh-CN"/>
        </w:rPr>
        <w:t>次</w:t>
      </w:r>
      <w:r>
        <w:rPr>
          <w:rFonts w:ascii="SimSun" w:hAnsi="SimSun" w:cs="Arial" w:hint="eastAsia"/>
          <w:szCs w:val="18"/>
          <w:lang w:eastAsia="zh-CN"/>
        </w:rPr>
        <w:t>全</w:t>
      </w:r>
      <w:r w:rsidR="002170E0">
        <w:rPr>
          <w:rFonts w:ascii="SimSun" w:hAnsi="SimSun" w:cs="Arial" w:hint="eastAsia"/>
          <w:szCs w:val="18"/>
          <w:lang w:eastAsia="zh-CN"/>
        </w:rPr>
        <w:t>体</w:t>
      </w:r>
      <w:r>
        <w:rPr>
          <w:rFonts w:ascii="SimSun" w:hAnsi="SimSun" w:cs="Arial" w:hint="eastAsia"/>
          <w:szCs w:val="18"/>
          <w:lang w:eastAsia="zh-CN"/>
        </w:rPr>
        <w:t>会</w:t>
      </w:r>
      <w:r w:rsidR="002170E0">
        <w:rPr>
          <w:rFonts w:ascii="SimSun" w:hAnsi="SimSun" w:cs="Arial" w:hint="eastAsia"/>
          <w:szCs w:val="18"/>
          <w:lang w:eastAsia="zh-CN"/>
        </w:rPr>
        <w:t>议</w:t>
      </w:r>
      <w:r>
        <w:rPr>
          <w:rFonts w:ascii="SimSun" w:hAnsi="SimSun" w:cs="Arial" w:hint="eastAsia"/>
          <w:szCs w:val="18"/>
          <w:lang w:eastAsia="zh-CN"/>
        </w:rPr>
        <w:t>（简称三中全会）通过的决议中，</w:t>
      </w:r>
      <w:r w:rsidR="002170E0">
        <w:rPr>
          <w:rFonts w:ascii="SimSun" w:hAnsi="SimSun" w:cs="Arial" w:hint="eastAsia"/>
          <w:szCs w:val="18"/>
          <w:lang w:eastAsia="zh-CN"/>
        </w:rPr>
        <w:t>提出</w:t>
      </w:r>
      <w:r>
        <w:rPr>
          <w:rFonts w:ascii="SimSun" w:hAnsi="SimSun" w:cs="Arial" w:hint="eastAsia"/>
          <w:szCs w:val="18"/>
          <w:lang w:eastAsia="zh-CN"/>
        </w:rPr>
        <w:t>废除该国长期存在的劳动教养制度。</w:t>
      </w:r>
      <w:r w:rsidR="00BC1150">
        <w:rPr>
          <w:rStyle w:val="EndnoteReference"/>
          <w:rFonts w:cs="Arial"/>
          <w:szCs w:val="18"/>
        </w:rPr>
        <w:endnoteReference w:id="2"/>
      </w:r>
      <w:r w:rsidR="00D509FB">
        <w:t xml:space="preserve"> </w:t>
      </w:r>
      <w:r>
        <w:rPr>
          <w:rFonts w:ascii="SimSun" w:hAnsi="SimSun" w:cs="Arial" w:hint="eastAsia"/>
          <w:szCs w:val="18"/>
          <w:lang w:eastAsia="zh-CN"/>
        </w:rPr>
        <w:t>而中国媒体在此前的</w:t>
      </w:r>
      <w:r w:rsidRPr="00D509FB">
        <w:rPr>
          <w:rFonts w:cs="Arial"/>
          <w:szCs w:val="18"/>
          <w:lang w:eastAsia="zh-CN"/>
        </w:rPr>
        <w:t>2013</w:t>
      </w:r>
      <w:r>
        <w:rPr>
          <w:rFonts w:ascii="SimSun" w:hAnsi="SimSun" w:cs="Arial" w:hint="eastAsia"/>
          <w:szCs w:val="18"/>
          <w:lang w:eastAsia="zh-CN"/>
        </w:rPr>
        <w:t>年</w:t>
      </w:r>
      <w:r w:rsidRPr="00D509FB">
        <w:rPr>
          <w:rFonts w:cs="Arial"/>
          <w:szCs w:val="18"/>
          <w:lang w:eastAsia="zh-CN"/>
        </w:rPr>
        <w:t>1</w:t>
      </w:r>
      <w:r>
        <w:rPr>
          <w:rFonts w:ascii="SimSun" w:hAnsi="SimSun" w:cs="Arial" w:hint="eastAsia"/>
          <w:szCs w:val="18"/>
          <w:lang w:eastAsia="zh-CN"/>
        </w:rPr>
        <w:t>月</w:t>
      </w:r>
      <w:r w:rsidRPr="00D509FB">
        <w:rPr>
          <w:rFonts w:cs="Arial"/>
          <w:szCs w:val="18"/>
          <w:lang w:eastAsia="zh-CN"/>
        </w:rPr>
        <w:t>7</w:t>
      </w:r>
      <w:r>
        <w:rPr>
          <w:rFonts w:ascii="SimSun" w:hAnsi="SimSun" w:cs="Arial" w:hint="eastAsia"/>
          <w:szCs w:val="18"/>
          <w:lang w:eastAsia="zh-CN"/>
        </w:rPr>
        <w:t>日报道，中国共产党中央政法委员会书记孟建柱宣布，中国将在年底停止使用劳教制度。</w:t>
      </w:r>
      <w:r w:rsidR="00BC1150" w:rsidRPr="00327DC2">
        <w:rPr>
          <w:rStyle w:val="EndnoteReference"/>
          <w:rFonts w:cs="Arial"/>
          <w:szCs w:val="18"/>
        </w:rPr>
        <w:endnoteReference w:id="3"/>
      </w:r>
      <w:r w:rsidR="007A27BB">
        <w:rPr>
          <w:rFonts w:ascii="SimSun" w:hAnsi="SimSun" w:cs="Arial" w:hint="eastAsia"/>
          <w:szCs w:val="18"/>
          <w:lang w:eastAsia="zh-CN"/>
        </w:rPr>
        <w:t xml:space="preserve"> </w:t>
      </w:r>
      <w:r>
        <w:rPr>
          <w:rFonts w:cs="Arial" w:hint="eastAsia"/>
          <w:szCs w:val="18"/>
          <w:lang w:eastAsia="zh-CN"/>
        </w:rPr>
        <w:t>中国</w:t>
      </w:r>
      <w:r w:rsidR="007A27BB">
        <w:rPr>
          <w:rFonts w:cs="Arial" w:hint="eastAsia"/>
          <w:szCs w:val="18"/>
          <w:lang w:eastAsia="zh-CN"/>
        </w:rPr>
        <w:t>废除</w:t>
      </w:r>
      <w:r>
        <w:rPr>
          <w:rFonts w:cs="Arial" w:hint="eastAsia"/>
          <w:szCs w:val="18"/>
          <w:lang w:eastAsia="zh-CN"/>
        </w:rPr>
        <w:t>最大的行政拘留体系是一个令人欢迎的步骤，对于</w:t>
      </w:r>
      <w:r w:rsidR="007A27BB">
        <w:rPr>
          <w:rFonts w:cs="Arial" w:hint="eastAsia"/>
          <w:szCs w:val="18"/>
          <w:lang w:eastAsia="zh-CN"/>
        </w:rPr>
        <w:t>其</w:t>
      </w:r>
      <w:r>
        <w:rPr>
          <w:rFonts w:cs="Arial" w:hint="eastAsia"/>
          <w:szCs w:val="18"/>
          <w:lang w:eastAsia="zh-CN"/>
        </w:rPr>
        <w:t>刑事司法体系来说，关闭所有劳教所的举动是一项积极的进展。</w:t>
      </w:r>
      <w:r w:rsidR="00BC1150">
        <w:t xml:space="preserve"> </w:t>
      </w:r>
    </w:p>
    <w:p w:rsidR="00BC1150" w:rsidRPr="00D6658A" w:rsidRDefault="002B469A" w:rsidP="00D21133">
      <w:pPr>
        <w:pStyle w:val="BodyText"/>
        <w:jc w:val="both"/>
      </w:pPr>
      <w:r>
        <w:rPr>
          <w:rFonts w:ascii="SimSun" w:eastAsia="SimSun" w:hAnsi="SimSun" w:hint="eastAsia"/>
          <w:lang w:eastAsia="zh-CN"/>
        </w:rPr>
        <w:t>近</w:t>
      </w:r>
      <w:r w:rsidRPr="00D509FB">
        <w:rPr>
          <w:rFonts w:eastAsia="SimSun"/>
          <w:lang w:eastAsia="zh-CN"/>
        </w:rPr>
        <w:t>60</w:t>
      </w:r>
      <w:r>
        <w:rPr>
          <w:rFonts w:ascii="SimSun" w:eastAsia="SimSun" w:hAnsi="SimSun" w:hint="eastAsia"/>
          <w:lang w:eastAsia="zh-CN"/>
        </w:rPr>
        <w:t>年来，中国的劳教制度使当局</w:t>
      </w:r>
      <w:r w:rsidR="00B11795">
        <w:rPr>
          <w:rFonts w:ascii="SimSun" w:eastAsia="SimSun" w:hAnsi="SimSun" w:hint="eastAsia"/>
          <w:lang w:eastAsia="zh-CN"/>
        </w:rPr>
        <w:t>（实际上往往是警察）</w:t>
      </w:r>
      <w:r>
        <w:rPr>
          <w:rFonts w:ascii="SimSun" w:eastAsia="SimSun" w:hAnsi="SimSun" w:hint="eastAsia"/>
          <w:lang w:eastAsia="zh-CN"/>
        </w:rPr>
        <w:t>可以在不经司法审议、上诉，或任何正当程序的情况下，将人连续关押</w:t>
      </w:r>
      <w:r w:rsidRPr="00D509FB">
        <w:rPr>
          <w:rFonts w:eastAsia="SimSun"/>
          <w:lang w:eastAsia="zh-CN"/>
        </w:rPr>
        <w:t>4</w:t>
      </w:r>
      <w:r>
        <w:rPr>
          <w:rFonts w:ascii="SimSun" w:eastAsia="SimSun" w:hAnsi="SimSun" w:hint="eastAsia"/>
          <w:lang w:eastAsia="zh-CN"/>
        </w:rPr>
        <w:t>年，包括首先处以的</w:t>
      </w:r>
      <w:r w:rsidRPr="00D509FB">
        <w:rPr>
          <w:rFonts w:eastAsia="SimSun"/>
          <w:lang w:eastAsia="zh-CN"/>
        </w:rPr>
        <w:t>3</w:t>
      </w:r>
      <w:r>
        <w:rPr>
          <w:rFonts w:ascii="SimSun" w:eastAsia="SimSun" w:hAnsi="SimSun" w:hint="eastAsia"/>
          <w:lang w:eastAsia="zh-CN"/>
        </w:rPr>
        <w:t>年劳教，以及随后的</w:t>
      </w:r>
      <w:r w:rsidRPr="00D509FB">
        <w:rPr>
          <w:rFonts w:eastAsia="SimSun"/>
          <w:lang w:eastAsia="zh-CN"/>
        </w:rPr>
        <w:t>1</w:t>
      </w:r>
      <w:r>
        <w:rPr>
          <w:rFonts w:ascii="SimSun" w:eastAsia="SimSun" w:hAnsi="SimSun" w:hint="eastAsia"/>
          <w:lang w:eastAsia="zh-CN"/>
        </w:rPr>
        <w:t>年延期。该制度最初设立于</w:t>
      </w:r>
      <w:proofErr w:type="gramStart"/>
      <w:r w:rsidRPr="00D509FB">
        <w:rPr>
          <w:rFonts w:eastAsia="SimSun"/>
          <w:lang w:eastAsia="zh-CN"/>
        </w:rPr>
        <w:t>1950</w:t>
      </w:r>
      <w:proofErr w:type="gramEnd"/>
      <w:r>
        <w:rPr>
          <w:rFonts w:ascii="SimSun" w:eastAsia="SimSun" w:hAnsi="SimSun" w:hint="eastAsia"/>
          <w:lang w:eastAsia="zh-CN"/>
        </w:rPr>
        <w:t>年代中期，用来处罚那些被中共视为政敌的人，包括“反革命”、“地主”和“右派”。在随后的几十年中，中国的劳教制度继续</w:t>
      </w:r>
      <w:r w:rsidR="00DE04AE">
        <w:rPr>
          <w:rFonts w:ascii="SimSun" w:eastAsia="SimSun" w:hAnsi="SimSun" w:hint="eastAsia"/>
          <w:lang w:eastAsia="zh-CN"/>
        </w:rPr>
        <w:t>让</w:t>
      </w:r>
      <w:r>
        <w:rPr>
          <w:rFonts w:ascii="SimSun" w:eastAsia="SimSun" w:hAnsi="SimSun" w:hint="eastAsia"/>
          <w:lang w:eastAsia="zh-CN"/>
        </w:rPr>
        <w:t>当局可以处罚那些被视为政敌或威胁社会稳定的人，</w:t>
      </w:r>
      <w:r w:rsidR="00DE04AE">
        <w:rPr>
          <w:rFonts w:ascii="SimSun" w:eastAsia="SimSun" w:hAnsi="SimSun" w:hint="eastAsia"/>
          <w:lang w:eastAsia="zh-CN"/>
        </w:rPr>
        <w:t>以及</w:t>
      </w:r>
      <w:r>
        <w:rPr>
          <w:rFonts w:ascii="SimSun" w:eastAsia="SimSun" w:hAnsi="SimSun" w:hint="eastAsia"/>
          <w:lang w:eastAsia="zh-CN"/>
        </w:rPr>
        <w:t>“轻微”犯罪者，在不经正当程序的情况下</w:t>
      </w:r>
      <w:r w:rsidR="00EA7DB0">
        <w:rPr>
          <w:rFonts w:ascii="SimSun" w:eastAsia="SimSun" w:hAnsi="SimSun" w:hint="eastAsia"/>
          <w:lang w:eastAsia="zh-CN"/>
        </w:rPr>
        <w:t>，仅仅因为他们行使言论</w:t>
      </w:r>
      <w:r w:rsidR="001202A4">
        <w:rPr>
          <w:rFonts w:ascii="SimSun" w:eastAsia="SimSun" w:hAnsi="SimSun" w:hint="eastAsia"/>
          <w:lang w:eastAsia="zh-CN"/>
        </w:rPr>
        <w:t>自由</w:t>
      </w:r>
      <w:r w:rsidR="00EA7DB0">
        <w:rPr>
          <w:rFonts w:ascii="SimSun" w:eastAsia="SimSun" w:hAnsi="SimSun" w:hint="eastAsia"/>
          <w:lang w:eastAsia="zh-CN"/>
        </w:rPr>
        <w:t>、</w:t>
      </w:r>
      <w:r w:rsidR="003B6C2D">
        <w:rPr>
          <w:rFonts w:ascii="SimSun" w:eastAsia="SimSun" w:hAnsi="SimSun" w:hint="eastAsia"/>
          <w:lang w:eastAsia="zh-CN"/>
        </w:rPr>
        <w:t>信仰</w:t>
      </w:r>
      <w:r w:rsidR="001202A4">
        <w:rPr>
          <w:rFonts w:ascii="SimSun" w:eastAsia="SimSun" w:hAnsi="SimSun" w:hint="eastAsia"/>
          <w:lang w:eastAsia="zh-CN"/>
        </w:rPr>
        <w:t>自由</w:t>
      </w:r>
      <w:r w:rsidR="00EA7DB0">
        <w:rPr>
          <w:rFonts w:ascii="SimSun" w:eastAsia="SimSun" w:hAnsi="SimSun" w:hint="eastAsia"/>
          <w:lang w:eastAsia="zh-CN"/>
        </w:rPr>
        <w:t>与其他公民</w:t>
      </w:r>
      <w:r w:rsidR="003B6C2D">
        <w:rPr>
          <w:rFonts w:ascii="SimSun" w:eastAsia="SimSun" w:hAnsi="SimSun" w:hint="eastAsia"/>
          <w:lang w:eastAsia="zh-CN"/>
        </w:rPr>
        <w:t>权利</w:t>
      </w:r>
      <w:r w:rsidR="00EA7DB0">
        <w:rPr>
          <w:rFonts w:ascii="SimSun" w:eastAsia="SimSun" w:hAnsi="SimSun" w:hint="eastAsia"/>
          <w:lang w:eastAsia="zh-CN"/>
        </w:rPr>
        <w:t>及政治</w:t>
      </w:r>
      <w:r w:rsidR="001202A4">
        <w:rPr>
          <w:rFonts w:ascii="SimSun" w:eastAsia="SimSun" w:hAnsi="SimSun" w:hint="eastAsia"/>
          <w:lang w:eastAsia="zh-CN"/>
        </w:rPr>
        <w:t>权利，而</w:t>
      </w:r>
      <w:r>
        <w:rPr>
          <w:rFonts w:ascii="SimSun" w:eastAsia="SimSun" w:hAnsi="SimSun" w:hint="eastAsia"/>
          <w:lang w:eastAsia="zh-CN"/>
        </w:rPr>
        <w:t>剥夺他们的人身自由。因此，几十年来劳教所的人员变化，反映出中共在政治和控制犯罪方面的考虑重点。在劳教制度下，多年来有数十万人遭到侵害性的任意拘留，数万人遭受酷刑和其他虐待。</w:t>
      </w:r>
      <w:r w:rsidR="00BC1150" w:rsidRPr="00D6658A">
        <w:t xml:space="preserve"> </w:t>
      </w:r>
    </w:p>
    <w:p w:rsidR="00BC1150" w:rsidRPr="00D6658A" w:rsidRDefault="001202A4" w:rsidP="00D21133">
      <w:pPr>
        <w:pStyle w:val="BodyText"/>
        <w:jc w:val="both"/>
        <w:rPr>
          <w:rFonts w:cs="Arial"/>
          <w:szCs w:val="18"/>
        </w:rPr>
      </w:pPr>
      <w:r>
        <w:rPr>
          <w:rFonts w:cs="Arial" w:hint="eastAsia"/>
          <w:szCs w:val="18"/>
          <w:lang w:eastAsia="zh-CN"/>
        </w:rPr>
        <w:t>废除</w:t>
      </w:r>
      <w:r w:rsidR="002B469A">
        <w:rPr>
          <w:rFonts w:cs="Arial" w:hint="eastAsia"/>
          <w:szCs w:val="18"/>
          <w:lang w:eastAsia="zh-CN"/>
        </w:rPr>
        <w:t>劳教制度</w:t>
      </w:r>
      <w:r w:rsidR="008637B8">
        <w:rPr>
          <w:rFonts w:cs="Arial" w:hint="eastAsia"/>
          <w:szCs w:val="18"/>
          <w:lang w:eastAsia="zh-CN"/>
        </w:rPr>
        <w:t>有望</w:t>
      </w:r>
      <w:r w:rsidR="002B469A">
        <w:rPr>
          <w:rFonts w:cs="Arial" w:hint="eastAsia"/>
          <w:szCs w:val="18"/>
          <w:lang w:eastAsia="zh-CN"/>
        </w:rPr>
        <w:t>终止中国</w:t>
      </w:r>
      <w:r w:rsidR="008637B8">
        <w:rPr>
          <w:rFonts w:cs="Arial" w:hint="eastAsia"/>
          <w:szCs w:val="18"/>
          <w:lang w:eastAsia="zh-CN"/>
        </w:rPr>
        <w:t>一种</w:t>
      </w:r>
      <w:r w:rsidR="002B469A">
        <w:rPr>
          <w:rFonts w:cs="Arial" w:hint="eastAsia"/>
          <w:szCs w:val="18"/>
          <w:lang w:eastAsia="zh-CN"/>
        </w:rPr>
        <w:t>最大的任意拘留体系，使数十万人免于在未经正当程序的情况下，被剥夺人身自由并遭受该制度侵害性</w:t>
      </w:r>
      <w:r w:rsidR="00CA07B8">
        <w:rPr>
          <w:rFonts w:cs="Arial" w:hint="eastAsia"/>
          <w:szCs w:val="18"/>
          <w:lang w:eastAsia="zh-CN"/>
        </w:rPr>
        <w:t>的</w:t>
      </w:r>
      <w:r w:rsidR="002B469A">
        <w:rPr>
          <w:rFonts w:cs="Arial" w:hint="eastAsia"/>
          <w:szCs w:val="18"/>
          <w:lang w:eastAsia="zh-CN"/>
        </w:rPr>
        <w:t>关押</w:t>
      </w:r>
      <w:r w:rsidR="00CA07B8">
        <w:rPr>
          <w:rFonts w:cs="Arial" w:hint="eastAsia"/>
          <w:szCs w:val="18"/>
          <w:lang w:eastAsia="zh-CN"/>
        </w:rPr>
        <w:t>条件</w:t>
      </w:r>
      <w:r w:rsidR="00582B42">
        <w:rPr>
          <w:rFonts w:cs="Arial" w:hint="eastAsia"/>
          <w:szCs w:val="18"/>
          <w:lang w:eastAsia="zh-CN"/>
        </w:rPr>
        <w:t>，</w:t>
      </w:r>
      <w:r w:rsidR="002B469A">
        <w:rPr>
          <w:rFonts w:cs="Arial" w:hint="eastAsia"/>
          <w:szCs w:val="18"/>
          <w:lang w:eastAsia="zh-CN"/>
        </w:rPr>
        <w:t>但当局尚未公开宣布将如何采取</w:t>
      </w:r>
      <w:r w:rsidR="00CA07B8">
        <w:rPr>
          <w:rFonts w:cs="Arial" w:hint="eastAsia"/>
          <w:szCs w:val="18"/>
          <w:lang w:eastAsia="zh-CN"/>
        </w:rPr>
        <w:t>行动</w:t>
      </w:r>
      <w:r w:rsidR="002B469A">
        <w:rPr>
          <w:rFonts w:cs="Arial" w:hint="eastAsia"/>
          <w:szCs w:val="18"/>
          <w:lang w:eastAsia="zh-CN"/>
        </w:rPr>
        <w:t>废除劳教，或者将以什么来取代劳教制度。</w:t>
      </w:r>
    </w:p>
    <w:p w:rsidR="00BC1150" w:rsidRPr="00D6658A" w:rsidRDefault="002B469A" w:rsidP="00D21133">
      <w:pPr>
        <w:pStyle w:val="BodyText"/>
        <w:jc w:val="both"/>
      </w:pPr>
      <w:r>
        <w:rPr>
          <w:rFonts w:cs="Arial" w:hint="eastAsia"/>
          <w:szCs w:val="18"/>
          <w:lang w:eastAsia="zh-CN"/>
        </w:rPr>
        <w:t>虽然中国</w:t>
      </w:r>
      <w:r w:rsidR="00CA07B8">
        <w:rPr>
          <w:rFonts w:cs="Arial" w:hint="eastAsia"/>
          <w:szCs w:val="18"/>
          <w:lang w:eastAsia="zh-CN"/>
        </w:rPr>
        <w:t>彻底废除</w:t>
      </w:r>
      <w:r>
        <w:rPr>
          <w:rFonts w:cs="Arial" w:hint="eastAsia"/>
          <w:szCs w:val="18"/>
          <w:lang w:eastAsia="zh-CN"/>
        </w:rPr>
        <w:t>劳教制度的</w:t>
      </w:r>
      <w:proofErr w:type="gramStart"/>
      <w:r w:rsidR="00CA07B8">
        <w:rPr>
          <w:rFonts w:cs="Arial" w:hint="eastAsia"/>
          <w:szCs w:val="18"/>
          <w:lang w:eastAsia="zh-CN"/>
        </w:rPr>
        <w:t>措</w:t>
      </w:r>
      <w:proofErr w:type="gramEnd"/>
      <w:r w:rsidR="00CA07B8">
        <w:rPr>
          <w:rFonts w:cs="Arial" w:hint="eastAsia"/>
          <w:szCs w:val="18"/>
          <w:lang w:eastAsia="zh-CN"/>
        </w:rPr>
        <w:t>举</w:t>
      </w:r>
      <w:r>
        <w:rPr>
          <w:rFonts w:cs="Arial" w:hint="eastAsia"/>
          <w:szCs w:val="18"/>
          <w:lang w:eastAsia="zh-CN"/>
        </w:rPr>
        <w:t>令人欢迎，但那些导致</w:t>
      </w:r>
      <w:r w:rsidR="00DF074F">
        <w:rPr>
          <w:rFonts w:cs="Arial" w:hint="eastAsia"/>
          <w:szCs w:val="18"/>
          <w:lang w:eastAsia="zh-CN"/>
        </w:rPr>
        <w:t>民众</w:t>
      </w:r>
      <w:r>
        <w:rPr>
          <w:rFonts w:cs="Arial" w:hint="eastAsia"/>
          <w:szCs w:val="18"/>
          <w:lang w:eastAsia="zh-CN"/>
        </w:rPr>
        <w:t>或群体仅因为行使自己的权利而遭处罚的政策和做法，并没有得到更根本的改变，因此中国当局很有可能在废除一种任意拘留体系的同时，却又</w:t>
      </w:r>
      <w:r w:rsidR="00D40175">
        <w:rPr>
          <w:rFonts w:cs="Arial" w:hint="eastAsia"/>
          <w:szCs w:val="18"/>
          <w:lang w:eastAsia="zh-CN"/>
        </w:rPr>
        <w:t>扩大使用</w:t>
      </w:r>
      <w:r>
        <w:rPr>
          <w:rFonts w:cs="Arial" w:hint="eastAsia"/>
          <w:szCs w:val="18"/>
          <w:lang w:eastAsia="zh-CN"/>
        </w:rPr>
        <w:t>其他类型</w:t>
      </w:r>
      <w:r w:rsidR="00D40175">
        <w:rPr>
          <w:rFonts w:cs="Arial" w:hint="eastAsia"/>
          <w:szCs w:val="18"/>
          <w:lang w:eastAsia="zh-CN"/>
        </w:rPr>
        <w:t>的</w:t>
      </w:r>
      <w:r>
        <w:rPr>
          <w:rFonts w:cs="Arial" w:hint="eastAsia"/>
          <w:szCs w:val="18"/>
          <w:lang w:eastAsia="zh-CN"/>
        </w:rPr>
        <w:t>任意拘留体系。</w:t>
      </w:r>
      <w:r w:rsidR="00BC1150" w:rsidRPr="00D6658A">
        <w:t xml:space="preserve"> </w:t>
      </w:r>
    </w:p>
    <w:p w:rsidR="00BC1150" w:rsidRDefault="002B469A" w:rsidP="00D21133">
      <w:pPr>
        <w:pStyle w:val="BodyText"/>
        <w:widowControl/>
        <w:jc w:val="both"/>
      </w:pPr>
      <w:r>
        <w:rPr>
          <w:rFonts w:ascii="SimSun" w:eastAsia="SimSun" w:hAnsi="SimSun" w:hint="eastAsia"/>
          <w:lang w:eastAsia="zh-CN"/>
        </w:rPr>
        <w:t>正如中国成语“换汤不换药”所</w:t>
      </w:r>
      <w:r w:rsidR="00210228">
        <w:rPr>
          <w:rFonts w:ascii="SimSun" w:eastAsia="SimSun" w:hAnsi="SimSun" w:hint="eastAsia"/>
          <w:lang w:eastAsia="zh-CN"/>
        </w:rPr>
        <w:t>言</w:t>
      </w:r>
      <w:r>
        <w:rPr>
          <w:rFonts w:ascii="SimSun" w:eastAsia="SimSun" w:hAnsi="SimSun" w:hint="eastAsia"/>
          <w:lang w:eastAsia="zh-CN"/>
        </w:rPr>
        <w:t>，当局可以继续处罚并迫害那些行使自己权利的人，并通过不同的机构渠道来阻止“轻微”犯罪者享有正当程序。中国和国际上的一些评论人士担忧，</w:t>
      </w:r>
      <w:r w:rsidR="00864471">
        <w:rPr>
          <w:rFonts w:ascii="SimSun" w:eastAsia="SimSun" w:hAnsi="SimSun" w:hint="eastAsia"/>
          <w:lang w:eastAsia="zh-CN"/>
        </w:rPr>
        <w:t>废除</w:t>
      </w:r>
      <w:r>
        <w:rPr>
          <w:rFonts w:ascii="SimSun" w:eastAsia="SimSun" w:hAnsi="SimSun" w:hint="eastAsia"/>
          <w:lang w:eastAsia="zh-CN"/>
        </w:rPr>
        <w:t>劳教制度仅仅是形式上，而不是实质上的改变。</w:t>
      </w:r>
      <w:r w:rsidR="00BC1150">
        <w:rPr>
          <w:rStyle w:val="EndnoteReference"/>
        </w:rPr>
        <w:endnoteReference w:id="4"/>
      </w:r>
      <w:r>
        <w:rPr>
          <w:rFonts w:ascii="SimSun" w:eastAsia="SimSun" w:hAnsi="SimSun" w:hint="eastAsia"/>
          <w:lang w:eastAsia="zh-CN"/>
        </w:rPr>
        <w:t xml:space="preserve"> </w:t>
      </w:r>
      <w:proofErr w:type="spellStart"/>
      <w:r w:rsidRPr="00C6140A">
        <w:rPr>
          <w:rFonts w:ascii="SimSun" w:eastAsia="SimSun" w:hAnsi="SimSun" w:cs="SimSun" w:hint="eastAsia"/>
        </w:rPr>
        <w:t>中国保障人权律师团</w:t>
      </w:r>
      <w:proofErr w:type="spellEnd"/>
      <w:r w:rsidRPr="00C6140A">
        <w:rPr>
          <w:rFonts w:ascii="SimSun" w:eastAsia="SimSun" w:hAnsi="SimSun" w:hint="eastAsia"/>
          <w:lang w:eastAsia="zh-CN"/>
        </w:rPr>
        <w:t>在</w:t>
      </w:r>
      <w:r>
        <w:rPr>
          <w:rFonts w:ascii="SimSun" w:eastAsia="SimSun" w:hAnsi="SimSun" w:hint="eastAsia"/>
          <w:lang w:eastAsia="zh-CN"/>
        </w:rPr>
        <w:t>三中全会后发表</w:t>
      </w:r>
      <w:r w:rsidR="00540C71">
        <w:rPr>
          <w:rFonts w:ascii="SimSun" w:eastAsia="SimSun" w:hAnsi="SimSun" w:hint="eastAsia"/>
          <w:lang w:eastAsia="zh-CN"/>
        </w:rPr>
        <w:t>了</w:t>
      </w:r>
      <w:r>
        <w:rPr>
          <w:rFonts w:ascii="SimSun" w:eastAsia="SimSun" w:hAnsi="SimSun" w:hint="eastAsia"/>
          <w:lang w:eastAsia="zh-CN"/>
        </w:rPr>
        <w:t>一份声明，要求取缔一切形式非法剥夺人身自由的机构，而不仅是劳教体系。</w:t>
      </w:r>
      <w:r w:rsidR="00BC1150">
        <w:rPr>
          <w:rStyle w:val="EndnoteReference"/>
        </w:rPr>
        <w:endnoteReference w:id="5"/>
      </w:r>
    </w:p>
    <w:p w:rsidR="00BC1150" w:rsidRDefault="009039F2" w:rsidP="00D21133">
      <w:pPr>
        <w:pStyle w:val="BodyText"/>
        <w:jc w:val="both"/>
      </w:pPr>
      <w:r>
        <w:rPr>
          <w:rFonts w:ascii="SimSun" w:eastAsia="SimSun" w:hAnsi="SimSun" w:hint="eastAsia"/>
          <w:lang w:eastAsia="zh-CN"/>
        </w:rPr>
        <w:t>随着关于</w:t>
      </w:r>
      <w:r w:rsidR="002C26B0">
        <w:rPr>
          <w:rFonts w:ascii="SimSun" w:eastAsia="SimSun" w:hAnsi="SimSun" w:hint="eastAsia"/>
          <w:lang w:eastAsia="zh-CN"/>
        </w:rPr>
        <w:t>关闭</w:t>
      </w:r>
      <w:r>
        <w:rPr>
          <w:rFonts w:ascii="SimSun" w:eastAsia="SimSun" w:hAnsi="SimSun" w:hint="eastAsia"/>
          <w:lang w:eastAsia="zh-CN"/>
        </w:rPr>
        <w:t>劳教所的消息传来，国际特赦组织最近搜集的初步证据显示，当局</w:t>
      </w:r>
      <w:r w:rsidR="0099185D">
        <w:rPr>
          <w:rFonts w:ascii="SimSun" w:eastAsia="SimSun" w:hAnsi="SimSun" w:hint="eastAsia"/>
          <w:lang w:eastAsia="zh-CN"/>
        </w:rPr>
        <w:t>正日益</w:t>
      </w:r>
      <w:r>
        <w:rPr>
          <w:rFonts w:ascii="SimSun" w:eastAsia="SimSun" w:hAnsi="SimSun" w:hint="eastAsia"/>
          <w:lang w:eastAsia="zh-CN"/>
        </w:rPr>
        <w:t>使用其他非法拘留</w:t>
      </w:r>
      <w:r w:rsidR="00540C71">
        <w:rPr>
          <w:rFonts w:ascii="SimSun" w:eastAsia="SimSun" w:hAnsi="SimSun" w:hint="eastAsia"/>
          <w:lang w:eastAsia="zh-CN"/>
        </w:rPr>
        <w:t>方式</w:t>
      </w:r>
      <w:r>
        <w:rPr>
          <w:rFonts w:ascii="SimSun" w:eastAsia="SimSun" w:hAnsi="SimSun" w:hint="eastAsia"/>
          <w:lang w:eastAsia="zh-CN"/>
        </w:rPr>
        <w:t>，并对那些以前可能会被处以劳教的人进行刑事起诉。</w:t>
      </w:r>
    </w:p>
    <w:p w:rsidR="00BC1150" w:rsidRPr="00D6658A" w:rsidRDefault="00BC1150" w:rsidP="00662288">
      <w:pPr>
        <w:pStyle w:val="BodyText"/>
      </w:pPr>
      <w:r>
        <w:tab/>
      </w:r>
    </w:p>
    <w:p w:rsidR="00BC1150" w:rsidRPr="00D6658A" w:rsidRDefault="009039F2" w:rsidP="00D6658A">
      <w:pPr>
        <w:pStyle w:val="Heading2"/>
      </w:pPr>
      <w:bookmarkStart w:id="4" w:name="_Toc373487209"/>
      <w:r>
        <w:rPr>
          <w:rFonts w:hint="eastAsia"/>
          <w:lang w:eastAsia="zh-CN"/>
        </w:rPr>
        <w:t>研究方法</w:t>
      </w:r>
      <w:bookmarkEnd w:id="4"/>
    </w:p>
    <w:p w:rsidR="00BC1150" w:rsidRPr="00C35896" w:rsidRDefault="009039F2" w:rsidP="00314A38">
      <w:pPr>
        <w:pStyle w:val="BodyText"/>
        <w:jc w:val="both"/>
      </w:pPr>
      <w:r>
        <w:rPr>
          <w:rFonts w:ascii="SimSun" w:eastAsia="SimSun" w:hAnsi="SimSun" w:hint="eastAsia"/>
          <w:lang w:eastAsia="zh-CN"/>
        </w:rPr>
        <w:t>国际特赦组织数十年来密切关注中国的人权状况</w:t>
      </w:r>
      <w:r w:rsidR="006B0C50">
        <w:rPr>
          <w:rFonts w:ascii="SimSun" w:eastAsia="SimSun" w:hAnsi="SimSun" w:hint="eastAsia"/>
          <w:lang w:eastAsia="zh-CN"/>
        </w:rPr>
        <w:t>，</w:t>
      </w:r>
      <w:r>
        <w:rPr>
          <w:rFonts w:ascii="SimSun" w:eastAsia="SimSun" w:hAnsi="SimSun" w:hint="eastAsia"/>
          <w:lang w:eastAsia="zh-CN"/>
        </w:rPr>
        <w:t>包括对拘留机构和条件</w:t>
      </w:r>
      <w:r w:rsidR="006B0C50">
        <w:rPr>
          <w:rFonts w:ascii="SimSun" w:eastAsia="SimSun" w:hAnsi="SimSun" w:hint="eastAsia"/>
          <w:lang w:eastAsia="zh-CN"/>
        </w:rPr>
        <w:t>进行</w:t>
      </w:r>
      <w:r>
        <w:rPr>
          <w:rFonts w:ascii="SimSun" w:eastAsia="SimSun" w:hAnsi="SimSun" w:hint="eastAsia"/>
          <w:lang w:eastAsia="zh-CN"/>
        </w:rPr>
        <w:t>严密分析，其</w:t>
      </w:r>
      <w:r>
        <w:rPr>
          <w:rFonts w:ascii="SimSun" w:eastAsia="SimSun" w:hAnsi="SimSun" w:hint="eastAsia"/>
          <w:lang w:eastAsia="zh-CN"/>
        </w:rPr>
        <w:lastRenderedPageBreak/>
        <w:t>中包含劳教体系和其他任意拘留形式。国际特赦组织在</w:t>
      </w:r>
      <w:r w:rsidRPr="00A8272B">
        <w:rPr>
          <w:rFonts w:eastAsia="SimSun"/>
          <w:lang w:eastAsia="zh-CN"/>
        </w:rPr>
        <w:t>200</w:t>
      </w:r>
      <w:r w:rsidR="006B0C50">
        <w:rPr>
          <w:rFonts w:eastAsia="SimSun" w:hint="eastAsia"/>
          <w:lang w:eastAsia="zh-CN"/>
        </w:rPr>
        <w:t>6</w:t>
      </w:r>
      <w:r>
        <w:rPr>
          <w:rFonts w:ascii="SimSun" w:eastAsia="SimSun" w:hAnsi="SimSun" w:hint="eastAsia"/>
          <w:lang w:eastAsia="zh-CN"/>
        </w:rPr>
        <w:t>年发表了《关于劳教的备忘录》。</w:t>
      </w:r>
      <w:r w:rsidR="00BC1150" w:rsidRPr="00BC3998">
        <w:rPr>
          <w:rStyle w:val="EndnoteReference"/>
          <w:szCs w:val="18"/>
        </w:rPr>
        <w:endnoteReference w:id="6"/>
      </w:r>
    </w:p>
    <w:p w:rsidR="00BC1150" w:rsidRPr="00263F74" w:rsidRDefault="009039F2" w:rsidP="00314A38">
      <w:pPr>
        <w:pStyle w:val="BodyText"/>
        <w:jc w:val="both"/>
      </w:pPr>
      <w:r>
        <w:rPr>
          <w:rFonts w:ascii="SimSun" w:eastAsia="SimSun" w:hAnsi="SimSun" w:hint="eastAsia"/>
          <w:lang w:eastAsia="zh-CN"/>
        </w:rPr>
        <w:t>本</w:t>
      </w:r>
      <w:r w:rsidR="003A666E">
        <w:rPr>
          <w:rFonts w:hint="eastAsia"/>
          <w:lang w:eastAsia="zh-CN"/>
        </w:rPr>
        <w:t>概要</w:t>
      </w:r>
      <w:r>
        <w:rPr>
          <w:rFonts w:ascii="SimSun" w:eastAsia="SimSun" w:hAnsi="SimSun" w:hint="eastAsia"/>
          <w:lang w:eastAsia="zh-CN"/>
        </w:rPr>
        <w:t>研究了在过去</w:t>
      </w:r>
      <w:r w:rsidRPr="00A8272B">
        <w:rPr>
          <w:rFonts w:eastAsia="SimSun"/>
          <w:lang w:eastAsia="zh-CN"/>
        </w:rPr>
        <w:t>10</w:t>
      </w:r>
      <w:r>
        <w:rPr>
          <w:rFonts w:ascii="SimSun" w:eastAsia="SimSun" w:hAnsi="SimSun" w:hint="eastAsia"/>
          <w:lang w:eastAsia="zh-CN"/>
        </w:rPr>
        <w:t>年中，劳教制度被用来处罚那些被视为对中共和社会稳定构成政治威胁者的情况，特别是那些因行使言论自由、信仰自由和其他公民权利及政治权利而遭处罚的个人和群体的情况。</w:t>
      </w:r>
      <w:r w:rsidR="003B6C2D">
        <w:rPr>
          <w:rFonts w:hint="eastAsia"/>
          <w:lang w:eastAsia="zh-CN"/>
        </w:rPr>
        <w:t>概要</w:t>
      </w:r>
      <w:r>
        <w:rPr>
          <w:rFonts w:ascii="SimSun" w:eastAsia="SimSun" w:hAnsi="SimSun" w:hint="eastAsia"/>
          <w:lang w:eastAsia="zh-CN"/>
        </w:rPr>
        <w:t>阐述了导致劳教体系中任意拘留和酷刑及其他虐待现象的中共政策和做法。根据对获释的劳教人员及其家人和律师的采访</w:t>
      </w:r>
      <w:r w:rsidR="00BB1361">
        <w:rPr>
          <w:rFonts w:ascii="SimSun" w:eastAsia="SimSun" w:hAnsi="SimSun" w:hint="eastAsia"/>
          <w:lang w:eastAsia="zh-CN"/>
        </w:rPr>
        <w:t>；</w:t>
      </w:r>
      <w:r>
        <w:rPr>
          <w:rFonts w:ascii="SimSun" w:eastAsia="SimSun" w:hAnsi="SimSun" w:hint="eastAsia"/>
          <w:lang w:eastAsia="zh-CN"/>
        </w:rPr>
        <w:t>学术出版物和媒体报道</w:t>
      </w:r>
      <w:r w:rsidR="00BB1361">
        <w:rPr>
          <w:rFonts w:ascii="SimSun" w:eastAsia="SimSun" w:hAnsi="SimSun" w:hint="eastAsia"/>
          <w:lang w:eastAsia="zh-CN"/>
        </w:rPr>
        <w:t>；</w:t>
      </w:r>
      <w:r>
        <w:rPr>
          <w:rFonts w:ascii="SimSun" w:eastAsia="SimSun" w:hAnsi="SimSun" w:hint="eastAsia"/>
          <w:lang w:eastAsia="zh-CN"/>
        </w:rPr>
        <w:t>中国政府的官方报道和评论，以及其他在中国或国际上活动的非政府</w:t>
      </w:r>
      <w:r w:rsidR="009475EC">
        <w:rPr>
          <w:rFonts w:ascii="SimSun" w:eastAsia="SimSun" w:hAnsi="SimSun" w:hint="eastAsia"/>
          <w:lang w:eastAsia="zh-CN"/>
        </w:rPr>
        <w:t>人权</w:t>
      </w:r>
      <w:r>
        <w:rPr>
          <w:rFonts w:ascii="SimSun" w:eastAsia="SimSun" w:hAnsi="SimSun" w:hint="eastAsia"/>
          <w:lang w:eastAsia="zh-CN"/>
        </w:rPr>
        <w:t>组织提供的信息，本</w:t>
      </w:r>
      <w:r w:rsidR="0080141E">
        <w:rPr>
          <w:rFonts w:hint="eastAsia"/>
          <w:lang w:eastAsia="zh-CN"/>
        </w:rPr>
        <w:t>概要</w:t>
      </w:r>
      <w:r>
        <w:rPr>
          <w:rFonts w:ascii="SimSun" w:eastAsia="SimSun" w:hAnsi="SimSun" w:hint="eastAsia"/>
          <w:lang w:eastAsia="zh-CN"/>
        </w:rPr>
        <w:t>清楚显示这种形式的任意拘留，构成并助长了违反中国国内法律和国际法的行为。</w:t>
      </w:r>
    </w:p>
    <w:p w:rsidR="00BC1150" w:rsidRDefault="009039F2" w:rsidP="00314A38">
      <w:pPr>
        <w:pStyle w:val="BodyText"/>
        <w:jc w:val="both"/>
      </w:pPr>
      <w:r>
        <w:rPr>
          <w:rFonts w:hint="eastAsia"/>
          <w:lang w:eastAsia="zh-CN"/>
        </w:rPr>
        <w:t>本</w:t>
      </w:r>
      <w:r w:rsidR="003A666E">
        <w:rPr>
          <w:rFonts w:hint="eastAsia"/>
          <w:lang w:eastAsia="zh-CN"/>
        </w:rPr>
        <w:t>概要</w:t>
      </w:r>
      <w:r>
        <w:rPr>
          <w:rFonts w:hint="eastAsia"/>
          <w:lang w:eastAsia="zh-CN"/>
        </w:rPr>
        <w:t>采用了在</w:t>
      </w:r>
      <w:r>
        <w:rPr>
          <w:rFonts w:hint="eastAsia"/>
          <w:lang w:eastAsia="zh-CN"/>
        </w:rPr>
        <w:t>2009</w:t>
      </w:r>
      <w:r>
        <w:rPr>
          <w:rFonts w:hint="eastAsia"/>
          <w:lang w:eastAsia="zh-CN"/>
        </w:rPr>
        <w:t>年</w:t>
      </w:r>
      <w:r>
        <w:rPr>
          <w:rFonts w:hint="eastAsia"/>
          <w:lang w:eastAsia="zh-CN"/>
        </w:rPr>
        <w:t>5</w:t>
      </w:r>
      <w:r>
        <w:rPr>
          <w:rFonts w:hint="eastAsia"/>
          <w:lang w:eastAsia="zh-CN"/>
        </w:rPr>
        <w:t>月至</w:t>
      </w:r>
      <w:r>
        <w:rPr>
          <w:rFonts w:hint="eastAsia"/>
          <w:lang w:eastAsia="zh-CN"/>
        </w:rPr>
        <w:t>2013</w:t>
      </w:r>
      <w:r>
        <w:rPr>
          <w:rFonts w:hint="eastAsia"/>
          <w:lang w:eastAsia="zh-CN"/>
        </w:rPr>
        <w:t>年</w:t>
      </w:r>
      <w:r>
        <w:rPr>
          <w:rFonts w:hint="eastAsia"/>
          <w:lang w:eastAsia="zh-CN"/>
        </w:rPr>
        <w:t>11</w:t>
      </w:r>
      <w:r>
        <w:rPr>
          <w:rFonts w:hint="eastAsia"/>
          <w:lang w:eastAsia="zh-CN"/>
        </w:rPr>
        <w:t>月之间进行的</w:t>
      </w:r>
      <w:r>
        <w:rPr>
          <w:rFonts w:hint="eastAsia"/>
          <w:lang w:eastAsia="zh-CN"/>
        </w:rPr>
        <w:t>60</w:t>
      </w:r>
      <w:r>
        <w:rPr>
          <w:rFonts w:hint="eastAsia"/>
          <w:lang w:eastAsia="zh-CN"/>
        </w:rPr>
        <w:t>多</w:t>
      </w:r>
      <w:r w:rsidR="00540C71">
        <w:rPr>
          <w:rFonts w:hint="eastAsia"/>
          <w:lang w:eastAsia="zh-CN"/>
        </w:rPr>
        <w:t>个</w:t>
      </w:r>
      <w:r w:rsidR="00D21133">
        <w:rPr>
          <w:rFonts w:hint="eastAsia"/>
          <w:lang w:eastAsia="zh-CN"/>
        </w:rPr>
        <w:t>采访，受</w:t>
      </w:r>
      <w:r>
        <w:rPr>
          <w:rFonts w:hint="eastAsia"/>
          <w:lang w:eastAsia="zh-CN"/>
        </w:rPr>
        <w:t>访者都</w:t>
      </w:r>
      <w:r w:rsidR="00A753C9">
        <w:rPr>
          <w:rFonts w:hint="eastAsia"/>
          <w:lang w:eastAsia="zh-CN"/>
        </w:rPr>
        <w:t>亲身经历</w:t>
      </w:r>
      <w:r w:rsidR="00540C71">
        <w:rPr>
          <w:rFonts w:hint="eastAsia"/>
          <w:lang w:eastAsia="zh-CN"/>
        </w:rPr>
        <w:t>了</w:t>
      </w:r>
      <w:r>
        <w:rPr>
          <w:rFonts w:hint="eastAsia"/>
          <w:lang w:eastAsia="zh-CN"/>
        </w:rPr>
        <w:t>劳教所、“黑监狱”、法制教育中心或学习班、精神病治疗机构和其他拘留所，大多数人在拘留时遭受了酷刑和</w:t>
      </w:r>
      <w:r w:rsidR="00540C71">
        <w:rPr>
          <w:rFonts w:hint="eastAsia"/>
          <w:lang w:eastAsia="zh-CN"/>
        </w:rPr>
        <w:t>其他</w:t>
      </w:r>
      <w:r>
        <w:rPr>
          <w:rFonts w:hint="eastAsia"/>
          <w:lang w:eastAsia="zh-CN"/>
        </w:rPr>
        <w:t>虐待。这些</w:t>
      </w:r>
      <w:r w:rsidR="002D294A">
        <w:rPr>
          <w:rFonts w:hint="eastAsia"/>
          <w:lang w:eastAsia="zh-CN"/>
        </w:rPr>
        <w:t>个</w:t>
      </w:r>
      <w:r>
        <w:rPr>
          <w:rFonts w:hint="eastAsia"/>
          <w:lang w:eastAsia="zh-CN"/>
        </w:rPr>
        <w:t>案发生在中国各地，包括安徽、贵州、河北、黑龙江、江苏、吉林、辽宁、陕西、山东、四川和浙江等省的多个城市和县，以及北京、</w:t>
      </w:r>
      <w:r w:rsidR="00540C71">
        <w:rPr>
          <w:rFonts w:hint="eastAsia"/>
          <w:lang w:eastAsia="zh-CN"/>
        </w:rPr>
        <w:t>重庆、</w:t>
      </w:r>
      <w:r>
        <w:rPr>
          <w:rFonts w:hint="eastAsia"/>
          <w:lang w:eastAsia="zh-CN"/>
        </w:rPr>
        <w:t>上海和天津这</w:t>
      </w:r>
      <w:r w:rsidR="00540C71">
        <w:rPr>
          <w:rFonts w:hint="eastAsia"/>
          <w:lang w:eastAsia="zh-CN"/>
        </w:rPr>
        <w:t>4</w:t>
      </w:r>
      <w:r>
        <w:rPr>
          <w:rFonts w:hint="eastAsia"/>
          <w:lang w:eastAsia="zh-CN"/>
        </w:rPr>
        <w:t>个直辖市和</w:t>
      </w:r>
      <w:r w:rsidR="00F63AE5">
        <w:rPr>
          <w:rFonts w:hint="eastAsia"/>
          <w:lang w:eastAsia="zh-CN"/>
        </w:rPr>
        <w:t>内蒙古自治区</w:t>
      </w:r>
      <w:r>
        <w:rPr>
          <w:rFonts w:hint="eastAsia"/>
          <w:lang w:eastAsia="zh-CN"/>
        </w:rPr>
        <w:t>。许多受访者同意公开披露他们的姓名，其他人则要求</w:t>
      </w:r>
      <w:r w:rsidR="00F63AE5">
        <w:rPr>
          <w:rFonts w:hint="eastAsia"/>
          <w:lang w:eastAsia="zh-CN"/>
        </w:rPr>
        <w:t>将</w:t>
      </w:r>
      <w:r>
        <w:rPr>
          <w:rFonts w:hint="eastAsia"/>
          <w:lang w:eastAsia="zh-CN"/>
        </w:rPr>
        <w:t>他们的身份保密。在我们调查的</w:t>
      </w:r>
      <w:r w:rsidR="00F63AE5">
        <w:rPr>
          <w:rFonts w:hint="eastAsia"/>
          <w:lang w:eastAsia="zh-CN"/>
        </w:rPr>
        <w:t>个</w:t>
      </w:r>
      <w:r>
        <w:rPr>
          <w:rFonts w:hint="eastAsia"/>
          <w:lang w:eastAsia="zh-CN"/>
        </w:rPr>
        <w:t>案中，只有几例在本报告</w:t>
      </w:r>
      <w:r w:rsidR="00F63AE5">
        <w:rPr>
          <w:rFonts w:hint="eastAsia"/>
          <w:lang w:eastAsia="zh-CN"/>
        </w:rPr>
        <w:t>被</w:t>
      </w:r>
      <w:r>
        <w:rPr>
          <w:rFonts w:hint="eastAsia"/>
          <w:lang w:eastAsia="zh-CN"/>
        </w:rPr>
        <w:t>重点阐述，其他</w:t>
      </w:r>
      <w:r w:rsidR="00F63AE5">
        <w:rPr>
          <w:rFonts w:hint="eastAsia"/>
          <w:lang w:eastAsia="zh-CN"/>
        </w:rPr>
        <w:t>个</w:t>
      </w:r>
      <w:r>
        <w:rPr>
          <w:rFonts w:hint="eastAsia"/>
          <w:lang w:eastAsia="zh-CN"/>
        </w:rPr>
        <w:t>案仅提供背景信息。</w:t>
      </w:r>
      <w:r w:rsidR="00BC1150" w:rsidRPr="00C35896">
        <w:t xml:space="preserve"> </w:t>
      </w:r>
    </w:p>
    <w:p w:rsidR="00BC1150" w:rsidRDefault="00BC1150">
      <w:pPr>
        <w:widowControl/>
        <w:suppressAutoHyphens w:val="0"/>
        <w:spacing w:after="0" w:line="240" w:lineRule="auto"/>
      </w:pPr>
    </w:p>
    <w:p w:rsidR="00BC1150" w:rsidRPr="00D6658A" w:rsidRDefault="00BC1150" w:rsidP="00D6658A">
      <w:pPr>
        <w:pStyle w:val="Heading1"/>
      </w:pPr>
      <w:bookmarkStart w:id="5" w:name="_Toc373507407"/>
      <w:r>
        <w:br w:type="page"/>
      </w:r>
      <w:bookmarkStart w:id="6" w:name="_Toc373487210"/>
      <w:bookmarkEnd w:id="5"/>
      <w:r w:rsidR="009039F2">
        <w:rPr>
          <w:rFonts w:ascii="Amnesty Trade Gothic" w:hAnsi="Amnesty Trade Gothic" w:hint="eastAsia"/>
          <w:lang w:eastAsia="zh-CN"/>
        </w:rPr>
        <w:lastRenderedPageBreak/>
        <w:t>劳教制度概述</w:t>
      </w:r>
      <w:bookmarkEnd w:id="6"/>
    </w:p>
    <w:p w:rsidR="00BC1150" w:rsidRPr="00D6658A" w:rsidRDefault="009039F2" w:rsidP="009D3123">
      <w:pPr>
        <w:pStyle w:val="Heading2"/>
        <w:spacing w:before="1200"/>
      </w:pPr>
      <w:bookmarkStart w:id="7" w:name="_Toc373487211"/>
      <w:r>
        <w:rPr>
          <w:rFonts w:ascii="Amnesty Trade Gothic" w:hAnsi="Amnesty Trade Gothic" w:hint="eastAsia"/>
          <w:lang w:eastAsia="zh-CN"/>
        </w:rPr>
        <w:t>设立和演变</w:t>
      </w:r>
      <w:bookmarkEnd w:id="7"/>
    </w:p>
    <w:p w:rsidR="00BC1150" w:rsidRPr="00327DC2" w:rsidRDefault="009039F2" w:rsidP="00A54176">
      <w:pPr>
        <w:pStyle w:val="BodyText"/>
        <w:jc w:val="both"/>
      </w:pPr>
      <w:r w:rsidRPr="00A8272B">
        <w:rPr>
          <w:rFonts w:eastAsia="SimSun"/>
          <w:lang w:eastAsia="zh-CN"/>
        </w:rPr>
        <w:t>1955</w:t>
      </w:r>
      <w:r>
        <w:rPr>
          <w:rFonts w:ascii="SimSun" w:eastAsia="SimSun" w:hAnsi="SimSun" w:hint="eastAsia"/>
          <w:lang w:eastAsia="zh-CN"/>
        </w:rPr>
        <w:t>年，中共中央委员会发布了一</w:t>
      </w:r>
      <w:r w:rsidR="000D47A8">
        <w:rPr>
          <w:rFonts w:ascii="SimSun" w:eastAsia="SimSun" w:hAnsi="SimSun" w:hint="eastAsia"/>
          <w:lang w:eastAsia="zh-CN"/>
        </w:rPr>
        <w:t>系列</w:t>
      </w:r>
      <w:r>
        <w:rPr>
          <w:rFonts w:ascii="SimSun" w:eastAsia="SimSun" w:hAnsi="SimSun" w:hint="eastAsia"/>
          <w:lang w:eastAsia="zh-CN"/>
        </w:rPr>
        <w:t>指示，这是首份使用“劳动教养”一词的文件。</w:t>
      </w:r>
      <w:r w:rsidR="00BC1150">
        <w:rPr>
          <w:rStyle w:val="EndnoteReference"/>
        </w:rPr>
        <w:endnoteReference w:id="7"/>
      </w:r>
      <w:r>
        <w:rPr>
          <w:rFonts w:ascii="SimSun" w:eastAsia="SimSun" w:hAnsi="SimSun" w:hint="eastAsia"/>
          <w:lang w:eastAsia="zh-CN"/>
        </w:rPr>
        <w:t xml:space="preserve"> 这些指示</w:t>
      </w:r>
      <w:r w:rsidR="00DF050A">
        <w:rPr>
          <w:rFonts w:ascii="SimSun" w:eastAsia="SimSun" w:hAnsi="SimSun" w:hint="eastAsia"/>
          <w:lang w:eastAsia="zh-CN"/>
        </w:rPr>
        <w:t>引用</w:t>
      </w:r>
      <w:r>
        <w:rPr>
          <w:rFonts w:ascii="SimSun" w:eastAsia="SimSun" w:hAnsi="SimSun" w:hint="eastAsia"/>
          <w:lang w:eastAsia="zh-CN"/>
        </w:rPr>
        <w:t>“劳动教养”（简称劳教）作为一种手段，</w:t>
      </w:r>
      <w:r w:rsidR="00DF050A">
        <w:rPr>
          <w:rFonts w:ascii="SimSun" w:eastAsia="SimSun" w:hAnsi="SimSun" w:hint="eastAsia"/>
          <w:lang w:eastAsia="zh-CN"/>
        </w:rPr>
        <w:t>以</w:t>
      </w:r>
      <w:r>
        <w:rPr>
          <w:rFonts w:ascii="SimSun" w:eastAsia="SimSun" w:hAnsi="SimSun" w:hint="eastAsia"/>
          <w:lang w:eastAsia="zh-CN"/>
        </w:rPr>
        <w:t>处理反革命和那些被认为罪行不足以处以刑事监禁，但当局又认为“政治上不可靠”而且觉得需要驱逐出工作场所和社会的人。此外，劳教制度</w:t>
      </w:r>
      <w:r w:rsidR="00DF050A">
        <w:rPr>
          <w:rFonts w:ascii="SimSun" w:eastAsia="SimSun" w:hAnsi="SimSun" w:hint="eastAsia"/>
          <w:lang w:eastAsia="zh-CN"/>
        </w:rPr>
        <w:t>让</w:t>
      </w:r>
      <w:r>
        <w:rPr>
          <w:rFonts w:ascii="SimSun" w:eastAsia="SimSun" w:hAnsi="SimSun" w:hint="eastAsia"/>
          <w:lang w:eastAsia="zh-CN"/>
        </w:rPr>
        <w:t>中共可以用一种不对国家</w:t>
      </w:r>
      <w:r w:rsidR="00540C71">
        <w:rPr>
          <w:rFonts w:ascii="SimSun" w:eastAsia="SimSun" w:hAnsi="SimSun" w:hint="eastAsia"/>
          <w:lang w:eastAsia="zh-CN"/>
        </w:rPr>
        <w:t>造</w:t>
      </w:r>
      <w:r>
        <w:rPr>
          <w:rFonts w:ascii="SimSun" w:eastAsia="SimSun" w:hAnsi="SimSun" w:hint="eastAsia"/>
          <w:lang w:eastAsia="zh-CN"/>
        </w:rPr>
        <w:t>成经济负担的形式，隔离和处罚政治打击目标，因为这些人按规定要参加劳动。</w:t>
      </w:r>
      <w:r w:rsidR="00BC1150" w:rsidRPr="00327DC2">
        <w:t xml:space="preserve"> </w:t>
      </w:r>
    </w:p>
    <w:p w:rsidR="00BC1150" w:rsidRDefault="009039F2" w:rsidP="00A54176">
      <w:pPr>
        <w:pStyle w:val="BodyText"/>
        <w:jc w:val="both"/>
      </w:pPr>
      <w:r>
        <w:rPr>
          <w:rFonts w:ascii="SimSun" w:eastAsia="SimSun" w:hAnsi="SimSun" w:hint="eastAsia"/>
          <w:lang w:eastAsia="zh-CN"/>
        </w:rPr>
        <w:t>在随后的岁月中，劳教体系进一步扩大，其打击对象包括多种人员和行为，因此为当局提供了一条灵活易用的途径，在不必经过正式司法体系处理的情况下，处罚那些被认为对政权构成政治威胁的人、“轻微”犯罪者和那些被认为具有“社会问题”的人。</w:t>
      </w:r>
      <w:r w:rsidRPr="00A8272B">
        <w:rPr>
          <w:rFonts w:eastAsia="SimSun"/>
          <w:lang w:eastAsia="zh-CN"/>
        </w:rPr>
        <w:t>1957</w:t>
      </w:r>
      <w:r>
        <w:rPr>
          <w:rFonts w:ascii="SimSun" w:eastAsia="SimSun" w:hAnsi="SimSun" w:hint="eastAsia"/>
          <w:lang w:eastAsia="zh-CN"/>
        </w:rPr>
        <w:t>年，中共将劳教对象范围扩大到包括“反社会主义的反动派”、“妨害公共秩序”和“妨害公务、屡教不改”的人。</w:t>
      </w:r>
      <w:r w:rsidRPr="00A8272B">
        <w:rPr>
          <w:rFonts w:eastAsia="SimSun"/>
          <w:lang w:eastAsia="zh-CN"/>
        </w:rPr>
        <w:t>1957</w:t>
      </w:r>
      <w:r>
        <w:rPr>
          <w:rFonts w:ascii="SimSun" w:eastAsia="SimSun" w:hAnsi="SimSun" w:hint="eastAsia"/>
          <w:lang w:eastAsia="zh-CN"/>
        </w:rPr>
        <w:t>年</w:t>
      </w:r>
      <w:r w:rsidR="00577DD6">
        <w:rPr>
          <w:rFonts w:ascii="SimSun" w:eastAsia="SimSun" w:hAnsi="SimSun" w:hint="eastAsia"/>
          <w:lang w:eastAsia="zh-CN"/>
        </w:rPr>
        <w:t>通过</w:t>
      </w:r>
      <w:r>
        <w:rPr>
          <w:rFonts w:ascii="SimSun" w:eastAsia="SimSun" w:hAnsi="SimSun" w:hint="eastAsia"/>
          <w:lang w:eastAsia="zh-CN"/>
        </w:rPr>
        <w:t>的《国务院</w:t>
      </w:r>
      <w:r w:rsidRPr="00703E2E">
        <w:rPr>
          <w:rFonts w:ascii="SimSun" w:eastAsia="SimSun" w:hAnsi="SimSun" w:hint="eastAsia"/>
          <w:lang w:eastAsia="zh-CN"/>
        </w:rPr>
        <w:t>关于劳动教养问题的决定</w:t>
      </w:r>
      <w:r>
        <w:rPr>
          <w:rFonts w:ascii="SimSun" w:eastAsia="SimSun" w:hAnsi="SimSun" w:hint="eastAsia"/>
          <w:lang w:eastAsia="zh-CN"/>
        </w:rPr>
        <w:t>》一直成为劳教制度所依据的主要规章性文件。劳教制度在</w:t>
      </w:r>
      <w:r w:rsidRPr="00A8272B">
        <w:rPr>
          <w:rFonts w:eastAsia="SimSun"/>
          <w:lang w:eastAsia="zh-CN"/>
        </w:rPr>
        <w:t>1950</w:t>
      </w:r>
      <w:r>
        <w:rPr>
          <w:rFonts w:ascii="SimSun" w:eastAsia="SimSun" w:hAnsi="SimSun" w:hint="eastAsia"/>
          <w:lang w:eastAsia="zh-CN"/>
        </w:rPr>
        <w:t>年末起到了至关重要的作用，</w:t>
      </w:r>
      <w:r w:rsidR="007F5DC0">
        <w:rPr>
          <w:rFonts w:ascii="SimSun" w:eastAsia="SimSun" w:hAnsi="SimSun" w:hint="eastAsia"/>
          <w:lang w:eastAsia="zh-CN"/>
        </w:rPr>
        <w:t>被用以</w:t>
      </w:r>
      <w:r>
        <w:rPr>
          <w:rFonts w:ascii="SimSun" w:eastAsia="SimSun" w:hAnsi="SimSun" w:hint="eastAsia"/>
          <w:lang w:eastAsia="zh-CN"/>
        </w:rPr>
        <w:t>处罚</w:t>
      </w:r>
      <w:r w:rsidR="007F5DC0">
        <w:rPr>
          <w:rFonts w:ascii="SimSun" w:eastAsia="SimSun" w:hAnsi="SimSun" w:hint="eastAsia"/>
          <w:lang w:eastAsia="zh-CN"/>
        </w:rPr>
        <w:t>大批</w:t>
      </w:r>
      <w:r>
        <w:rPr>
          <w:rFonts w:ascii="SimSun" w:eastAsia="SimSun" w:hAnsi="SimSun" w:hint="eastAsia"/>
          <w:lang w:eastAsia="zh-CN"/>
        </w:rPr>
        <w:t>在“反右运动”中因据称批评中共而遭受打击的知识分子。</w:t>
      </w:r>
      <w:r w:rsidR="00BC1150" w:rsidRPr="00327DC2">
        <w:rPr>
          <w:rStyle w:val="EndnoteReference"/>
        </w:rPr>
        <w:endnoteReference w:id="8"/>
      </w:r>
    </w:p>
    <w:p w:rsidR="00BC1150" w:rsidRPr="00327DC2" w:rsidRDefault="009039F2" w:rsidP="00A54176">
      <w:pPr>
        <w:pStyle w:val="BodyText"/>
        <w:jc w:val="both"/>
      </w:pPr>
      <w:r>
        <w:rPr>
          <w:rFonts w:ascii="SimSun" w:eastAsia="SimSun" w:hAnsi="SimSun" w:hint="eastAsia"/>
          <w:lang w:eastAsia="zh-CN"/>
        </w:rPr>
        <w:t>在</w:t>
      </w:r>
      <w:r w:rsidRPr="00A8272B">
        <w:rPr>
          <w:rFonts w:eastAsia="SimSun"/>
          <w:lang w:eastAsia="zh-CN"/>
        </w:rPr>
        <w:t>1966</w:t>
      </w:r>
      <w:r>
        <w:rPr>
          <w:rFonts w:ascii="SimSun" w:eastAsia="SimSun" w:hAnsi="SimSun" w:hint="eastAsia"/>
          <w:lang w:eastAsia="zh-CN"/>
        </w:rPr>
        <w:t>至</w:t>
      </w:r>
      <w:r w:rsidRPr="00A8272B">
        <w:rPr>
          <w:rFonts w:eastAsia="SimSun"/>
          <w:lang w:eastAsia="zh-CN"/>
        </w:rPr>
        <w:t>1976</w:t>
      </w:r>
      <w:r>
        <w:rPr>
          <w:rFonts w:ascii="SimSun" w:eastAsia="SimSun" w:hAnsi="SimSun" w:hint="eastAsia"/>
          <w:lang w:eastAsia="zh-CN"/>
        </w:rPr>
        <w:t>年的文化大革命期间，</w:t>
      </w:r>
      <w:r w:rsidR="00494073">
        <w:rPr>
          <w:rFonts w:ascii="SimSun" w:eastAsia="SimSun" w:hAnsi="SimSun" w:hint="eastAsia"/>
          <w:lang w:eastAsia="zh-CN"/>
        </w:rPr>
        <w:t>当局</w:t>
      </w:r>
      <w:r w:rsidR="003B3707">
        <w:rPr>
          <w:rFonts w:ascii="SimSun" w:eastAsia="SimSun" w:hAnsi="SimSun" w:hint="eastAsia"/>
          <w:lang w:eastAsia="zh-CN"/>
        </w:rPr>
        <w:t>显著减少使用</w:t>
      </w:r>
      <w:r>
        <w:rPr>
          <w:rFonts w:ascii="SimSun" w:eastAsia="SimSun" w:hAnsi="SimSun" w:hint="eastAsia"/>
          <w:lang w:eastAsia="zh-CN"/>
        </w:rPr>
        <w:t>劳教，这反映了当时大多数正规机构的衰落，但在毛泽东去世后的</w:t>
      </w:r>
      <w:proofErr w:type="gramStart"/>
      <w:r w:rsidRPr="00A8272B">
        <w:rPr>
          <w:rFonts w:eastAsia="SimSun"/>
          <w:lang w:eastAsia="zh-CN"/>
        </w:rPr>
        <w:t>1970</w:t>
      </w:r>
      <w:proofErr w:type="gramEnd"/>
      <w:r>
        <w:rPr>
          <w:rFonts w:ascii="SimSun" w:eastAsia="SimSun" w:hAnsi="SimSun" w:hint="eastAsia"/>
          <w:lang w:eastAsia="zh-CN"/>
        </w:rPr>
        <w:t>年代</w:t>
      </w:r>
      <w:proofErr w:type="gramStart"/>
      <w:r>
        <w:rPr>
          <w:rFonts w:ascii="SimSun" w:eastAsia="SimSun" w:hAnsi="SimSun" w:hint="eastAsia"/>
          <w:lang w:eastAsia="zh-CN"/>
        </w:rPr>
        <w:t>末改革</w:t>
      </w:r>
      <w:proofErr w:type="gramEnd"/>
      <w:r>
        <w:rPr>
          <w:rFonts w:ascii="SimSun" w:eastAsia="SimSun" w:hAnsi="SimSun" w:hint="eastAsia"/>
          <w:lang w:eastAsia="zh-CN"/>
        </w:rPr>
        <w:t>时期，当局重新复苏</w:t>
      </w:r>
      <w:r w:rsidR="00717DC4">
        <w:rPr>
          <w:rFonts w:ascii="SimSun" w:eastAsia="SimSun" w:hAnsi="SimSun" w:hint="eastAsia"/>
          <w:lang w:eastAsia="zh-CN"/>
        </w:rPr>
        <w:t>和</w:t>
      </w:r>
      <w:r>
        <w:rPr>
          <w:rFonts w:ascii="SimSun" w:eastAsia="SimSun" w:hAnsi="SimSun" w:hint="eastAsia"/>
          <w:lang w:eastAsia="zh-CN"/>
        </w:rPr>
        <w:t>扩大劳教体系，并</w:t>
      </w:r>
      <w:r w:rsidR="006776D5">
        <w:rPr>
          <w:rFonts w:ascii="SimSun" w:eastAsia="SimSun" w:hAnsi="SimSun" w:hint="eastAsia"/>
          <w:lang w:eastAsia="zh-CN"/>
        </w:rPr>
        <w:t>将</w:t>
      </w:r>
      <w:r>
        <w:rPr>
          <w:rFonts w:ascii="SimSun" w:eastAsia="SimSun" w:hAnsi="SimSun" w:hint="eastAsia"/>
          <w:lang w:eastAsia="zh-CN"/>
        </w:rPr>
        <w:t>其制度化。</w:t>
      </w:r>
      <w:r w:rsidR="00BC1150" w:rsidRPr="00327DC2">
        <w:rPr>
          <w:rStyle w:val="EndnoteReference"/>
        </w:rPr>
        <w:endnoteReference w:id="9"/>
      </w:r>
      <w:r w:rsidR="001C186F">
        <w:rPr>
          <w:rFonts w:ascii="SimSun" w:eastAsia="SimSun" w:hAnsi="SimSun" w:hint="eastAsia"/>
          <w:lang w:eastAsia="zh-CN"/>
        </w:rPr>
        <w:t xml:space="preserve"> 地方政府被要求成立劳教管理委员会，委员会成员由民政、公安和劳动部门人员组成。</w:t>
      </w:r>
      <w:r w:rsidR="00BC1150" w:rsidRPr="00327DC2">
        <w:rPr>
          <w:rStyle w:val="EndnoteReference"/>
        </w:rPr>
        <w:endnoteReference w:id="10"/>
      </w:r>
      <w:r w:rsidR="00BC1150" w:rsidRPr="00327DC2">
        <w:t xml:space="preserve"> </w:t>
      </w:r>
      <w:r w:rsidR="001C186F">
        <w:rPr>
          <w:rFonts w:eastAsia="SimSun" w:hint="eastAsia"/>
          <w:lang w:eastAsia="zh-CN"/>
        </w:rPr>
        <w:t>1982</w:t>
      </w:r>
      <w:r w:rsidR="001C186F">
        <w:rPr>
          <w:rFonts w:eastAsia="SimSun" w:hint="eastAsia"/>
          <w:lang w:eastAsia="zh-CN"/>
        </w:rPr>
        <w:t>年</w:t>
      </w:r>
      <w:r w:rsidR="00717DC4">
        <w:rPr>
          <w:rFonts w:eastAsia="SimSun" w:hint="eastAsia"/>
          <w:lang w:eastAsia="zh-CN"/>
        </w:rPr>
        <w:t>颁布</w:t>
      </w:r>
      <w:r w:rsidR="001C186F">
        <w:rPr>
          <w:rFonts w:eastAsia="SimSun" w:hint="eastAsia"/>
          <w:lang w:eastAsia="zh-CN"/>
        </w:rPr>
        <w:t>的《</w:t>
      </w:r>
      <w:r w:rsidR="001C186F" w:rsidRPr="00B056E8">
        <w:rPr>
          <w:rFonts w:eastAsia="SimSun" w:hint="eastAsia"/>
          <w:lang w:eastAsia="zh-CN"/>
        </w:rPr>
        <w:t>劳动教养试行办法</w:t>
      </w:r>
      <w:r w:rsidR="001C186F">
        <w:rPr>
          <w:rFonts w:eastAsia="SimSun" w:hint="eastAsia"/>
          <w:lang w:eastAsia="zh-CN"/>
        </w:rPr>
        <w:t>》（《试行办法》）进一步扩大了劳教范围，其对象包括农村居民，并针对“反党分子”、性工作者、“流氓”和那些犯有</w:t>
      </w:r>
      <w:r w:rsidR="00E3033C">
        <w:rPr>
          <w:rFonts w:eastAsia="SimSun" w:hint="eastAsia"/>
          <w:lang w:eastAsia="zh-CN"/>
        </w:rPr>
        <w:t>诈骗行为但</w:t>
      </w:r>
      <w:r w:rsidR="001C186F">
        <w:rPr>
          <w:rFonts w:eastAsia="SimSun" w:hint="eastAsia"/>
          <w:lang w:eastAsia="zh-CN"/>
        </w:rPr>
        <w:t>“不够刑事处分”的人。</w:t>
      </w:r>
      <w:r w:rsidR="00BC1150" w:rsidRPr="00327DC2">
        <w:rPr>
          <w:rStyle w:val="EndnoteReference"/>
        </w:rPr>
        <w:endnoteReference w:id="11"/>
      </w:r>
      <w:r w:rsidR="001C186F">
        <w:rPr>
          <w:rFonts w:eastAsia="SimSun" w:hint="eastAsia"/>
          <w:lang w:eastAsia="zh-CN"/>
        </w:rPr>
        <w:t xml:space="preserve"> </w:t>
      </w:r>
      <w:r w:rsidR="001C186F">
        <w:rPr>
          <w:rFonts w:ascii="SimSun" w:eastAsia="SimSun" w:hAnsi="SimSun" w:hint="eastAsia"/>
          <w:lang w:eastAsia="zh-CN"/>
        </w:rPr>
        <w:t>虽然警察继续负责收押劳教人员，但在</w:t>
      </w:r>
      <w:proofErr w:type="gramStart"/>
      <w:r w:rsidR="001C186F" w:rsidRPr="00A8272B">
        <w:rPr>
          <w:rFonts w:eastAsia="SimSun"/>
          <w:lang w:eastAsia="zh-CN"/>
        </w:rPr>
        <w:t>1980</w:t>
      </w:r>
      <w:proofErr w:type="gramEnd"/>
      <w:r w:rsidR="001C186F">
        <w:rPr>
          <w:rFonts w:ascii="SimSun" w:eastAsia="SimSun" w:hAnsi="SimSun" w:hint="eastAsia"/>
          <w:lang w:eastAsia="zh-CN"/>
        </w:rPr>
        <w:t>年代初，中央政府将劳教体系和监狱置于司法部的管</w:t>
      </w:r>
      <w:r w:rsidR="006776D5">
        <w:rPr>
          <w:rFonts w:ascii="SimSun" w:eastAsia="SimSun" w:hAnsi="SimSun" w:hint="eastAsia"/>
          <w:lang w:eastAsia="zh-CN"/>
        </w:rPr>
        <w:t>辖</w:t>
      </w:r>
      <w:r w:rsidR="001C186F">
        <w:rPr>
          <w:rFonts w:ascii="SimSun" w:eastAsia="SimSun" w:hAnsi="SimSun" w:hint="eastAsia"/>
          <w:lang w:eastAsia="zh-CN"/>
        </w:rPr>
        <w:t>理之下，以试图在某种程度上限制警察管理劳教体系的权力</w:t>
      </w:r>
      <w:r w:rsidR="000B31F5">
        <w:rPr>
          <w:rFonts w:ascii="SimSun" w:eastAsia="SimSun" w:hAnsi="SimSun" w:hint="eastAsia"/>
          <w:lang w:eastAsia="zh-CN"/>
        </w:rPr>
        <w:t>，</w:t>
      </w:r>
      <w:r w:rsidR="001C186F">
        <w:rPr>
          <w:rFonts w:ascii="SimSun" w:eastAsia="SimSun" w:hAnsi="SimSun" w:hint="eastAsia"/>
          <w:lang w:eastAsia="zh-CN"/>
        </w:rPr>
        <w:t>但警察实际上仍有权将人送去劳教。</w:t>
      </w:r>
      <w:r w:rsidR="00BC1150" w:rsidRPr="00327DC2">
        <w:rPr>
          <w:rStyle w:val="EndnoteReference"/>
        </w:rPr>
        <w:endnoteReference w:id="12"/>
      </w:r>
    </w:p>
    <w:p w:rsidR="00BC1150" w:rsidRPr="00D6658A" w:rsidRDefault="001C186F" w:rsidP="00A54176">
      <w:pPr>
        <w:pStyle w:val="BodyText"/>
        <w:jc w:val="both"/>
        <w:rPr>
          <w:rFonts w:cs="Arial"/>
          <w:szCs w:val="18"/>
        </w:rPr>
      </w:pPr>
      <w:r>
        <w:rPr>
          <w:rFonts w:ascii="SimSun" w:eastAsia="SimSun" w:hAnsi="SimSun" w:hint="eastAsia"/>
          <w:lang w:eastAsia="zh-CN"/>
        </w:rPr>
        <w:t>在</w:t>
      </w:r>
      <w:r w:rsidR="000B31F5">
        <w:rPr>
          <w:rFonts w:ascii="SimSun" w:eastAsia="SimSun" w:hAnsi="SimSun" w:hint="eastAsia"/>
          <w:lang w:eastAsia="zh-CN"/>
        </w:rPr>
        <w:t>当局复苏和扩大</w:t>
      </w:r>
      <w:r>
        <w:rPr>
          <w:rFonts w:ascii="SimSun" w:eastAsia="SimSun" w:hAnsi="SimSun" w:hint="eastAsia"/>
          <w:lang w:eastAsia="zh-CN"/>
        </w:rPr>
        <w:t>劳教体系之后，从</w:t>
      </w:r>
      <w:proofErr w:type="gramStart"/>
      <w:r w:rsidRPr="00A8272B">
        <w:rPr>
          <w:rFonts w:eastAsia="SimSun"/>
          <w:lang w:eastAsia="zh-CN"/>
        </w:rPr>
        <w:t>1970</w:t>
      </w:r>
      <w:proofErr w:type="gramEnd"/>
      <w:r>
        <w:rPr>
          <w:rFonts w:ascii="SimSun" w:eastAsia="SimSun" w:hAnsi="SimSun" w:hint="eastAsia"/>
          <w:lang w:eastAsia="zh-CN"/>
        </w:rPr>
        <w:t>年代末开始，劳教人员的数量迅速并稳步地增加。在</w:t>
      </w:r>
      <w:r w:rsidRPr="00A8272B">
        <w:rPr>
          <w:rFonts w:eastAsia="SimSun"/>
          <w:lang w:eastAsia="zh-CN"/>
        </w:rPr>
        <w:t>1976</w:t>
      </w:r>
      <w:r>
        <w:rPr>
          <w:rFonts w:ascii="SimSun" w:eastAsia="SimSun" w:hAnsi="SimSun" w:hint="eastAsia"/>
          <w:lang w:eastAsia="zh-CN"/>
        </w:rPr>
        <w:t>年，根据政府数字，劳教人员</w:t>
      </w:r>
      <w:r w:rsidR="000B31F5">
        <w:rPr>
          <w:rFonts w:ascii="SimSun" w:eastAsia="SimSun" w:hAnsi="SimSun" w:hint="eastAsia"/>
          <w:lang w:eastAsia="zh-CN"/>
        </w:rPr>
        <w:t>总</w:t>
      </w:r>
      <w:r>
        <w:rPr>
          <w:rFonts w:ascii="SimSun" w:eastAsia="SimSun" w:hAnsi="SimSun" w:hint="eastAsia"/>
          <w:lang w:eastAsia="zh-CN"/>
        </w:rPr>
        <w:t>数为</w:t>
      </w:r>
      <w:r>
        <w:t>37,083</w:t>
      </w:r>
      <w:r>
        <w:rPr>
          <w:rFonts w:ascii="SimSun" w:eastAsia="SimSun" w:hAnsi="SimSun" w:hint="eastAsia"/>
          <w:lang w:eastAsia="zh-CN"/>
        </w:rPr>
        <w:t>人。根据官方数字，劳教人员</w:t>
      </w:r>
      <w:r w:rsidR="000B31F5">
        <w:rPr>
          <w:rFonts w:ascii="SimSun" w:eastAsia="SimSun" w:hAnsi="SimSun" w:hint="eastAsia"/>
          <w:lang w:eastAsia="zh-CN"/>
        </w:rPr>
        <w:t>总</w:t>
      </w:r>
      <w:r>
        <w:rPr>
          <w:rFonts w:ascii="SimSun" w:eastAsia="SimSun" w:hAnsi="SimSun" w:hint="eastAsia"/>
          <w:lang w:eastAsia="zh-CN"/>
        </w:rPr>
        <w:t>数至</w:t>
      </w:r>
      <w:r w:rsidRPr="00A8272B">
        <w:rPr>
          <w:rFonts w:eastAsia="SimSun"/>
          <w:lang w:eastAsia="zh-CN"/>
        </w:rPr>
        <w:t>1999</w:t>
      </w:r>
      <w:r>
        <w:rPr>
          <w:rFonts w:ascii="SimSun" w:eastAsia="SimSun" w:hAnsi="SimSun" w:hint="eastAsia"/>
          <w:lang w:eastAsia="zh-CN"/>
        </w:rPr>
        <w:t>年达到</w:t>
      </w:r>
      <w:r w:rsidRPr="00A8272B">
        <w:rPr>
          <w:rFonts w:eastAsia="SimSun"/>
          <w:lang w:eastAsia="zh-CN"/>
        </w:rPr>
        <w:t>31</w:t>
      </w:r>
      <w:r>
        <w:rPr>
          <w:rFonts w:ascii="SimSun" w:eastAsia="SimSun" w:hAnsi="SimSun" w:hint="eastAsia"/>
          <w:lang w:eastAsia="zh-CN"/>
        </w:rPr>
        <w:t>万人。</w:t>
      </w:r>
      <w:r w:rsidR="00BC1150" w:rsidRPr="00327DC2">
        <w:rPr>
          <w:rStyle w:val="EndnoteReference"/>
        </w:rPr>
        <w:endnoteReference w:id="13"/>
      </w:r>
      <w:r w:rsidR="00BC1150">
        <w:t xml:space="preserve"> </w:t>
      </w:r>
      <w:r w:rsidRPr="00583CA3">
        <w:rPr>
          <w:rFonts w:eastAsia="SimSun"/>
          <w:lang w:eastAsia="zh-CN"/>
        </w:rPr>
        <w:t>2007</w:t>
      </w:r>
      <w:r>
        <w:rPr>
          <w:rFonts w:ascii="SimSun" w:eastAsia="SimSun" w:hAnsi="SimSun" w:hint="eastAsia"/>
          <w:lang w:eastAsia="zh-CN"/>
        </w:rPr>
        <w:t>年，司法部的官方数字估计在</w:t>
      </w:r>
      <w:r w:rsidRPr="00A8272B">
        <w:rPr>
          <w:rFonts w:eastAsia="SimSun"/>
          <w:lang w:eastAsia="zh-CN"/>
        </w:rPr>
        <w:t>310</w:t>
      </w:r>
      <w:r>
        <w:rPr>
          <w:rFonts w:ascii="SimSun" w:eastAsia="SimSun" w:hAnsi="SimSun" w:hint="eastAsia"/>
          <w:lang w:eastAsia="zh-CN"/>
        </w:rPr>
        <w:t>个劳教场所有</w:t>
      </w:r>
      <w:r w:rsidRPr="00A8272B">
        <w:rPr>
          <w:rFonts w:eastAsia="SimSun"/>
          <w:lang w:eastAsia="zh-CN"/>
        </w:rPr>
        <w:t>40</w:t>
      </w:r>
      <w:r>
        <w:rPr>
          <w:rFonts w:ascii="SimSun" w:eastAsia="SimSun" w:hAnsi="SimSun" w:hint="eastAsia"/>
          <w:lang w:eastAsia="zh-CN"/>
        </w:rPr>
        <w:t>万劳教人员。</w:t>
      </w:r>
      <w:r w:rsidR="00BC1150" w:rsidRPr="00327DC2">
        <w:rPr>
          <w:rStyle w:val="EndnoteReference"/>
          <w:rFonts w:cs="Arial"/>
          <w:szCs w:val="18"/>
        </w:rPr>
        <w:endnoteReference w:id="14"/>
      </w:r>
      <w:r>
        <w:rPr>
          <w:rFonts w:ascii="SimSun" w:eastAsia="SimSun" w:hAnsi="SimSun" w:hint="eastAsia"/>
          <w:lang w:eastAsia="zh-CN"/>
        </w:rPr>
        <w:t xml:space="preserve"> </w:t>
      </w:r>
      <w:r>
        <w:rPr>
          <w:rFonts w:ascii="SimSun" w:eastAsia="SimSun" w:hAnsi="SimSun" w:cs="Arial" w:hint="eastAsia"/>
          <w:szCs w:val="18"/>
          <w:lang w:eastAsia="zh-CN"/>
        </w:rPr>
        <w:t>至</w:t>
      </w:r>
      <w:r w:rsidRPr="00A8272B">
        <w:rPr>
          <w:rFonts w:eastAsia="SimSun" w:cs="Arial"/>
          <w:szCs w:val="18"/>
          <w:lang w:eastAsia="zh-CN"/>
        </w:rPr>
        <w:t>2012</w:t>
      </w:r>
      <w:r>
        <w:rPr>
          <w:rFonts w:ascii="SimSun" w:eastAsia="SimSun" w:hAnsi="SimSun" w:cs="Arial" w:hint="eastAsia"/>
          <w:szCs w:val="18"/>
          <w:lang w:eastAsia="zh-CN"/>
        </w:rPr>
        <w:t>年底，官方称全国共有</w:t>
      </w:r>
      <w:r w:rsidRPr="00A8272B">
        <w:rPr>
          <w:rFonts w:eastAsia="SimSun" w:cs="Arial"/>
          <w:szCs w:val="18"/>
          <w:lang w:eastAsia="zh-CN"/>
        </w:rPr>
        <w:t>351</w:t>
      </w:r>
      <w:r>
        <w:rPr>
          <w:rFonts w:ascii="SimSun" w:eastAsia="SimSun" w:hAnsi="SimSun" w:cs="Arial" w:hint="eastAsia"/>
          <w:szCs w:val="18"/>
          <w:lang w:eastAsia="zh-CN"/>
        </w:rPr>
        <w:t>个劳教所。</w:t>
      </w:r>
      <w:r w:rsidR="00BC1150" w:rsidRPr="00327DC2">
        <w:rPr>
          <w:rStyle w:val="EndnoteReference"/>
          <w:rFonts w:cs="Arial"/>
          <w:szCs w:val="18"/>
        </w:rPr>
        <w:endnoteReference w:id="15"/>
      </w:r>
    </w:p>
    <w:p w:rsidR="00BC1150" w:rsidRPr="00327DC2" w:rsidRDefault="001C186F" w:rsidP="00A54176">
      <w:pPr>
        <w:pStyle w:val="BodyText"/>
        <w:jc w:val="both"/>
      </w:pPr>
      <w:r>
        <w:rPr>
          <w:rFonts w:cs="Arial" w:hint="eastAsia"/>
          <w:szCs w:val="18"/>
          <w:lang w:eastAsia="zh-CN"/>
        </w:rPr>
        <w:t>多年来，中国的法律专家、律师和相关人士以及国际人权专家，一直要求中国</w:t>
      </w:r>
      <w:r w:rsidR="00630B1A">
        <w:rPr>
          <w:rFonts w:cs="Arial" w:hint="eastAsia"/>
          <w:szCs w:val="18"/>
          <w:lang w:eastAsia="zh-CN"/>
        </w:rPr>
        <w:t>废除</w:t>
      </w:r>
      <w:r>
        <w:rPr>
          <w:rFonts w:cs="Arial" w:hint="eastAsia"/>
          <w:szCs w:val="18"/>
          <w:lang w:eastAsia="zh-CN"/>
        </w:rPr>
        <w:t>劳教制度。在</w:t>
      </w:r>
      <w:proofErr w:type="gramStart"/>
      <w:r>
        <w:rPr>
          <w:rFonts w:cs="Arial" w:hint="eastAsia"/>
          <w:szCs w:val="18"/>
          <w:lang w:eastAsia="zh-CN"/>
        </w:rPr>
        <w:t>2000</w:t>
      </w:r>
      <w:proofErr w:type="gramEnd"/>
      <w:r>
        <w:rPr>
          <w:rFonts w:cs="Arial" w:hint="eastAsia"/>
          <w:szCs w:val="18"/>
          <w:lang w:eastAsia="zh-CN"/>
        </w:rPr>
        <w:t>年代，一些重要的立法倡议似乎将废除该制度，但这些倡议都没有</w:t>
      </w:r>
      <w:r w:rsidR="003B3707">
        <w:rPr>
          <w:rFonts w:cs="Arial" w:hint="eastAsia"/>
          <w:szCs w:val="18"/>
          <w:lang w:eastAsia="zh-CN"/>
        </w:rPr>
        <w:t>具体</w:t>
      </w:r>
      <w:r>
        <w:rPr>
          <w:rFonts w:cs="Arial" w:hint="eastAsia"/>
          <w:szCs w:val="18"/>
          <w:lang w:eastAsia="zh-CN"/>
        </w:rPr>
        <w:t>实现。</w:t>
      </w:r>
      <w:r w:rsidR="00BC1150">
        <w:rPr>
          <w:rStyle w:val="EndnoteReference"/>
          <w:rFonts w:cs="Arial"/>
          <w:szCs w:val="18"/>
        </w:rPr>
        <w:endnoteReference w:id="16"/>
      </w:r>
      <w:r w:rsidR="00B41AEF">
        <w:rPr>
          <w:rFonts w:cs="Arial" w:hint="eastAsia"/>
          <w:szCs w:val="18"/>
          <w:lang w:eastAsia="zh-CN"/>
        </w:rPr>
        <w:t xml:space="preserve"> </w:t>
      </w:r>
      <w:r w:rsidR="005C6122">
        <w:rPr>
          <w:rFonts w:cs="Arial" w:hint="eastAsia"/>
          <w:szCs w:val="18"/>
          <w:lang w:eastAsia="zh-CN"/>
        </w:rPr>
        <w:t>根据《财经》杂志引用的一名中国司法体系工作人员的话，劳教人员中有相当一大部分“邪教分子”，这指的是法轮功学员，如何处理这些人员的问题，可能是拖延</w:t>
      </w:r>
      <w:r w:rsidR="00B41AEF">
        <w:rPr>
          <w:rFonts w:cs="Arial" w:hint="eastAsia"/>
          <w:szCs w:val="18"/>
          <w:lang w:eastAsia="zh-CN"/>
        </w:rPr>
        <w:t>改革和废除</w:t>
      </w:r>
      <w:r w:rsidR="005C6122">
        <w:rPr>
          <w:rFonts w:cs="Arial" w:hint="eastAsia"/>
          <w:szCs w:val="18"/>
          <w:lang w:eastAsia="zh-CN"/>
        </w:rPr>
        <w:t>劳教制度的一个关键因素。</w:t>
      </w:r>
      <w:r w:rsidR="00BC1150" w:rsidRPr="00327DC2">
        <w:rPr>
          <w:rStyle w:val="EndnoteReference"/>
        </w:rPr>
        <w:endnoteReference w:id="17"/>
      </w:r>
    </w:p>
    <w:p w:rsidR="00BC1150" w:rsidRDefault="002B7C8E" w:rsidP="00A54176">
      <w:pPr>
        <w:pStyle w:val="BodyText"/>
        <w:jc w:val="both"/>
        <w:rPr>
          <w:rFonts w:cs="Arial"/>
          <w:szCs w:val="18"/>
        </w:rPr>
      </w:pPr>
      <w:r>
        <w:rPr>
          <w:rFonts w:cs="Arial" w:hint="eastAsia"/>
          <w:szCs w:val="18"/>
          <w:lang w:eastAsia="zh-CN"/>
        </w:rPr>
        <w:t>在过去几年中，一系列引人注目的劳教案件，以及对劳教所中酷刑现象的揭露，受到中国新闻媒体和社交媒体的广泛报道，增加了当局</w:t>
      </w:r>
      <w:r w:rsidR="003B71CB">
        <w:rPr>
          <w:rFonts w:cs="Arial" w:hint="eastAsia"/>
          <w:szCs w:val="18"/>
          <w:lang w:eastAsia="zh-CN"/>
        </w:rPr>
        <w:t>废除劳教制度</w:t>
      </w:r>
      <w:r>
        <w:rPr>
          <w:rFonts w:cs="Arial" w:hint="eastAsia"/>
          <w:szCs w:val="18"/>
          <w:lang w:eastAsia="zh-CN"/>
        </w:rPr>
        <w:t>面对的压力</w:t>
      </w:r>
      <w:r w:rsidR="003B71CB">
        <w:rPr>
          <w:rFonts w:cs="Arial" w:hint="eastAsia"/>
          <w:szCs w:val="18"/>
          <w:lang w:eastAsia="zh-CN"/>
        </w:rPr>
        <w:t>，其中一起</w:t>
      </w:r>
      <w:proofErr w:type="gramStart"/>
      <w:r>
        <w:rPr>
          <w:rFonts w:cs="Arial" w:hint="eastAsia"/>
          <w:szCs w:val="18"/>
          <w:lang w:eastAsia="zh-CN"/>
        </w:rPr>
        <w:t>是唐慧的</w:t>
      </w:r>
      <w:proofErr w:type="gramEnd"/>
      <w:r>
        <w:rPr>
          <w:rFonts w:cs="Arial" w:hint="eastAsia"/>
          <w:szCs w:val="18"/>
          <w:lang w:eastAsia="zh-CN"/>
        </w:rPr>
        <w:t>案件，她因为要求对绑架、强奸并强迫</w:t>
      </w:r>
      <w:r w:rsidR="00000AFE">
        <w:rPr>
          <w:rFonts w:cs="Arial" w:hint="eastAsia"/>
          <w:szCs w:val="18"/>
          <w:lang w:eastAsia="zh-CN"/>
        </w:rPr>
        <w:t>其</w:t>
      </w:r>
      <w:r>
        <w:rPr>
          <w:rFonts w:cs="Arial" w:hint="eastAsia"/>
          <w:szCs w:val="18"/>
          <w:lang w:eastAsia="zh-CN"/>
        </w:rPr>
        <w:t>11</w:t>
      </w:r>
      <w:r>
        <w:rPr>
          <w:rFonts w:cs="Arial" w:hint="eastAsia"/>
          <w:szCs w:val="18"/>
          <w:lang w:eastAsia="zh-CN"/>
        </w:rPr>
        <w:t>岁女儿卖淫的人员判处更重的刑罚，而在</w:t>
      </w:r>
      <w:r>
        <w:rPr>
          <w:rFonts w:cs="Arial" w:hint="eastAsia"/>
          <w:szCs w:val="18"/>
          <w:lang w:eastAsia="zh-CN"/>
        </w:rPr>
        <w:t>2012</w:t>
      </w:r>
      <w:r>
        <w:rPr>
          <w:rFonts w:cs="Arial" w:hint="eastAsia"/>
          <w:szCs w:val="18"/>
          <w:lang w:eastAsia="zh-CN"/>
        </w:rPr>
        <w:t>年被处以</w:t>
      </w:r>
      <w:r>
        <w:rPr>
          <w:rFonts w:cs="Arial" w:hint="eastAsia"/>
          <w:szCs w:val="18"/>
          <w:lang w:eastAsia="zh-CN"/>
        </w:rPr>
        <w:t>18</w:t>
      </w:r>
      <w:r>
        <w:rPr>
          <w:rFonts w:cs="Arial" w:hint="eastAsia"/>
          <w:szCs w:val="18"/>
          <w:lang w:eastAsia="zh-CN"/>
        </w:rPr>
        <w:t>个月的劳教。</w:t>
      </w:r>
      <w:r w:rsidR="00BC1150">
        <w:rPr>
          <w:rStyle w:val="EndnoteReference"/>
          <w:rFonts w:cs="Arial"/>
          <w:szCs w:val="18"/>
        </w:rPr>
        <w:endnoteReference w:id="18"/>
      </w:r>
      <w:r>
        <w:rPr>
          <w:rFonts w:cs="Arial" w:hint="eastAsia"/>
          <w:szCs w:val="18"/>
          <w:lang w:eastAsia="zh-CN"/>
        </w:rPr>
        <w:t xml:space="preserve"> </w:t>
      </w:r>
      <w:r>
        <w:rPr>
          <w:rFonts w:cs="Arial" w:hint="eastAsia"/>
          <w:szCs w:val="18"/>
          <w:lang w:eastAsia="zh-CN"/>
        </w:rPr>
        <w:t>公众对此案的反应，可能是促使当局决定</w:t>
      </w:r>
      <w:proofErr w:type="gramStart"/>
      <w:r>
        <w:rPr>
          <w:rFonts w:cs="Arial" w:hint="eastAsia"/>
          <w:szCs w:val="18"/>
          <w:lang w:eastAsia="zh-CN"/>
        </w:rPr>
        <w:t>在唐慧遭到</w:t>
      </w:r>
      <w:proofErr w:type="gramEnd"/>
      <w:r>
        <w:rPr>
          <w:rFonts w:cs="Arial" w:hint="eastAsia"/>
          <w:szCs w:val="18"/>
          <w:lang w:eastAsia="zh-CN"/>
        </w:rPr>
        <w:t>近一周关押后解除其劳教的因素。</w:t>
      </w:r>
      <w:r w:rsidR="00BC1150">
        <w:rPr>
          <w:rFonts w:cs="Arial"/>
          <w:szCs w:val="18"/>
        </w:rPr>
        <w:t xml:space="preserve"> </w:t>
      </w:r>
    </w:p>
    <w:p w:rsidR="00BC1150" w:rsidRDefault="002B7C8E" w:rsidP="00A54176">
      <w:pPr>
        <w:pStyle w:val="BodyText"/>
        <w:jc w:val="both"/>
      </w:pPr>
      <w:r>
        <w:rPr>
          <w:rFonts w:cs="Arial" w:hint="eastAsia"/>
          <w:szCs w:val="18"/>
          <w:lang w:eastAsia="zh-CN"/>
        </w:rPr>
        <w:t>2013</w:t>
      </w:r>
      <w:r>
        <w:rPr>
          <w:rFonts w:cs="Arial" w:hint="eastAsia"/>
          <w:szCs w:val="18"/>
          <w:lang w:eastAsia="zh-CN"/>
        </w:rPr>
        <w:t>年</w:t>
      </w:r>
      <w:r>
        <w:rPr>
          <w:rFonts w:cs="Arial" w:hint="eastAsia"/>
          <w:szCs w:val="18"/>
          <w:lang w:eastAsia="zh-CN"/>
        </w:rPr>
        <w:t>4</w:t>
      </w:r>
      <w:r>
        <w:rPr>
          <w:rFonts w:cs="Arial" w:hint="eastAsia"/>
          <w:szCs w:val="18"/>
          <w:lang w:eastAsia="zh-CN"/>
        </w:rPr>
        <w:t>月，中国的《</w:t>
      </w:r>
      <w:r w:rsidR="00E14A4C">
        <w:rPr>
          <w:rFonts w:hint="eastAsia"/>
          <w:lang w:eastAsia="zh-CN"/>
        </w:rPr>
        <w:t>文景</w:t>
      </w:r>
      <w:r>
        <w:rPr>
          <w:rFonts w:cs="Arial" w:hint="eastAsia"/>
          <w:szCs w:val="18"/>
          <w:lang w:eastAsia="zh-CN"/>
        </w:rPr>
        <w:t>》杂志发表了一篇文章，详细报道了一些女劳教人员讲述她们在辽宁省沈阳市马三家劳教所遭受的严重虐待，但该文章很快在网上</w:t>
      </w:r>
      <w:r w:rsidR="001145C7">
        <w:rPr>
          <w:rFonts w:cs="Arial" w:hint="eastAsia"/>
          <w:szCs w:val="18"/>
          <w:lang w:eastAsia="zh-CN"/>
        </w:rPr>
        <w:t>被</w:t>
      </w:r>
      <w:r>
        <w:rPr>
          <w:rFonts w:cs="Arial" w:hint="eastAsia"/>
          <w:szCs w:val="18"/>
          <w:lang w:eastAsia="zh-CN"/>
        </w:rPr>
        <w:t>删除。</w:t>
      </w:r>
      <w:r w:rsidR="00BC1150">
        <w:rPr>
          <w:rStyle w:val="EndnoteReference"/>
        </w:rPr>
        <w:endnoteReference w:id="19"/>
      </w:r>
      <w:r w:rsidR="00BC1150">
        <w:t xml:space="preserve"> </w:t>
      </w:r>
      <w:r>
        <w:rPr>
          <w:rFonts w:hint="eastAsia"/>
          <w:lang w:eastAsia="zh-CN"/>
        </w:rPr>
        <w:t>2013</w:t>
      </w:r>
      <w:r>
        <w:rPr>
          <w:rFonts w:hint="eastAsia"/>
          <w:lang w:eastAsia="zh-CN"/>
        </w:rPr>
        <w:t>年</w:t>
      </w:r>
      <w:r>
        <w:rPr>
          <w:rFonts w:hint="eastAsia"/>
          <w:lang w:eastAsia="zh-CN"/>
        </w:rPr>
        <w:t>5</w:t>
      </w:r>
      <w:r>
        <w:rPr>
          <w:rFonts w:hint="eastAsia"/>
          <w:lang w:eastAsia="zh-CN"/>
        </w:rPr>
        <w:t>月，</w:t>
      </w:r>
      <w:r>
        <w:rPr>
          <w:rFonts w:hint="eastAsia"/>
          <w:lang w:eastAsia="zh-CN"/>
        </w:rPr>
        <w:lastRenderedPageBreak/>
        <w:t>《纽约时报》前摄影师杜斌制作的一部录像片，进一步揭露了女劳教人员在该劳教所遭受的酷刑和其他虐待。</w:t>
      </w:r>
      <w:r w:rsidR="00BC1150">
        <w:rPr>
          <w:rStyle w:val="EndnoteReference"/>
        </w:rPr>
        <w:endnoteReference w:id="20"/>
      </w:r>
    </w:p>
    <w:p w:rsidR="00BC1150" w:rsidRDefault="00BC1150" w:rsidP="00D6658A">
      <w:pPr>
        <w:pStyle w:val="BodyText"/>
      </w:pPr>
    </w:p>
    <w:p w:rsidR="00BC1150" w:rsidRPr="00672747" w:rsidRDefault="00404D66" w:rsidP="00A93256">
      <w:pPr>
        <w:pStyle w:val="Heading2"/>
        <w:jc w:val="both"/>
      </w:pPr>
      <w:r>
        <w:rPr>
          <w:rFonts w:ascii="Amnesty Trade Gothic" w:hAnsi="Amnesty Trade Gothic" w:hint="eastAsia"/>
          <w:lang w:eastAsia="zh-CN"/>
        </w:rPr>
        <w:t>其他</w:t>
      </w:r>
      <w:r w:rsidR="002B7C8E">
        <w:rPr>
          <w:rFonts w:ascii="Amnesty Trade Gothic" w:hAnsi="Amnesty Trade Gothic" w:hint="eastAsia"/>
          <w:lang w:eastAsia="zh-CN"/>
        </w:rPr>
        <w:t>任意拘留的</w:t>
      </w:r>
      <w:r>
        <w:rPr>
          <w:rFonts w:ascii="Amnesty Trade Gothic" w:hAnsi="Amnesty Trade Gothic" w:hint="eastAsia"/>
          <w:lang w:eastAsia="zh-CN"/>
        </w:rPr>
        <w:t>方式</w:t>
      </w:r>
    </w:p>
    <w:p w:rsidR="00BC1150" w:rsidRDefault="002B7C8E" w:rsidP="00A93256">
      <w:pPr>
        <w:pStyle w:val="BodyText"/>
        <w:jc w:val="both"/>
      </w:pPr>
      <w:r>
        <w:rPr>
          <w:rFonts w:ascii="SimSun" w:eastAsia="SimSun" w:hAnsi="SimSun" w:hint="eastAsia"/>
          <w:lang w:eastAsia="zh-CN"/>
        </w:rPr>
        <w:t>数十年来，</w:t>
      </w:r>
      <w:r w:rsidRPr="001C3682">
        <w:rPr>
          <w:rFonts w:ascii="SimSun" w:eastAsia="SimSun" w:hAnsi="SimSun" w:hint="eastAsia"/>
          <w:lang w:eastAsia="zh-CN"/>
        </w:rPr>
        <w:t>劳教系统</w:t>
      </w:r>
      <w:r w:rsidR="001C3682" w:rsidRPr="00764A91">
        <w:rPr>
          <w:rFonts w:ascii="SimSun" w:eastAsia="SimSun" w:hAnsi="SimSun" w:hint="eastAsia"/>
          <w:lang w:eastAsia="zh-CN"/>
        </w:rPr>
        <w:t>一直</w:t>
      </w:r>
      <w:r w:rsidRPr="001C3682">
        <w:rPr>
          <w:rFonts w:ascii="SimSun" w:eastAsia="SimSun" w:hAnsi="SimSun" w:hint="eastAsia"/>
          <w:lang w:eastAsia="zh-CN"/>
        </w:rPr>
        <w:t>是中国最大的行政拘留正规体系</w:t>
      </w:r>
      <w:r>
        <w:rPr>
          <w:rFonts w:ascii="SimSun" w:eastAsia="SimSun" w:hAnsi="SimSun" w:hint="eastAsia"/>
          <w:lang w:eastAsia="zh-CN"/>
        </w:rPr>
        <w:t>，但中国当局还使用其他</w:t>
      </w:r>
      <w:r w:rsidR="001417C7">
        <w:rPr>
          <w:rFonts w:ascii="SimSun" w:eastAsia="SimSun" w:hAnsi="SimSun" w:hint="eastAsia"/>
          <w:lang w:eastAsia="zh-CN"/>
        </w:rPr>
        <w:t>方式</w:t>
      </w:r>
      <w:r>
        <w:rPr>
          <w:rFonts w:ascii="SimSun" w:eastAsia="SimSun" w:hAnsi="SimSun" w:hint="eastAsia"/>
          <w:lang w:eastAsia="zh-CN"/>
        </w:rPr>
        <w:t>来进行任意拘留，</w:t>
      </w:r>
      <w:r w:rsidRPr="001C3682">
        <w:rPr>
          <w:rFonts w:ascii="SimSun" w:eastAsia="SimSun" w:hAnsi="SimSun" w:hint="eastAsia"/>
          <w:lang w:eastAsia="zh-CN"/>
        </w:rPr>
        <w:t>近年来还扩展了这些渠道</w:t>
      </w:r>
      <w:r w:rsidR="001417C7">
        <w:rPr>
          <w:rFonts w:ascii="SimSun" w:eastAsia="SimSun" w:hAnsi="SimSun" w:hint="eastAsia"/>
          <w:lang w:eastAsia="zh-CN"/>
        </w:rPr>
        <w:t>，</w:t>
      </w:r>
      <w:r>
        <w:rPr>
          <w:rFonts w:ascii="SimSun" w:eastAsia="SimSun" w:hAnsi="SimSun" w:hint="eastAsia"/>
          <w:lang w:eastAsia="zh-CN"/>
        </w:rPr>
        <w:t>其中一些甚至缺乏劳教系统所具的合法性，没有任何规则，更不用说法律依据。</w:t>
      </w:r>
    </w:p>
    <w:p w:rsidR="00BC1150" w:rsidRPr="00327DC2" w:rsidRDefault="003843FD" w:rsidP="00A93256">
      <w:pPr>
        <w:pStyle w:val="BodyText"/>
        <w:jc w:val="both"/>
      </w:pPr>
      <w:r>
        <w:rPr>
          <w:rFonts w:ascii="SimSun" w:eastAsia="SimSun" w:hAnsi="SimSun" w:hint="eastAsia"/>
          <w:lang w:eastAsia="zh-CN"/>
        </w:rPr>
        <w:t>广为人知</w:t>
      </w:r>
      <w:r w:rsidR="00720780">
        <w:rPr>
          <w:rFonts w:ascii="SimSun" w:eastAsia="SimSun" w:hAnsi="SimSun" w:hint="eastAsia"/>
          <w:lang w:eastAsia="zh-CN"/>
        </w:rPr>
        <w:t>的“黑监狱”是不受认</w:t>
      </w:r>
      <w:r w:rsidR="00053550">
        <w:rPr>
          <w:rFonts w:ascii="SimSun" w:eastAsia="SimSun" w:hAnsi="SimSun" w:hint="eastAsia"/>
          <w:lang w:eastAsia="zh-CN"/>
        </w:rPr>
        <w:t>可</w:t>
      </w:r>
      <w:r w:rsidR="00720780">
        <w:rPr>
          <w:rFonts w:ascii="SimSun" w:eastAsia="SimSun" w:hAnsi="SimSun" w:hint="eastAsia"/>
          <w:lang w:eastAsia="zh-CN"/>
        </w:rPr>
        <w:t>的非官方拘留设施，它们似乎被任意设立在各种</w:t>
      </w:r>
      <w:r>
        <w:rPr>
          <w:rFonts w:ascii="SimSun" w:eastAsia="SimSun" w:hAnsi="SimSun" w:hint="eastAsia"/>
          <w:lang w:eastAsia="zh-CN"/>
        </w:rPr>
        <w:t>各样的</w:t>
      </w:r>
      <w:r w:rsidR="00720780">
        <w:rPr>
          <w:rFonts w:ascii="SimSun" w:eastAsia="SimSun" w:hAnsi="SimSun" w:hint="eastAsia"/>
          <w:lang w:eastAsia="zh-CN"/>
        </w:rPr>
        <w:t>场所，包括酒店、精神病院、戒毒所、养老院、政府办公室、</w:t>
      </w:r>
      <w:r>
        <w:rPr>
          <w:rFonts w:ascii="SimSun" w:eastAsia="SimSun" w:hAnsi="SimSun" w:hint="eastAsia"/>
          <w:lang w:eastAsia="zh-CN"/>
        </w:rPr>
        <w:t>住房</w:t>
      </w:r>
      <w:r w:rsidR="00720780">
        <w:rPr>
          <w:rFonts w:ascii="SimSun" w:eastAsia="SimSun" w:hAnsi="SimSun" w:hint="eastAsia"/>
          <w:lang w:eastAsia="zh-CN"/>
        </w:rPr>
        <w:t>和废弃建筑物。其中一些“黑监狱”是</w:t>
      </w:r>
      <w:r>
        <w:rPr>
          <w:rFonts w:ascii="SimSun" w:eastAsia="SimSun" w:hAnsi="SimSun" w:hint="eastAsia"/>
          <w:lang w:eastAsia="zh-CN"/>
        </w:rPr>
        <w:t>规模</w:t>
      </w:r>
      <w:r w:rsidR="00720780">
        <w:rPr>
          <w:rFonts w:ascii="SimSun" w:eastAsia="SimSun" w:hAnsi="SimSun" w:hint="eastAsia"/>
          <w:lang w:eastAsia="zh-CN"/>
        </w:rPr>
        <w:t>较大和相对永久的设施，另一些则似乎是临时安排</w:t>
      </w:r>
      <w:r>
        <w:rPr>
          <w:rFonts w:ascii="SimSun" w:eastAsia="SimSun" w:hAnsi="SimSun" w:hint="eastAsia"/>
          <w:lang w:eastAsia="zh-CN"/>
        </w:rPr>
        <w:t>，而且往往</w:t>
      </w:r>
      <w:r w:rsidR="00720780">
        <w:rPr>
          <w:rFonts w:ascii="SimSun" w:eastAsia="SimSun" w:hAnsi="SimSun" w:hint="eastAsia"/>
          <w:lang w:eastAsia="zh-CN"/>
        </w:rPr>
        <w:t>是暂时性的设施。</w:t>
      </w:r>
      <w:r w:rsidR="00BC1150" w:rsidRPr="00327DC2">
        <w:rPr>
          <w:rStyle w:val="EndnoteReference"/>
        </w:rPr>
        <w:endnoteReference w:id="21"/>
      </w:r>
      <w:r w:rsidR="00BC1150" w:rsidRPr="00327DC2">
        <w:t xml:space="preserve"> </w:t>
      </w:r>
      <w:r w:rsidR="00720780">
        <w:rPr>
          <w:rFonts w:ascii="SimSun" w:eastAsia="SimSun" w:hAnsi="SimSun" w:hint="eastAsia"/>
          <w:lang w:eastAsia="zh-CN"/>
        </w:rPr>
        <w:t>“黑监狱”被用来监禁大批上访者，特别是在</w:t>
      </w:r>
      <w:proofErr w:type="gramStart"/>
      <w:r w:rsidR="00720780" w:rsidRPr="00A8272B">
        <w:rPr>
          <w:rFonts w:eastAsia="SimSun"/>
          <w:lang w:eastAsia="zh-CN"/>
        </w:rPr>
        <w:t>2000</w:t>
      </w:r>
      <w:proofErr w:type="gramEnd"/>
      <w:r w:rsidR="00720780">
        <w:rPr>
          <w:rFonts w:ascii="SimSun" w:eastAsia="SimSun" w:hAnsi="SimSun" w:hint="eastAsia"/>
          <w:lang w:eastAsia="zh-CN"/>
        </w:rPr>
        <w:t>年代，以处罚他们的上访活动，并阻止他们前往北京或省会城市。“黑监狱”的数量据信在</w:t>
      </w:r>
      <w:r w:rsidR="00720780" w:rsidRPr="00A8272B">
        <w:rPr>
          <w:rFonts w:eastAsia="SimSun"/>
          <w:lang w:eastAsia="zh-CN"/>
        </w:rPr>
        <w:t>2003</w:t>
      </w:r>
      <w:r w:rsidR="00720780">
        <w:rPr>
          <w:rFonts w:ascii="SimSun" w:eastAsia="SimSun" w:hAnsi="SimSun" w:hint="eastAsia"/>
          <w:lang w:eastAsia="zh-CN"/>
        </w:rPr>
        <w:t>年</w:t>
      </w:r>
      <w:r w:rsidRPr="003843FD">
        <w:rPr>
          <w:rFonts w:eastAsia="SimSun"/>
          <w:lang w:eastAsia="zh-CN"/>
        </w:rPr>
        <w:t>6</w:t>
      </w:r>
      <w:r>
        <w:rPr>
          <w:rFonts w:ascii="SimSun" w:eastAsia="SimSun" w:hAnsi="SimSun" w:hint="eastAsia"/>
          <w:lang w:eastAsia="zh-CN"/>
        </w:rPr>
        <w:t>月强制性“收容遣送”制度被废除</w:t>
      </w:r>
      <w:r w:rsidR="00720780">
        <w:rPr>
          <w:rFonts w:ascii="SimSun" w:eastAsia="SimSun" w:hAnsi="SimSun" w:hint="eastAsia"/>
          <w:lang w:eastAsia="zh-CN"/>
        </w:rPr>
        <w:t>后迅速增加，该行政拘留系统在全国有</w:t>
      </w:r>
      <w:r w:rsidR="00720780" w:rsidRPr="00A8272B">
        <w:rPr>
          <w:rFonts w:eastAsia="SimSun"/>
          <w:lang w:eastAsia="zh-CN"/>
        </w:rPr>
        <w:t>700</w:t>
      </w:r>
      <w:r w:rsidR="00720780">
        <w:rPr>
          <w:rFonts w:ascii="SimSun" w:eastAsia="SimSun" w:hAnsi="SimSun" w:hint="eastAsia"/>
          <w:lang w:eastAsia="zh-CN"/>
        </w:rPr>
        <w:t>多处拘留设施。在该制度被废除前，这些设施</w:t>
      </w:r>
      <w:r w:rsidR="002376DD">
        <w:rPr>
          <w:rFonts w:ascii="SimSun" w:eastAsia="SimSun" w:hAnsi="SimSun" w:hint="eastAsia"/>
          <w:lang w:eastAsia="zh-CN"/>
        </w:rPr>
        <w:t>赋</w:t>
      </w:r>
      <w:r w:rsidR="00720780">
        <w:rPr>
          <w:rFonts w:ascii="SimSun" w:eastAsia="SimSun" w:hAnsi="SimSun" w:hint="eastAsia"/>
          <w:lang w:eastAsia="zh-CN"/>
        </w:rPr>
        <w:t>予城市警察广泛的权力，</w:t>
      </w:r>
      <w:r w:rsidR="002376DD">
        <w:rPr>
          <w:rFonts w:ascii="SimSun" w:eastAsia="SimSun" w:hAnsi="SimSun" w:hint="eastAsia"/>
          <w:lang w:eastAsia="zh-CN"/>
        </w:rPr>
        <w:t>以</w:t>
      </w:r>
      <w:r w:rsidR="00720780">
        <w:rPr>
          <w:rFonts w:ascii="SimSun" w:eastAsia="SimSun" w:hAnsi="SimSun" w:hint="eastAsia"/>
          <w:lang w:eastAsia="zh-CN"/>
        </w:rPr>
        <w:t>拘留多种“不受欢迎”的人，包括无家可归者、没有户口的人、</w:t>
      </w:r>
      <w:r w:rsidR="001D170A">
        <w:rPr>
          <w:rFonts w:ascii="SimSun" w:eastAsia="SimSun" w:hAnsi="SimSun" w:hint="eastAsia"/>
          <w:lang w:eastAsia="zh-CN"/>
        </w:rPr>
        <w:t>农民工</w:t>
      </w:r>
      <w:r w:rsidR="00720780">
        <w:rPr>
          <w:rFonts w:ascii="SimSun" w:eastAsia="SimSun" w:hAnsi="SimSun" w:hint="eastAsia"/>
          <w:lang w:eastAsia="zh-CN"/>
        </w:rPr>
        <w:t>和上访者。</w:t>
      </w:r>
      <w:r w:rsidR="00BC1150" w:rsidRPr="00327DC2">
        <w:rPr>
          <w:rStyle w:val="EndnoteReference"/>
        </w:rPr>
        <w:endnoteReference w:id="22"/>
      </w:r>
      <w:r w:rsidR="00720780">
        <w:rPr>
          <w:rFonts w:ascii="SimSun" w:eastAsia="SimSun" w:hAnsi="SimSun" w:hint="eastAsia"/>
          <w:lang w:eastAsia="zh-CN"/>
        </w:rPr>
        <w:t xml:space="preserve"> 在失去这种重要的拘留</w:t>
      </w:r>
      <w:r w:rsidR="001D170A">
        <w:rPr>
          <w:rFonts w:ascii="SimSun" w:eastAsia="SimSun" w:hAnsi="SimSun" w:hint="eastAsia"/>
          <w:lang w:eastAsia="zh-CN"/>
        </w:rPr>
        <w:t>制度</w:t>
      </w:r>
      <w:r w:rsidR="00720780">
        <w:rPr>
          <w:rFonts w:ascii="SimSun" w:eastAsia="SimSun" w:hAnsi="SimSun" w:hint="eastAsia"/>
          <w:lang w:eastAsia="zh-CN"/>
        </w:rPr>
        <w:t>后，地方警察和公安人员据信转而使用</w:t>
      </w:r>
      <w:r w:rsidR="001D170A">
        <w:rPr>
          <w:rFonts w:ascii="SimSun" w:eastAsia="SimSun" w:hAnsi="SimSun" w:hint="eastAsia"/>
          <w:lang w:eastAsia="zh-CN"/>
        </w:rPr>
        <w:t>如“黑监狱”一类</w:t>
      </w:r>
      <w:r w:rsidR="00720780">
        <w:rPr>
          <w:rFonts w:ascii="SimSun" w:eastAsia="SimSun" w:hAnsi="SimSun" w:hint="eastAsia"/>
          <w:lang w:eastAsia="zh-CN"/>
        </w:rPr>
        <w:t>更</w:t>
      </w:r>
      <w:r w:rsidR="001D170A">
        <w:rPr>
          <w:rFonts w:ascii="SimSun" w:eastAsia="SimSun" w:hAnsi="SimSun" w:hint="eastAsia"/>
          <w:lang w:eastAsia="zh-CN"/>
        </w:rPr>
        <w:t>非</w:t>
      </w:r>
      <w:r w:rsidR="00720780">
        <w:rPr>
          <w:rFonts w:ascii="SimSun" w:eastAsia="SimSun" w:hAnsi="SimSun" w:hint="eastAsia"/>
          <w:lang w:eastAsia="zh-CN"/>
        </w:rPr>
        <w:t>正规和更秘密的拘留场所，越来越多的上访者被送到此类场所。与收容遣送和劳教系统不同，“黑监狱”没有任何法律</w:t>
      </w:r>
      <w:r w:rsidR="001D170A">
        <w:rPr>
          <w:rFonts w:ascii="SimSun" w:eastAsia="SimSun" w:hAnsi="SimSun" w:hint="eastAsia"/>
          <w:lang w:eastAsia="zh-CN"/>
        </w:rPr>
        <w:t>依据</w:t>
      </w:r>
      <w:r w:rsidR="00720780">
        <w:rPr>
          <w:rFonts w:ascii="SimSun" w:eastAsia="SimSun" w:hAnsi="SimSun" w:hint="eastAsia"/>
          <w:lang w:eastAsia="zh-CN"/>
        </w:rPr>
        <w:t>和</w:t>
      </w:r>
      <w:r w:rsidR="001D170A">
        <w:rPr>
          <w:rFonts w:ascii="SimSun" w:eastAsia="SimSun" w:hAnsi="SimSun" w:hint="eastAsia"/>
          <w:lang w:eastAsia="zh-CN"/>
        </w:rPr>
        <w:t>监管基准</w:t>
      </w:r>
      <w:r w:rsidR="00720780">
        <w:rPr>
          <w:rFonts w:ascii="SimSun" w:eastAsia="SimSun" w:hAnsi="SimSun" w:hint="eastAsia"/>
          <w:lang w:eastAsia="zh-CN"/>
        </w:rPr>
        <w:t>，当局继续否认其存在。“黑监狱”的普遍使用，突显了上访者在劳教所关闭后仍持续面临的危险。</w:t>
      </w:r>
      <w:r w:rsidR="00720780" w:rsidRPr="00327DC2">
        <w:t xml:space="preserve"> </w:t>
      </w:r>
      <w:r w:rsidR="00BC1150" w:rsidRPr="00327DC2">
        <w:t xml:space="preserve"> </w:t>
      </w:r>
    </w:p>
    <w:p w:rsidR="00BC1150" w:rsidRPr="00327DC2" w:rsidRDefault="00720780" w:rsidP="00A93256">
      <w:pPr>
        <w:pStyle w:val="BodyText"/>
        <w:jc w:val="both"/>
      </w:pPr>
      <w:r>
        <w:rPr>
          <w:rFonts w:eastAsia="SimSun" w:hint="eastAsia"/>
          <w:lang w:eastAsia="zh-CN"/>
        </w:rPr>
        <w:t>“洗脑班”或“洗脑中心”又被官方称为“法律教育学习班”或“法制教育学习班”，是类似的非正规任意拘留场所。这些场所由</w:t>
      </w:r>
      <w:r w:rsidR="001D170A">
        <w:rPr>
          <w:rFonts w:eastAsia="SimSun" w:hint="eastAsia"/>
          <w:lang w:eastAsia="zh-CN"/>
        </w:rPr>
        <w:t>多个不同</w:t>
      </w:r>
      <w:r>
        <w:rPr>
          <w:rFonts w:eastAsia="SimSun" w:hint="eastAsia"/>
          <w:lang w:eastAsia="zh-CN"/>
        </w:rPr>
        <w:t>的政府、党、和社会机构管理，设立在各种地点，包括特别修建的设施，以及在宾馆、酒店和政府建筑物中更为临时性的地点。国际特赦组织采访的</w:t>
      </w:r>
      <w:r w:rsidR="009E5E40">
        <w:rPr>
          <w:rFonts w:eastAsia="SimSun" w:hint="eastAsia"/>
          <w:lang w:eastAsia="zh-CN"/>
        </w:rPr>
        <w:t>人</w:t>
      </w:r>
      <w:r>
        <w:rPr>
          <w:rFonts w:eastAsia="SimSun" w:hint="eastAsia"/>
          <w:lang w:eastAsia="zh-CN"/>
        </w:rPr>
        <w:t>曾被监禁在这些场所，他们</w:t>
      </w:r>
      <w:r w:rsidR="009E5E40">
        <w:rPr>
          <w:rFonts w:eastAsia="SimSun" w:hint="eastAsia"/>
          <w:lang w:eastAsia="zh-CN"/>
        </w:rPr>
        <w:t>讲述</w:t>
      </w:r>
      <w:r>
        <w:rPr>
          <w:rFonts w:eastAsia="SimSun" w:hint="eastAsia"/>
          <w:lang w:eastAsia="zh-CN"/>
        </w:rPr>
        <w:t>被剥夺了一切人身自由，并遭受数周或数月</w:t>
      </w:r>
      <w:r w:rsidR="0081661E">
        <w:rPr>
          <w:rFonts w:eastAsia="SimSun" w:hint="eastAsia"/>
          <w:lang w:eastAsia="zh-CN"/>
        </w:rPr>
        <w:t>甚</w:t>
      </w:r>
      <w:r>
        <w:rPr>
          <w:rFonts w:eastAsia="SimSun" w:hint="eastAsia"/>
          <w:lang w:eastAsia="zh-CN"/>
        </w:rPr>
        <w:t>至长达一年的关押。</w:t>
      </w:r>
      <w:r w:rsidR="001C3682">
        <w:rPr>
          <w:rFonts w:eastAsia="SimSun" w:hint="eastAsia"/>
          <w:lang w:eastAsia="zh-CN"/>
        </w:rPr>
        <w:t>在一些个案中</w:t>
      </w:r>
      <w:r>
        <w:rPr>
          <w:rFonts w:eastAsia="SimSun" w:hint="eastAsia"/>
          <w:lang w:eastAsia="zh-CN"/>
        </w:rPr>
        <w:t>，当局试图为这些设施披上一层合法的外衣，设施的正式名称</w:t>
      </w:r>
      <w:r>
        <w:rPr>
          <w:rFonts w:ascii="SimSun" w:eastAsia="SimSun" w:hAnsi="SimSun" w:hint="eastAsia"/>
          <w:lang w:eastAsia="zh-CN"/>
        </w:rPr>
        <w:t>显示其提供“学习班”或“培训”，但没有任何规</w:t>
      </w:r>
      <w:r w:rsidR="006B4C45">
        <w:rPr>
          <w:rFonts w:ascii="SimSun" w:eastAsia="SimSun" w:hAnsi="SimSun" w:hint="eastAsia"/>
          <w:lang w:eastAsia="zh-CN"/>
        </w:rPr>
        <w:t>定</w:t>
      </w:r>
      <w:r>
        <w:rPr>
          <w:rFonts w:ascii="SimSun" w:eastAsia="SimSun" w:hAnsi="SimSun" w:hint="eastAsia"/>
          <w:lang w:eastAsia="zh-CN"/>
        </w:rPr>
        <w:t>、法律或其他公开指示来解释这些设施的用</w:t>
      </w:r>
      <w:r w:rsidR="006B4C45">
        <w:rPr>
          <w:rFonts w:ascii="SimSun" w:eastAsia="SimSun" w:hAnsi="SimSun" w:hint="eastAsia"/>
          <w:lang w:eastAsia="zh-CN"/>
        </w:rPr>
        <w:t>途</w:t>
      </w:r>
      <w:r>
        <w:rPr>
          <w:rFonts w:ascii="SimSun" w:eastAsia="SimSun" w:hAnsi="SimSun" w:hint="eastAsia"/>
          <w:lang w:eastAsia="zh-CN"/>
        </w:rPr>
        <w:t>和</w:t>
      </w:r>
      <w:r w:rsidR="006B4C45">
        <w:rPr>
          <w:rFonts w:ascii="SimSun" w:eastAsia="SimSun" w:hAnsi="SimSun" w:hint="eastAsia"/>
          <w:lang w:eastAsia="zh-CN"/>
        </w:rPr>
        <w:t>运作</w:t>
      </w:r>
      <w:r>
        <w:rPr>
          <w:rFonts w:ascii="SimSun" w:eastAsia="SimSun" w:hAnsi="SimSun" w:hint="eastAsia"/>
          <w:lang w:eastAsia="zh-CN"/>
        </w:rPr>
        <w:t>，</w:t>
      </w:r>
      <w:r w:rsidR="009D43A9">
        <w:rPr>
          <w:rFonts w:ascii="SimSun" w:eastAsia="SimSun" w:hAnsi="SimSun" w:hint="eastAsia"/>
          <w:lang w:eastAsia="zh-CN"/>
        </w:rPr>
        <w:t>以</w:t>
      </w:r>
      <w:r>
        <w:rPr>
          <w:rFonts w:ascii="SimSun" w:eastAsia="SimSun" w:hAnsi="SimSun" w:hint="eastAsia"/>
          <w:lang w:eastAsia="zh-CN"/>
        </w:rPr>
        <w:t>及其如何和根据什么来实行监禁。自</w:t>
      </w:r>
      <w:r w:rsidRPr="00A8272B">
        <w:rPr>
          <w:rFonts w:eastAsia="SimSun"/>
          <w:lang w:eastAsia="zh-CN"/>
        </w:rPr>
        <w:t>1999</w:t>
      </w:r>
      <w:r>
        <w:rPr>
          <w:rFonts w:ascii="SimSun" w:eastAsia="SimSun" w:hAnsi="SimSun" w:hint="eastAsia"/>
          <w:lang w:eastAsia="zh-CN"/>
        </w:rPr>
        <w:t>年以来，“洗脑中心”被广泛用于“转化”法轮功学员，即被用作胁迫法轮功学员放弃其精神信仰的场所。在“黑监狱”和“洗脑中心”中普遍发生酷刑和其他虐待情况。</w:t>
      </w:r>
    </w:p>
    <w:p w:rsidR="00BC1150" w:rsidRPr="00327DC2" w:rsidRDefault="00720780" w:rsidP="00A93256">
      <w:pPr>
        <w:pStyle w:val="BodyText"/>
        <w:jc w:val="both"/>
      </w:pPr>
      <w:r>
        <w:rPr>
          <w:rFonts w:ascii="SimSun" w:eastAsia="SimSun" w:hAnsi="SimSun" w:hint="eastAsia"/>
          <w:lang w:eastAsia="zh-CN"/>
        </w:rPr>
        <w:t>中国当局长期以来滥用一些合法的机构，例如精神病学机构和精神病院，</w:t>
      </w:r>
      <w:r w:rsidR="00B92AA1">
        <w:rPr>
          <w:rFonts w:ascii="SimSun" w:eastAsia="SimSun" w:hAnsi="SimSun" w:hint="eastAsia"/>
          <w:lang w:eastAsia="zh-CN"/>
        </w:rPr>
        <w:t>以</w:t>
      </w:r>
      <w:r>
        <w:rPr>
          <w:rFonts w:ascii="SimSun" w:eastAsia="SimSun" w:hAnsi="SimSun" w:hint="eastAsia"/>
          <w:lang w:eastAsia="zh-CN"/>
        </w:rPr>
        <w:t>处罚政治和宗教异议人士、举报者和其他被认为制造麻烦的人，</w:t>
      </w:r>
      <w:r w:rsidR="00B92AA1">
        <w:rPr>
          <w:rFonts w:ascii="SimSun" w:eastAsia="SimSun" w:hAnsi="SimSun" w:hint="eastAsia"/>
          <w:lang w:eastAsia="zh-CN"/>
        </w:rPr>
        <w:t>不管</w:t>
      </w:r>
      <w:r>
        <w:rPr>
          <w:rFonts w:ascii="SimSun" w:eastAsia="SimSun" w:hAnsi="SimSun" w:hint="eastAsia"/>
          <w:lang w:eastAsia="zh-CN"/>
        </w:rPr>
        <w:t>这些人没有任何精神疾病的症状，这种做法持续至今。</w:t>
      </w:r>
      <w:r w:rsidR="00BC1150">
        <w:rPr>
          <w:rStyle w:val="EndnoteReference"/>
        </w:rPr>
        <w:endnoteReference w:id="23"/>
      </w:r>
      <w:r>
        <w:rPr>
          <w:rFonts w:ascii="SimSun" w:eastAsia="SimSun" w:hAnsi="SimSun" w:hint="eastAsia"/>
          <w:lang w:eastAsia="zh-CN"/>
        </w:rPr>
        <w:t xml:space="preserve"> 根据</w:t>
      </w:r>
      <w:proofErr w:type="gramStart"/>
      <w:r>
        <w:rPr>
          <w:rFonts w:ascii="SimSun" w:eastAsia="SimSun" w:hAnsi="SimSun" w:hint="eastAsia"/>
          <w:lang w:eastAsia="zh-CN"/>
        </w:rPr>
        <w:t>维权网</w:t>
      </w:r>
      <w:r w:rsidR="004C5053">
        <w:rPr>
          <w:rFonts w:ascii="SimSun" w:eastAsia="SimSun" w:hAnsi="SimSun" w:hint="eastAsia"/>
          <w:lang w:eastAsia="zh-CN"/>
        </w:rPr>
        <w:t>在</w:t>
      </w:r>
      <w:proofErr w:type="gramEnd"/>
      <w:r w:rsidR="004C5053" w:rsidRPr="004C5053">
        <w:rPr>
          <w:rFonts w:eastAsia="SimSun"/>
          <w:lang w:eastAsia="zh-CN"/>
        </w:rPr>
        <w:t>2007</w:t>
      </w:r>
      <w:r w:rsidR="004C5053">
        <w:rPr>
          <w:rFonts w:ascii="SimSun" w:eastAsia="SimSun" w:hAnsi="SimSun" w:hint="eastAsia"/>
          <w:lang w:eastAsia="zh-CN"/>
        </w:rPr>
        <w:t>年</w:t>
      </w:r>
      <w:r w:rsidR="004C5053" w:rsidRPr="004C5053">
        <w:rPr>
          <w:rFonts w:eastAsia="SimSun"/>
          <w:lang w:eastAsia="zh-CN"/>
        </w:rPr>
        <w:t>10</w:t>
      </w:r>
      <w:r w:rsidR="004C5053">
        <w:rPr>
          <w:rFonts w:ascii="SimSun" w:eastAsia="SimSun" w:hAnsi="SimSun" w:hint="eastAsia"/>
          <w:lang w:eastAsia="zh-CN"/>
        </w:rPr>
        <w:t>月进行</w:t>
      </w:r>
      <w:r>
        <w:rPr>
          <w:rFonts w:ascii="SimSun" w:eastAsia="SimSun" w:hAnsi="SimSun" w:hint="eastAsia"/>
          <w:lang w:eastAsia="zh-CN"/>
        </w:rPr>
        <w:t>的一项调查，</w:t>
      </w:r>
      <w:r w:rsidR="00796E12">
        <w:rPr>
          <w:rFonts w:ascii="SimSun" w:eastAsia="SimSun" w:hAnsi="SimSun" w:hint="eastAsia"/>
          <w:lang w:eastAsia="zh-CN"/>
        </w:rPr>
        <w:t>接</w:t>
      </w:r>
      <w:r>
        <w:rPr>
          <w:rFonts w:ascii="SimSun" w:eastAsia="SimSun" w:hAnsi="SimSun" w:hint="eastAsia"/>
          <w:lang w:eastAsia="zh-CN"/>
        </w:rPr>
        <w:t>受调查的上访者中有</w:t>
      </w:r>
      <w:r>
        <w:t>3.1%</w:t>
      </w:r>
      <w:r>
        <w:rPr>
          <w:rFonts w:ascii="SimSun" w:eastAsia="SimSun" w:hAnsi="SimSun" w:hint="eastAsia"/>
          <w:lang w:eastAsia="zh-CN"/>
        </w:rPr>
        <w:t>曾被关押在精神病院中，一些人不止一次</w:t>
      </w:r>
      <w:r w:rsidR="00FA3A7F">
        <w:rPr>
          <w:rFonts w:ascii="SimSun" w:eastAsia="SimSun" w:hAnsi="SimSun" w:hint="eastAsia"/>
          <w:lang w:eastAsia="zh-CN"/>
        </w:rPr>
        <w:t>遭关押到</w:t>
      </w:r>
      <w:r w:rsidR="009C5D7D">
        <w:rPr>
          <w:rFonts w:ascii="SimSun" w:eastAsia="SimSun" w:hAnsi="SimSun" w:hint="eastAsia"/>
          <w:lang w:eastAsia="zh-CN"/>
        </w:rPr>
        <w:t>那里</w:t>
      </w:r>
      <w:r>
        <w:rPr>
          <w:rFonts w:ascii="SimSun" w:eastAsia="SimSun" w:hAnsi="SimSun" w:hint="eastAsia"/>
          <w:lang w:eastAsia="zh-CN"/>
        </w:rPr>
        <w:t>。</w:t>
      </w:r>
      <w:r w:rsidR="00BC1150" w:rsidRPr="00327DC2">
        <w:rPr>
          <w:rStyle w:val="EndnoteReference"/>
        </w:rPr>
        <w:endnoteReference w:id="24"/>
      </w:r>
      <w:r>
        <w:rPr>
          <w:rFonts w:ascii="SimSun" w:eastAsia="SimSun" w:hAnsi="SimSun" w:hint="eastAsia"/>
          <w:lang w:eastAsia="zh-CN"/>
        </w:rPr>
        <w:t xml:space="preserve"> </w:t>
      </w:r>
      <w:r w:rsidR="00DF074F">
        <w:rPr>
          <w:rFonts w:ascii="SimSun" w:eastAsia="SimSun" w:hAnsi="SimSun" w:hint="eastAsia"/>
          <w:lang w:eastAsia="zh-CN"/>
        </w:rPr>
        <w:t>民众</w:t>
      </w:r>
      <w:r>
        <w:rPr>
          <w:rFonts w:ascii="SimSun" w:eastAsia="SimSun" w:hAnsi="SimSun" w:hint="eastAsia"/>
          <w:lang w:eastAsia="zh-CN"/>
        </w:rPr>
        <w:t>在这些机构被关押数周或数月</w:t>
      </w:r>
      <w:r w:rsidR="00FA3A7F">
        <w:rPr>
          <w:rFonts w:ascii="SimSun" w:eastAsia="SimSun" w:hAnsi="SimSun" w:hint="eastAsia"/>
          <w:lang w:eastAsia="zh-CN"/>
        </w:rPr>
        <w:t>，</w:t>
      </w:r>
      <w:r>
        <w:rPr>
          <w:rFonts w:ascii="SimSun" w:eastAsia="SimSun" w:hAnsi="SimSun" w:hint="eastAsia"/>
          <w:lang w:eastAsia="zh-CN"/>
        </w:rPr>
        <w:t>他们经常被迫</w:t>
      </w:r>
      <w:r w:rsidR="00FA3A7F">
        <w:rPr>
          <w:rFonts w:ascii="SimSun" w:eastAsia="SimSun" w:hAnsi="SimSun" w:hint="eastAsia"/>
          <w:lang w:eastAsia="zh-CN"/>
        </w:rPr>
        <w:t>注射</w:t>
      </w:r>
      <w:r>
        <w:rPr>
          <w:rFonts w:ascii="SimSun" w:eastAsia="SimSun" w:hAnsi="SimSun" w:hint="eastAsia"/>
          <w:lang w:eastAsia="zh-CN"/>
        </w:rPr>
        <w:t>不明药物，</w:t>
      </w:r>
      <w:r w:rsidR="006C20D5">
        <w:rPr>
          <w:rFonts w:ascii="SimSun" w:eastAsia="SimSun" w:hAnsi="SimSun" w:hint="eastAsia"/>
          <w:lang w:eastAsia="zh-CN"/>
        </w:rPr>
        <w:t>这</w:t>
      </w:r>
      <w:r>
        <w:rPr>
          <w:rFonts w:ascii="SimSun" w:eastAsia="SimSun" w:hAnsi="SimSun" w:hint="eastAsia"/>
          <w:lang w:eastAsia="zh-CN"/>
        </w:rPr>
        <w:t>有时对他们的身心健康造成长期影响，</w:t>
      </w:r>
      <w:r w:rsidR="006C20D5">
        <w:rPr>
          <w:rFonts w:ascii="SimSun" w:eastAsia="SimSun" w:hAnsi="SimSun" w:hint="eastAsia"/>
          <w:lang w:eastAsia="zh-CN"/>
        </w:rPr>
        <w:t>另</w:t>
      </w:r>
      <w:r w:rsidR="006438BE">
        <w:rPr>
          <w:rFonts w:ascii="SimSun" w:eastAsia="SimSun" w:hAnsi="SimSun" w:hint="eastAsia"/>
          <w:lang w:eastAsia="zh-CN"/>
        </w:rPr>
        <w:t>外</w:t>
      </w:r>
      <w:r>
        <w:rPr>
          <w:rFonts w:ascii="SimSun" w:eastAsia="SimSun" w:hAnsi="SimSun" w:hint="eastAsia"/>
          <w:lang w:eastAsia="zh-CN"/>
        </w:rPr>
        <w:t>他们还经常遭受身体虐待。</w:t>
      </w:r>
      <w:r w:rsidR="00BC1150">
        <w:rPr>
          <w:rStyle w:val="EndnoteReference"/>
        </w:rPr>
        <w:endnoteReference w:id="25"/>
      </w:r>
    </w:p>
    <w:p w:rsidR="00BC1150" w:rsidRDefault="001711CE" w:rsidP="00A93256">
      <w:pPr>
        <w:pStyle w:val="BodyText"/>
        <w:jc w:val="both"/>
      </w:pPr>
      <w:r>
        <w:rPr>
          <w:rFonts w:hint="eastAsia"/>
          <w:lang w:eastAsia="zh-CN"/>
        </w:rPr>
        <w:t>中国当局继续</w:t>
      </w:r>
      <w:r w:rsidR="006C20D5">
        <w:rPr>
          <w:rFonts w:hint="eastAsia"/>
          <w:lang w:eastAsia="zh-CN"/>
        </w:rPr>
        <w:t>运作管理</w:t>
      </w:r>
      <w:r>
        <w:rPr>
          <w:rFonts w:hint="eastAsia"/>
          <w:lang w:eastAsia="zh-CN"/>
        </w:rPr>
        <w:t>一个由强制戒毒所和戒毒劳教所组成的网络，这些设施在理论上是用于</w:t>
      </w:r>
      <w:r w:rsidR="00120619">
        <w:rPr>
          <w:rFonts w:hint="eastAsia"/>
          <w:lang w:eastAsia="zh-CN"/>
        </w:rPr>
        <w:t>协助</w:t>
      </w:r>
      <w:r>
        <w:rPr>
          <w:rFonts w:hint="eastAsia"/>
          <w:lang w:eastAsia="zh-CN"/>
        </w:rPr>
        <w:t>吸毒者康复。虽然中国一些戒毒所的情况有所改善，但非政府</w:t>
      </w:r>
      <w:r w:rsidR="00862A05">
        <w:rPr>
          <w:rFonts w:hint="eastAsia"/>
          <w:lang w:eastAsia="zh-CN"/>
        </w:rPr>
        <w:t>人权</w:t>
      </w:r>
      <w:r>
        <w:rPr>
          <w:rFonts w:hint="eastAsia"/>
          <w:lang w:eastAsia="zh-CN"/>
        </w:rPr>
        <w:t>组织称，许多戒毒劳教所几乎不提供任何真正的戒毒治疗，其运行</w:t>
      </w:r>
      <w:r w:rsidR="00862A05">
        <w:rPr>
          <w:rFonts w:hint="eastAsia"/>
          <w:lang w:eastAsia="zh-CN"/>
        </w:rPr>
        <w:t>模式</w:t>
      </w:r>
      <w:r>
        <w:rPr>
          <w:rFonts w:hint="eastAsia"/>
          <w:lang w:eastAsia="zh-CN"/>
        </w:rPr>
        <w:t>与普通劳教所十分相似，</w:t>
      </w:r>
      <w:r w:rsidR="00DF074F">
        <w:rPr>
          <w:rFonts w:hint="eastAsia"/>
          <w:lang w:eastAsia="zh-CN"/>
        </w:rPr>
        <w:t>民众</w:t>
      </w:r>
      <w:r>
        <w:rPr>
          <w:rFonts w:hint="eastAsia"/>
          <w:lang w:eastAsia="zh-CN"/>
        </w:rPr>
        <w:t>被强制送到这些劳教所，遭强迫劳动，</w:t>
      </w:r>
      <w:r w:rsidR="00E75BCE">
        <w:rPr>
          <w:rFonts w:hint="eastAsia"/>
          <w:lang w:eastAsia="zh-CN"/>
        </w:rPr>
        <w:t>有时候</w:t>
      </w:r>
      <w:r w:rsidR="00862A05">
        <w:rPr>
          <w:rFonts w:hint="eastAsia"/>
          <w:lang w:eastAsia="zh-CN"/>
        </w:rPr>
        <w:t>被关押</w:t>
      </w:r>
      <w:r>
        <w:rPr>
          <w:rFonts w:hint="eastAsia"/>
          <w:lang w:eastAsia="zh-CN"/>
        </w:rPr>
        <w:t>数年。</w:t>
      </w:r>
      <w:r w:rsidR="00BC1150">
        <w:rPr>
          <w:rStyle w:val="EndnoteReference"/>
        </w:rPr>
        <w:endnoteReference w:id="26"/>
      </w:r>
      <w:r>
        <w:rPr>
          <w:rFonts w:hint="eastAsia"/>
          <w:lang w:eastAsia="zh-CN"/>
        </w:rPr>
        <w:t xml:space="preserve"> </w:t>
      </w:r>
      <w:r>
        <w:rPr>
          <w:rFonts w:hint="eastAsia"/>
          <w:lang w:eastAsia="zh-CN"/>
        </w:rPr>
        <w:t>国际特赦组织所采访的人说，这些劳教所还被用于处罚政治和宗教异议人士，</w:t>
      </w:r>
      <w:r w:rsidR="00423651">
        <w:rPr>
          <w:rFonts w:hint="eastAsia"/>
          <w:lang w:eastAsia="zh-CN"/>
        </w:rPr>
        <w:t>以</w:t>
      </w:r>
      <w:r>
        <w:rPr>
          <w:rFonts w:hint="eastAsia"/>
          <w:lang w:eastAsia="zh-CN"/>
        </w:rPr>
        <w:t>及其他被认为制造麻烦的人，</w:t>
      </w:r>
      <w:r w:rsidR="00423651">
        <w:rPr>
          <w:rFonts w:hint="eastAsia"/>
          <w:lang w:eastAsia="zh-CN"/>
        </w:rPr>
        <w:t>不</w:t>
      </w:r>
      <w:r>
        <w:rPr>
          <w:rFonts w:hint="eastAsia"/>
          <w:lang w:eastAsia="zh-CN"/>
        </w:rPr>
        <w:t>论是否有任何证据显示他们吸毒上瘾。在过去十年中，</w:t>
      </w:r>
      <w:r w:rsidR="00537F6F">
        <w:rPr>
          <w:rFonts w:hint="eastAsia"/>
          <w:lang w:eastAsia="zh-CN"/>
        </w:rPr>
        <w:t>被关押于</w:t>
      </w:r>
      <w:r>
        <w:rPr>
          <w:rFonts w:hint="eastAsia"/>
          <w:lang w:eastAsia="zh-CN"/>
        </w:rPr>
        <w:t>强制戒毒所的人数稳步</w:t>
      </w:r>
      <w:r w:rsidR="00537F6F">
        <w:rPr>
          <w:rFonts w:hint="eastAsia"/>
          <w:lang w:eastAsia="zh-CN"/>
        </w:rPr>
        <w:t>上升</w:t>
      </w:r>
      <w:r>
        <w:rPr>
          <w:rFonts w:hint="eastAsia"/>
          <w:lang w:eastAsia="zh-CN"/>
        </w:rPr>
        <w:t>。根据联合国艾滋病规划署</w:t>
      </w:r>
      <w:r>
        <w:rPr>
          <w:rFonts w:hint="eastAsia"/>
          <w:lang w:eastAsia="zh-CN"/>
        </w:rPr>
        <w:t>2009</w:t>
      </w:r>
      <w:r>
        <w:rPr>
          <w:rFonts w:hint="eastAsia"/>
          <w:lang w:eastAsia="zh-CN"/>
        </w:rPr>
        <w:t>年的一份报告，当时大约有</w:t>
      </w:r>
      <w:r>
        <w:rPr>
          <w:rFonts w:hint="eastAsia"/>
          <w:lang w:eastAsia="zh-CN"/>
        </w:rPr>
        <w:t>50</w:t>
      </w:r>
      <w:r>
        <w:rPr>
          <w:rFonts w:hint="eastAsia"/>
          <w:lang w:eastAsia="zh-CN"/>
        </w:rPr>
        <w:t>万人被关押在此类强制戒毒所。</w:t>
      </w:r>
      <w:r w:rsidR="00BC1150" w:rsidRPr="00327DC2">
        <w:rPr>
          <w:rStyle w:val="EndnoteReference"/>
        </w:rPr>
        <w:endnoteReference w:id="27"/>
      </w:r>
    </w:p>
    <w:p w:rsidR="00BC1150" w:rsidRDefault="00BC1150" w:rsidP="00672747">
      <w:pPr>
        <w:pStyle w:val="BodyText"/>
      </w:pPr>
    </w:p>
    <w:p w:rsidR="00BC1150" w:rsidRPr="00C57ED1" w:rsidRDefault="001711CE" w:rsidP="00C57ED1">
      <w:pPr>
        <w:pStyle w:val="Heading2"/>
      </w:pPr>
      <w:bookmarkStart w:id="8" w:name="_Toc373487213"/>
      <w:r>
        <w:rPr>
          <w:rFonts w:ascii="Amnesty Trade Gothic" w:hAnsi="Amnesty Trade Gothic" w:hint="eastAsia"/>
          <w:lang w:eastAsia="zh-CN"/>
        </w:rPr>
        <w:t>相关的国际人权法律和准则</w:t>
      </w:r>
      <w:bookmarkEnd w:id="8"/>
    </w:p>
    <w:p w:rsidR="00BC1150" w:rsidRPr="00327DC2" w:rsidRDefault="001711CE" w:rsidP="00C57ED1">
      <w:pPr>
        <w:pStyle w:val="BodyText"/>
      </w:pPr>
      <w:r>
        <w:rPr>
          <w:rFonts w:ascii="SimSun" w:eastAsia="SimSun" w:hAnsi="SimSun" w:hint="eastAsia"/>
          <w:lang w:eastAsia="zh-CN"/>
        </w:rPr>
        <w:t>劳教制度</w:t>
      </w:r>
      <w:r w:rsidR="00576558">
        <w:rPr>
          <w:rFonts w:ascii="SimSun" w:eastAsia="SimSun" w:hAnsi="SimSun" w:hint="eastAsia"/>
          <w:lang w:eastAsia="zh-CN"/>
        </w:rPr>
        <w:t>让</w:t>
      </w:r>
      <w:r>
        <w:rPr>
          <w:rFonts w:ascii="SimSun" w:eastAsia="SimSun" w:hAnsi="SimSun" w:hint="eastAsia"/>
          <w:lang w:eastAsia="zh-CN"/>
        </w:rPr>
        <w:t>警察和公安人员有权将</w:t>
      </w:r>
      <w:r w:rsidR="000D483B">
        <w:rPr>
          <w:rFonts w:ascii="SimSun" w:eastAsia="SimSun" w:hAnsi="SimSun" w:hint="eastAsia"/>
          <w:lang w:eastAsia="zh-CN"/>
        </w:rPr>
        <w:t>民众</w:t>
      </w:r>
      <w:r>
        <w:rPr>
          <w:rFonts w:ascii="SimSun" w:eastAsia="SimSun" w:hAnsi="SimSun" w:hint="eastAsia"/>
          <w:lang w:eastAsia="zh-CN"/>
        </w:rPr>
        <w:t>送去拘留，侵犯了国际人权法律和准则</w:t>
      </w:r>
      <w:r w:rsidR="00576558">
        <w:rPr>
          <w:rFonts w:ascii="SimSun" w:eastAsia="SimSun" w:hAnsi="SimSun" w:hint="eastAsia"/>
          <w:lang w:eastAsia="zh-CN"/>
        </w:rPr>
        <w:t>中</w:t>
      </w:r>
      <w:r>
        <w:rPr>
          <w:rFonts w:ascii="SimSun" w:eastAsia="SimSun" w:hAnsi="SimSun" w:hint="eastAsia"/>
          <w:lang w:eastAsia="zh-CN"/>
        </w:rPr>
        <w:t>列载的人身自由权，这些法律和准则规定，只有独立、</w:t>
      </w:r>
      <w:r w:rsidR="00FB74D7">
        <w:rPr>
          <w:rFonts w:ascii="SimSun" w:eastAsia="SimSun" w:hAnsi="SimSun" w:hint="eastAsia"/>
          <w:lang w:eastAsia="zh-CN"/>
        </w:rPr>
        <w:t>公</w:t>
      </w:r>
      <w:r w:rsidR="009E1074">
        <w:rPr>
          <w:rFonts w:ascii="SimSun" w:eastAsia="SimSun" w:hAnsi="SimSun" w:hint="eastAsia"/>
          <w:lang w:eastAsia="zh-CN"/>
        </w:rPr>
        <w:t>平</w:t>
      </w:r>
      <w:r>
        <w:rPr>
          <w:rFonts w:ascii="SimSun" w:eastAsia="SimSun" w:hAnsi="SimSun" w:hint="eastAsia"/>
          <w:lang w:eastAsia="zh-CN"/>
        </w:rPr>
        <w:t>的</w:t>
      </w:r>
      <w:r w:rsidR="00135CE0">
        <w:rPr>
          <w:rFonts w:ascii="SimSun" w:eastAsia="SimSun" w:hAnsi="SimSun" w:hint="eastAsia"/>
          <w:lang w:eastAsia="zh-CN"/>
        </w:rPr>
        <w:t>主管</w:t>
      </w:r>
      <w:r>
        <w:rPr>
          <w:rFonts w:ascii="SimSun" w:eastAsia="SimSun" w:hAnsi="SimSun" w:hint="eastAsia"/>
          <w:lang w:eastAsia="zh-CN"/>
        </w:rPr>
        <w:t>法院</w:t>
      </w:r>
      <w:r w:rsidR="00135CE0">
        <w:rPr>
          <w:rFonts w:ascii="SimSun" w:eastAsia="SimSun" w:hAnsi="SimSun" w:hint="eastAsia"/>
          <w:lang w:eastAsia="zh-CN"/>
        </w:rPr>
        <w:t>在进行公</w:t>
      </w:r>
      <w:r w:rsidR="009E1074">
        <w:rPr>
          <w:rFonts w:ascii="SimSun" w:eastAsia="SimSun" w:hAnsi="SimSun" w:hint="eastAsia"/>
          <w:lang w:eastAsia="zh-CN"/>
        </w:rPr>
        <w:t>正</w:t>
      </w:r>
      <w:r w:rsidR="00135CE0">
        <w:rPr>
          <w:rFonts w:ascii="SimSun" w:eastAsia="SimSun" w:hAnsi="SimSun" w:hint="eastAsia"/>
          <w:lang w:eastAsia="zh-CN"/>
        </w:rPr>
        <w:t>审判后</w:t>
      </w:r>
      <w:r>
        <w:rPr>
          <w:rFonts w:ascii="SimSun" w:eastAsia="SimSun" w:hAnsi="SimSun" w:hint="eastAsia"/>
          <w:lang w:eastAsia="zh-CN"/>
        </w:rPr>
        <w:t>，才能对人</w:t>
      </w:r>
      <w:proofErr w:type="gramStart"/>
      <w:r>
        <w:rPr>
          <w:rFonts w:ascii="SimSun" w:eastAsia="SimSun" w:hAnsi="SimSun" w:hint="eastAsia"/>
          <w:lang w:eastAsia="zh-CN"/>
        </w:rPr>
        <w:t>作</w:t>
      </w:r>
      <w:r>
        <w:rPr>
          <w:rFonts w:ascii="SimSun" w:eastAsia="SimSun" w:hAnsi="SimSun" w:hint="eastAsia"/>
          <w:lang w:eastAsia="zh-CN"/>
        </w:rPr>
        <w:lastRenderedPageBreak/>
        <w:t>出</w:t>
      </w:r>
      <w:proofErr w:type="gramEnd"/>
      <w:r>
        <w:rPr>
          <w:rFonts w:ascii="SimSun" w:eastAsia="SimSun" w:hAnsi="SimSun" w:hint="eastAsia"/>
          <w:lang w:eastAsia="zh-CN"/>
        </w:rPr>
        <w:t>剥夺人身自由的处罚。</w:t>
      </w:r>
      <w:r w:rsidR="00BC1150" w:rsidRPr="00327DC2">
        <w:t xml:space="preserve"> </w:t>
      </w:r>
    </w:p>
    <w:p w:rsidR="00BC1150" w:rsidRPr="00327DC2" w:rsidRDefault="001711CE" w:rsidP="0018234F">
      <w:pPr>
        <w:pStyle w:val="BodyText"/>
        <w:widowControl/>
        <w:jc w:val="both"/>
      </w:pPr>
      <w:r>
        <w:rPr>
          <w:rFonts w:ascii="SimSun" w:eastAsia="SimSun" w:hAnsi="SimSun" w:hint="eastAsia"/>
          <w:lang w:eastAsia="zh-CN"/>
        </w:rPr>
        <w:t>出于处罚目的并导致剥夺人身自由的行政程序，本身具有任意性，因此违反了国际人权法律。《世界人权宣言》第</w:t>
      </w:r>
      <w:r w:rsidRPr="00A8272B">
        <w:rPr>
          <w:rFonts w:eastAsia="SimSun"/>
          <w:lang w:eastAsia="zh-CN"/>
        </w:rPr>
        <w:t>9</w:t>
      </w:r>
      <w:r>
        <w:rPr>
          <w:rFonts w:ascii="SimSun" w:eastAsia="SimSun" w:hAnsi="SimSun" w:hint="eastAsia"/>
          <w:lang w:eastAsia="zh-CN"/>
        </w:rPr>
        <w:t>条禁止任意拘留，该条款规定：“</w:t>
      </w:r>
      <w:r w:rsidRPr="00B5004E">
        <w:rPr>
          <w:rFonts w:ascii="SimSun" w:eastAsia="SimSun" w:hAnsi="SimSun" w:hint="eastAsia"/>
          <w:lang w:eastAsia="zh-CN"/>
        </w:rPr>
        <w:t>任何人不得加以任意逮捕、拘禁或放逐</w:t>
      </w:r>
      <w:r>
        <w:rPr>
          <w:rFonts w:ascii="SimSun" w:eastAsia="SimSun" w:hAnsi="SimSun" w:hint="eastAsia"/>
          <w:lang w:eastAsia="zh-CN"/>
        </w:rPr>
        <w:t>。”《公民权利和政治权利国际公约》（</w:t>
      </w:r>
      <w:r>
        <w:t>ICCPR</w:t>
      </w:r>
      <w:r>
        <w:rPr>
          <w:rFonts w:ascii="SimSun" w:eastAsia="SimSun" w:hAnsi="SimSun" w:hint="eastAsia"/>
          <w:lang w:eastAsia="zh-CN"/>
        </w:rPr>
        <w:t>）第</w:t>
      </w:r>
      <w:r w:rsidRPr="00A8272B">
        <w:rPr>
          <w:rFonts w:eastAsia="SimSun"/>
          <w:lang w:eastAsia="zh-CN"/>
        </w:rPr>
        <w:t>9</w:t>
      </w:r>
      <w:r>
        <w:rPr>
          <w:rFonts w:ascii="SimSun" w:eastAsia="SimSun" w:hAnsi="SimSun" w:hint="eastAsia"/>
          <w:lang w:eastAsia="zh-CN"/>
        </w:rPr>
        <w:t>条第</w:t>
      </w:r>
      <w:r w:rsidRPr="00A8272B">
        <w:rPr>
          <w:rFonts w:eastAsia="SimSun"/>
          <w:lang w:eastAsia="zh-CN"/>
        </w:rPr>
        <w:t>1</w:t>
      </w:r>
      <w:r>
        <w:rPr>
          <w:rFonts w:ascii="SimSun" w:eastAsia="SimSun" w:hAnsi="SimSun" w:hint="eastAsia"/>
          <w:lang w:eastAsia="zh-CN"/>
        </w:rPr>
        <w:t>款规定：“</w:t>
      </w:r>
      <w:r w:rsidRPr="00B5004E">
        <w:rPr>
          <w:rFonts w:ascii="SimSun" w:eastAsia="SimSun" w:hAnsi="SimSun" w:hint="eastAsia"/>
          <w:lang w:eastAsia="zh-CN"/>
        </w:rPr>
        <w:t>人人有权享有人身自由和安全。任何人不得加以任意逮捕或拘禁。</w:t>
      </w:r>
      <w:r>
        <w:rPr>
          <w:rFonts w:ascii="SimSun" w:eastAsia="SimSun" w:hAnsi="SimSun" w:hint="eastAsia"/>
          <w:lang w:eastAsia="zh-CN"/>
        </w:rPr>
        <w:t>”</w:t>
      </w:r>
      <w:r w:rsidRPr="00327DC2">
        <w:t xml:space="preserve"> </w:t>
      </w:r>
      <w:r>
        <w:rPr>
          <w:rFonts w:ascii="SimSun" w:eastAsia="SimSun" w:hAnsi="SimSun" w:hint="eastAsia"/>
          <w:lang w:eastAsia="zh-CN"/>
        </w:rPr>
        <w:t>禁止任意拘留的准则还规定，所有被拘留者都有权在法院迅速得到司法审理，</w:t>
      </w:r>
      <w:r w:rsidR="009E1074">
        <w:rPr>
          <w:rFonts w:ascii="SimSun" w:eastAsia="SimSun" w:hAnsi="SimSun" w:hint="eastAsia"/>
          <w:lang w:eastAsia="zh-CN"/>
        </w:rPr>
        <w:t>以</w:t>
      </w:r>
      <w:r>
        <w:rPr>
          <w:rFonts w:ascii="SimSun" w:eastAsia="SimSun" w:hAnsi="SimSun" w:hint="eastAsia"/>
          <w:lang w:eastAsia="zh-CN"/>
        </w:rPr>
        <w:t>挑战拘留的合法性。</w:t>
      </w:r>
      <w:r w:rsidR="00BC1150" w:rsidRPr="00327DC2">
        <w:rPr>
          <w:rStyle w:val="EndnoteReference"/>
        </w:rPr>
        <w:endnoteReference w:id="28"/>
      </w:r>
      <w:r w:rsidR="00BC1150" w:rsidRPr="00327DC2">
        <w:t xml:space="preserve"> </w:t>
      </w:r>
      <w:r>
        <w:rPr>
          <w:rFonts w:ascii="SimSun" w:eastAsia="SimSun" w:hAnsi="SimSun" w:hint="eastAsia"/>
          <w:lang w:eastAsia="zh-CN"/>
        </w:rPr>
        <w:t>《公民权利和政治权利国际公约》第</w:t>
      </w:r>
      <w:r w:rsidRPr="00A8272B">
        <w:rPr>
          <w:rFonts w:eastAsia="SimSun"/>
          <w:lang w:eastAsia="zh-CN"/>
        </w:rPr>
        <w:t>14</w:t>
      </w:r>
      <w:r>
        <w:rPr>
          <w:rFonts w:ascii="SimSun" w:eastAsia="SimSun" w:hAnsi="SimSun" w:hint="eastAsia"/>
          <w:lang w:eastAsia="zh-CN"/>
        </w:rPr>
        <w:t>条进一步规定，任何受到逮捕或拘留并面临刑事指控的人，都须在合理时间内得到公正审判。</w:t>
      </w:r>
      <w:r w:rsidR="00747DFC">
        <w:rPr>
          <w:rFonts w:ascii="SimSun" w:eastAsia="SimSun" w:hAnsi="SimSun" w:hint="eastAsia"/>
          <w:lang w:eastAsia="zh-CN"/>
        </w:rPr>
        <w:t>中国已经签署了《公民权利和政治权利国际公约》，并多次表明有意批准</w:t>
      </w:r>
      <w:r w:rsidR="006438BE">
        <w:rPr>
          <w:rFonts w:ascii="SimSun" w:eastAsia="SimSun" w:hAnsi="SimSun" w:hint="eastAsia"/>
          <w:lang w:eastAsia="zh-CN"/>
        </w:rPr>
        <w:t>该</w:t>
      </w:r>
      <w:r w:rsidR="00C92F9F">
        <w:rPr>
          <w:rFonts w:ascii="SimSun" w:eastAsia="SimSun" w:hAnsi="SimSun" w:hint="eastAsia"/>
          <w:lang w:eastAsia="zh-CN"/>
        </w:rPr>
        <w:t>《公约》。</w:t>
      </w:r>
      <w:r w:rsidR="00BC1150">
        <w:t xml:space="preserve"> </w:t>
      </w:r>
    </w:p>
    <w:p w:rsidR="00BC1150" w:rsidRPr="00327DC2" w:rsidRDefault="001711CE" w:rsidP="0018234F">
      <w:pPr>
        <w:pStyle w:val="BodyText"/>
        <w:jc w:val="both"/>
      </w:pPr>
      <w:r>
        <w:rPr>
          <w:rFonts w:ascii="SimSun" w:eastAsia="SimSun" w:hAnsi="SimSun" w:hint="eastAsia"/>
          <w:lang w:eastAsia="zh-CN"/>
        </w:rPr>
        <w:t>禁止任意拘留的准则还有进一步的含义，包括任何被当局正式或非正式拘留或逮捕的人，无论他们是否面临刑事指控，都具有一些特定的权利</w:t>
      </w:r>
      <w:r w:rsidR="00C92F9F">
        <w:rPr>
          <w:rFonts w:ascii="SimSun" w:eastAsia="SimSun" w:hAnsi="SimSun" w:hint="eastAsia"/>
          <w:lang w:eastAsia="zh-CN"/>
        </w:rPr>
        <w:t>，</w:t>
      </w:r>
      <w:r>
        <w:rPr>
          <w:rFonts w:ascii="SimSun" w:eastAsia="SimSun" w:hAnsi="SimSun" w:hint="eastAsia"/>
          <w:lang w:eastAsia="zh-CN"/>
        </w:rPr>
        <w:t>这包括在被捕时得知逮捕理由的权利；在被捕时得知有权获得律师协助的权利；迅速得知针对他们的任何指控的权利；被关押在受到官方认</w:t>
      </w:r>
      <w:r w:rsidR="00053550">
        <w:rPr>
          <w:rFonts w:ascii="SimSun" w:eastAsia="SimSun" w:hAnsi="SimSun" w:hint="eastAsia"/>
          <w:lang w:eastAsia="zh-CN"/>
        </w:rPr>
        <w:t>可</w:t>
      </w:r>
      <w:r>
        <w:rPr>
          <w:rFonts w:ascii="SimSun" w:eastAsia="SimSun" w:hAnsi="SimSun" w:hint="eastAsia"/>
          <w:lang w:eastAsia="zh-CN"/>
        </w:rPr>
        <w:t>的拘留场所的权利；</w:t>
      </w:r>
      <w:r w:rsidR="0025752B">
        <w:rPr>
          <w:rFonts w:ascii="SimSun" w:eastAsia="SimSun" w:hAnsi="SimSun" w:hint="eastAsia"/>
          <w:lang w:eastAsia="zh-CN"/>
        </w:rPr>
        <w:t>让</w:t>
      </w:r>
      <w:r>
        <w:rPr>
          <w:rFonts w:ascii="SimSun" w:eastAsia="SimSun" w:hAnsi="SimSun" w:hint="eastAsia"/>
          <w:lang w:eastAsia="zh-CN"/>
        </w:rPr>
        <w:t>其家人或朋友迅速得知逮捕情况和拘留地点的权利；保持沉默的权利；以及</w:t>
      </w:r>
      <w:proofErr w:type="spellStart"/>
      <w:r w:rsidRPr="00051CBC">
        <w:rPr>
          <w:rFonts w:ascii="SimSun" w:eastAsia="SimSun" w:hAnsi="SimSun" w:cs="SimSun" w:hint="eastAsia"/>
          <w:szCs w:val="18"/>
        </w:rPr>
        <w:t>自行选择法律协助</w:t>
      </w:r>
      <w:proofErr w:type="spellEnd"/>
      <w:r w:rsidRPr="00764A91">
        <w:rPr>
          <w:rFonts w:ascii="SimSun" w:eastAsia="SimSun" w:hAnsi="SimSun"/>
          <w:szCs w:val="18"/>
        </w:rPr>
        <w:t>/</w:t>
      </w:r>
      <w:proofErr w:type="spellStart"/>
      <w:r w:rsidRPr="00051CBC">
        <w:rPr>
          <w:rFonts w:ascii="SimSun" w:eastAsia="SimSun" w:hAnsi="SimSun" w:cs="SimSun" w:hint="eastAsia"/>
          <w:szCs w:val="18"/>
        </w:rPr>
        <w:t>律师代理的权利</w:t>
      </w:r>
      <w:proofErr w:type="spellEnd"/>
      <w:r>
        <w:rPr>
          <w:rFonts w:ascii="SimSun" w:eastAsia="SimSun" w:hAnsi="SimSun" w:cs="SimSun" w:hint="eastAsia"/>
          <w:lang w:eastAsia="zh-CN"/>
        </w:rPr>
        <w:t>。</w:t>
      </w:r>
      <w:r w:rsidR="00BC1150">
        <w:rPr>
          <w:rStyle w:val="EndnoteReference"/>
        </w:rPr>
        <w:endnoteReference w:id="29"/>
      </w:r>
      <w:r w:rsidR="005C69C9">
        <w:rPr>
          <w:rFonts w:ascii="SimSun" w:eastAsia="SimSun" w:hAnsi="SimSun" w:cs="SimSun" w:hint="eastAsia"/>
          <w:lang w:eastAsia="zh-CN"/>
        </w:rPr>
        <w:t xml:space="preserve"> </w:t>
      </w:r>
      <w:r w:rsidR="005C69C9">
        <w:rPr>
          <w:rFonts w:ascii="SimSun" w:eastAsia="SimSun" w:hAnsi="SimSun" w:hint="eastAsia"/>
          <w:lang w:eastAsia="zh-CN"/>
        </w:rPr>
        <w:t>除了劳教所是官方认</w:t>
      </w:r>
      <w:r w:rsidR="00053550">
        <w:rPr>
          <w:rFonts w:ascii="SimSun" w:eastAsia="SimSun" w:hAnsi="SimSun" w:hint="eastAsia"/>
          <w:lang w:eastAsia="zh-CN"/>
        </w:rPr>
        <w:t>可</w:t>
      </w:r>
      <w:r w:rsidR="005C69C9">
        <w:rPr>
          <w:rFonts w:ascii="SimSun" w:eastAsia="SimSun" w:hAnsi="SimSun" w:hint="eastAsia"/>
          <w:lang w:eastAsia="zh-CN"/>
        </w:rPr>
        <w:t>的拘留场所外，</w:t>
      </w:r>
      <w:r w:rsidR="008B1564">
        <w:rPr>
          <w:rFonts w:ascii="SimSun" w:eastAsia="SimSun" w:hAnsi="SimSun" w:hint="eastAsia"/>
          <w:lang w:eastAsia="zh-CN"/>
        </w:rPr>
        <w:t>上述</w:t>
      </w:r>
      <w:r w:rsidR="005C69C9">
        <w:rPr>
          <w:rFonts w:ascii="SimSun" w:eastAsia="SimSun" w:hAnsi="SimSun" w:hint="eastAsia"/>
          <w:lang w:eastAsia="zh-CN"/>
        </w:rPr>
        <w:t>权利在劳教制度中都没有得到尊重，而这正是因为该处罚形式是行政性质，而</w:t>
      </w:r>
      <w:proofErr w:type="gramStart"/>
      <w:r w:rsidR="008B1564">
        <w:rPr>
          <w:rFonts w:ascii="SimSun" w:eastAsia="SimSun" w:hAnsi="SimSun" w:hint="eastAsia"/>
          <w:lang w:eastAsia="zh-CN"/>
        </w:rPr>
        <w:t>非</w:t>
      </w:r>
      <w:r w:rsidR="005C69C9">
        <w:rPr>
          <w:rFonts w:ascii="SimSun" w:eastAsia="SimSun" w:hAnsi="SimSun" w:hint="eastAsia"/>
          <w:lang w:eastAsia="zh-CN"/>
        </w:rPr>
        <w:t>司法</w:t>
      </w:r>
      <w:proofErr w:type="gramEnd"/>
      <w:r w:rsidR="005C69C9">
        <w:rPr>
          <w:rFonts w:ascii="SimSun" w:eastAsia="SimSun" w:hAnsi="SimSun" w:hint="eastAsia"/>
          <w:lang w:eastAsia="zh-CN"/>
        </w:rPr>
        <w:t>性质，</w:t>
      </w:r>
      <w:r w:rsidR="008B1564">
        <w:rPr>
          <w:rFonts w:ascii="SimSun" w:eastAsia="SimSun" w:hAnsi="SimSun" w:hint="eastAsia"/>
          <w:lang w:eastAsia="zh-CN"/>
        </w:rPr>
        <w:t>同时</w:t>
      </w:r>
      <w:r w:rsidR="005C69C9">
        <w:rPr>
          <w:rFonts w:ascii="SimSun" w:eastAsia="SimSun" w:hAnsi="SimSun" w:hint="eastAsia"/>
          <w:lang w:eastAsia="zh-CN"/>
        </w:rPr>
        <w:t>还因为该制度的</w:t>
      </w:r>
      <w:r w:rsidR="008B1564">
        <w:rPr>
          <w:rFonts w:ascii="SimSun" w:eastAsia="SimSun" w:hAnsi="SimSun" w:hint="eastAsia"/>
          <w:lang w:eastAsia="zh-CN"/>
        </w:rPr>
        <w:t>施行</w:t>
      </w:r>
      <w:r w:rsidR="005C69C9">
        <w:rPr>
          <w:rFonts w:ascii="SimSun" w:eastAsia="SimSun" w:hAnsi="SimSun" w:hint="eastAsia"/>
          <w:lang w:eastAsia="zh-CN"/>
        </w:rPr>
        <w:t>方式。</w:t>
      </w:r>
      <w:r w:rsidR="00BC1150">
        <w:t xml:space="preserve"> </w:t>
      </w:r>
    </w:p>
    <w:p w:rsidR="00BC1150" w:rsidRPr="00327DC2" w:rsidRDefault="005C69C9" w:rsidP="0018234F">
      <w:pPr>
        <w:pStyle w:val="BodyText"/>
        <w:jc w:val="both"/>
      </w:pPr>
      <w:r>
        <w:rPr>
          <w:rFonts w:hint="eastAsia"/>
          <w:lang w:eastAsia="zh-CN"/>
        </w:rPr>
        <w:t>最后，国际习惯法</w:t>
      </w:r>
      <w:r w:rsidR="008F5CE1">
        <w:rPr>
          <w:rFonts w:hint="eastAsia"/>
          <w:lang w:eastAsia="zh-CN"/>
        </w:rPr>
        <w:t>禁止任意拘留</w:t>
      </w:r>
      <w:r>
        <w:rPr>
          <w:rFonts w:hint="eastAsia"/>
          <w:lang w:eastAsia="zh-CN"/>
        </w:rPr>
        <w:t>，</w:t>
      </w:r>
      <w:r w:rsidR="008F5CE1">
        <w:rPr>
          <w:rFonts w:hint="eastAsia"/>
          <w:lang w:eastAsia="zh-CN"/>
        </w:rPr>
        <w:t>它</w:t>
      </w:r>
      <w:r>
        <w:rPr>
          <w:rFonts w:hint="eastAsia"/>
          <w:lang w:eastAsia="zh-CN"/>
        </w:rPr>
        <w:t>实际上是一种强制性规范（即使通过国际协议也不能回避），对所有国家都有约束力，</w:t>
      </w:r>
      <w:r w:rsidR="002516A8">
        <w:rPr>
          <w:rFonts w:hint="eastAsia"/>
          <w:lang w:eastAsia="zh-CN"/>
        </w:rPr>
        <w:t>不</w:t>
      </w:r>
      <w:r>
        <w:rPr>
          <w:rFonts w:hint="eastAsia"/>
          <w:lang w:eastAsia="zh-CN"/>
        </w:rPr>
        <w:t>论他</w:t>
      </w:r>
      <w:r w:rsidRPr="00F53770">
        <w:rPr>
          <w:rFonts w:hint="eastAsia"/>
          <w:lang w:eastAsia="zh-CN"/>
        </w:rPr>
        <w:t>们</w:t>
      </w:r>
      <w:r>
        <w:rPr>
          <w:rFonts w:hint="eastAsia"/>
          <w:lang w:eastAsia="zh-CN"/>
        </w:rPr>
        <w:t>是否批准了相关的国际条约。</w:t>
      </w:r>
      <w:r w:rsidR="00BC1150">
        <w:rPr>
          <w:rStyle w:val="EndnoteReference"/>
        </w:rPr>
        <w:endnoteReference w:id="30"/>
      </w:r>
    </w:p>
    <w:p w:rsidR="00BC1150" w:rsidRDefault="005C69C9" w:rsidP="0018234F">
      <w:pPr>
        <w:pStyle w:val="BodyText"/>
        <w:jc w:val="both"/>
      </w:pPr>
      <w:r>
        <w:rPr>
          <w:rFonts w:eastAsia="SimSun" w:hint="eastAsia"/>
          <w:lang w:eastAsia="zh-CN"/>
        </w:rPr>
        <w:t>中国的劳教制度还</w:t>
      </w:r>
      <w:r w:rsidR="00451313">
        <w:rPr>
          <w:rFonts w:eastAsia="SimSun" w:hint="eastAsia"/>
          <w:lang w:eastAsia="zh-CN"/>
        </w:rPr>
        <w:t>就</w:t>
      </w:r>
      <w:r w:rsidR="0007375D">
        <w:rPr>
          <w:rFonts w:eastAsia="SimSun" w:hint="eastAsia"/>
          <w:lang w:eastAsia="zh-CN"/>
        </w:rPr>
        <w:t>强制劳动问题</w:t>
      </w:r>
      <w:r>
        <w:rPr>
          <w:rFonts w:eastAsia="SimSun" w:hint="eastAsia"/>
          <w:lang w:eastAsia="zh-CN"/>
        </w:rPr>
        <w:t>违反了国际人权法律和准则。</w:t>
      </w:r>
      <w:r w:rsidR="00113F76">
        <w:rPr>
          <w:rFonts w:ascii="SimSun" w:eastAsia="SimSun" w:hAnsi="SimSun" w:hint="eastAsia"/>
          <w:lang w:eastAsia="zh-CN"/>
        </w:rPr>
        <w:t>除非是由主管</w:t>
      </w:r>
      <w:r w:rsidR="00113F76" w:rsidRPr="001F7B2F">
        <w:rPr>
          <w:rFonts w:ascii="SimSun" w:eastAsia="SimSun" w:hAnsi="SimSun" w:hint="eastAsia"/>
          <w:lang w:eastAsia="zh-CN"/>
        </w:rPr>
        <w:t>法</w:t>
      </w:r>
      <w:r w:rsidR="00113F76">
        <w:rPr>
          <w:rFonts w:ascii="SimSun" w:eastAsia="SimSun" w:hAnsi="SimSun" w:hint="eastAsia"/>
          <w:lang w:eastAsia="zh-CN"/>
        </w:rPr>
        <w:t>院对犯罪行为</w:t>
      </w:r>
      <w:proofErr w:type="gramStart"/>
      <w:r w:rsidR="00113F76">
        <w:rPr>
          <w:rFonts w:ascii="SimSun" w:eastAsia="SimSun" w:hAnsi="SimSun" w:hint="eastAsia"/>
          <w:lang w:eastAsia="zh-CN"/>
        </w:rPr>
        <w:t>作出</w:t>
      </w:r>
      <w:proofErr w:type="gramEnd"/>
      <w:r w:rsidR="00113F76">
        <w:rPr>
          <w:rFonts w:ascii="SimSun" w:eastAsia="SimSun" w:hAnsi="SimSun" w:hint="eastAsia"/>
          <w:lang w:eastAsia="zh-CN"/>
        </w:rPr>
        <w:t>的处罚，以及兵役等一些其他情况，或是正常公民义务的一部分，否则</w:t>
      </w:r>
      <w:r>
        <w:rPr>
          <w:rFonts w:eastAsia="SimSun" w:hint="eastAsia"/>
          <w:lang w:eastAsia="zh-CN"/>
        </w:rPr>
        <w:t>《公民权利和政治权利国际公约》第</w:t>
      </w:r>
      <w:r>
        <w:rPr>
          <w:rFonts w:eastAsia="SimSun" w:hint="eastAsia"/>
          <w:lang w:eastAsia="zh-CN"/>
        </w:rPr>
        <w:t>8</w:t>
      </w:r>
      <w:r>
        <w:rPr>
          <w:rFonts w:eastAsia="SimSun" w:hint="eastAsia"/>
          <w:lang w:eastAsia="zh-CN"/>
        </w:rPr>
        <w:t>条第</w:t>
      </w:r>
      <w:r>
        <w:rPr>
          <w:rFonts w:eastAsia="SimSun" w:hint="eastAsia"/>
          <w:lang w:eastAsia="zh-CN"/>
        </w:rPr>
        <w:t>3</w:t>
      </w:r>
      <w:r>
        <w:rPr>
          <w:rFonts w:eastAsia="SimSun" w:hint="eastAsia"/>
          <w:lang w:eastAsia="zh-CN"/>
        </w:rPr>
        <w:t>款</w:t>
      </w:r>
      <w:r w:rsidR="003D69CC">
        <w:rPr>
          <w:rFonts w:hint="eastAsia"/>
          <w:lang w:eastAsia="zh-CN"/>
        </w:rPr>
        <w:t>(</w:t>
      </w:r>
      <w:r w:rsidR="0007375D">
        <w:rPr>
          <w:rFonts w:hint="eastAsia"/>
          <w:lang w:eastAsia="zh-CN"/>
        </w:rPr>
        <w:t>甲</w:t>
      </w:r>
      <w:r w:rsidR="003D69CC">
        <w:rPr>
          <w:rFonts w:hint="eastAsia"/>
          <w:lang w:eastAsia="zh-CN"/>
        </w:rPr>
        <w:t>)</w:t>
      </w:r>
      <w:proofErr w:type="gramStart"/>
      <w:r>
        <w:rPr>
          <w:rFonts w:ascii="SimSun" w:eastAsia="SimSun" w:hAnsi="SimSun" w:hint="eastAsia"/>
          <w:lang w:eastAsia="zh-CN"/>
        </w:rPr>
        <w:t>项明确</w:t>
      </w:r>
      <w:proofErr w:type="gramEnd"/>
      <w:r>
        <w:rPr>
          <w:rFonts w:ascii="SimSun" w:eastAsia="SimSun" w:hAnsi="SimSun" w:hint="eastAsia"/>
          <w:lang w:eastAsia="zh-CN"/>
        </w:rPr>
        <w:t>禁止一切形式的强制劳动。国际劳工组织将“强迫或强制劳动”定义为“</w:t>
      </w:r>
      <w:r w:rsidRPr="007565A7">
        <w:rPr>
          <w:rFonts w:ascii="SimSun" w:eastAsia="SimSun" w:hAnsi="SimSun" w:hint="eastAsia"/>
          <w:lang w:eastAsia="zh-CN"/>
        </w:rPr>
        <w:t>以惩罚相威胁，强使任何人从事其本人不曾表示自愿从事的</w:t>
      </w:r>
      <w:r>
        <w:rPr>
          <w:rFonts w:ascii="SimSun" w:eastAsia="SimSun" w:hAnsi="SimSun" w:hint="eastAsia"/>
          <w:lang w:eastAsia="zh-CN"/>
        </w:rPr>
        <w:t>”工作或服务。</w:t>
      </w:r>
      <w:r w:rsidR="00BC1150">
        <w:rPr>
          <w:rStyle w:val="EndnoteReference"/>
        </w:rPr>
        <w:endnoteReference w:id="31"/>
      </w:r>
      <w:r w:rsidR="00BC1150" w:rsidRPr="00327DC2">
        <w:t xml:space="preserve"> </w:t>
      </w:r>
      <w:r>
        <w:rPr>
          <w:rFonts w:ascii="SimSun" w:eastAsia="SimSun" w:hAnsi="SimSun" w:hint="eastAsia"/>
          <w:lang w:eastAsia="zh-CN"/>
        </w:rPr>
        <w:t>《经济、社会和文化权利国际公约》第</w:t>
      </w:r>
      <w:r w:rsidRPr="00A8272B">
        <w:rPr>
          <w:rFonts w:eastAsia="SimSun"/>
          <w:lang w:eastAsia="zh-CN"/>
        </w:rPr>
        <w:t>7</w:t>
      </w:r>
      <w:r>
        <w:rPr>
          <w:rFonts w:ascii="SimSun" w:eastAsia="SimSun" w:hAnsi="SimSun" w:hint="eastAsia"/>
          <w:lang w:eastAsia="zh-CN"/>
        </w:rPr>
        <w:t>条进一步规定，人人有权享有公正和良好的工作条件。</w:t>
      </w:r>
      <w:r w:rsidR="00DB35B6">
        <w:rPr>
          <w:rFonts w:ascii="SimSun" w:eastAsia="SimSun" w:hAnsi="SimSun" w:hint="eastAsia"/>
          <w:lang w:eastAsia="zh-CN"/>
        </w:rPr>
        <w:t>中国是</w:t>
      </w:r>
      <w:r w:rsidR="000B23E3">
        <w:rPr>
          <w:rFonts w:ascii="SimSun" w:eastAsia="SimSun" w:hAnsi="SimSun" w:hint="eastAsia"/>
          <w:lang w:eastAsia="zh-CN"/>
        </w:rPr>
        <w:t>该《公约》的缔约国，</w:t>
      </w:r>
      <w:r w:rsidR="00DB35B6">
        <w:rPr>
          <w:rFonts w:ascii="SimSun" w:eastAsia="SimSun" w:hAnsi="SimSun" w:hint="eastAsia"/>
          <w:lang w:eastAsia="zh-CN"/>
        </w:rPr>
        <w:t>其规定对中国有法律约束力。</w:t>
      </w:r>
      <w:r w:rsidR="00BC1150" w:rsidRPr="00327DC2">
        <w:t xml:space="preserve"> </w:t>
      </w:r>
    </w:p>
    <w:p w:rsidR="00BC1150" w:rsidRDefault="00BC1150" w:rsidP="000146D1">
      <w:pPr>
        <w:pStyle w:val="BodyText"/>
      </w:pPr>
    </w:p>
    <w:p w:rsidR="00BC1150" w:rsidRPr="002818D0" w:rsidRDefault="005C69C9" w:rsidP="002818D0">
      <w:pPr>
        <w:pStyle w:val="Heading2"/>
      </w:pPr>
      <w:bookmarkStart w:id="9" w:name="_Toc373487214"/>
      <w:r>
        <w:rPr>
          <w:rFonts w:ascii="Amnesty Trade Gothic" w:hAnsi="Amnesty Trade Gothic" w:hint="eastAsia"/>
          <w:lang w:eastAsia="zh-CN"/>
        </w:rPr>
        <w:t>劳教制度在中国法律中的问题</w:t>
      </w:r>
      <w:bookmarkEnd w:id="9"/>
    </w:p>
    <w:p w:rsidR="00BC1150" w:rsidRDefault="005C69C9" w:rsidP="00731D25">
      <w:pPr>
        <w:pStyle w:val="BodyText"/>
        <w:widowControl/>
        <w:jc w:val="both"/>
        <w:rPr>
          <w:rFonts w:ascii="Amnesty Trade Gothic Cn" w:hAnsi="Amnesty Trade Gothic Cn"/>
        </w:rPr>
      </w:pPr>
      <w:r>
        <w:rPr>
          <w:rFonts w:hint="eastAsia"/>
          <w:lang w:eastAsia="zh-CN"/>
        </w:rPr>
        <w:t>中国的学者和法律专家称，中国的劳教制度并非严格依据中国的法律，而且实际上与该国的法律相</w:t>
      </w:r>
      <w:r w:rsidR="006438BE">
        <w:rPr>
          <w:rFonts w:hint="eastAsia"/>
          <w:lang w:eastAsia="zh-CN"/>
        </w:rPr>
        <w:t>抵触</w:t>
      </w:r>
      <w:r>
        <w:rPr>
          <w:rFonts w:hint="eastAsia"/>
          <w:lang w:eastAsia="zh-CN"/>
        </w:rPr>
        <w:t>。这种批评部分</w:t>
      </w:r>
      <w:r w:rsidR="00DB35B6">
        <w:rPr>
          <w:rFonts w:hint="eastAsia"/>
          <w:lang w:eastAsia="zh-CN"/>
        </w:rPr>
        <w:t>是</w:t>
      </w:r>
      <w:r>
        <w:rPr>
          <w:rFonts w:hint="eastAsia"/>
          <w:lang w:eastAsia="zh-CN"/>
        </w:rPr>
        <w:t>根据中国《立法法》第</w:t>
      </w:r>
      <w:r>
        <w:rPr>
          <w:rFonts w:hint="eastAsia"/>
          <w:lang w:eastAsia="zh-CN"/>
        </w:rPr>
        <w:t>8</w:t>
      </w:r>
      <w:r>
        <w:rPr>
          <w:rFonts w:hint="eastAsia"/>
          <w:lang w:eastAsia="zh-CN"/>
        </w:rPr>
        <w:t>条阐述的原则：“</w:t>
      </w:r>
      <w:r w:rsidRPr="006F639C">
        <w:rPr>
          <w:rFonts w:hint="eastAsia"/>
          <w:lang w:eastAsia="zh-CN"/>
        </w:rPr>
        <w:t>对公民政治权利的剥夺、限制人身自由的强制措施和处罚</w:t>
      </w:r>
      <w:r w:rsidR="00BA6258" w:rsidRPr="00626F30">
        <w:rPr>
          <w:rFonts w:ascii="SimSun" w:eastAsia="SimSun" w:hAnsi="SimSun"/>
        </w:rPr>
        <w:t>…</w:t>
      </w:r>
      <w:r w:rsidR="00BA6258" w:rsidRPr="001F7B2F">
        <w:rPr>
          <w:rFonts w:ascii="SimSun" w:eastAsia="SimSun" w:hAnsi="SimSun"/>
        </w:rPr>
        <w:t>…</w:t>
      </w:r>
      <w:r w:rsidR="00BA6258">
        <w:rPr>
          <w:rFonts w:ascii="SimSun" w:eastAsia="SimSun" w:hAnsi="SimSun" w:hint="eastAsia"/>
          <w:lang w:eastAsia="zh-CN"/>
        </w:rPr>
        <w:t>必须由全国人民代表大会及其常务委员会制定法律的其他事项</w:t>
      </w:r>
      <w:r>
        <w:rPr>
          <w:rFonts w:hint="eastAsia"/>
          <w:lang w:eastAsia="zh-CN"/>
        </w:rPr>
        <w:t>。”</w:t>
      </w:r>
      <w:r w:rsidR="00BC1150">
        <w:rPr>
          <w:rStyle w:val="EndnoteReference"/>
        </w:rPr>
        <w:endnoteReference w:id="32"/>
      </w:r>
      <w:r w:rsidR="00BC1150" w:rsidRPr="002818D0">
        <w:t xml:space="preserve"> </w:t>
      </w:r>
      <w:r w:rsidR="00DD63A5">
        <w:rPr>
          <w:rFonts w:hint="eastAsia"/>
          <w:lang w:eastAsia="zh-CN"/>
        </w:rPr>
        <w:t>中国的《行政处罚法》第</w:t>
      </w:r>
      <w:r w:rsidR="00DD63A5">
        <w:rPr>
          <w:rFonts w:hint="eastAsia"/>
          <w:lang w:eastAsia="zh-CN"/>
        </w:rPr>
        <w:t>9</w:t>
      </w:r>
      <w:r w:rsidR="00DD63A5">
        <w:rPr>
          <w:rFonts w:hint="eastAsia"/>
          <w:lang w:eastAsia="zh-CN"/>
        </w:rPr>
        <w:t>条进一步规定：“</w:t>
      </w:r>
      <w:r w:rsidR="00DD63A5" w:rsidRPr="00A218DB">
        <w:rPr>
          <w:rFonts w:hint="eastAsia"/>
          <w:lang w:eastAsia="zh-CN"/>
        </w:rPr>
        <w:t>限制人身自由的行政处罚，只能由法律设定</w:t>
      </w:r>
      <w:r w:rsidR="00DD63A5">
        <w:rPr>
          <w:rFonts w:hint="eastAsia"/>
          <w:lang w:eastAsia="zh-CN"/>
        </w:rPr>
        <w:t>。”</w:t>
      </w:r>
    </w:p>
    <w:p w:rsidR="00BC1150" w:rsidRDefault="00DD63A5" w:rsidP="00731D25">
      <w:pPr>
        <w:pStyle w:val="BodyText"/>
        <w:jc w:val="both"/>
        <w:rPr>
          <w:rFonts w:ascii="Amnesty Trade Gothic Cn" w:hAnsi="Amnesty Trade Gothic Cn"/>
        </w:rPr>
      </w:pPr>
      <w:r>
        <w:rPr>
          <w:rFonts w:hint="eastAsia"/>
          <w:lang w:eastAsia="zh-CN"/>
        </w:rPr>
        <w:t>中国的学者指出，</w:t>
      </w:r>
      <w:r w:rsidR="00C73829">
        <w:rPr>
          <w:rFonts w:hint="eastAsia"/>
          <w:lang w:eastAsia="zh-CN"/>
        </w:rPr>
        <w:t>为</w:t>
      </w:r>
      <w:r>
        <w:rPr>
          <w:rFonts w:hint="eastAsia"/>
          <w:lang w:eastAsia="zh-CN"/>
        </w:rPr>
        <w:t>劳教制度</w:t>
      </w:r>
      <w:r w:rsidR="00C73829">
        <w:rPr>
          <w:rFonts w:hint="eastAsia"/>
          <w:lang w:eastAsia="zh-CN"/>
        </w:rPr>
        <w:t>提供</w:t>
      </w:r>
      <w:r>
        <w:rPr>
          <w:rFonts w:hint="eastAsia"/>
          <w:lang w:eastAsia="zh-CN"/>
        </w:rPr>
        <w:t>依据的主要文件是国务院起草和颁布的政府条例，而不是中国的立法机构全国人民代表大会</w:t>
      </w:r>
      <w:r w:rsidR="00BC62B3">
        <w:rPr>
          <w:rFonts w:hint="eastAsia"/>
          <w:lang w:eastAsia="zh-CN"/>
        </w:rPr>
        <w:t>（简称全国人大）</w:t>
      </w:r>
      <w:r>
        <w:rPr>
          <w:rFonts w:hint="eastAsia"/>
          <w:lang w:eastAsia="zh-CN"/>
        </w:rPr>
        <w:t>通过的法律，所以</w:t>
      </w:r>
      <w:r w:rsidR="00C73829">
        <w:rPr>
          <w:rFonts w:hint="eastAsia"/>
          <w:lang w:eastAsia="zh-CN"/>
        </w:rPr>
        <w:t>称</w:t>
      </w:r>
      <w:r>
        <w:rPr>
          <w:rFonts w:hint="eastAsia"/>
          <w:lang w:eastAsia="zh-CN"/>
        </w:rPr>
        <w:t>不</w:t>
      </w:r>
      <w:r w:rsidR="00C73829">
        <w:rPr>
          <w:rFonts w:hint="eastAsia"/>
          <w:lang w:eastAsia="zh-CN"/>
        </w:rPr>
        <w:t>上是</w:t>
      </w:r>
      <w:r>
        <w:rPr>
          <w:rFonts w:hint="eastAsia"/>
          <w:lang w:eastAsia="zh-CN"/>
        </w:rPr>
        <w:t>“法律”。</w:t>
      </w:r>
      <w:r w:rsidR="00BC1150">
        <w:rPr>
          <w:rStyle w:val="EndnoteReference"/>
        </w:rPr>
        <w:endnoteReference w:id="33"/>
      </w:r>
      <w:r w:rsidR="00BC1150" w:rsidRPr="002818D0">
        <w:t xml:space="preserve"> </w:t>
      </w:r>
    </w:p>
    <w:p w:rsidR="00BC1150" w:rsidRDefault="00DD63A5" w:rsidP="00731D25">
      <w:pPr>
        <w:pStyle w:val="BodyText"/>
        <w:jc w:val="both"/>
      </w:pPr>
      <w:r>
        <w:rPr>
          <w:rFonts w:hint="eastAsia"/>
          <w:lang w:eastAsia="zh-CN"/>
        </w:rPr>
        <w:t>虽然国务院</w:t>
      </w:r>
      <w:r>
        <w:rPr>
          <w:rFonts w:hint="eastAsia"/>
          <w:lang w:eastAsia="zh-CN"/>
        </w:rPr>
        <w:t>1957</w:t>
      </w:r>
      <w:r>
        <w:rPr>
          <w:rFonts w:hint="eastAsia"/>
          <w:lang w:eastAsia="zh-CN"/>
        </w:rPr>
        <w:t>年的决定得到全国人大常务委员会</w:t>
      </w:r>
      <w:r w:rsidR="00124592">
        <w:rPr>
          <w:rFonts w:hint="eastAsia"/>
          <w:lang w:eastAsia="zh-CN"/>
        </w:rPr>
        <w:t>（简称全国人大常委会）</w:t>
      </w:r>
      <w:r>
        <w:rPr>
          <w:rFonts w:hint="eastAsia"/>
          <w:lang w:eastAsia="zh-CN"/>
        </w:rPr>
        <w:t>的批准，但一项仅得到全国人大常委会</w:t>
      </w:r>
      <w:r w:rsidRPr="00764A91">
        <w:rPr>
          <w:rFonts w:hint="eastAsia"/>
          <w:lang w:eastAsia="zh-CN"/>
        </w:rPr>
        <w:t>批准</w:t>
      </w:r>
      <w:r>
        <w:rPr>
          <w:rFonts w:hint="eastAsia"/>
          <w:lang w:eastAsia="zh-CN"/>
        </w:rPr>
        <w:t>的决定，不能提供中国《立法法》第</w:t>
      </w:r>
      <w:r>
        <w:rPr>
          <w:rFonts w:hint="eastAsia"/>
          <w:lang w:eastAsia="zh-CN"/>
        </w:rPr>
        <w:t>8</w:t>
      </w:r>
      <w:r>
        <w:rPr>
          <w:rFonts w:hint="eastAsia"/>
          <w:lang w:eastAsia="zh-CN"/>
        </w:rPr>
        <w:t>条所规定的法律权</w:t>
      </w:r>
      <w:r w:rsidR="00375D65">
        <w:rPr>
          <w:rFonts w:hint="eastAsia"/>
          <w:lang w:eastAsia="zh-CN"/>
        </w:rPr>
        <w:t>力</w:t>
      </w:r>
      <w:r>
        <w:rPr>
          <w:rFonts w:hint="eastAsia"/>
          <w:lang w:eastAsia="zh-CN"/>
        </w:rPr>
        <w:t>。该条款</w:t>
      </w:r>
      <w:r w:rsidR="00814471">
        <w:rPr>
          <w:rFonts w:hint="eastAsia"/>
          <w:lang w:eastAsia="zh-CN"/>
        </w:rPr>
        <w:t>充分表明</w:t>
      </w:r>
      <w:r>
        <w:rPr>
          <w:rFonts w:hint="eastAsia"/>
          <w:lang w:eastAsia="zh-CN"/>
        </w:rPr>
        <w:t>，</w:t>
      </w:r>
      <w:r w:rsidR="00814471">
        <w:rPr>
          <w:rFonts w:hint="eastAsia"/>
          <w:lang w:eastAsia="zh-CN"/>
        </w:rPr>
        <w:t>法律</w:t>
      </w:r>
      <w:r>
        <w:rPr>
          <w:rFonts w:hint="eastAsia"/>
          <w:lang w:eastAsia="zh-CN"/>
        </w:rPr>
        <w:t>需要由全国人大在经过适当的起草程序后通过。此外，</w:t>
      </w:r>
      <w:r>
        <w:rPr>
          <w:rFonts w:hint="eastAsia"/>
          <w:lang w:eastAsia="zh-CN"/>
        </w:rPr>
        <w:t>1982</w:t>
      </w:r>
      <w:r>
        <w:rPr>
          <w:rFonts w:hint="eastAsia"/>
          <w:lang w:eastAsia="zh-CN"/>
        </w:rPr>
        <w:t>年</w:t>
      </w:r>
      <w:r w:rsidR="004B2AB2">
        <w:rPr>
          <w:rFonts w:hint="eastAsia"/>
          <w:lang w:eastAsia="zh-CN"/>
        </w:rPr>
        <w:t>颁布</w:t>
      </w:r>
      <w:r>
        <w:rPr>
          <w:rFonts w:hint="eastAsia"/>
          <w:lang w:eastAsia="zh-CN"/>
        </w:rPr>
        <w:t>的《试行办法》是劳教制度依据的一项重要条例，但该条例也从未得到全国人大的批准。</w:t>
      </w:r>
      <w:r w:rsidR="00BC1150" w:rsidRPr="002818D0">
        <w:t xml:space="preserve"> </w:t>
      </w:r>
      <w:r w:rsidR="00BC1150" w:rsidRPr="00266BF6">
        <w:t xml:space="preserve"> </w:t>
      </w:r>
    </w:p>
    <w:p w:rsidR="00BC1150" w:rsidRDefault="00DD63A5" w:rsidP="00266BF6">
      <w:pPr>
        <w:pStyle w:val="BodyText"/>
        <w:rPr>
          <w:rFonts w:ascii="Amnesty Trade Gothic Cn" w:hAnsi="Amnesty Trade Gothic Cn"/>
        </w:rPr>
      </w:pPr>
      <w:r>
        <w:rPr>
          <w:rFonts w:hint="eastAsia"/>
          <w:lang w:eastAsia="zh-CN"/>
        </w:rPr>
        <w:t>中国《宪法》进一步规定：</w:t>
      </w:r>
    </w:p>
    <w:p w:rsidR="00BC1150" w:rsidRDefault="004A1375" w:rsidP="00731D25">
      <w:pPr>
        <w:pStyle w:val="BodyText"/>
        <w:jc w:val="both"/>
      </w:pPr>
      <w:r>
        <w:rPr>
          <w:rFonts w:hint="eastAsia"/>
          <w:lang w:eastAsia="zh-CN"/>
        </w:rPr>
        <w:t>“</w:t>
      </w:r>
      <w:r w:rsidRPr="00450A4B">
        <w:rPr>
          <w:rFonts w:hint="eastAsia"/>
          <w:lang w:eastAsia="zh-CN"/>
        </w:rPr>
        <w:t>中华人民共和国公民的人身自由不受侵犯。任何公民，非经人民检察院批准或者决定或者人民法院决定，并由公安机关执行，不受逮捕。禁止非法拘禁和以其他方法非法剥夺或者限制公民的人身自由</w:t>
      </w:r>
      <w:r w:rsidRPr="00764A91">
        <w:rPr>
          <w:rFonts w:ascii="SimSun" w:eastAsia="SimSun" w:hAnsi="SimSun"/>
        </w:rPr>
        <w:t>…</w:t>
      </w:r>
      <w:r w:rsidR="00D24D25" w:rsidRPr="001F7B2F">
        <w:rPr>
          <w:rFonts w:ascii="SimSun" w:eastAsia="SimSun" w:hAnsi="SimSun"/>
        </w:rPr>
        <w:t>…</w:t>
      </w:r>
      <w:r>
        <w:rPr>
          <w:rFonts w:hint="eastAsia"/>
          <w:lang w:eastAsia="zh-CN"/>
        </w:rPr>
        <w:t>”（第</w:t>
      </w:r>
      <w:r>
        <w:rPr>
          <w:rFonts w:hint="eastAsia"/>
          <w:lang w:eastAsia="zh-CN"/>
        </w:rPr>
        <w:t>37</w:t>
      </w:r>
      <w:r>
        <w:rPr>
          <w:rFonts w:hint="eastAsia"/>
          <w:lang w:eastAsia="zh-CN"/>
        </w:rPr>
        <w:t>条）</w:t>
      </w:r>
      <w:r w:rsidR="005A6147">
        <w:rPr>
          <w:rFonts w:hint="eastAsia"/>
          <w:lang w:eastAsia="zh-CN"/>
        </w:rPr>
        <w:t>。</w:t>
      </w:r>
    </w:p>
    <w:p w:rsidR="00BC1150" w:rsidRPr="002818D0" w:rsidRDefault="004A1375" w:rsidP="002818D0">
      <w:pPr>
        <w:pStyle w:val="Heading1"/>
      </w:pPr>
      <w:bookmarkStart w:id="10" w:name="_Toc373487215"/>
      <w:r>
        <w:rPr>
          <w:rFonts w:hint="eastAsia"/>
          <w:lang w:eastAsia="zh-CN"/>
        </w:rPr>
        <w:lastRenderedPageBreak/>
        <w:t>劳教被用于处罚行使人权的行为</w:t>
      </w:r>
      <w:bookmarkEnd w:id="10"/>
    </w:p>
    <w:p w:rsidR="005C7BBE" w:rsidRPr="00907D3B" w:rsidRDefault="005C7BBE" w:rsidP="00537157">
      <w:pPr>
        <w:spacing w:before="1200" w:after="0"/>
        <w:jc w:val="both"/>
        <w:rPr>
          <w:rFonts w:eastAsia="SimSun"/>
          <w:lang w:eastAsia="zh-CN"/>
        </w:rPr>
      </w:pPr>
      <w:r>
        <w:rPr>
          <w:rFonts w:eastAsia="SimSun" w:hint="eastAsia"/>
          <w:lang w:eastAsia="zh-CN"/>
        </w:rPr>
        <w:t>在起初的几十年中，劳教制度针对“反革命”、“右派”和“反社会主义分子”，近年来则聚焦于</w:t>
      </w:r>
      <w:r w:rsidR="00414089">
        <w:rPr>
          <w:rFonts w:eastAsia="SimSun" w:hint="eastAsia"/>
          <w:lang w:eastAsia="zh-CN"/>
        </w:rPr>
        <w:t>被</w:t>
      </w:r>
      <w:r>
        <w:rPr>
          <w:rFonts w:eastAsia="SimSun" w:hint="eastAsia"/>
          <w:lang w:eastAsia="zh-CN"/>
        </w:rPr>
        <w:t>当局认为</w:t>
      </w:r>
      <w:r w:rsidR="00414089">
        <w:rPr>
          <w:rFonts w:eastAsia="SimSun" w:hint="eastAsia"/>
          <w:lang w:eastAsia="zh-CN"/>
        </w:rPr>
        <w:t>是</w:t>
      </w:r>
      <w:r>
        <w:rPr>
          <w:rFonts w:eastAsia="SimSun" w:hint="eastAsia"/>
          <w:lang w:eastAsia="zh-CN"/>
        </w:rPr>
        <w:t>新威胁</w:t>
      </w:r>
      <w:r w:rsidR="00414089">
        <w:rPr>
          <w:rFonts w:eastAsia="SimSun" w:hint="eastAsia"/>
          <w:lang w:eastAsia="zh-CN"/>
        </w:rPr>
        <w:t>的人，包括</w:t>
      </w:r>
      <w:r>
        <w:rPr>
          <w:rFonts w:eastAsia="SimSun" w:hint="eastAsia"/>
          <w:lang w:eastAsia="zh-CN"/>
        </w:rPr>
        <w:t>民主活动人士、维权人士、宗教异议人士、环保人士和</w:t>
      </w:r>
      <w:proofErr w:type="gramStart"/>
      <w:r>
        <w:rPr>
          <w:rFonts w:eastAsia="SimSun" w:hint="eastAsia"/>
          <w:lang w:eastAsia="zh-CN"/>
        </w:rPr>
        <w:t>互联网博客作者</w:t>
      </w:r>
      <w:proofErr w:type="gramEnd"/>
      <w:r>
        <w:rPr>
          <w:rFonts w:eastAsia="SimSun" w:hint="eastAsia"/>
          <w:lang w:eastAsia="zh-CN"/>
        </w:rPr>
        <w:t>，并继续处罚性工作者、吸毒者和其他“轻微”犯罪者。从</w:t>
      </w:r>
      <w:proofErr w:type="gramStart"/>
      <w:r>
        <w:rPr>
          <w:rFonts w:eastAsia="SimSun" w:hint="eastAsia"/>
          <w:lang w:eastAsia="zh-CN"/>
        </w:rPr>
        <w:t>1980</w:t>
      </w:r>
      <w:proofErr w:type="gramEnd"/>
      <w:r>
        <w:rPr>
          <w:rFonts w:eastAsia="SimSun" w:hint="eastAsia"/>
          <w:lang w:eastAsia="zh-CN"/>
        </w:rPr>
        <w:t>年代开始，越来越多的人因为进行民主活动而被当局处以劳教。在</w:t>
      </w:r>
      <w:r>
        <w:rPr>
          <w:rFonts w:eastAsia="SimSun" w:hint="eastAsia"/>
          <w:lang w:eastAsia="zh-CN"/>
        </w:rPr>
        <w:t>1989</w:t>
      </w:r>
      <w:r>
        <w:rPr>
          <w:rFonts w:eastAsia="SimSun" w:hint="eastAsia"/>
          <w:lang w:eastAsia="zh-CN"/>
        </w:rPr>
        <w:t>年的民主运动后，当局还用劳教来打击许多学生活动人士。随着人权运动和互联网在</w:t>
      </w:r>
      <w:proofErr w:type="gramStart"/>
      <w:r>
        <w:rPr>
          <w:rFonts w:eastAsia="SimSun" w:hint="eastAsia"/>
          <w:lang w:eastAsia="zh-CN"/>
        </w:rPr>
        <w:t>1990</w:t>
      </w:r>
      <w:proofErr w:type="gramEnd"/>
      <w:r>
        <w:rPr>
          <w:rFonts w:eastAsia="SimSun" w:hint="eastAsia"/>
          <w:lang w:eastAsia="zh-CN"/>
        </w:rPr>
        <w:t>年代的发展，越来越多的维权人士、网民、环保人士和其他公民社会活动人士被关押在劳教所中。中国的宗教和传统气功运动的发展，</w:t>
      </w:r>
      <w:r w:rsidR="009C2072">
        <w:rPr>
          <w:rFonts w:eastAsia="SimSun" w:hint="eastAsia"/>
          <w:lang w:eastAsia="zh-CN"/>
        </w:rPr>
        <w:t>使</w:t>
      </w:r>
      <w:r>
        <w:rPr>
          <w:rFonts w:eastAsia="SimSun" w:hint="eastAsia"/>
          <w:lang w:eastAsia="zh-CN"/>
        </w:rPr>
        <w:t>更多不愿在国家控制下进行宗教</w:t>
      </w:r>
      <w:r w:rsidR="00F02527">
        <w:rPr>
          <w:rFonts w:eastAsia="SimSun" w:hint="eastAsia"/>
          <w:lang w:eastAsia="zh-CN"/>
        </w:rPr>
        <w:t>活动</w:t>
      </w:r>
      <w:r>
        <w:rPr>
          <w:rFonts w:eastAsia="SimSun" w:hint="eastAsia"/>
          <w:lang w:eastAsia="zh-CN"/>
        </w:rPr>
        <w:t>或精神信仰的人，以及被称为“邪教”的精神团体成员，遭到劳教处罚。法轮</w:t>
      </w:r>
      <w:proofErr w:type="gramStart"/>
      <w:r>
        <w:rPr>
          <w:rFonts w:eastAsia="SimSun" w:hint="eastAsia"/>
          <w:lang w:eastAsia="zh-CN"/>
        </w:rPr>
        <w:t>功团体</w:t>
      </w:r>
      <w:proofErr w:type="gramEnd"/>
      <w:r>
        <w:rPr>
          <w:rFonts w:eastAsia="SimSun" w:hint="eastAsia"/>
          <w:lang w:eastAsia="zh-CN"/>
        </w:rPr>
        <w:t>在</w:t>
      </w:r>
      <w:r>
        <w:rPr>
          <w:rFonts w:eastAsia="SimSun" w:hint="eastAsia"/>
          <w:lang w:eastAsia="zh-CN"/>
        </w:rPr>
        <w:t>1999</w:t>
      </w:r>
      <w:r>
        <w:rPr>
          <w:rFonts w:eastAsia="SimSun" w:hint="eastAsia"/>
          <w:lang w:eastAsia="zh-CN"/>
        </w:rPr>
        <w:t>年受到镇压后，大批法轮功学员被</w:t>
      </w:r>
      <w:r w:rsidR="00F02527">
        <w:rPr>
          <w:rFonts w:eastAsia="SimSun" w:hint="eastAsia"/>
          <w:lang w:eastAsia="zh-CN"/>
        </w:rPr>
        <w:t>针对</w:t>
      </w:r>
      <w:r w:rsidR="009C2072">
        <w:rPr>
          <w:rFonts w:eastAsia="SimSun" w:hint="eastAsia"/>
          <w:lang w:eastAsia="zh-CN"/>
        </w:rPr>
        <w:t>，</w:t>
      </w:r>
      <w:r w:rsidR="00BC734F">
        <w:rPr>
          <w:rFonts w:eastAsia="SimSun" w:hint="eastAsia"/>
          <w:lang w:eastAsia="zh-CN"/>
        </w:rPr>
        <w:t>另</w:t>
      </w:r>
      <w:r w:rsidR="00F02527">
        <w:rPr>
          <w:rFonts w:eastAsia="SimSun" w:hint="eastAsia"/>
          <w:lang w:eastAsia="zh-CN"/>
        </w:rPr>
        <w:t>外</w:t>
      </w:r>
      <w:r>
        <w:rPr>
          <w:rFonts w:eastAsia="SimSun" w:hint="eastAsia"/>
          <w:lang w:eastAsia="zh-CN"/>
        </w:rPr>
        <w:t>基督教家庭教会成员</w:t>
      </w:r>
      <w:r w:rsidR="00BC734F">
        <w:rPr>
          <w:rFonts w:eastAsia="SimSun" w:hint="eastAsia"/>
          <w:lang w:eastAsia="zh-CN"/>
        </w:rPr>
        <w:t>也成为打击目标</w:t>
      </w:r>
      <w:r>
        <w:rPr>
          <w:rFonts w:eastAsia="SimSun" w:hint="eastAsia"/>
          <w:lang w:eastAsia="zh-CN"/>
        </w:rPr>
        <w:t>。</w:t>
      </w:r>
      <w:r w:rsidR="00BC734F">
        <w:rPr>
          <w:rFonts w:eastAsia="SimSun" w:hint="eastAsia"/>
          <w:lang w:eastAsia="zh-CN"/>
        </w:rPr>
        <w:t>同样地</w:t>
      </w:r>
      <w:r>
        <w:rPr>
          <w:rFonts w:eastAsia="SimSun" w:hint="eastAsia"/>
          <w:lang w:eastAsia="zh-CN"/>
        </w:rPr>
        <w:t>，随着</w:t>
      </w:r>
      <w:proofErr w:type="gramStart"/>
      <w:r>
        <w:rPr>
          <w:rFonts w:eastAsia="SimSun" w:hint="eastAsia"/>
          <w:lang w:eastAsia="zh-CN"/>
        </w:rPr>
        <w:t>2000</w:t>
      </w:r>
      <w:proofErr w:type="gramEnd"/>
      <w:r>
        <w:rPr>
          <w:rFonts w:eastAsia="SimSun" w:hint="eastAsia"/>
          <w:lang w:eastAsia="zh-CN"/>
        </w:rPr>
        <w:t>年代上访活动激增，被处以劳教的上访者</w:t>
      </w:r>
      <w:r w:rsidR="006F7A4E">
        <w:rPr>
          <w:rFonts w:eastAsia="SimSun" w:hint="eastAsia"/>
          <w:lang w:eastAsia="zh-CN"/>
        </w:rPr>
        <w:t>人</w:t>
      </w:r>
      <w:r>
        <w:rPr>
          <w:rFonts w:eastAsia="SimSun" w:hint="eastAsia"/>
          <w:lang w:eastAsia="zh-CN"/>
        </w:rPr>
        <w:t>数也迅速增加，这些上访者试图就个人遭受的不公</w:t>
      </w:r>
      <w:r w:rsidR="00546686">
        <w:rPr>
          <w:rFonts w:eastAsia="SimSun" w:hint="eastAsia"/>
          <w:lang w:eastAsia="zh-CN"/>
        </w:rPr>
        <w:t>待遇</w:t>
      </w:r>
      <w:r>
        <w:rPr>
          <w:rFonts w:eastAsia="SimSun" w:hint="eastAsia"/>
          <w:lang w:eastAsia="zh-CN"/>
        </w:rPr>
        <w:t>而寻求补救。</w:t>
      </w:r>
    </w:p>
    <w:p w:rsidR="00BC1150" w:rsidRPr="000146D1" w:rsidRDefault="00BC1150" w:rsidP="000146D1">
      <w:pPr>
        <w:pStyle w:val="Heading2"/>
        <w:spacing w:after="120"/>
        <w:rPr>
          <w:sz w:val="18"/>
          <w:szCs w:val="18"/>
        </w:rPr>
      </w:pPr>
      <w:bookmarkStart w:id="11" w:name="_Toc373507413"/>
    </w:p>
    <w:bookmarkEnd w:id="11"/>
    <w:p w:rsidR="00BC1150" w:rsidRPr="000146D1" w:rsidRDefault="005C7BBE" w:rsidP="000146D1">
      <w:pPr>
        <w:pStyle w:val="Heading2"/>
      </w:pPr>
      <w:r>
        <w:rPr>
          <w:rFonts w:ascii="Amnesty Trade Gothic" w:hAnsi="Amnesty Trade Gothic" w:hint="eastAsia"/>
          <w:lang w:eastAsia="zh-CN"/>
        </w:rPr>
        <w:t>劳教被用于处罚行使言论自由的行为</w:t>
      </w:r>
    </w:p>
    <w:p w:rsidR="00BC1150" w:rsidRPr="00327DC2" w:rsidRDefault="005C7BBE" w:rsidP="00537157">
      <w:pPr>
        <w:pStyle w:val="BodyText"/>
        <w:jc w:val="both"/>
      </w:pPr>
      <w:r>
        <w:rPr>
          <w:rFonts w:ascii="SimSun" w:eastAsia="SimSun" w:hAnsi="SimSun" w:hint="eastAsia"/>
          <w:lang w:eastAsia="zh-CN"/>
        </w:rPr>
        <w:t>下</w:t>
      </w:r>
      <w:r w:rsidR="00546686">
        <w:rPr>
          <w:rFonts w:ascii="SimSun" w:eastAsia="SimSun" w:hAnsi="SimSun" w:hint="eastAsia"/>
          <w:lang w:eastAsia="zh-CN"/>
        </w:rPr>
        <w:t>列</w:t>
      </w:r>
      <w:r>
        <w:rPr>
          <w:rFonts w:ascii="SimSun" w:eastAsia="SimSun" w:hAnsi="SimSun" w:hint="eastAsia"/>
          <w:lang w:eastAsia="zh-CN"/>
        </w:rPr>
        <w:t>两位人士因为被认为</w:t>
      </w:r>
      <w:r w:rsidR="00EF3C6D">
        <w:rPr>
          <w:rFonts w:ascii="SimSun" w:eastAsia="SimSun" w:hAnsi="SimSun" w:hint="eastAsia"/>
          <w:lang w:eastAsia="zh-CN"/>
        </w:rPr>
        <w:t>和</w:t>
      </w:r>
      <w:r>
        <w:rPr>
          <w:rFonts w:ascii="SimSun" w:eastAsia="SimSun" w:hAnsi="SimSun" w:hint="eastAsia"/>
          <w:lang w:eastAsia="zh-CN"/>
        </w:rPr>
        <w:t>批评时任重庆市委书记薄熙来的</w:t>
      </w:r>
      <w:r w:rsidRPr="004940BD">
        <w:rPr>
          <w:rFonts w:ascii="SimSun" w:eastAsia="SimSun" w:hAnsi="SimSun" w:hint="eastAsia"/>
          <w:lang w:eastAsia="zh-CN"/>
        </w:rPr>
        <w:t>网帖</w:t>
      </w:r>
      <w:r>
        <w:rPr>
          <w:rFonts w:ascii="SimSun" w:eastAsia="SimSun" w:hAnsi="SimSun" w:hint="eastAsia"/>
          <w:lang w:eastAsia="zh-CN"/>
        </w:rPr>
        <w:t>有关，而被处以劳教。</w:t>
      </w:r>
    </w:p>
    <w:p w:rsidR="00BC1150" w:rsidRPr="00327DC2" w:rsidRDefault="00113399" w:rsidP="00537157">
      <w:pPr>
        <w:pStyle w:val="BodyText"/>
        <w:jc w:val="both"/>
      </w:pPr>
      <w:r>
        <w:rPr>
          <w:rFonts w:ascii="SimSun" w:eastAsia="SimSun" w:hAnsi="SimSun" w:hint="eastAsia"/>
          <w:b/>
          <w:lang w:eastAsia="zh-CN"/>
        </w:rPr>
        <w:t>彭洪</w:t>
      </w:r>
      <w:r>
        <w:rPr>
          <w:rFonts w:ascii="SimSun" w:eastAsia="SimSun" w:hAnsi="SimSun" w:hint="eastAsia"/>
          <w:lang w:eastAsia="zh-CN"/>
        </w:rPr>
        <w:t>是重庆市礼嘉镇的居民，他因为在中国一个互联网论坛上转发了一幅漫画，而被处以两年劳教。他生于</w:t>
      </w:r>
      <w:r w:rsidRPr="00E912A4">
        <w:rPr>
          <w:rFonts w:eastAsia="SimSun"/>
          <w:lang w:eastAsia="zh-CN"/>
        </w:rPr>
        <w:t>1975</w:t>
      </w:r>
      <w:r>
        <w:rPr>
          <w:rFonts w:ascii="SimSun" w:eastAsia="SimSun" w:hAnsi="SimSun" w:hint="eastAsia"/>
          <w:lang w:eastAsia="zh-CN"/>
        </w:rPr>
        <w:t>年</w:t>
      </w:r>
      <w:r w:rsidRPr="00E912A4">
        <w:rPr>
          <w:rFonts w:eastAsia="SimSun"/>
          <w:lang w:eastAsia="zh-CN"/>
        </w:rPr>
        <w:t>9</w:t>
      </w:r>
      <w:r>
        <w:rPr>
          <w:rFonts w:ascii="SimSun" w:eastAsia="SimSun" w:hAnsi="SimSun" w:hint="eastAsia"/>
          <w:lang w:eastAsia="zh-CN"/>
        </w:rPr>
        <w:t>月，来自农村，小学毕业后</w:t>
      </w:r>
      <w:r w:rsidR="0083026E">
        <w:rPr>
          <w:rFonts w:ascii="SimSun" w:eastAsia="SimSun" w:hAnsi="SimSun" w:hint="eastAsia"/>
          <w:lang w:eastAsia="zh-CN"/>
        </w:rPr>
        <w:t>便没有再接受</w:t>
      </w:r>
      <w:r>
        <w:rPr>
          <w:rFonts w:ascii="SimSun" w:eastAsia="SimSun" w:hAnsi="SimSun" w:hint="eastAsia"/>
          <w:lang w:eastAsia="zh-CN"/>
        </w:rPr>
        <w:t>正规教育。</w:t>
      </w:r>
      <w:r w:rsidRPr="00E912A4">
        <w:rPr>
          <w:rFonts w:eastAsia="SimSun"/>
          <w:lang w:eastAsia="zh-CN"/>
        </w:rPr>
        <w:t>2009</w:t>
      </w:r>
      <w:r>
        <w:rPr>
          <w:rFonts w:ascii="SimSun" w:eastAsia="SimSun" w:hAnsi="SimSun" w:hint="eastAsia"/>
          <w:lang w:eastAsia="zh-CN"/>
        </w:rPr>
        <w:t>年</w:t>
      </w:r>
      <w:r w:rsidRPr="00E912A4">
        <w:rPr>
          <w:rFonts w:eastAsia="SimSun"/>
          <w:lang w:eastAsia="zh-CN"/>
        </w:rPr>
        <w:t>9</w:t>
      </w:r>
      <w:r>
        <w:rPr>
          <w:rFonts w:ascii="SimSun" w:eastAsia="SimSun" w:hAnsi="SimSun" w:hint="eastAsia"/>
          <w:lang w:eastAsia="zh-CN"/>
        </w:rPr>
        <w:t>月，</w:t>
      </w:r>
      <w:r w:rsidRPr="00EF3C6D">
        <w:rPr>
          <w:rFonts w:ascii="SimSun" w:eastAsia="SimSun" w:hAnsi="SimSun" w:hint="eastAsia"/>
          <w:lang w:eastAsia="zh-CN"/>
        </w:rPr>
        <w:t>彭洪在浏览互联网时看到一幅流传甚广的漫画</w:t>
      </w:r>
      <w:r w:rsidR="00222163" w:rsidRPr="00E020B8">
        <w:rPr>
          <w:rFonts w:ascii="SimSun" w:eastAsia="SimSun" w:hAnsi="SimSun" w:hint="eastAsia"/>
          <w:lang w:eastAsia="zh-CN"/>
        </w:rPr>
        <w:t>，</w:t>
      </w:r>
      <w:r w:rsidRPr="00E020B8">
        <w:rPr>
          <w:rFonts w:ascii="SimSun" w:eastAsia="SimSun" w:hAnsi="SimSun" w:hint="eastAsia"/>
          <w:lang w:eastAsia="zh-CN"/>
        </w:rPr>
        <w:t>图上画有一把被标为“保护伞”的雨伞，还有一个酷似</w:t>
      </w:r>
      <w:r w:rsidR="00EF3C6D" w:rsidRPr="00764A91">
        <w:rPr>
          <w:rFonts w:ascii="SimSun" w:eastAsia="SimSun" w:hAnsi="SimSun" w:hint="eastAsia"/>
          <w:lang w:eastAsia="zh-CN"/>
        </w:rPr>
        <w:t>时任</w:t>
      </w:r>
      <w:r w:rsidRPr="00EF3C6D">
        <w:rPr>
          <w:rFonts w:ascii="SimSun" w:eastAsia="SimSun" w:hAnsi="SimSun" w:hint="eastAsia"/>
          <w:lang w:eastAsia="zh-CN"/>
        </w:rPr>
        <w:t>重庆</w:t>
      </w:r>
      <w:r w:rsidRPr="00E020B8">
        <w:rPr>
          <w:rFonts w:ascii="SimSun" w:eastAsia="SimSun" w:hAnsi="SimSun" w:hint="eastAsia"/>
          <w:lang w:eastAsia="zh-CN"/>
        </w:rPr>
        <w:t>市</w:t>
      </w:r>
      <w:r w:rsidR="00EF3C6D" w:rsidRPr="00764A91">
        <w:rPr>
          <w:rFonts w:ascii="SimSun" w:eastAsia="SimSun" w:hAnsi="SimSun" w:hint="eastAsia"/>
          <w:lang w:eastAsia="zh-CN"/>
        </w:rPr>
        <w:t>委书记薄熙来</w:t>
      </w:r>
      <w:r w:rsidRPr="00EF3C6D">
        <w:rPr>
          <w:rFonts w:ascii="SimSun" w:eastAsia="SimSun" w:hAnsi="SimSun" w:hint="eastAsia"/>
          <w:lang w:eastAsia="zh-CN"/>
        </w:rPr>
        <w:t>的头像</w:t>
      </w:r>
      <w:r w:rsidR="00EF3C6D" w:rsidRPr="00764A91">
        <w:rPr>
          <w:rFonts w:ascii="SimSun" w:eastAsia="SimSun" w:hAnsi="SimSun" w:hint="eastAsia"/>
          <w:lang w:eastAsia="zh-CN"/>
        </w:rPr>
        <w:t>，他当时正领导“打黑”运动，打击贪腐和有组织犯罪</w:t>
      </w:r>
      <w:r w:rsidRPr="00EF3C6D">
        <w:rPr>
          <w:rFonts w:ascii="SimSun" w:eastAsia="SimSun" w:hAnsi="SimSun" w:hint="eastAsia"/>
          <w:lang w:eastAsia="zh-CN"/>
        </w:rPr>
        <w:t>。</w:t>
      </w:r>
      <w:r w:rsidR="00BC1150" w:rsidRPr="00327DC2">
        <w:rPr>
          <w:rStyle w:val="EndnoteReference"/>
        </w:rPr>
        <w:endnoteReference w:id="34"/>
      </w:r>
    </w:p>
    <w:p w:rsidR="00BC1150" w:rsidRPr="00327DC2" w:rsidRDefault="00113399" w:rsidP="00537157">
      <w:pPr>
        <w:pStyle w:val="BodyText"/>
        <w:jc w:val="both"/>
      </w:pPr>
      <w:r>
        <w:rPr>
          <w:rFonts w:ascii="SimSun" w:eastAsia="SimSun" w:hAnsi="SimSun" w:hint="eastAsia"/>
          <w:lang w:eastAsia="zh-CN"/>
        </w:rPr>
        <w:t>彭洪将</w:t>
      </w:r>
      <w:proofErr w:type="gramStart"/>
      <w:r>
        <w:rPr>
          <w:rFonts w:ascii="SimSun" w:eastAsia="SimSun" w:hAnsi="SimSun" w:hint="eastAsia"/>
          <w:lang w:eastAsia="zh-CN"/>
        </w:rPr>
        <w:t>该图片</w:t>
      </w:r>
      <w:proofErr w:type="gramEnd"/>
      <w:r>
        <w:rPr>
          <w:rFonts w:ascii="SimSun" w:eastAsia="SimSun" w:hAnsi="SimSun" w:hint="eastAsia"/>
          <w:lang w:eastAsia="zh-CN"/>
        </w:rPr>
        <w:t>转发到“天涯重庆”论坛上，并加上评论“</w:t>
      </w:r>
      <w:r w:rsidRPr="00C87CD1">
        <w:rPr>
          <w:rFonts w:ascii="SimSun" w:eastAsia="SimSun" w:hAnsi="SimSun" w:hint="eastAsia"/>
          <w:lang w:eastAsia="zh-CN"/>
        </w:rPr>
        <w:t>这把伞好怪哟</w:t>
      </w:r>
      <w:r>
        <w:rPr>
          <w:rFonts w:ascii="SimSun" w:eastAsia="SimSun" w:hAnsi="SimSun" w:hint="eastAsia"/>
          <w:lang w:eastAsia="zh-CN"/>
        </w:rPr>
        <w:t>！”。在他转发了</w:t>
      </w:r>
      <w:proofErr w:type="gramStart"/>
      <w:r>
        <w:rPr>
          <w:rFonts w:ascii="SimSun" w:eastAsia="SimSun" w:hAnsi="SimSun" w:hint="eastAsia"/>
          <w:lang w:eastAsia="zh-CN"/>
        </w:rPr>
        <w:t>该图片</w:t>
      </w:r>
      <w:proofErr w:type="gramEnd"/>
      <w:r>
        <w:rPr>
          <w:rFonts w:ascii="SimSun" w:eastAsia="SimSun" w:hAnsi="SimSun" w:hint="eastAsia"/>
          <w:lang w:eastAsia="zh-CN"/>
        </w:rPr>
        <w:t>后，他的电脑屏幕上出现一个信息框，要求他去重庆市公安局网监总队解释。据一份中国杂志报道，彭洪称他</w:t>
      </w:r>
      <w:r w:rsidR="005D682B">
        <w:rPr>
          <w:rFonts w:ascii="SimSun" w:eastAsia="SimSun" w:hAnsi="SimSun" w:hint="eastAsia"/>
          <w:lang w:eastAsia="zh-CN"/>
        </w:rPr>
        <w:t>收到</w:t>
      </w:r>
      <w:r>
        <w:rPr>
          <w:rFonts w:ascii="SimSun" w:eastAsia="SimSun" w:hAnsi="SimSun" w:hint="eastAsia"/>
          <w:lang w:eastAsia="zh-CN"/>
        </w:rPr>
        <w:t>该信息感到恐慌，没有按要求去公安局</w:t>
      </w:r>
      <w:r w:rsidR="005D682B">
        <w:rPr>
          <w:rFonts w:ascii="SimSun" w:eastAsia="SimSun" w:hAnsi="SimSun" w:hint="eastAsia"/>
          <w:lang w:eastAsia="zh-CN"/>
        </w:rPr>
        <w:t>，</w:t>
      </w:r>
      <w:r>
        <w:rPr>
          <w:rFonts w:ascii="SimSun" w:eastAsia="SimSun" w:hAnsi="SimSun" w:hint="eastAsia"/>
          <w:lang w:eastAsia="zh-CN"/>
        </w:rPr>
        <w:t>但在几周后，公安人员来到他家中将他拘留，并把他带去审问。彭洪说，他当时没有意识到情况的严重性，并未考虑需要聘请律师。他说，他在审问期间如实回答了问题，包括关于他对薄熙来的“打黑”运动的看法，他当时回答说：“</w:t>
      </w:r>
      <w:r w:rsidRPr="00113D66">
        <w:rPr>
          <w:rFonts w:ascii="SimSun" w:eastAsia="SimSun" w:hAnsi="SimSun" w:hint="eastAsia"/>
          <w:lang w:eastAsia="zh-CN"/>
        </w:rPr>
        <w:t>社会需要清明的政治环境才不会出现所谓怪现象，黑恶分子</w:t>
      </w:r>
      <w:r>
        <w:rPr>
          <w:rFonts w:ascii="SimSun" w:eastAsia="SimSun" w:hAnsi="SimSun" w:hint="eastAsia"/>
          <w:lang w:eastAsia="zh-CN"/>
        </w:rPr>
        <w:t>”，这是对薄熙来主政情况的明显批评。</w:t>
      </w:r>
      <w:r w:rsidR="00BC1150" w:rsidRPr="00327DC2">
        <w:rPr>
          <w:rStyle w:val="EndnoteReference"/>
        </w:rPr>
        <w:endnoteReference w:id="35"/>
      </w:r>
      <w:r>
        <w:rPr>
          <w:rFonts w:ascii="SimSun" w:eastAsia="SimSun" w:hAnsi="SimSun" w:hint="eastAsia"/>
          <w:lang w:eastAsia="zh-CN"/>
        </w:rPr>
        <w:t xml:space="preserve"> 结果在</w:t>
      </w:r>
      <w:r w:rsidRPr="00E912A4">
        <w:rPr>
          <w:rFonts w:eastAsia="SimSun"/>
          <w:lang w:eastAsia="zh-CN"/>
        </w:rPr>
        <w:t>20</w:t>
      </w:r>
      <w:r w:rsidR="006736C8">
        <w:rPr>
          <w:rFonts w:eastAsia="SimSun" w:hint="eastAsia"/>
          <w:lang w:eastAsia="zh-CN"/>
        </w:rPr>
        <w:t>09</w:t>
      </w:r>
      <w:r>
        <w:rPr>
          <w:rFonts w:ascii="SimSun" w:eastAsia="SimSun" w:hAnsi="SimSun" w:hint="eastAsia"/>
          <w:lang w:eastAsia="zh-CN"/>
        </w:rPr>
        <w:t>年，彭洪被</w:t>
      </w:r>
      <w:r w:rsidR="006736C8">
        <w:rPr>
          <w:rFonts w:ascii="SimSun" w:eastAsia="SimSun" w:hAnsi="SimSun" w:hint="eastAsia"/>
          <w:lang w:eastAsia="zh-CN"/>
        </w:rPr>
        <w:t>当局</w:t>
      </w:r>
      <w:r>
        <w:rPr>
          <w:rFonts w:ascii="SimSun" w:eastAsia="SimSun" w:hAnsi="SimSun" w:hint="eastAsia"/>
          <w:lang w:eastAsia="zh-CN"/>
        </w:rPr>
        <w:t>以“诽谤”</w:t>
      </w:r>
      <w:r w:rsidRPr="00126745">
        <w:rPr>
          <w:rFonts w:ascii="SimSun" w:eastAsia="SimSun" w:hAnsi="SimSun" w:hint="eastAsia"/>
          <w:lang w:eastAsia="zh-CN"/>
        </w:rPr>
        <w:t xml:space="preserve"> </w:t>
      </w:r>
      <w:r>
        <w:rPr>
          <w:rFonts w:ascii="SimSun" w:eastAsia="SimSun" w:hAnsi="SimSun" w:hint="eastAsia"/>
          <w:lang w:eastAsia="zh-CN"/>
        </w:rPr>
        <w:t>罪名送到重庆市</w:t>
      </w:r>
      <w:r w:rsidRPr="00126745">
        <w:rPr>
          <w:rFonts w:ascii="SimSun" w:eastAsia="SimSun" w:hAnsi="SimSun" w:hint="eastAsia"/>
          <w:lang w:eastAsia="zh-CN"/>
        </w:rPr>
        <w:t>北碚西山坪</w:t>
      </w:r>
      <w:r>
        <w:rPr>
          <w:rFonts w:ascii="SimSun" w:eastAsia="SimSun" w:hAnsi="SimSun" w:hint="eastAsia"/>
          <w:lang w:eastAsia="zh-CN"/>
        </w:rPr>
        <w:t>劳教所进行</w:t>
      </w:r>
      <w:r w:rsidR="00193F12">
        <w:rPr>
          <w:rFonts w:eastAsia="SimSun" w:hint="eastAsia"/>
          <w:lang w:eastAsia="zh-CN"/>
        </w:rPr>
        <w:t>两</w:t>
      </w:r>
      <w:r>
        <w:rPr>
          <w:rFonts w:ascii="SimSun" w:eastAsia="SimSun" w:hAnsi="SimSun" w:hint="eastAsia"/>
          <w:lang w:eastAsia="zh-CN"/>
        </w:rPr>
        <w:t>年劳教。</w:t>
      </w:r>
      <w:r w:rsidR="00BC1150" w:rsidRPr="00630776">
        <w:t xml:space="preserve"> </w:t>
      </w:r>
    </w:p>
    <w:p w:rsidR="00BC1150" w:rsidRPr="00327DC2" w:rsidRDefault="00113399" w:rsidP="00434A1B">
      <w:pPr>
        <w:pStyle w:val="BodyText"/>
        <w:jc w:val="both"/>
      </w:pPr>
      <w:r>
        <w:rPr>
          <w:rFonts w:ascii="SimSun" w:eastAsia="SimSun" w:hAnsi="SimSun" w:hint="eastAsia"/>
          <w:b/>
          <w:lang w:eastAsia="zh-CN"/>
        </w:rPr>
        <w:t>任</w:t>
      </w:r>
      <w:proofErr w:type="gramStart"/>
      <w:r>
        <w:rPr>
          <w:rFonts w:ascii="SimSun" w:eastAsia="SimSun" w:hAnsi="SimSun" w:hint="eastAsia"/>
          <w:b/>
          <w:lang w:eastAsia="zh-CN"/>
        </w:rPr>
        <w:t>建宇</w:t>
      </w:r>
      <w:r>
        <w:rPr>
          <w:rFonts w:ascii="SimSun" w:eastAsia="SimSun" w:hAnsi="SimSun" w:hint="eastAsia"/>
          <w:lang w:eastAsia="zh-CN"/>
        </w:rPr>
        <w:t>毕业</w:t>
      </w:r>
      <w:proofErr w:type="gramEnd"/>
      <w:r>
        <w:rPr>
          <w:rFonts w:ascii="SimSun" w:eastAsia="SimSun" w:hAnsi="SimSun" w:hint="eastAsia"/>
          <w:lang w:eastAsia="zh-CN"/>
        </w:rPr>
        <w:t>于重庆文理学院中文专业，他被选派到重庆市彭水</w:t>
      </w:r>
      <w:proofErr w:type="gramStart"/>
      <w:r>
        <w:rPr>
          <w:rFonts w:ascii="SimSun" w:eastAsia="SimSun" w:hAnsi="SimSun" w:hint="eastAsia"/>
          <w:lang w:eastAsia="zh-CN"/>
        </w:rPr>
        <w:t>县郁山</w:t>
      </w:r>
      <w:proofErr w:type="gramEnd"/>
      <w:r>
        <w:rPr>
          <w:rFonts w:ascii="SimSun" w:eastAsia="SimSun" w:hAnsi="SimSun" w:hint="eastAsia"/>
          <w:lang w:eastAsia="zh-CN"/>
        </w:rPr>
        <w:t>镇担任村官。重庆市劳教</w:t>
      </w:r>
      <w:proofErr w:type="gramStart"/>
      <w:r>
        <w:rPr>
          <w:rFonts w:ascii="SimSun" w:eastAsia="SimSun" w:hAnsi="SimSun" w:hint="eastAsia"/>
          <w:lang w:eastAsia="zh-CN"/>
        </w:rPr>
        <w:t>处</w:t>
      </w:r>
      <w:r w:rsidR="005F67C8">
        <w:rPr>
          <w:rFonts w:ascii="SimSun" w:eastAsia="SimSun" w:hAnsi="SimSun" w:hint="eastAsia"/>
          <w:lang w:eastAsia="zh-CN"/>
        </w:rPr>
        <w:t>因为</w:t>
      </w:r>
      <w:proofErr w:type="gramEnd"/>
      <w:r>
        <w:rPr>
          <w:rFonts w:ascii="SimSun" w:eastAsia="SimSun" w:hAnsi="SimSun" w:hint="eastAsia"/>
          <w:lang w:eastAsia="zh-CN"/>
        </w:rPr>
        <w:t>他在中国的</w:t>
      </w:r>
      <w:proofErr w:type="gramStart"/>
      <w:r>
        <w:rPr>
          <w:rFonts w:ascii="SimSun" w:eastAsia="SimSun" w:hAnsi="SimSun" w:hint="eastAsia"/>
          <w:lang w:eastAsia="zh-CN"/>
        </w:rPr>
        <w:t>微博上</w:t>
      </w:r>
      <w:proofErr w:type="gramEnd"/>
      <w:r>
        <w:rPr>
          <w:rFonts w:ascii="SimSun" w:eastAsia="SimSun" w:hAnsi="SimSun" w:hint="eastAsia"/>
          <w:lang w:eastAsia="zh-CN"/>
        </w:rPr>
        <w:t>发帖，指责时任重庆市委书记薄熙来用“唱红”运动将文化大革命带回中国</w:t>
      </w:r>
      <w:r w:rsidR="005F67C8">
        <w:rPr>
          <w:rFonts w:ascii="SimSun" w:eastAsia="SimSun" w:hAnsi="SimSun" w:hint="eastAsia"/>
          <w:lang w:eastAsia="zh-CN"/>
        </w:rPr>
        <w:t>，于</w:t>
      </w:r>
      <w:r w:rsidR="005F67C8" w:rsidRPr="00E912A4">
        <w:rPr>
          <w:rFonts w:eastAsia="SimSun"/>
          <w:lang w:eastAsia="zh-CN"/>
        </w:rPr>
        <w:t>2011</w:t>
      </w:r>
      <w:r w:rsidR="005F67C8">
        <w:rPr>
          <w:rFonts w:ascii="SimSun" w:eastAsia="SimSun" w:hAnsi="SimSun" w:hint="eastAsia"/>
          <w:lang w:eastAsia="zh-CN"/>
        </w:rPr>
        <w:t>年</w:t>
      </w:r>
      <w:r w:rsidR="005F67C8" w:rsidRPr="00E912A4">
        <w:rPr>
          <w:rFonts w:eastAsia="SimSun"/>
          <w:lang w:eastAsia="zh-CN"/>
        </w:rPr>
        <w:t>8</w:t>
      </w:r>
      <w:r w:rsidR="005F67C8">
        <w:rPr>
          <w:rFonts w:ascii="SimSun" w:eastAsia="SimSun" w:hAnsi="SimSun" w:hint="eastAsia"/>
          <w:lang w:eastAsia="zh-CN"/>
        </w:rPr>
        <w:t>月对他处于两年劳教</w:t>
      </w:r>
      <w:r>
        <w:rPr>
          <w:rFonts w:ascii="SimSun" w:eastAsia="SimSun" w:hAnsi="SimSun" w:hint="eastAsia"/>
          <w:lang w:eastAsia="zh-CN"/>
        </w:rPr>
        <w:t>。</w:t>
      </w:r>
      <w:proofErr w:type="gramStart"/>
      <w:r>
        <w:rPr>
          <w:rFonts w:ascii="SimSun" w:eastAsia="SimSun" w:hAnsi="SimSun" w:hint="eastAsia"/>
          <w:lang w:eastAsia="zh-CN"/>
        </w:rPr>
        <w:t>劳教</w:t>
      </w:r>
      <w:r w:rsidR="00532ABD">
        <w:rPr>
          <w:rFonts w:ascii="SimSun" w:eastAsia="SimSun" w:hAnsi="SimSun" w:hint="eastAsia"/>
          <w:lang w:eastAsia="zh-CN"/>
        </w:rPr>
        <w:t>书</w:t>
      </w:r>
      <w:proofErr w:type="gramEnd"/>
      <w:r w:rsidR="00532ABD">
        <w:rPr>
          <w:rFonts w:ascii="SimSun" w:eastAsia="SimSun" w:hAnsi="SimSun" w:hint="eastAsia"/>
          <w:lang w:eastAsia="zh-CN"/>
        </w:rPr>
        <w:t>指出</w:t>
      </w:r>
      <w:r>
        <w:rPr>
          <w:rFonts w:ascii="SimSun" w:eastAsia="SimSun" w:hAnsi="SimSun" w:hint="eastAsia"/>
          <w:lang w:eastAsia="zh-CN"/>
        </w:rPr>
        <w:t>，</w:t>
      </w:r>
      <w:proofErr w:type="gramStart"/>
      <w:r>
        <w:rPr>
          <w:rFonts w:ascii="SimSun" w:eastAsia="SimSun" w:hAnsi="SimSun" w:hint="eastAsia"/>
          <w:lang w:eastAsia="zh-CN"/>
        </w:rPr>
        <w:t>任建宇在</w:t>
      </w:r>
      <w:proofErr w:type="gramEnd"/>
      <w:r w:rsidRPr="00E912A4">
        <w:rPr>
          <w:rFonts w:eastAsia="SimSun"/>
          <w:lang w:eastAsia="zh-CN"/>
        </w:rPr>
        <w:t>2011</w:t>
      </w:r>
      <w:r>
        <w:rPr>
          <w:rFonts w:ascii="SimSun" w:eastAsia="SimSun" w:hAnsi="SimSun" w:hint="eastAsia"/>
          <w:lang w:eastAsia="zh-CN"/>
        </w:rPr>
        <w:t>年</w:t>
      </w:r>
      <w:r w:rsidRPr="00E912A4">
        <w:rPr>
          <w:rFonts w:eastAsia="SimSun"/>
          <w:lang w:eastAsia="zh-CN"/>
        </w:rPr>
        <w:t>2</w:t>
      </w:r>
      <w:r>
        <w:rPr>
          <w:rFonts w:ascii="SimSun" w:eastAsia="SimSun" w:hAnsi="SimSun" w:hint="eastAsia"/>
          <w:lang w:eastAsia="zh-CN"/>
        </w:rPr>
        <w:t>月至</w:t>
      </w:r>
      <w:r w:rsidRPr="00E912A4">
        <w:rPr>
          <w:rFonts w:eastAsia="SimSun"/>
          <w:lang w:eastAsia="zh-CN"/>
        </w:rPr>
        <w:t>8</w:t>
      </w:r>
      <w:r>
        <w:rPr>
          <w:rFonts w:ascii="SimSun" w:eastAsia="SimSun" w:hAnsi="SimSun" w:hint="eastAsia"/>
          <w:lang w:eastAsia="zh-CN"/>
        </w:rPr>
        <w:t>月期间多次发表“</w:t>
      </w:r>
      <w:r w:rsidRPr="006F643D">
        <w:rPr>
          <w:rFonts w:ascii="SimSun" w:eastAsia="SimSun" w:hAnsi="SimSun" w:hint="eastAsia"/>
          <w:lang w:eastAsia="zh-CN"/>
        </w:rPr>
        <w:t>负面言论和信息</w:t>
      </w:r>
      <w:r>
        <w:rPr>
          <w:rFonts w:ascii="SimSun" w:eastAsia="SimSun" w:hAnsi="SimSun" w:hint="eastAsia"/>
          <w:lang w:eastAsia="zh-CN"/>
        </w:rPr>
        <w:t>”，并在言论中“</w:t>
      </w:r>
      <w:r w:rsidRPr="006F643D">
        <w:rPr>
          <w:rFonts w:ascii="SimSun" w:eastAsia="SimSun" w:hAnsi="SimSun" w:hint="eastAsia"/>
          <w:lang w:eastAsia="zh-CN"/>
        </w:rPr>
        <w:t>煽动颠覆国家政权</w:t>
      </w:r>
      <w:r>
        <w:rPr>
          <w:rFonts w:ascii="SimSun" w:eastAsia="SimSun" w:hAnsi="SimSun" w:hint="eastAsia"/>
          <w:lang w:eastAsia="zh-CN"/>
        </w:rPr>
        <w:t>”</w:t>
      </w:r>
      <w:r w:rsidR="00E020B8">
        <w:rPr>
          <w:rFonts w:ascii="SimSun" w:eastAsia="SimSun" w:hAnsi="SimSun" w:hint="eastAsia"/>
          <w:lang w:eastAsia="zh-CN"/>
        </w:rPr>
        <w:t>，</w:t>
      </w:r>
      <w:r>
        <w:rPr>
          <w:rFonts w:ascii="SimSun" w:eastAsia="SimSun" w:hAnsi="SimSun" w:hint="eastAsia"/>
          <w:lang w:eastAsia="zh-CN"/>
        </w:rPr>
        <w:t>针对他的“证据”包括一件印有“</w:t>
      </w:r>
      <w:r w:rsidRPr="006F643D">
        <w:rPr>
          <w:rFonts w:ascii="SimSun" w:eastAsia="SimSun" w:hAnsi="SimSun" w:hint="eastAsia"/>
          <w:lang w:eastAsia="zh-CN"/>
        </w:rPr>
        <w:t>不自由、毋宁死</w:t>
      </w:r>
      <w:r>
        <w:rPr>
          <w:rFonts w:ascii="SimSun" w:eastAsia="SimSun" w:hAnsi="SimSun" w:hint="eastAsia"/>
          <w:lang w:eastAsia="zh-CN"/>
        </w:rPr>
        <w:t>”的</w:t>
      </w:r>
      <w:r w:rsidRPr="00327DC2">
        <w:t>T</w:t>
      </w:r>
      <w:r>
        <w:rPr>
          <w:rFonts w:ascii="SimSun" w:eastAsia="SimSun" w:hAnsi="SimSun" w:hint="eastAsia"/>
          <w:lang w:eastAsia="zh-CN"/>
        </w:rPr>
        <w:t>恤衫。</w:t>
      </w:r>
      <w:r w:rsidR="00BC1150">
        <w:rPr>
          <w:rStyle w:val="EndnoteReference"/>
        </w:rPr>
        <w:endnoteReference w:id="36"/>
      </w:r>
    </w:p>
    <w:p w:rsidR="00BC1150" w:rsidRDefault="00113399" w:rsidP="00434A1B">
      <w:pPr>
        <w:pStyle w:val="BodyText"/>
        <w:jc w:val="both"/>
      </w:pPr>
      <w:r>
        <w:rPr>
          <w:rFonts w:ascii="SimSun" w:eastAsia="SimSun" w:hAnsi="SimSun" w:hint="eastAsia"/>
          <w:lang w:eastAsia="zh-CN"/>
        </w:rPr>
        <w:t>在劳教人员中，</w:t>
      </w:r>
      <w:proofErr w:type="gramStart"/>
      <w:r>
        <w:rPr>
          <w:rFonts w:ascii="SimSun" w:eastAsia="SimSun" w:hAnsi="SimSun" w:hint="eastAsia"/>
          <w:lang w:eastAsia="zh-CN"/>
        </w:rPr>
        <w:t>任建宇是</w:t>
      </w:r>
      <w:proofErr w:type="gramEnd"/>
      <w:r>
        <w:rPr>
          <w:rFonts w:ascii="SimSun" w:eastAsia="SimSun" w:hAnsi="SimSun" w:hint="eastAsia"/>
          <w:lang w:eastAsia="zh-CN"/>
        </w:rPr>
        <w:t>少数能够聘请律师并对劳教决定进行上诉的人之一。虽然他的申诉被重庆市第三中级人民法院</w:t>
      </w:r>
      <w:r w:rsidR="00E53D2E">
        <w:rPr>
          <w:rFonts w:ascii="SimSun" w:eastAsia="SimSun" w:hAnsi="SimSun" w:hint="eastAsia"/>
          <w:lang w:eastAsia="zh-CN"/>
        </w:rPr>
        <w:t>以上诉时间超出了诉讼期限</w:t>
      </w:r>
      <w:r w:rsidR="00AC585A">
        <w:rPr>
          <w:rFonts w:ascii="SimSun" w:eastAsia="SimSun" w:hAnsi="SimSun" w:hint="eastAsia"/>
          <w:lang w:eastAsia="zh-CN"/>
        </w:rPr>
        <w:t>为由</w:t>
      </w:r>
      <w:r>
        <w:rPr>
          <w:rFonts w:ascii="SimSun" w:eastAsia="SimSun" w:hAnsi="SimSun" w:hint="eastAsia"/>
          <w:lang w:eastAsia="zh-CN"/>
        </w:rPr>
        <w:t>驳回，但他在被关押</w:t>
      </w:r>
      <w:r w:rsidRPr="00E53D2E">
        <w:rPr>
          <w:rFonts w:eastAsia="SimSun"/>
          <w:lang w:eastAsia="zh-CN"/>
        </w:rPr>
        <w:t>15</w:t>
      </w:r>
      <w:r>
        <w:rPr>
          <w:rFonts w:ascii="SimSun" w:eastAsia="SimSun" w:hAnsi="SimSun" w:hint="eastAsia"/>
          <w:lang w:eastAsia="zh-CN"/>
        </w:rPr>
        <w:t>个月后提前获释。公众压力可能促成了这一结果，因为该案在社交媒体网站和中国官方媒体上引发了</w:t>
      </w:r>
      <w:r>
        <w:rPr>
          <w:rFonts w:ascii="SimSun" w:eastAsia="SimSun" w:hAnsi="SimSun" w:hint="eastAsia"/>
          <w:lang w:eastAsia="zh-CN"/>
        </w:rPr>
        <w:lastRenderedPageBreak/>
        <w:t>大量的评论，</w:t>
      </w:r>
      <w:r w:rsidR="00E53D2E">
        <w:rPr>
          <w:rFonts w:ascii="SimSun" w:eastAsia="SimSun" w:hAnsi="SimSun" w:hint="eastAsia"/>
          <w:lang w:eastAsia="zh-CN"/>
        </w:rPr>
        <w:t>其中</w:t>
      </w:r>
      <w:r>
        <w:rPr>
          <w:rFonts w:ascii="SimSun" w:eastAsia="SimSun" w:hAnsi="SimSun" w:hint="eastAsia"/>
          <w:lang w:eastAsia="zh-CN"/>
        </w:rPr>
        <w:t>包括中央电视台的采访。法院判决促使《环球时报》这份倾向官方的报纸称：“地方法院对他们为什么拒绝审理任建宇一案的解释，使许多人质疑地方当局是否对拘留任建宇这一有问题的决定进行了真正反省</w:t>
      </w:r>
      <w:r w:rsidR="00AC585A">
        <w:rPr>
          <w:rFonts w:ascii="SimSun" w:eastAsia="SimSun" w:hAnsi="SimSun" w:hint="eastAsia"/>
          <w:lang w:eastAsia="zh-CN"/>
        </w:rPr>
        <w:t>，</w:t>
      </w:r>
      <w:r>
        <w:rPr>
          <w:rFonts w:ascii="SimSun" w:eastAsia="SimSun" w:hAnsi="SimSun" w:hint="eastAsia"/>
          <w:lang w:eastAsia="zh-CN"/>
        </w:rPr>
        <w:t>因此，言论自由是否得到法律保护的问题仍不明确。”</w:t>
      </w:r>
      <w:r w:rsidR="00BC1150" w:rsidRPr="00327DC2">
        <w:rPr>
          <w:rStyle w:val="EndnoteReference"/>
        </w:rPr>
        <w:endnoteReference w:id="37"/>
      </w:r>
    </w:p>
    <w:p w:rsidR="00BC1150" w:rsidRDefault="00E268EC" w:rsidP="00434A1B">
      <w:pPr>
        <w:pStyle w:val="BodyText"/>
        <w:jc w:val="both"/>
      </w:pPr>
      <w:r>
        <w:rPr>
          <w:rFonts w:ascii="SimSun" w:eastAsia="SimSun" w:hAnsi="SimSun" w:hint="eastAsia"/>
          <w:lang w:eastAsia="zh-CN"/>
        </w:rPr>
        <w:t>值得</w:t>
      </w:r>
      <w:r w:rsidR="001010DC">
        <w:rPr>
          <w:rFonts w:ascii="SimSun" w:eastAsia="SimSun" w:hAnsi="SimSun" w:hint="eastAsia"/>
          <w:lang w:eastAsia="zh-CN"/>
        </w:rPr>
        <w:t>注意的是，这两起案件的积极结果都是在薄熙来被捕后才出现，而这两人本来就都是在薄熙来在位期间被处以劳教。</w:t>
      </w:r>
    </w:p>
    <w:p w:rsidR="00BC1150" w:rsidRDefault="00BC1150" w:rsidP="000146D1">
      <w:pPr>
        <w:pStyle w:val="AIBodyText"/>
      </w:pPr>
    </w:p>
    <w:p w:rsidR="00BC1150" w:rsidRPr="00876778" w:rsidRDefault="001010DC" w:rsidP="00233A36">
      <w:pPr>
        <w:pStyle w:val="AIBoxHeading"/>
        <w:jc w:val="both"/>
      </w:pPr>
      <w:r>
        <w:rPr>
          <w:rFonts w:ascii="SimSun" w:eastAsia="SimSun" w:hAnsi="SimSun" w:hint="eastAsia"/>
          <w:lang w:eastAsia="zh-CN"/>
        </w:rPr>
        <w:t>因为信仰而遭处罚：镇压法轮功的运动</w:t>
      </w:r>
      <w:r w:rsidR="00BC1150" w:rsidRPr="00876778">
        <w:t xml:space="preserve"> </w:t>
      </w:r>
    </w:p>
    <w:p w:rsidR="00BC1150" w:rsidRPr="00BF3577" w:rsidRDefault="00BC1150" w:rsidP="00233A36">
      <w:pPr>
        <w:pStyle w:val="AIBoxHeading"/>
        <w:jc w:val="both"/>
        <w:rPr>
          <w:sz w:val="16"/>
          <w:szCs w:val="16"/>
        </w:rPr>
      </w:pPr>
    </w:p>
    <w:p w:rsidR="00BC1150" w:rsidRPr="001010DC" w:rsidRDefault="001010DC" w:rsidP="00233A36">
      <w:pPr>
        <w:pStyle w:val="AIBoxText"/>
        <w:jc w:val="both"/>
        <w:rPr>
          <w:sz w:val="19"/>
          <w:szCs w:val="19"/>
          <w:lang w:eastAsia="zh-CN"/>
        </w:rPr>
      </w:pPr>
      <w:r w:rsidRPr="001010DC">
        <w:rPr>
          <w:rFonts w:cs="Arial" w:hint="eastAsia"/>
          <w:sz w:val="19"/>
          <w:szCs w:val="19"/>
          <w:lang w:eastAsia="zh-CN"/>
        </w:rPr>
        <w:t>法轮功是一种精神运动，在</w:t>
      </w:r>
      <w:proofErr w:type="gramStart"/>
      <w:r w:rsidRPr="001010DC">
        <w:rPr>
          <w:rFonts w:cs="Arial" w:hint="eastAsia"/>
          <w:sz w:val="19"/>
          <w:szCs w:val="19"/>
          <w:lang w:eastAsia="zh-CN"/>
        </w:rPr>
        <w:t>1990</w:t>
      </w:r>
      <w:proofErr w:type="gramEnd"/>
      <w:r w:rsidRPr="001010DC">
        <w:rPr>
          <w:rFonts w:cs="Arial" w:hint="eastAsia"/>
          <w:sz w:val="19"/>
          <w:szCs w:val="19"/>
          <w:lang w:eastAsia="zh-CN"/>
        </w:rPr>
        <w:t>年代</w:t>
      </w:r>
      <w:r w:rsidR="001C17E2">
        <w:rPr>
          <w:rFonts w:cs="Arial" w:hint="eastAsia"/>
          <w:sz w:val="19"/>
          <w:szCs w:val="19"/>
          <w:lang w:eastAsia="zh-CN"/>
        </w:rPr>
        <w:t>初</w:t>
      </w:r>
      <w:r w:rsidRPr="001010DC">
        <w:rPr>
          <w:rFonts w:cs="Arial" w:hint="eastAsia"/>
          <w:sz w:val="19"/>
          <w:szCs w:val="19"/>
          <w:lang w:eastAsia="zh-CN"/>
        </w:rPr>
        <w:t>创立于中国，与佛教和传统中国修炼功法相关。该运动吸引了大批追随者，官方在</w:t>
      </w:r>
      <w:r w:rsidRPr="001010DC">
        <w:rPr>
          <w:rFonts w:cs="Arial" w:hint="eastAsia"/>
          <w:sz w:val="19"/>
          <w:szCs w:val="19"/>
          <w:lang w:eastAsia="zh-CN"/>
        </w:rPr>
        <w:t>1999</w:t>
      </w:r>
      <w:r w:rsidRPr="001010DC">
        <w:rPr>
          <w:rFonts w:cs="Arial" w:hint="eastAsia"/>
          <w:sz w:val="19"/>
          <w:szCs w:val="19"/>
          <w:lang w:eastAsia="zh-CN"/>
        </w:rPr>
        <w:t>年估计的数字为</w:t>
      </w:r>
      <w:r w:rsidRPr="001010DC">
        <w:rPr>
          <w:rFonts w:cs="Arial" w:hint="eastAsia"/>
          <w:sz w:val="19"/>
          <w:szCs w:val="19"/>
          <w:lang w:eastAsia="zh-CN"/>
        </w:rPr>
        <w:t>4</w:t>
      </w:r>
      <w:proofErr w:type="gramStart"/>
      <w:r w:rsidRPr="001010DC">
        <w:rPr>
          <w:rFonts w:cs="Arial" w:hint="eastAsia"/>
          <w:sz w:val="19"/>
          <w:szCs w:val="19"/>
          <w:lang w:eastAsia="zh-CN"/>
        </w:rPr>
        <w:t>千万</w:t>
      </w:r>
      <w:proofErr w:type="gramEnd"/>
      <w:r w:rsidRPr="001010DC">
        <w:rPr>
          <w:rFonts w:cs="Arial" w:hint="eastAsia"/>
          <w:sz w:val="19"/>
          <w:szCs w:val="19"/>
          <w:lang w:eastAsia="zh-CN"/>
        </w:rPr>
        <w:t>人，这对中共构成潜在挑战</w:t>
      </w:r>
      <w:r w:rsidRPr="001010DC">
        <w:rPr>
          <w:rFonts w:hint="eastAsia"/>
          <w:sz w:val="19"/>
          <w:szCs w:val="19"/>
          <w:lang w:eastAsia="zh-CN"/>
        </w:rPr>
        <w:t>。当局限制</w:t>
      </w:r>
      <w:proofErr w:type="gramStart"/>
      <w:r w:rsidRPr="001010DC">
        <w:rPr>
          <w:rFonts w:hint="eastAsia"/>
          <w:sz w:val="19"/>
          <w:szCs w:val="19"/>
          <w:lang w:eastAsia="zh-CN"/>
        </w:rPr>
        <w:t>该精神</w:t>
      </w:r>
      <w:proofErr w:type="gramEnd"/>
      <w:r w:rsidRPr="001010DC">
        <w:rPr>
          <w:rFonts w:hint="eastAsia"/>
          <w:sz w:val="19"/>
          <w:szCs w:val="19"/>
          <w:lang w:eastAsia="zh-CN"/>
        </w:rPr>
        <w:t>团体成员的活动，并骚扰他们，他们越</w:t>
      </w:r>
      <w:r w:rsidR="004668ED">
        <w:rPr>
          <w:rFonts w:hint="eastAsia"/>
          <w:sz w:val="19"/>
          <w:szCs w:val="19"/>
          <w:lang w:eastAsia="zh-CN"/>
        </w:rPr>
        <w:t>加</w:t>
      </w:r>
      <w:r w:rsidRPr="001010DC">
        <w:rPr>
          <w:rFonts w:hint="eastAsia"/>
          <w:sz w:val="19"/>
          <w:szCs w:val="19"/>
          <w:lang w:eastAsia="zh-CN"/>
        </w:rPr>
        <w:t>对此进行公开抗议，引发了中共对该团体的严厉镇压。镇压活动在</w:t>
      </w:r>
      <w:r w:rsidRPr="001010DC">
        <w:rPr>
          <w:rFonts w:hint="eastAsia"/>
          <w:sz w:val="19"/>
          <w:szCs w:val="19"/>
          <w:lang w:eastAsia="zh-CN"/>
        </w:rPr>
        <w:t>1999</w:t>
      </w:r>
      <w:r w:rsidRPr="001010DC">
        <w:rPr>
          <w:rFonts w:hint="eastAsia"/>
          <w:sz w:val="19"/>
          <w:szCs w:val="19"/>
          <w:lang w:eastAsia="zh-CN"/>
        </w:rPr>
        <w:t>年</w:t>
      </w:r>
      <w:r w:rsidRPr="001010DC">
        <w:rPr>
          <w:rFonts w:hint="eastAsia"/>
          <w:sz w:val="19"/>
          <w:szCs w:val="19"/>
          <w:lang w:eastAsia="zh-CN"/>
        </w:rPr>
        <w:t>7</w:t>
      </w:r>
      <w:r w:rsidRPr="001010DC">
        <w:rPr>
          <w:rFonts w:hint="eastAsia"/>
          <w:sz w:val="19"/>
          <w:szCs w:val="19"/>
          <w:lang w:eastAsia="zh-CN"/>
        </w:rPr>
        <w:t>月全面展开，此前大约</w:t>
      </w:r>
      <w:r w:rsidRPr="001010DC">
        <w:rPr>
          <w:rFonts w:hint="eastAsia"/>
          <w:sz w:val="19"/>
          <w:szCs w:val="19"/>
          <w:lang w:eastAsia="zh-CN"/>
        </w:rPr>
        <w:t>1</w:t>
      </w:r>
      <w:r w:rsidRPr="001010DC">
        <w:rPr>
          <w:rFonts w:hint="eastAsia"/>
          <w:sz w:val="19"/>
          <w:szCs w:val="19"/>
          <w:lang w:eastAsia="zh-CN"/>
        </w:rPr>
        <w:t>万名法轮</w:t>
      </w:r>
      <w:proofErr w:type="gramStart"/>
      <w:r w:rsidRPr="001010DC">
        <w:rPr>
          <w:rFonts w:hint="eastAsia"/>
          <w:sz w:val="19"/>
          <w:szCs w:val="19"/>
          <w:lang w:eastAsia="zh-CN"/>
        </w:rPr>
        <w:t>功成员</w:t>
      </w:r>
      <w:proofErr w:type="gramEnd"/>
      <w:r w:rsidRPr="001010DC">
        <w:rPr>
          <w:rFonts w:hint="eastAsia"/>
          <w:sz w:val="19"/>
          <w:szCs w:val="19"/>
          <w:lang w:eastAsia="zh-CN"/>
        </w:rPr>
        <w:t>在中央政府</w:t>
      </w:r>
      <w:r w:rsidR="00E4364D">
        <w:rPr>
          <w:rFonts w:hint="eastAsia"/>
          <w:sz w:val="19"/>
          <w:szCs w:val="19"/>
          <w:lang w:eastAsia="zh-CN"/>
        </w:rPr>
        <w:t>位</w:t>
      </w:r>
      <w:r w:rsidRPr="001010DC">
        <w:rPr>
          <w:rFonts w:hint="eastAsia"/>
          <w:sz w:val="19"/>
          <w:szCs w:val="19"/>
          <w:lang w:eastAsia="zh-CN"/>
        </w:rPr>
        <w:t>于北京的驻地中南海附近举行示威</w:t>
      </w:r>
      <w:r w:rsidR="00317E85">
        <w:rPr>
          <w:rFonts w:hint="eastAsia"/>
          <w:sz w:val="19"/>
          <w:szCs w:val="19"/>
          <w:lang w:eastAsia="zh-CN"/>
        </w:rPr>
        <w:t>，</w:t>
      </w:r>
      <w:r w:rsidRPr="001010DC">
        <w:rPr>
          <w:rFonts w:hint="eastAsia"/>
          <w:sz w:val="19"/>
          <w:szCs w:val="19"/>
          <w:lang w:eastAsia="zh-CN"/>
        </w:rPr>
        <w:t>中国领导人随后将该团体作为“非法”组织和“邪教”而</w:t>
      </w:r>
      <w:r w:rsidR="00717402">
        <w:rPr>
          <w:rFonts w:hint="eastAsia"/>
          <w:sz w:val="19"/>
          <w:szCs w:val="19"/>
          <w:lang w:eastAsia="zh-CN"/>
        </w:rPr>
        <w:t>取缔</w:t>
      </w:r>
      <w:r w:rsidRPr="001010DC">
        <w:rPr>
          <w:rFonts w:hint="eastAsia"/>
          <w:sz w:val="19"/>
          <w:szCs w:val="19"/>
          <w:lang w:eastAsia="zh-CN"/>
        </w:rPr>
        <w:t>，并以此作为镇压该团体的根据。</w:t>
      </w:r>
      <w:r w:rsidR="00BC1150" w:rsidRPr="001010DC">
        <w:rPr>
          <w:sz w:val="19"/>
          <w:szCs w:val="19"/>
        </w:rPr>
        <w:t xml:space="preserve"> </w:t>
      </w:r>
    </w:p>
    <w:p w:rsidR="00BC1150" w:rsidRPr="00BC3998" w:rsidRDefault="00424680" w:rsidP="00233A36">
      <w:pPr>
        <w:pStyle w:val="AIBoxText"/>
        <w:widowControl/>
        <w:jc w:val="both"/>
        <w:rPr>
          <w:sz w:val="19"/>
          <w:szCs w:val="19"/>
        </w:rPr>
      </w:pPr>
      <w:r>
        <w:rPr>
          <w:rFonts w:hint="eastAsia"/>
          <w:sz w:val="18"/>
          <w:szCs w:val="18"/>
          <w:lang w:eastAsia="zh-CN"/>
        </w:rPr>
        <w:t>政府在过去</w:t>
      </w:r>
      <w:r>
        <w:rPr>
          <w:rFonts w:hint="eastAsia"/>
          <w:sz w:val="18"/>
          <w:szCs w:val="18"/>
          <w:lang w:eastAsia="zh-CN"/>
        </w:rPr>
        <w:t>14</w:t>
      </w:r>
      <w:r>
        <w:rPr>
          <w:rFonts w:hint="eastAsia"/>
          <w:sz w:val="18"/>
          <w:szCs w:val="18"/>
          <w:lang w:eastAsia="zh-CN"/>
        </w:rPr>
        <w:t>年</w:t>
      </w:r>
      <w:r w:rsidR="00512911">
        <w:rPr>
          <w:rFonts w:hint="eastAsia"/>
          <w:sz w:val="18"/>
          <w:szCs w:val="18"/>
          <w:lang w:eastAsia="zh-CN"/>
        </w:rPr>
        <w:t>间镇压</w:t>
      </w:r>
      <w:r>
        <w:rPr>
          <w:rFonts w:hint="eastAsia"/>
          <w:sz w:val="18"/>
          <w:szCs w:val="18"/>
          <w:lang w:eastAsia="zh-CN"/>
        </w:rPr>
        <w:t>法轮功</w:t>
      </w:r>
      <w:r w:rsidR="00512911">
        <w:rPr>
          <w:rFonts w:hint="eastAsia"/>
          <w:sz w:val="18"/>
          <w:szCs w:val="18"/>
          <w:lang w:eastAsia="zh-CN"/>
        </w:rPr>
        <w:t>，</w:t>
      </w:r>
      <w:r>
        <w:rPr>
          <w:rFonts w:hint="eastAsia"/>
          <w:sz w:val="18"/>
          <w:szCs w:val="18"/>
          <w:lang w:eastAsia="zh-CN"/>
        </w:rPr>
        <w:t>包括</w:t>
      </w:r>
      <w:r w:rsidR="00F067C4">
        <w:rPr>
          <w:rFonts w:hint="eastAsia"/>
          <w:sz w:val="18"/>
          <w:szCs w:val="18"/>
          <w:lang w:eastAsia="zh-CN"/>
        </w:rPr>
        <w:t>宣扬</w:t>
      </w:r>
      <w:r>
        <w:rPr>
          <w:rFonts w:hint="eastAsia"/>
          <w:sz w:val="18"/>
          <w:szCs w:val="18"/>
          <w:lang w:eastAsia="zh-CN"/>
        </w:rPr>
        <w:t>丑化</w:t>
      </w:r>
      <w:r w:rsidR="00F067C4">
        <w:rPr>
          <w:rFonts w:hint="eastAsia"/>
          <w:sz w:val="18"/>
          <w:szCs w:val="18"/>
          <w:lang w:eastAsia="zh-CN"/>
        </w:rPr>
        <w:t>该团体</w:t>
      </w:r>
      <w:r>
        <w:rPr>
          <w:rFonts w:hint="eastAsia"/>
          <w:sz w:val="18"/>
          <w:szCs w:val="18"/>
          <w:lang w:eastAsia="zh-CN"/>
        </w:rPr>
        <w:t>为“邪教”</w:t>
      </w:r>
      <w:r w:rsidR="00C80A01">
        <w:rPr>
          <w:rFonts w:hint="eastAsia"/>
          <w:sz w:val="18"/>
          <w:szCs w:val="18"/>
          <w:lang w:eastAsia="zh-CN"/>
        </w:rPr>
        <w:t>；</w:t>
      </w:r>
      <w:r w:rsidR="00F067C4">
        <w:rPr>
          <w:rFonts w:hint="eastAsia"/>
          <w:sz w:val="18"/>
          <w:szCs w:val="18"/>
          <w:lang w:eastAsia="zh-CN"/>
        </w:rPr>
        <w:t>刑事起诉</w:t>
      </w:r>
      <w:r w:rsidR="00C80A01">
        <w:rPr>
          <w:rFonts w:hint="eastAsia"/>
          <w:sz w:val="18"/>
          <w:szCs w:val="18"/>
          <w:lang w:eastAsia="zh-CN"/>
        </w:rPr>
        <w:t>其成员</w:t>
      </w:r>
      <w:r w:rsidR="00F067C4">
        <w:rPr>
          <w:rFonts w:hint="eastAsia"/>
          <w:sz w:val="18"/>
          <w:szCs w:val="18"/>
          <w:lang w:eastAsia="zh-CN"/>
        </w:rPr>
        <w:t>而</w:t>
      </w:r>
      <w:r>
        <w:rPr>
          <w:rFonts w:hint="eastAsia"/>
          <w:sz w:val="18"/>
          <w:szCs w:val="18"/>
          <w:lang w:eastAsia="zh-CN"/>
        </w:rPr>
        <w:t>致</w:t>
      </w:r>
      <w:r w:rsidR="0077742B">
        <w:rPr>
          <w:rFonts w:hint="eastAsia"/>
          <w:sz w:val="18"/>
          <w:szCs w:val="18"/>
          <w:lang w:eastAsia="zh-CN"/>
        </w:rPr>
        <w:t>他们</w:t>
      </w:r>
      <w:proofErr w:type="gramStart"/>
      <w:r w:rsidR="00587C2A">
        <w:rPr>
          <w:rFonts w:hint="eastAsia"/>
          <w:sz w:val="18"/>
          <w:szCs w:val="18"/>
          <w:lang w:eastAsia="zh-CN"/>
        </w:rPr>
        <w:t>遭</w:t>
      </w:r>
      <w:r>
        <w:rPr>
          <w:rFonts w:hint="eastAsia"/>
          <w:sz w:val="18"/>
          <w:szCs w:val="18"/>
          <w:lang w:eastAsia="zh-CN"/>
        </w:rPr>
        <w:t>长期</w:t>
      </w:r>
      <w:proofErr w:type="gramEnd"/>
      <w:r>
        <w:rPr>
          <w:rFonts w:hint="eastAsia"/>
          <w:sz w:val="18"/>
          <w:szCs w:val="18"/>
          <w:lang w:eastAsia="zh-CN"/>
        </w:rPr>
        <w:t>监禁</w:t>
      </w:r>
      <w:r w:rsidR="00C80A01">
        <w:rPr>
          <w:rFonts w:hint="eastAsia"/>
          <w:sz w:val="18"/>
          <w:szCs w:val="18"/>
          <w:lang w:eastAsia="zh-CN"/>
        </w:rPr>
        <w:t>；大规模</w:t>
      </w:r>
      <w:r w:rsidR="00826850">
        <w:rPr>
          <w:rFonts w:hint="eastAsia"/>
          <w:sz w:val="18"/>
          <w:szCs w:val="18"/>
          <w:lang w:eastAsia="zh-CN"/>
        </w:rPr>
        <w:t>扫荡并</w:t>
      </w:r>
      <w:r w:rsidR="00C80A01">
        <w:rPr>
          <w:rFonts w:hint="eastAsia"/>
          <w:sz w:val="18"/>
          <w:szCs w:val="18"/>
          <w:lang w:eastAsia="zh-CN"/>
        </w:rPr>
        <w:t>任意拘留</w:t>
      </w:r>
      <w:r w:rsidR="00826850">
        <w:rPr>
          <w:rFonts w:hint="eastAsia"/>
          <w:sz w:val="18"/>
          <w:szCs w:val="18"/>
          <w:lang w:eastAsia="zh-CN"/>
        </w:rPr>
        <w:t>那些</w:t>
      </w:r>
      <w:r>
        <w:rPr>
          <w:rFonts w:hint="eastAsia"/>
          <w:sz w:val="18"/>
          <w:szCs w:val="18"/>
          <w:lang w:eastAsia="zh-CN"/>
        </w:rPr>
        <w:t>拒绝放弃法轮功信仰的普通成员</w:t>
      </w:r>
      <w:r w:rsidR="00AC585A">
        <w:rPr>
          <w:rFonts w:hint="eastAsia"/>
          <w:sz w:val="18"/>
          <w:szCs w:val="18"/>
          <w:lang w:eastAsia="zh-CN"/>
        </w:rPr>
        <w:t>（官方将该过程称为“转化教育”，或简称“转化”）</w:t>
      </w:r>
      <w:r>
        <w:rPr>
          <w:rFonts w:hint="eastAsia"/>
          <w:sz w:val="18"/>
          <w:szCs w:val="18"/>
          <w:lang w:eastAsia="zh-CN"/>
        </w:rPr>
        <w:t>，以及</w:t>
      </w:r>
      <w:r w:rsidR="003A114C">
        <w:rPr>
          <w:rFonts w:hint="eastAsia"/>
          <w:sz w:val="18"/>
          <w:szCs w:val="18"/>
          <w:lang w:eastAsia="zh-CN"/>
        </w:rPr>
        <w:t>歧视和报复</w:t>
      </w:r>
      <w:r>
        <w:rPr>
          <w:rFonts w:hint="eastAsia"/>
          <w:sz w:val="18"/>
          <w:szCs w:val="18"/>
          <w:lang w:eastAsia="zh-CN"/>
        </w:rPr>
        <w:t>法轮功学员及其家人。</w:t>
      </w:r>
      <w:r w:rsidR="00BC1150" w:rsidRPr="00BC3998">
        <w:rPr>
          <w:sz w:val="19"/>
          <w:szCs w:val="19"/>
        </w:rPr>
        <w:t xml:space="preserve"> </w:t>
      </w:r>
    </w:p>
    <w:p w:rsidR="00BC1150" w:rsidRDefault="00FB1479" w:rsidP="00233A36">
      <w:pPr>
        <w:pStyle w:val="AIBoxText"/>
        <w:jc w:val="both"/>
      </w:pPr>
      <w:r>
        <w:rPr>
          <w:rFonts w:hint="eastAsia"/>
          <w:sz w:val="18"/>
          <w:szCs w:val="18"/>
          <w:lang w:eastAsia="zh-CN"/>
        </w:rPr>
        <w:t>劳教制度在打击法轮功的运动中起了关键作用，多年来关押了大批法轮功学员。当局在</w:t>
      </w:r>
      <w:r>
        <w:rPr>
          <w:rFonts w:hint="eastAsia"/>
          <w:sz w:val="18"/>
          <w:szCs w:val="18"/>
          <w:lang w:eastAsia="zh-CN"/>
        </w:rPr>
        <w:t>1999</w:t>
      </w:r>
      <w:r>
        <w:rPr>
          <w:rFonts w:hint="eastAsia"/>
          <w:sz w:val="18"/>
          <w:szCs w:val="18"/>
          <w:lang w:eastAsia="zh-CN"/>
        </w:rPr>
        <w:t>年</w:t>
      </w:r>
      <w:r>
        <w:rPr>
          <w:rFonts w:hint="eastAsia"/>
          <w:sz w:val="18"/>
          <w:szCs w:val="18"/>
          <w:lang w:eastAsia="zh-CN"/>
        </w:rPr>
        <w:t>7</w:t>
      </w:r>
      <w:r>
        <w:rPr>
          <w:rFonts w:hint="eastAsia"/>
          <w:sz w:val="18"/>
          <w:szCs w:val="18"/>
          <w:lang w:eastAsia="zh-CN"/>
        </w:rPr>
        <w:t>月开始镇压法轮功后，不到一年的时间就有数千名学员被送到劳教所关押。</w:t>
      </w:r>
      <w:r w:rsidR="00BC1150" w:rsidRPr="00BC3998">
        <w:rPr>
          <w:rStyle w:val="EndnoteReference"/>
          <w:sz w:val="19"/>
          <w:szCs w:val="19"/>
        </w:rPr>
        <w:endnoteReference w:id="38"/>
      </w:r>
      <w:r>
        <w:rPr>
          <w:rFonts w:hint="eastAsia"/>
          <w:sz w:val="18"/>
          <w:szCs w:val="18"/>
          <w:lang w:eastAsia="zh-CN"/>
        </w:rPr>
        <w:t xml:space="preserve"> </w:t>
      </w:r>
      <w:r w:rsidRPr="00FB1479">
        <w:rPr>
          <w:rFonts w:hint="eastAsia"/>
          <w:sz w:val="19"/>
          <w:szCs w:val="19"/>
          <w:lang w:eastAsia="zh-CN"/>
        </w:rPr>
        <w:t>证据显示，法轮功学员平均来说至少占劳教所人员总数的三分之一，在有些劳教所甚至</w:t>
      </w:r>
      <w:r w:rsidR="00587C2A">
        <w:rPr>
          <w:rFonts w:hint="eastAsia"/>
          <w:sz w:val="19"/>
          <w:szCs w:val="19"/>
          <w:lang w:eastAsia="zh-CN"/>
        </w:rPr>
        <w:t>是</w:t>
      </w:r>
      <w:r w:rsidRPr="00FB1479">
        <w:rPr>
          <w:rFonts w:hint="eastAsia"/>
          <w:sz w:val="19"/>
          <w:szCs w:val="19"/>
          <w:lang w:eastAsia="zh-CN"/>
        </w:rPr>
        <w:t>百分之百。</w:t>
      </w:r>
      <w:r w:rsidR="00BC1150" w:rsidRPr="00FB1479">
        <w:rPr>
          <w:rStyle w:val="EndnoteReference"/>
          <w:sz w:val="18"/>
          <w:szCs w:val="18"/>
        </w:rPr>
        <w:endnoteReference w:id="39"/>
      </w:r>
    </w:p>
    <w:p w:rsidR="00BC1150" w:rsidRPr="00BF3577" w:rsidRDefault="00FB1479" w:rsidP="00233A36">
      <w:pPr>
        <w:pStyle w:val="AIBoxText"/>
        <w:jc w:val="both"/>
      </w:pPr>
      <w:r>
        <w:rPr>
          <w:rFonts w:hint="eastAsia"/>
          <w:sz w:val="18"/>
          <w:szCs w:val="18"/>
          <w:lang w:eastAsia="zh-CN"/>
        </w:rPr>
        <w:t>镇压</w:t>
      </w:r>
      <w:r w:rsidR="00064BCC">
        <w:rPr>
          <w:rFonts w:hint="eastAsia"/>
          <w:sz w:val="18"/>
          <w:szCs w:val="18"/>
          <w:lang w:eastAsia="zh-CN"/>
        </w:rPr>
        <w:t>活动由党和国家</w:t>
      </w:r>
      <w:proofErr w:type="gramStart"/>
      <w:r w:rsidR="00064BCC">
        <w:rPr>
          <w:rFonts w:hint="eastAsia"/>
          <w:sz w:val="18"/>
          <w:szCs w:val="18"/>
          <w:lang w:eastAsia="zh-CN"/>
        </w:rPr>
        <w:t>最</w:t>
      </w:r>
      <w:proofErr w:type="gramEnd"/>
      <w:r w:rsidR="00064BCC">
        <w:rPr>
          <w:rFonts w:hint="eastAsia"/>
          <w:sz w:val="18"/>
          <w:szCs w:val="18"/>
          <w:lang w:eastAsia="zh-CN"/>
        </w:rPr>
        <w:t>高层领导驱动，</w:t>
      </w:r>
      <w:r>
        <w:rPr>
          <w:rFonts w:hint="eastAsia"/>
          <w:sz w:val="18"/>
          <w:szCs w:val="18"/>
          <w:lang w:eastAsia="zh-CN"/>
        </w:rPr>
        <w:t>通过党和政府</w:t>
      </w:r>
      <w:proofErr w:type="gramStart"/>
      <w:r>
        <w:rPr>
          <w:rFonts w:hint="eastAsia"/>
          <w:sz w:val="18"/>
          <w:szCs w:val="18"/>
          <w:lang w:eastAsia="zh-CN"/>
        </w:rPr>
        <w:t>最</w:t>
      </w:r>
      <w:proofErr w:type="gramEnd"/>
      <w:r>
        <w:rPr>
          <w:rFonts w:hint="eastAsia"/>
          <w:sz w:val="18"/>
          <w:szCs w:val="18"/>
          <w:lang w:eastAsia="zh-CN"/>
        </w:rPr>
        <w:t>高层机关下达的一系列“通知”、“条例”、“决定”、“司法解释”、“指示”和“意见”</w:t>
      </w:r>
      <w:r w:rsidR="00064BCC">
        <w:rPr>
          <w:rFonts w:hint="eastAsia"/>
          <w:sz w:val="18"/>
          <w:szCs w:val="18"/>
          <w:lang w:eastAsia="zh-CN"/>
        </w:rPr>
        <w:t>实施</w:t>
      </w:r>
      <w:r>
        <w:rPr>
          <w:rFonts w:hint="eastAsia"/>
          <w:sz w:val="18"/>
          <w:szCs w:val="18"/>
          <w:lang w:eastAsia="zh-CN"/>
        </w:rPr>
        <w:t>。</w:t>
      </w:r>
      <w:r w:rsidR="00BC1150" w:rsidRPr="00BC3998">
        <w:rPr>
          <w:rStyle w:val="EndnoteReference"/>
          <w:sz w:val="18"/>
          <w:szCs w:val="18"/>
        </w:rPr>
        <w:endnoteReference w:id="40"/>
      </w:r>
      <w:r>
        <w:rPr>
          <w:rFonts w:hint="eastAsia"/>
          <w:sz w:val="18"/>
          <w:szCs w:val="18"/>
          <w:lang w:eastAsia="zh-CN"/>
        </w:rPr>
        <w:t xml:space="preserve"> </w:t>
      </w:r>
      <w:r>
        <w:rPr>
          <w:rFonts w:hint="eastAsia"/>
          <w:sz w:val="18"/>
          <w:szCs w:val="18"/>
          <w:lang w:eastAsia="zh-CN"/>
        </w:rPr>
        <w:t>党领导层还设立了一个专门的办公室，被称为“</w:t>
      </w:r>
      <w:r>
        <w:rPr>
          <w:rFonts w:hint="eastAsia"/>
          <w:sz w:val="18"/>
          <w:szCs w:val="18"/>
          <w:lang w:eastAsia="zh-CN"/>
        </w:rPr>
        <w:t>610</w:t>
      </w:r>
      <w:r>
        <w:rPr>
          <w:rFonts w:hint="eastAsia"/>
          <w:sz w:val="18"/>
          <w:szCs w:val="18"/>
          <w:lang w:eastAsia="zh-CN"/>
        </w:rPr>
        <w:t>办公室”，负责监督对法轮功和其他“邪教”的镇压，该机构从中央下至省和地方的党政机关都设有办公室。</w:t>
      </w:r>
      <w:r w:rsidR="00BC1150" w:rsidRPr="00BC3998">
        <w:rPr>
          <w:rStyle w:val="EndnoteReference"/>
          <w:sz w:val="18"/>
          <w:szCs w:val="18"/>
        </w:rPr>
        <w:endnoteReference w:id="41"/>
      </w:r>
    </w:p>
    <w:p w:rsidR="00BC1150" w:rsidRPr="00BF3577" w:rsidRDefault="00A314E0" w:rsidP="00233A36">
      <w:pPr>
        <w:pStyle w:val="AIBoxText"/>
        <w:jc w:val="both"/>
        <w:rPr>
          <w:sz w:val="16"/>
          <w:szCs w:val="16"/>
        </w:rPr>
      </w:pPr>
      <w:r>
        <w:rPr>
          <w:rFonts w:hint="eastAsia"/>
          <w:sz w:val="18"/>
          <w:szCs w:val="18"/>
          <w:lang w:eastAsia="zh-CN"/>
        </w:rPr>
        <w:t>政府政策</w:t>
      </w:r>
      <w:r w:rsidR="005E756D">
        <w:rPr>
          <w:rFonts w:hint="eastAsia"/>
          <w:sz w:val="18"/>
          <w:szCs w:val="18"/>
          <w:lang w:eastAsia="zh-CN"/>
        </w:rPr>
        <w:t>成为</w:t>
      </w:r>
      <w:r>
        <w:rPr>
          <w:rFonts w:hint="eastAsia"/>
          <w:sz w:val="18"/>
          <w:szCs w:val="18"/>
          <w:lang w:eastAsia="zh-CN"/>
        </w:rPr>
        <w:t>驱使法轮功</w:t>
      </w:r>
      <w:r w:rsidR="003E21FA">
        <w:rPr>
          <w:rFonts w:hint="eastAsia"/>
          <w:sz w:val="18"/>
          <w:szCs w:val="18"/>
          <w:lang w:eastAsia="zh-CN"/>
        </w:rPr>
        <w:t>学</w:t>
      </w:r>
      <w:r>
        <w:rPr>
          <w:rFonts w:hint="eastAsia"/>
          <w:sz w:val="18"/>
          <w:szCs w:val="18"/>
          <w:lang w:eastAsia="zh-CN"/>
        </w:rPr>
        <w:t>员遭</w:t>
      </w:r>
      <w:r w:rsidR="00624DAF">
        <w:rPr>
          <w:rFonts w:hint="eastAsia"/>
          <w:sz w:val="18"/>
          <w:szCs w:val="18"/>
          <w:lang w:eastAsia="zh-CN"/>
        </w:rPr>
        <w:t>受</w:t>
      </w:r>
      <w:r>
        <w:rPr>
          <w:rFonts w:hint="eastAsia"/>
          <w:sz w:val="18"/>
          <w:szCs w:val="18"/>
          <w:lang w:eastAsia="zh-CN"/>
        </w:rPr>
        <w:t>侵害行为的关键因素。</w:t>
      </w:r>
      <w:r w:rsidR="003575A6">
        <w:rPr>
          <w:rFonts w:hint="eastAsia"/>
          <w:sz w:val="18"/>
          <w:szCs w:val="18"/>
          <w:lang w:eastAsia="zh-CN"/>
        </w:rPr>
        <w:t>2013</w:t>
      </w:r>
      <w:r w:rsidR="003575A6">
        <w:rPr>
          <w:rFonts w:hint="eastAsia"/>
          <w:sz w:val="18"/>
          <w:szCs w:val="18"/>
          <w:lang w:eastAsia="zh-CN"/>
        </w:rPr>
        <w:t>年，中央政府发动了新一轮为期</w:t>
      </w:r>
      <w:r w:rsidR="003575A6">
        <w:rPr>
          <w:rFonts w:hint="eastAsia"/>
          <w:sz w:val="18"/>
          <w:szCs w:val="18"/>
          <w:lang w:eastAsia="zh-CN"/>
        </w:rPr>
        <w:t>3</w:t>
      </w:r>
      <w:r w:rsidR="003575A6">
        <w:rPr>
          <w:rFonts w:hint="eastAsia"/>
          <w:sz w:val="18"/>
          <w:szCs w:val="18"/>
          <w:lang w:eastAsia="zh-CN"/>
        </w:rPr>
        <w:t>年的运动，</w:t>
      </w:r>
      <w:r w:rsidR="003E21FA">
        <w:rPr>
          <w:rFonts w:hint="eastAsia"/>
          <w:sz w:val="18"/>
          <w:szCs w:val="18"/>
          <w:lang w:eastAsia="zh-CN"/>
        </w:rPr>
        <w:t>以</w:t>
      </w:r>
      <w:r w:rsidR="003575A6">
        <w:rPr>
          <w:rFonts w:hint="eastAsia"/>
          <w:sz w:val="18"/>
          <w:szCs w:val="18"/>
          <w:lang w:eastAsia="zh-CN"/>
        </w:rPr>
        <w:t>“教育转化”法轮功学员，而此前在</w:t>
      </w:r>
      <w:r w:rsidR="003575A6" w:rsidRPr="004041B9">
        <w:rPr>
          <w:sz w:val="18"/>
          <w:szCs w:val="18"/>
        </w:rPr>
        <w:t>2010</w:t>
      </w:r>
      <w:r w:rsidR="003E21FA">
        <w:rPr>
          <w:rFonts w:hint="eastAsia"/>
          <w:sz w:val="18"/>
          <w:szCs w:val="18"/>
          <w:lang w:eastAsia="zh-CN"/>
        </w:rPr>
        <w:t>至</w:t>
      </w:r>
      <w:r w:rsidR="003E21FA" w:rsidRPr="004041B9">
        <w:rPr>
          <w:sz w:val="18"/>
          <w:szCs w:val="18"/>
        </w:rPr>
        <w:t>20</w:t>
      </w:r>
      <w:r w:rsidR="003575A6" w:rsidRPr="004041B9">
        <w:rPr>
          <w:sz w:val="18"/>
          <w:szCs w:val="18"/>
        </w:rPr>
        <w:t>12</w:t>
      </w:r>
      <w:r w:rsidR="003575A6">
        <w:rPr>
          <w:rFonts w:hint="eastAsia"/>
          <w:sz w:val="18"/>
          <w:szCs w:val="18"/>
          <w:lang w:eastAsia="zh-CN"/>
        </w:rPr>
        <w:t>年之间，他们已对法轮功进行了一场</w:t>
      </w:r>
      <w:r w:rsidR="00D05D86">
        <w:rPr>
          <w:rFonts w:hint="eastAsia"/>
          <w:sz w:val="18"/>
          <w:szCs w:val="18"/>
          <w:lang w:eastAsia="zh-CN"/>
        </w:rPr>
        <w:t>历时</w:t>
      </w:r>
      <w:r w:rsidR="00D05D86">
        <w:rPr>
          <w:rFonts w:hint="eastAsia"/>
          <w:sz w:val="18"/>
          <w:szCs w:val="18"/>
          <w:lang w:eastAsia="zh-CN"/>
        </w:rPr>
        <w:t>3</w:t>
      </w:r>
      <w:r w:rsidR="00D05D86">
        <w:rPr>
          <w:rFonts w:hint="eastAsia"/>
          <w:sz w:val="18"/>
          <w:szCs w:val="18"/>
          <w:lang w:eastAsia="zh-CN"/>
        </w:rPr>
        <w:t>年</w:t>
      </w:r>
      <w:r w:rsidR="003575A6">
        <w:rPr>
          <w:rFonts w:hint="eastAsia"/>
          <w:sz w:val="18"/>
          <w:szCs w:val="18"/>
          <w:lang w:eastAsia="zh-CN"/>
        </w:rPr>
        <w:t>被称为“决战”的运动。</w:t>
      </w:r>
      <w:r w:rsidR="00BC1150" w:rsidRPr="00BC3998">
        <w:rPr>
          <w:rStyle w:val="EndnoteReference"/>
          <w:sz w:val="18"/>
          <w:szCs w:val="18"/>
        </w:rPr>
        <w:endnoteReference w:id="42"/>
      </w:r>
      <w:r w:rsidR="003575A6">
        <w:rPr>
          <w:rFonts w:hint="eastAsia"/>
          <w:sz w:val="18"/>
          <w:szCs w:val="18"/>
          <w:lang w:eastAsia="zh-CN"/>
        </w:rPr>
        <w:t xml:space="preserve"> </w:t>
      </w:r>
      <w:r w:rsidR="003575A6">
        <w:rPr>
          <w:rFonts w:hint="eastAsia"/>
          <w:sz w:val="18"/>
          <w:szCs w:val="18"/>
          <w:lang w:eastAsia="zh-CN"/>
        </w:rPr>
        <w:t>在这些运动期间，地方政府</w:t>
      </w:r>
      <w:r w:rsidR="00D864C7">
        <w:rPr>
          <w:rFonts w:hint="eastAsia"/>
          <w:sz w:val="18"/>
          <w:szCs w:val="18"/>
          <w:lang w:eastAsia="zh-CN"/>
        </w:rPr>
        <w:t>就</w:t>
      </w:r>
      <w:r w:rsidR="003575A6">
        <w:rPr>
          <w:rFonts w:hint="eastAsia"/>
          <w:sz w:val="18"/>
          <w:szCs w:val="18"/>
          <w:lang w:eastAsia="zh-CN"/>
        </w:rPr>
        <w:t>“转化顽固和执迷不悟成员”</w:t>
      </w:r>
      <w:r w:rsidR="00D864C7">
        <w:rPr>
          <w:rFonts w:hint="eastAsia"/>
          <w:sz w:val="18"/>
          <w:szCs w:val="18"/>
          <w:lang w:eastAsia="zh-CN"/>
        </w:rPr>
        <w:t>设定</w:t>
      </w:r>
      <w:r w:rsidR="003575A6">
        <w:rPr>
          <w:rFonts w:hint="eastAsia"/>
          <w:sz w:val="18"/>
          <w:szCs w:val="18"/>
          <w:lang w:eastAsia="zh-CN"/>
        </w:rPr>
        <w:t>具体数字目标，</w:t>
      </w:r>
      <w:r w:rsidR="00624DAF">
        <w:rPr>
          <w:rFonts w:hint="eastAsia"/>
          <w:sz w:val="18"/>
          <w:szCs w:val="18"/>
          <w:lang w:eastAsia="zh-CN"/>
        </w:rPr>
        <w:t>当中</w:t>
      </w:r>
      <w:r w:rsidR="003E0439">
        <w:rPr>
          <w:rFonts w:hint="eastAsia"/>
          <w:sz w:val="18"/>
          <w:szCs w:val="18"/>
          <w:lang w:eastAsia="zh-CN"/>
        </w:rPr>
        <w:t>包括</w:t>
      </w:r>
      <w:r w:rsidR="003575A6">
        <w:rPr>
          <w:rFonts w:hint="eastAsia"/>
          <w:sz w:val="18"/>
          <w:szCs w:val="18"/>
          <w:lang w:eastAsia="zh-CN"/>
        </w:rPr>
        <w:t>在运动结束时百分之百地“转化”当地的法轮功学员，并</w:t>
      </w:r>
      <w:r w:rsidR="006464AC">
        <w:rPr>
          <w:rFonts w:hint="eastAsia"/>
          <w:sz w:val="18"/>
          <w:szCs w:val="18"/>
          <w:lang w:eastAsia="zh-CN"/>
        </w:rPr>
        <w:t>在一些个案中</w:t>
      </w:r>
      <w:r w:rsidR="003575A6">
        <w:rPr>
          <w:rFonts w:hint="eastAsia"/>
          <w:sz w:val="18"/>
          <w:szCs w:val="18"/>
          <w:lang w:eastAsia="zh-CN"/>
        </w:rPr>
        <w:t>将“反复率”（即学员“转化后的反复”</w:t>
      </w:r>
      <w:r w:rsidR="00624DAF">
        <w:rPr>
          <w:rFonts w:hint="eastAsia"/>
          <w:sz w:val="18"/>
          <w:szCs w:val="18"/>
          <w:lang w:eastAsia="zh-CN"/>
        </w:rPr>
        <w:t>现象</w:t>
      </w:r>
      <w:r w:rsidR="003575A6">
        <w:rPr>
          <w:rFonts w:hint="eastAsia"/>
          <w:sz w:val="18"/>
          <w:szCs w:val="18"/>
          <w:lang w:eastAsia="zh-CN"/>
        </w:rPr>
        <w:t>）</w:t>
      </w:r>
      <w:r w:rsidR="006464AC">
        <w:rPr>
          <w:rFonts w:hint="eastAsia"/>
          <w:sz w:val="18"/>
          <w:szCs w:val="18"/>
          <w:lang w:eastAsia="zh-CN"/>
        </w:rPr>
        <w:t>维持</w:t>
      </w:r>
      <w:r w:rsidR="00072BA9">
        <w:rPr>
          <w:rFonts w:hint="eastAsia"/>
          <w:sz w:val="18"/>
          <w:szCs w:val="18"/>
          <w:lang w:eastAsia="zh-CN"/>
        </w:rPr>
        <w:t>在</w:t>
      </w:r>
      <w:r w:rsidR="006464AC">
        <w:rPr>
          <w:sz w:val="18"/>
          <w:szCs w:val="18"/>
        </w:rPr>
        <w:t>2-3%</w:t>
      </w:r>
      <w:r w:rsidR="003575A6">
        <w:rPr>
          <w:rFonts w:hint="eastAsia"/>
          <w:sz w:val="18"/>
          <w:szCs w:val="18"/>
          <w:lang w:eastAsia="zh-CN"/>
        </w:rPr>
        <w:t>的水平。</w:t>
      </w:r>
      <w:r w:rsidR="00BC1150" w:rsidRPr="00BC3998">
        <w:rPr>
          <w:rStyle w:val="EndnoteReference"/>
          <w:sz w:val="18"/>
          <w:szCs w:val="18"/>
        </w:rPr>
        <w:endnoteReference w:id="43"/>
      </w:r>
    </w:p>
    <w:p w:rsidR="00BC1150" w:rsidRPr="00BC3998" w:rsidRDefault="003575A6" w:rsidP="00233A36">
      <w:pPr>
        <w:pStyle w:val="AIBoxText"/>
        <w:jc w:val="both"/>
        <w:rPr>
          <w:sz w:val="19"/>
          <w:szCs w:val="19"/>
        </w:rPr>
      </w:pPr>
      <w:r>
        <w:rPr>
          <w:rFonts w:hint="eastAsia"/>
          <w:sz w:val="18"/>
          <w:szCs w:val="18"/>
          <w:lang w:eastAsia="zh-CN"/>
        </w:rPr>
        <w:t>对于地方党政官员、警察和公安人员、劳教所所长和工作人员、监狱长和</w:t>
      </w:r>
      <w:r w:rsidR="008178DD">
        <w:rPr>
          <w:rFonts w:hint="eastAsia"/>
          <w:sz w:val="18"/>
          <w:szCs w:val="18"/>
          <w:lang w:eastAsia="zh-CN"/>
        </w:rPr>
        <w:t>其他</w:t>
      </w:r>
      <w:r>
        <w:rPr>
          <w:rFonts w:hint="eastAsia"/>
          <w:sz w:val="18"/>
          <w:szCs w:val="18"/>
          <w:lang w:eastAsia="zh-CN"/>
        </w:rPr>
        <w:t>相关人员的仕途来说，那些表现出色的人会得到丰厚的奖赏和提升，而表现不佳的人则可能被降职。</w:t>
      </w:r>
      <w:r w:rsidR="00BC1150" w:rsidRPr="00BC3998">
        <w:rPr>
          <w:sz w:val="19"/>
          <w:szCs w:val="19"/>
        </w:rPr>
        <w:t xml:space="preserve"> </w:t>
      </w:r>
    </w:p>
    <w:p w:rsidR="00BC1150" w:rsidRPr="00BC3998" w:rsidRDefault="006811E4" w:rsidP="00233A36">
      <w:pPr>
        <w:pStyle w:val="AIBoxText"/>
        <w:jc w:val="both"/>
        <w:rPr>
          <w:sz w:val="19"/>
          <w:szCs w:val="19"/>
        </w:rPr>
      </w:pPr>
      <w:r>
        <w:rPr>
          <w:rFonts w:hint="eastAsia"/>
          <w:sz w:val="18"/>
          <w:szCs w:val="18"/>
          <w:lang w:eastAsia="zh-CN"/>
        </w:rPr>
        <w:t>政府镇压法轮功的运动需要动用数万名人员，这些人本可以</w:t>
      </w:r>
      <w:r w:rsidR="001F459A">
        <w:rPr>
          <w:rFonts w:hint="eastAsia"/>
          <w:sz w:val="18"/>
          <w:szCs w:val="18"/>
          <w:lang w:eastAsia="zh-CN"/>
        </w:rPr>
        <w:t>从事遏止罪案</w:t>
      </w:r>
      <w:r>
        <w:rPr>
          <w:rFonts w:hint="eastAsia"/>
          <w:sz w:val="18"/>
          <w:szCs w:val="18"/>
          <w:lang w:eastAsia="zh-CN"/>
        </w:rPr>
        <w:t>的工作，但现在</w:t>
      </w:r>
      <w:r w:rsidR="00AE45E4">
        <w:rPr>
          <w:rFonts w:hint="eastAsia"/>
          <w:sz w:val="18"/>
          <w:szCs w:val="18"/>
          <w:lang w:eastAsia="zh-CN"/>
        </w:rPr>
        <w:t>却</w:t>
      </w:r>
      <w:r>
        <w:rPr>
          <w:rFonts w:hint="eastAsia"/>
          <w:sz w:val="18"/>
          <w:szCs w:val="18"/>
          <w:lang w:eastAsia="zh-CN"/>
        </w:rPr>
        <w:t>不仅监视而且控制中国公民的思想和信仰。</w:t>
      </w:r>
      <w:r w:rsidR="00BC1150" w:rsidRPr="00BC3998">
        <w:rPr>
          <w:sz w:val="19"/>
          <w:szCs w:val="19"/>
        </w:rPr>
        <w:t xml:space="preserve"> </w:t>
      </w:r>
    </w:p>
    <w:p w:rsidR="00BC1150" w:rsidRPr="00337E79" w:rsidRDefault="006811E4" w:rsidP="008F772B">
      <w:pPr>
        <w:pStyle w:val="Heading2"/>
      </w:pPr>
      <w:bookmarkStart w:id="12" w:name="_Toc373487217"/>
      <w:r>
        <w:rPr>
          <w:rFonts w:ascii="Amnesty Trade Gothic" w:hAnsi="Amnesty Trade Gothic" w:hint="eastAsia"/>
          <w:lang w:eastAsia="zh-CN"/>
        </w:rPr>
        <w:lastRenderedPageBreak/>
        <w:t>因为替家人申诉而遭处罚</w:t>
      </w:r>
      <w:bookmarkEnd w:id="12"/>
    </w:p>
    <w:p w:rsidR="00BC1150" w:rsidRPr="00327DC2" w:rsidRDefault="006811E4" w:rsidP="0087401D">
      <w:pPr>
        <w:pStyle w:val="BodyText"/>
        <w:jc w:val="both"/>
      </w:pPr>
      <w:r>
        <w:rPr>
          <w:rFonts w:ascii="SimSun" w:eastAsia="SimSun" w:hAnsi="SimSun" w:hint="eastAsia"/>
          <w:b/>
          <w:lang w:eastAsia="zh-CN"/>
        </w:rPr>
        <w:t>李珊珊</w:t>
      </w:r>
      <w:r w:rsidRPr="000A0D7F">
        <w:rPr>
          <w:rFonts w:ascii="SimSun" w:eastAsia="SimSun" w:hAnsi="SimSun" w:hint="eastAsia"/>
          <w:lang w:eastAsia="zh-CN"/>
        </w:rPr>
        <w:t>因为为</w:t>
      </w:r>
      <w:r>
        <w:rPr>
          <w:rFonts w:ascii="SimSun" w:eastAsia="SimSun" w:hAnsi="SimSun" w:hint="eastAsia"/>
          <w:lang w:eastAsia="zh-CN"/>
        </w:rPr>
        <w:t>丈夫</w:t>
      </w:r>
      <w:r w:rsidRPr="000A0D7F">
        <w:rPr>
          <w:rFonts w:ascii="SimSun" w:eastAsia="SimSun" w:hAnsi="SimSun" w:hint="eastAsia"/>
          <w:b/>
          <w:lang w:eastAsia="zh-CN"/>
        </w:rPr>
        <w:t>周向阳</w:t>
      </w:r>
      <w:r>
        <w:rPr>
          <w:rFonts w:ascii="SimSun" w:eastAsia="SimSun" w:hAnsi="SimSun" w:hint="eastAsia"/>
          <w:lang w:eastAsia="zh-CN"/>
        </w:rPr>
        <w:t>申诉而两次被处以劳教。周向阳以前是</w:t>
      </w:r>
      <w:r w:rsidRPr="000A0D7F">
        <w:rPr>
          <w:rFonts w:ascii="SimSun" w:eastAsia="SimSun" w:hAnsi="SimSun" w:hint="eastAsia"/>
          <w:lang w:eastAsia="zh-CN"/>
        </w:rPr>
        <w:t>天津第三勘探设计院工程师</w:t>
      </w:r>
      <w:r>
        <w:rPr>
          <w:rFonts w:ascii="SimSun" w:eastAsia="SimSun" w:hAnsi="SimSun" w:hint="eastAsia"/>
          <w:lang w:eastAsia="zh-CN"/>
        </w:rPr>
        <w:t>，他在</w:t>
      </w:r>
      <w:r w:rsidRPr="00283C89">
        <w:rPr>
          <w:rFonts w:eastAsia="SimSun"/>
          <w:lang w:eastAsia="zh-CN"/>
        </w:rPr>
        <w:t>1999</w:t>
      </w:r>
      <w:r>
        <w:rPr>
          <w:rFonts w:ascii="SimSun" w:eastAsia="SimSun" w:hAnsi="SimSun" w:hint="eastAsia"/>
          <w:lang w:eastAsia="zh-CN"/>
        </w:rPr>
        <w:t>年首次被处以</w:t>
      </w:r>
      <w:r w:rsidRPr="002E3F41">
        <w:rPr>
          <w:rFonts w:eastAsia="SimSun"/>
          <w:lang w:eastAsia="zh-CN"/>
        </w:rPr>
        <w:t>1</w:t>
      </w:r>
      <w:r>
        <w:rPr>
          <w:rFonts w:ascii="SimSun" w:eastAsia="SimSun" w:hAnsi="SimSun" w:hint="eastAsia"/>
          <w:lang w:eastAsia="zh-CN"/>
        </w:rPr>
        <w:t>年半的劳教。</w:t>
      </w:r>
      <w:r w:rsidR="00BC1150" w:rsidRPr="00D518D9">
        <w:rPr>
          <w:rStyle w:val="EndnoteReference"/>
        </w:rPr>
        <w:endnoteReference w:id="44"/>
      </w:r>
      <w:r>
        <w:rPr>
          <w:rFonts w:ascii="SimSun" w:eastAsia="SimSun" w:hAnsi="SimSun" w:hint="eastAsia"/>
          <w:lang w:eastAsia="zh-CN"/>
        </w:rPr>
        <w:t xml:space="preserve"> 在劳教所，他因为拒绝放弃其信仰而遭受酷刑，他的劳教期也被延长一年。</w:t>
      </w:r>
      <w:r w:rsidRPr="00283C89">
        <w:rPr>
          <w:rFonts w:eastAsia="SimSun"/>
          <w:lang w:eastAsia="zh-CN"/>
        </w:rPr>
        <w:t>2003</w:t>
      </w:r>
      <w:r>
        <w:rPr>
          <w:rFonts w:ascii="SimSun" w:eastAsia="SimSun" w:hAnsi="SimSun" w:hint="eastAsia"/>
          <w:lang w:eastAsia="zh-CN"/>
        </w:rPr>
        <w:t>年，李珊珊和周向阳在他被解除劳教后第一次见面。在周向阳于</w:t>
      </w:r>
      <w:r w:rsidRPr="00283C89">
        <w:rPr>
          <w:rFonts w:eastAsia="SimSun"/>
          <w:lang w:eastAsia="zh-CN"/>
        </w:rPr>
        <w:t>2003</w:t>
      </w:r>
      <w:r>
        <w:rPr>
          <w:rFonts w:ascii="SimSun" w:eastAsia="SimSun" w:hAnsi="SimSun" w:hint="eastAsia"/>
          <w:lang w:eastAsia="zh-CN"/>
        </w:rPr>
        <w:t>年</w:t>
      </w:r>
      <w:r w:rsidRPr="00283C89">
        <w:rPr>
          <w:rFonts w:eastAsia="SimSun"/>
          <w:lang w:eastAsia="zh-CN"/>
        </w:rPr>
        <w:t>5</w:t>
      </w:r>
      <w:r>
        <w:rPr>
          <w:rFonts w:ascii="SimSun" w:eastAsia="SimSun" w:hAnsi="SimSun" w:hint="eastAsia"/>
          <w:lang w:eastAsia="zh-CN"/>
        </w:rPr>
        <w:t>月再次被捕前，他们一共只见过三次面。周向阳因在街上与人谈论法轮功而被判处</w:t>
      </w:r>
      <w:r w:rsidRPr="00283C89">
        <w:rPr>
          <w:rFonts w:eastAsia="SimSun"/>
          <w:lang w:eastAsia="zh-CN"/>
        </w:rPr>
        <w:t>9</w:t>
      </w:r>
      <w:r>
        <w:rPr>
          <w:rFonts w:ascii="SimSun" w:eastAsia="SimSun" w:hAnsi="SimSun" w:hint="eastAsia"/>
          <w:lang w:eastAsia="zh-CN"/>
        </w:rPr>
        <w:t>年徒刑，李珊珊试图探监但遭拒绝，理由为她不是亲属。她向监狱工作人员申请与周向阳结婚</w:t>
      </w:r>
      <w:r w:rsidR="00D44AC0">
        <w:rPr>
          <w:rFonts w:ascii="SimSun" w:eastAsia="SimSun" w:hAnsi="SimSun" w:hint="eastAsia"/>
          <w:lang w:eastAsia="zh-CN"/>
        </w:rPr>
        <w:t>，</w:t>
      </w:r>
      <w:r>
        <w:rPr>
          <w:rFonts w:ascii="SimSun" w:eastAsia="SimSun" w:hAnsi="SimSun" w:hint="eastAsia"/>
          <w:lang w:eastAsia="zh-CN"/>
        </w:rPr>
        <w:t>李珊珊说：“</w:t>
      </w:r>
      <w:r w:rsidRPr="00D073FA">
        <w:rPr>
          <w:rFonts w:ascii="SimSun" w:eastAsia="SimSun" w:hAnsi="SimSun" w:hint="eastAsia"/>
          <w:lang w:eastAsia="zh-CN"/>
        </w:rPr>
        <w:t>这个举动震惊了监狱，也</w:t>
      </w:r>
      <w:r>
        <w:rPr>
          <w:rFonts w:ascii="SimSun" w:eastAsia="SimSun" w:hAnsi="SimSun" w:hint="eastAsia"/>
          <w:lang w:eastAsia="zh-CN"/>
        </w:rPr>
        <w:t>震动了那些冷漠的人心。法轮功被</w:t>
      </w:r>
      <w:r w:rsidRPr="00D073FA">
        <w:rPr>
          <w:rFonts w:ascii="SimSun" w:eastAsia="SimSun" w:hAnsi="SimSun" w:hint="eastAsia"/>
          <w:lang w:eastAsia="zh-CN"/>
        </w:rPr>
        <w:t>迫害以来很多家庭被迫拆散，监狱接到的只是离婚申请，到监狱里申请结婚的还没有一例</w:t>
      </w:r>
      <w:r>
        <w:rPr>
          <w:rFonts w:ascii="SimSun" w:eastAsia="SimSun" w:hAnsi="SimSun" w:hint="eastAsia"/>
          <w:lang w:eastAsia="zh-CN"/>
        </w:rPr>
        <w:t>。”</w:t>
      </w:r>
      <w:r w:rsidRPr="00327DC2">
        <w:t xml:space="preserve"> </w:t>
      </w:r>
      <w:r w:rsidR="00BC1150">
        <w:rPr>
          <w:rStyle w:val="EndnoteReference"/>
        </w:rPr>
        <w:endnoteReference w:id="45"/>
      </w:r>
    </w:p>
    <w:p w:rsidR="00BC1150" w:rsidRPr="00630776" w:rsidRDefault="006811E4" w:rsidP="0087401D">
      <w:pPr>
        <w:pStyle w:val="BodyText"/>
        <w:jc w:val="both"/>
      </w:pPr>
      <w:r>
        <w:rPr>
          <w:rFonts w:ascii="SimSun" w:eastAsia="SimSun" w:hAnsi="SimSun" w:hint="eastAsia"/>
          <w:lang w:eastAsia="zh-CN"/>
        </w:rPr>
        <w:t>多</w:t>
      </w:r>
      <w:r w:rsidR="007D5B19">
        <w:rPr>
          <w:rFonts w:ascii="SimSun" w:eastAsia="SimSun" w:hAnsi="SimSun" w:hint="eastAsia"/>
          <w:lang w:eastAsia="zh-CN"/>
        </w:rPr>
        <w:t>个</w:t>
      </w:r>
      <w:r>
        <w:rPr>
          <w:rFonts w:ascii="SimSun" w:eastAsia="SimSun" w:hAnsi="SimSun" w:hint="eastAsia"/>
          <w:lang w:eastAsia="zh-CN"/>
        </w:rPr>
        <w:t>月后，监狱最终同意了她的申请。她虽然成为周向阳的未婚妻，但监狱仍</w:t>
      </w:r>
      <w:r w:rsidR="00E24397">
        <w:rPr>
          <w:rFonts w:ascii="SimSun" w:eastAsia="SimSun" w:hAnsi="SimSun" w:hint="eastAsia"/>
          <w:lang w:eastAsia="zh-CN"/>
        </w:rPr>
        <w:t>令</w:t>
      </w:r>
      <w:r>
        <w:rPr>
          <w:rFonts w:ascii="SimSun" w:eastAsia="SimSun" w:hAnsi="SimSun" w:hint="eastAsia"/>
          <w:lang w:eastAsia="zh-CN"/>
        </w:rPr>
        <w:t>她难以探望周向阳。在随后的几年中，李珊珊继续向当局申诉，要求释放周向阳，并帮助他递交关于在被拘期间遭受酷刑的申诉信。</w:t>
      </w:r>
      <w:r w:rsidRPr="00283C89">
        <w:rPr>
          <w:rFonts w:eastAsia="SimSun"/>
          <w:lang w:eastAsia="zh-CN"/>
        </w:rPr>
        <w:t>2005</w:t>
      </w:r>
      <w:r>
        <w:rPr>
          <w:rFonts w:ascii="SimSun" w:eastAsia="SimSun" w:hAnsi="SimSun" w:hint="eastAsia"/>
          <w:lang w:eastAsia="zh-CN"/>
        </w:rPr>
        <w:t>年</w:t>
      </w:r>
      <w:r w:rsidRPr="00283C89">
        <w:rPr>
          <w:rFonts w:eastAsia="SimSun"/>
          <w:lang w:eastAsia="zh-CN"/>
        </w:rPr>
        <w:t>1</w:t>
      </w:r>
      <w:r>
        <w:rPr>
          <w:rFonts w:ascii="SimSun" w:eastAsia="SimSun" w:hAnsi="SimSun" w:hint="eastAsia"/>
          <w:lang w:eastAsia="zh-CN"/>
        </w:rPr>
        <w:t>月，一名监狱官员在电话中警告她“保护好自己”，她受到国保人员的威胁，并开始遭到跟踪。</w:t>
      </w:r>
      <w:r w:rsidRPr="00283C89">
        <w:rPr>
          <w:rFonts w:eastAsia="SimSun"/>
          <w:lang w:eastAsia="zh-CN"/>
        </w:rPr>
        <w:t>2005</w:t>
      </w:r>
      <w:r>
        <w:rPr>
          <w:rFonts w:ascii="SimSun" w:eastAsia="SimSun" w:hAnsi="SimSun" w:hint="eastAsia"/>
          <w:lang w:eastAsia="zh-CN"/>
        </w:rPr>
        <w:t>年</w:t>
      </w:r>
      <w:r w:rsidRPr="00283C89">
        <w:rPr>
          <w:rFonts w:eastAsia="SimSun"/>
          <w:lang w:eastAsia="zh-CN"/>
        </w:rPr>
        <w:t>4</w:t>
      </w:r>
      <w:r>
        <w:rPr>
          <w:rFonts w:ascii="SimSun" w:eastAsia="SimSun" w:hAnsi="SimSun" w:hint="eastAsia"/>
          <w:lang w:eastAsia="zh-CN"/>
        </w:rPr>
        <w:t>月，她自己也被处以</w:t>
      </w:r>
      <w:r w:rsidRPr="00283C89">
        <w:rPr>
          <w:rFonts w:eastAsia="SimSun"/>
          <w:lang w:eastAsia="zh-CN"/>
        </w:rPr>
        <w:t>15</w:t>
      </w:r>
      <w:r>
        <w:rPr>
          <w:rFonts w:ascii="SimSun" w:eastAsia="SimSun" w:hAnsi="SimSun" w:hint="eastAsia"/>
          <w:lang w:eastAsia="zh-CN"/>
        </w:rPr>
        <w:t>个月的劳教。</w:t>
      </w:r>
      <w:r w:rsidR="00BC1150">
        <w:rPr>
          <w:rStyle w:val="EndnoteReference"/>
        </w:rPr>
        <w:endnoteReference w:id="46"/>
      </w:r>
    </w:p>
    <w:p w:rsidR="00BC1150" w:rsidRPr="00630776" w:rsidRDefault="006811E4" w:rsidP="0087401D">
      <w:pPr>
        <w:pStyle w:val="BodyText"/>
        <w:jc w:val="both"/>
      </w:pPr>
      <w:r>
        <w:rPr>
          <w:rFonts w:ascii="SimSun" w:eastAsia="SimSun" w:hAnsi="SimSun" w:hint="eastAsia"/>
          <w:lang w:eastAsia="zh-CN"/>
        </w:rPr>
        <w:t>在</w:t>
      </w:r>
      <w:r w:rsidRPr="00283C89">
        <w:rPr>
          <w:rFonts w:eastAsia="SimSun"/>
          <w:lang w:eastAsia="zh-CN"/>
        </w:rPr>
        <w:t>2006</w:t>
      </w:r>
      <w:r>
        <w:rPr>
          <w:rFonts w:ascii="SimSun" w:eastAsia="SimSun" w:hAnsi="SimSun" w:hint="eastAsia"/>
          <w:lang w:eastAsia="zh-CN"/>
        </w:rPr>
        <w:t>年被解除劳教后，李珊珊继续为仍在狱中遭受酷刑的周向阳申诉。周向阳进行了一年的绝食，并两次被送到医院，此后在</w:t>
      </w:r>
      <w:r w:rsidRPr="00283C89">
        <w:rPr>
          <w:rFonts w:eastAsia="SimSun"/>
          <w:lang w:eastAsia="zh-CN"/>
        </w:rPr>
        <w:t>2009</w:t>
      </w:r>
      <w:r>
        <w:rPr>
          <w:rFonts w:ascii="SimSun" w:eastAsia="SimSun" w:hAnsi="SimSun" w:hint="eastAsia"/>
          <w:lang w:eastAsia="zh-CN"/>
        </w:rPr>
        <w:t>年</w:t>
      </w:r>
      <w:r w:rsidRPr="00283C89">
        <w:rPr>
          <w:rFonts w:eastAsia="SimSun"/>
          <w:lang w:eastAsia="zh-CN"/>
        </w:rPr>
        <w:t>7</w:t>
      </w:r>
      <w:r>
        <w:rPr>
          <w:rFonts w:ascii="SimSun" w:eastAsia="SimSun" w:hAnsi="SimSun" w:hint="eastAsia"/>
          <w:lang w:eastAsia="zh-CN"/>
        </w:rPr>
        <w:t>月</w:t>
      </w:r>
      <w:r w:rsidRPr="00283C89">
        <w:rPr>
          <w:rFonts w:eastAsia="SimSun"/>
          <w:lang w:eastAsia="zh-CN"/>
        </w:rPr>
        <w:t>28</w:t>
      </w:r>
      <w:r>
        <w:rPr>
          <w:rFonts w:ascii="SimSun" w:eastAsia="SimSun" w:hAnsi="SimSun" w:hint="eastAsia"/>
          <w:lang w:eastAsia="zh-CN"/>
        </w:rPr>
        <w:t>日获得保外就医。李珊珊和周向阳终于能够结婚，并慢慢地恢复正常生活。由于周向阳被解除了工程师职务，而且无法以工程师的身份受聘于任何地方，夫妇俩人在一家大型超市经营一个小摊位，从而能够获得微薄但稳定的收入。</w:t>
      </w:r>
      <w:r w:rsidR="00BC1150">
        <w:t xml:space="preserve"> </w:t>
      </w:r>
    </w:p>
    <w:p w:rsidR="00BC1150" w:rsidRDefault="00C8039A" w:rsidP="0087401D">
      <w:pPr>
        <w:pStyle w:val="BodyText"/>
        <w:jc w:val="both"/>
        <w:rPr>
          <w:rFonts w:eastAsia="SimSun"/>
          <w:lang w:eastAsia="zh-CN"/>
        </w:rPr>
      </w:pPr>
      <w:r>
        <w:rPr>
          <w:rFonts w:hint="eastAsia"/>
          <w:lang w:eastAsia="zh-CN"/>
        </w:rPr>
        <w:t>但在</w:t>
      </w:r>
      <w:r>
        <w:rPr>
          <w:rFonts w:hint="eastAsia"/>
          <w:lang w:eastAsia="zh-CN"/>
        </w:rPr>
        <w:t>2011</w:t>
      </w:r>
      <w:r>
        <w:rPr>
          <w:rFonts w:hint="eastAsia"/>
          <w:lang w:eastAsia="zh-CN"/>
        </w:rPr>
        <w:t>年</w:t>
      </w:r>
      <w:r>
        <w:rPr>
          <w:rFonts w:hint="eastAsia"/>
          <w:lang w:eastAsia="zh-CN"/>
        </w:rPr>
        <w:t>3</w:t>
      </w:r>
      <w:r>
        <w:rPr>
          <w:rFonts w:hint="eastAsia"/>
          <w:lang w:eastAsia="zh-CN"/>
        </w:rPr>
        <w:t>月</w:t>
      </w:r>
      <w:r>
        <w:rPr>
          <w:rFonts w:hint="eastAsia"/>
          <w:lang w:eastAsia="zh-CN"/>
        </w:rPr>
        <w:t>5</w:t>
      </w:r>
      <w:r>
        <w:rPr>
          <w:rFonts w:hint="eastAsia"/>
          <w:lang w:eastAsia="zh-CN"/>
        </w:rPr>
        <w:t>日，国保人员上门抄家，没收了他们的法轮功印刷品，并取走了</w:t>
      </w:r>
      <w:r>
        <w:t>1</w:t>
      </w:r>
      <w:r>
        <w:rPr>
          <w:rFonts w:hint="eastAsia"/>
          <w:lang w:eastAsia="zh-CN"/>
        </w:rPr>
        <w:t>万</w:t>
      </w:r>
      <w:r w:rsidRPr="00327DC2">
        <w:t>3</w:t>
      </w:r>
      <w:r>
        <w:rPr>
          <w:rFonts w:hint="eastAsia"/>
          <w:lang w:eastAsia="zh-CN"/>
        </w:rPr>
        <w:t>千元</w:t>
      </w:r>
      <w:r w:rsidR="0034088E">
        <w:rPr>
          <w:rFonts w:hint="eastAsia"/>
          <w:lang w:eastAsia="zh-CN"/>
        </w:rPr>
        <w:t>（约合</w:t>
      </w:r>
      <w:r w:rsidR="0034088E">
        <w:t>2,130</w:t>
      </w:r>
      <w:r w:rsidR="0034088E">
        <w:rPr>
          <w:rFonts w:hint="eastAsia"/>
          <w:lang w:eastAsia="zh-CN"/>
        </w:rPr>
        <w:t>美元）</w:t>
      </w:r>
      <w:r>
        <w:rPr>
          <w:rFonts w:hint="eastAsia"/>
          <w:lang w:eastAsia="zh-CN"/>
        </w:rPr>
        <w:t>的现金和价值</w:t>
      </w:r>
      <w:r>
        <w:rPr>
          <w:rFonts w:hint="eastAsia"/>
          <w:lang w:eastAsia="zh-CN"/>
        </w:rPr>
        <w:t>1</w:t>
      </w:r>
      <w:r>
        <w:rPr>
          <w:rFonts w:hint="eastAsia"/>
          <w:lang w:eastAsia="zh-CN"/>
        </w:rPr>
        <w:t>万元的财物，周向阳再度入狱，可能是因为他在保外就医后尚未服满原先被判的</w:t>
      </w:r>
      <w:r>
        <w:rPr>
          <w:rFonts w:hint="eastAsia"/>
          <w:lang w:eastAsia="zh-CN"/>
        </w:rPr>
        <w:t>9</w:t>
      </w:r>
      <w:r>
        <w:rPr>
          <w:rFonts w:hint="eastAsia"/>
          <w:lang w:eastAsia="zh-CN"/>
        </w:rPr>
        <w:t>年徒刑。</w:t>
      </w:r>
      <w:r w:rsidR="00BC1150">
        <w:rPr>
          <w:rStyle w:val="EndnoteReference"/>
        </w:rPr>
        <w:endnoteReference w:id="47"/>
      </w:r>
      <w:r w:rsidR="00BC1150">
        <w:t xml:space="preserve"> </w:t>
      </w:r>
      <w:r>
        <w:rPr>
          <w:rFonts w:hint="eastAsia"/>
          <w:lang w:eastAsia="zh-CN"/>
        </w:rPr>
        <w:t>2011</w:t>
      </w:r>
      <w:r>
        <w:rPr>
          <w:rFonts w:hint="eastAsia"/>
          <w:lang w:eastAsia="zh-CN"/>
        </w:rPr>
        <w:t>年</w:t>
      </w:r>
      <w:r>
        <w:rPr>
          <w:rFonts w:hint="eastAsia"/>
          <w:lang w:eastAsia="zh-CN"/>
        </w:rPr>
        <w:t>6</w:t>
      </w:r>
      <w:r>
        <w:rPr>
          <w:rFonts w:hint="eastAsia"/>
          <w:lang w:eastAsia="zh-CN"/>
        </w:rPr>
        <w:t>月</w:t>
      </w:r>
      <w:r>
        <w:rPr>
          <w:rFonts w:hint="eastAsia"/>
          <w:lang w:eastAsia="zh-CN"/>
        </w:rPr>
        <w:t>26</w:t>
      </w:r>
      <w:r>
        <w:rPr>
          <w:rFonts w:hint="eastAsia"/>
          <w:lang w:eastAsia="zh-CN"/>
        </w:rPr>
        <w:t>日，</w:t>
      </w:r>
      <w:r w:rsidRPr="00EB2F2B">
        <w:rPr>
          <w:rFonts w:hint="eastAsia"/>
          <w:szCs w:val="18"/>
          <w:lang w:eastAsia="zh-CN"/>
        </w:rPr>
        <w:t>李珊珊在海外网站上</w:t>
      </w:r>
      <w:proofErr w:type="spellStart"/>
      <w:r w:rsidRPr="00EB2F2B">
        <w:rPr>
          <w:rFonts w:ascii="LiberationSans-Regular" w:hAnsi="LiberationSans-Regular" w:cs="LiberationSans-Regular" w:hint="eastAsia"/>
          <w:szCs w:val="18"/>
        </w:rPr>
        <w:t>发表了题为</w:t>
      </w:r>
      <w:r>
        <w:rPr>
          <w:rFonts w:ascii="LiberationSans-Regular" w:hAnsi="LiberationSans-Regular" w:cs="LiberationSans-Regular" w:hint="eastAsia"/>
          <w:szCs w:val="18"/>
        </w:rPr>
        <w:t>《一对年轻人的苦难经历：七年等待，九年冤狱》的公开信</w:t>
      </w:r>
      <w:proofErr w:type="spellEnd"/>
      <w:r w:rsidR="006734A0">
        <w:rPr>
          <w:rFonts w:ascii="LiberationSans-Regular" w:hAnsi="LiberationSans-Regular" w:cs="LiberationSans-Regular" w:hint="eastAsia"/>
          <w:szCs w:val="18"/>
          <w:lang w:eastAsia="zh-CN"/>
        </w:rPr>
        <w:t>，</w:t>
      </w:r>
      <w:proofErr w:type="spellStart"/>
      <w:r>
        <w:rPr>
          <w:rFonts w:ascii="LiberationSans-Regular" w:hAnsi="LiberationSans-Regular" w:cs="LiberationSans-Regular" w:hint="eastAsia"/>
          <w:szCs w:val="18"/>
        </w:rPr>
        <w:t>她称这</w:t>
      </w:r>
      <w:r w:rsidRPr="00EB2F2B">
        <w:rPr>
          <w:rFonts w:ascii="LiberationSans-Regular" w:hAnsi="LiberationSans-Regular" w:cs="LiberationSans-Regular" w:hint="eastAsia"/>
          <w:szCs w:val="18"/>
        </w:rPr>
        <w:t>是一个“爱情故事</w:t>
      </w:r>
      <w:proofErr w:type="spellEnd"/>
      <w:r w:rsidRPr="00EB2F2B">
        <w:rPr>
          <w:rFonts w:ascii="LiberationSans-Regular" w:hAnsi="LiberationSans-Regular" w:cs="LiberationSans-Regular" w:hint="eastAsia"/>
          <w:szCs w:val="18"/>
        </w:rPr>
        <w:t>”</w:t>
      </w:r>
      <w:r>
        <w:rPr>
          <w:rFonts w:ascii="LiberationSans-Regular" w:hAnsi="LiberationSans-Regular" w:cs="LiberationSans-Regular" w:hint="eastAsia"/>
          <w:szCs w:val="18"/>
          <w:lang w:eastAsia="zh-CN"/>
        </w:rPr>
        <w:t>。</w:t>
      </w:r>
      <w:r w:rsidR="00BC1150">
        <w:rPr>
          <w:rStyle w:val="EndnoteReference"/>
          <w:rFonts w:eastAsia="SimSun"/>
        </w:rPr>
        <w:endnoteReference w:id="48"/>
      </w:r>
      <w:r w:rsidR="00BC1150" w:rsidRPr="00327DC2">
        <w:rPr>
          <w:rFonts w:eastAsia="SimSun"/>
        </w:rPr>
        <w:t xml:space="preserve"> </w:t>
      </w:r>
      <w:r>
        <w:rPr>
          <w:rFonts w:hint="eastAsia"/>
          <w:lang w:eastAsia="zh-CN"/>
        </w:rPr>
        <w:t>2011</w:t>
      </w:r>
      <w:r>
        <w:rPr>
          <w:rFonts w:hint="eastAsia"/>
          <w:lang w:eastAsia="zh-CN"/>
        </w:rPr>
        <w:t>年</w:t>
      </w:r>
      <w:r>
        <w:rPr>
          <w:rFonts w:hint="eastAsia"/>
          <w:lang w:eastAsia="zh-CN"/>
        </w:rPr>
        <w:t>10</w:t>
      </w:r>
      <w:r>
        <w:rPr>
          <w:rFonts w:hint="eastAsia"/>
          <w:lang w:eastAsia="zh-CN"/>
        </w:rPr>
        <w:t>月</w:t>
      </w:r>
      <w:r>
        <w:rPr>
          <w:rFonts w:hint="eastAsia"/>
          <w:lang w:eastAsia="zh-CN"/>
        </w:rPr>
        <w:t>29</w:t>
      </w:r>
      <w:r>
        <w:rPr>
          <w:rFonts w:hint="eastAsia"/>
          <w:lang w:eastAsia="zh-CN"/>
        </w:rPr>
        <w:t>日，李珊珊受到拘留，并被处以</w:t>
      </w:r>
      <w:r w:rsidR="006734A0">
        <w:rPr>
          <w:rFonts w:hint="eastAsia"/>
          <w:lang w:eastAsia="zh-CN"/>
        </w:rPr>
        <w:t>两</w:t>
      </w:r>
      <w:r>
        <w:rPr>
          <w:rFonts w:hint="eastAsia"/>
          <w:lang w:eastAsia="zh-CN"/>
        </w:rPr>
        <w:t>年劳教，她</w:t>
      </w:r>
      <w:proofErr w:type="spellStart"/>
      <w:r w:rsidRPr="00AB0231">
        <w:rPr>
          <w:rFonts w:ascii="LiberationSans-Bold" w:hAnsi="LiberationSans-Bold" w:cs="LiberationSans-Bold" w:hint="eastAsia"/>
          <w:bCs/>
          <w:szCs w:val="18"/>
        </w:rPr>
        <w:t>被关押在石家庄市</w:t>
      </w:r>
      <w:proofErr w:type="spellEnd"/>
      <w:r w:rsidR="006734A0">
        <w:rPr>
          <w:rFonts w:ascii="LiberationSans-Bold" w:hAnsi="LiberationSans-Bold" w:cs="LiberationSans-Bold" w:hint="eastAsia"/>
          <w:bCs/>
          <w:szCs w:val="18"/>
          <w:lang w:eastAsia="zh-CN"/>
        </w:rPr>
        <w:t>河北省</w:t>
      </w:r>
      <w:proofErr w:type="spellStart"/>
      <w:r w:rsidRPr="00AB0231">
        <w:rPr>
          <w:rFonts w:ascii="LiberationSans-Bold" w:hAnsi="LiberationSans-Bold" w:cs="LiberationSans-Bold" w:hint="eastAsia"/>
          <w:bCs/>
          <w:szCs w:val="18"/>
        </w:rPr>
        <w:t>女子劳教</w:t>
      </w:r>
      <w:r w:rsidRPr="0094766B">
        <w:rPr>
          <w:rFonts w:ascii="LiberationSans-Bold" w:hAnsi="LiberationSans-Bold" w:cs="LiberationSans-Bold" w:hint="eastAsia"/>
          <w:bCs/>
          <w:szCs w:val="18"/>
        </w:rPr>
        <w:t>所</w:t>
      </w:r>
      <w:proofErr w:type="spellEnd"/>
      <w:r w:rsidRPr="0094766B">
        <w:rPr>
          <w:rFonts w:ascii="LiberationSans-Bold" w:hAnsi="LiberationSans-Bold" w:cs="LiberationSans-Bold" w:hint="eastAsia"/>
          <w:bCs/>
          <w:szCs w:val="18"/>
          <w:lang w:eastAsia="zh-CN"/>
        </w:rPr>
        <w:t>。</w:t>
      </w:r>
      <w:r>
        <w:rPr>
          <w:rFonts w:ascii="LiberationSans-Bold" w:hAnsi="LiberationSans-Bold" w:cs="LiberationSans-Bold" w:hint="eastAsia"/>
          <w:bCs/>
          <w:szCs w:val="18"/>
          <w:lang w:eastAsia="zh-CN"/>
        </w:rPr>
        <w:t>在</w:t>
      </w:r>
      <w:r w:rsidR="00B435C6">
        <w:rPr>
          <w:rFonts w:ascii="LiberationSans-Bold" w:hAnsi="LiberationSans-Bold" w:cs="LiberationSans-Bold" w:hint="eastAsia"/>
          <w:bCs/>
          <w:szCs w:val="18"/>
          <w:lang w:eastAsia="zh-CN"/>
        </w:rPr>
        <w:t>一次</w:t>
      </w:r>
      <w:r>
        <w:rPr>
          <w:rFonts w:ascii="LiberationSans-Bold" w:hAnsi="LiberationSans-Bold" w:cs="LiberationSans-Bold" w:hint="eastAsia"/>
          <w:bCs/>
          <w:szCs w:val="18"/>
          <w:lang w:eastAsia="zh-CN"/>
        </w:rPr>
        <w:t>鲜见的家人探视期间，</w:t>
      </w:r>
      <w:r w:rsidRPr="0094766B">
        <w:rPr>
          <w:rFonts w:ascii="LiberationSans-Bold" w:hAnsi="LiberationSans-Bold" w:cs="LiberationSans-Bold" w:hint="eastAsia"/>
          <w:bCs/>
          <w:szCs w:val="18"/>
          <w:lang w:eastAsia="zh-CN"/>
        </w:rPr>
        <w:t>据报李珊珊</w:t>
      </w:r>
      <w:r>
        <w:rPr>
          <w:rFonts w:ascii="LiberationSans-Bold" w:hAnsi="LiberationSans-Bold" w:cs="LiberationSans-Bold" w:hint="eastAsia"/>
          <w:bCs/>
          <w:szCs w:val="18"/>
          <w:lang w:eastAsia="zh-CN"/>
        </w:rPr>
        <w:t>称</w:t>
      </w:r>
      <w:proofErr w:type="spellStart"/>
      <w:r w:rsidRPr="0094766B">
        <w:rPr>
          <w:rFonts w:ascii="LiberationSans-Regular" w:hAnsi="LiberationSans-Regular" w:cs="LiberationSans-Regular" w:hint="eastAsia"/>
          <w:szCs w:val="18"/>
        </w:rPr>
        <w:t>管教人员威胁延长她的劳教期限，以处罚她拒绝</w:t>
      </w:r>
      <w:proofErr w:type="spellEnd"/>
      <w:r w:rsidR="00633293">
        <w:rPr>
          <w:rFonts w:ascii="LiberationSans-Regular" w:hAnsi="LiberationSans-Regular" w:cs="LiberationSans-Regular" w:hint="eastAsia"/>
          <w:szCs w:val="18"/>
          <w:lang w:eastAsia="zh-CN"/>
        </w:rPr>
        <w:t>放弃信仰</w:t>
      </w:r>
      <w:proofErr w:type="spellStart"/>
      <w:r w:rsidRPr="0094766B">
        <w:rPr>
          <w:rFonts w:ascii="LiberationSans-Regular" w:hAnsi="LiberationSans-Regular" w:cs="LiberationSans-Regular" w:hint="eastAsia"/>
          <w:szCs w:val="18"/>
        </w:rPr>
        <w:t>的态度</w:t>
      </w:r>
      <w:proofErr w:type="spellEnd"/>
      <w:r w:rsidRPr="0094766B">
        <w:rPr>
          <w:rFonts w:ascii="LiberationSans-Regular" w:hAnsi="LiberationSans-Regular" w:cs="LiberationSans-Regular" w:hint="eastAsia"/>
          <w:szCs w:val="18"/>
        </w:rPr>
        <w:t>。</w:t>
      </w:r>
      <w:r w:rsidR="00BC1150">
        <w:rPr>
          <w:rStyle w:val="EndnoteReference"/>
          <w:rFonts w:eastAsia="SimSun" w:cs="LiberationSans-Regular"/>
          <w:color w:val="auto"/>
          <w:szCs w:val="20"/>
          <w:lang w:eastAsia="zh-CN"/>
        </w:rPr>
        <w:endnoteReference w:id="49"/>
      </w:r>
      <w:r w:rsidR="00BC1150">
        <w:rPr>
          <w:rFonts w:eastAsia="SimSun"/>
          <w:lang w:eastAsia="zh-CN"/>
        </w:rPr>
        <w:t xml:space="preserve"> </w:t>
      </w:r>
    </w:p>
    <w:p w:rsidR="00BC1150" w:rsidRDefault="00C8039A" w:rsidP="0087401D">
      <w:pPr>
        <w:pStyle w:val="BodyText"/>
        <w:jc w:val="both"/>
      </w:pPr>
      <w:r w:rsidRPr="00283C89">
        <w:rPr>
          <w:rFonts w:eastAsia="SimSun"/>
          <w:lang w:eastAsia="zh-CN"/>
        </w:rPr>
        <w:t>2013</w:t>
      </w:r>
      <w:r>
        <w:rPr>
          <w:rFonts w:ascii="SimSun" w:eastAsia="SimSun" w:hAnsi="SimSun" w:hint="eastAsia"/>
          <w:lang w:eastAsia="zh-CN"/>
        </w:rPr>
        <w:t>年</w:t>
      </w:r>
      <w:r w:rsidRPr="00283C89">
        <w:rPr>
          <w:rFonts w:eastAsia="SimSun"/>
          <w:lang w:eastAsia="zh-CN"/>
        </w:rPr>
        <w:t>11</w:t>
      </w:r>
      <w:r>
        <w:rPr>
          <w:rFonts w:ascii="SimSun" w:eastAsia="SimSun" w:hAnsi="SimSun" w:hint="eastAsia"/>
          <w:lang w:eastAsia="zh-CN"/>
        </w:rPr>
        <w:t>月</w:t>
      </w:r>
      <w:r w:rsidRPr="00283C89">
        <w:rPr>
          <w:rFonts w:eastAsia="SimSun"/>
          <w:lang w:eastAsia="zh-CN"/>
        </w:rPr>
        <w:t>8</w:t>
      </w:r>
      <w:r>
        <w:rPr>
          <w:rFonts w:ascii="SimSun" w:eastAsia="SimSun" w:hAnsi="SimSun" w:hint="eastAsia"/>
          <w:lang w:eastAsia="zh-CN"/>
        </w:rPr>
        <w:t>日，李珊珊从劳教所获释的那一天，</w:t>
      </w:r>
      <w:r w:rsidR="008C4061" w:rsidRPr="00283C89">
        <w:rPr>
          <w:rFonts w:eastAsia="SimSun"/>
          <w:lang w:eastAsia="zh-CN"/>
        </w:rPr>
        <w:t>4</w:t>
      </w:r>
      <w:r w:rsidR="008C4061">
        <w:rPr>
          <w:rFonts w:ascii="SimSun" w:eastAsia="SimSun" w:hAnsi="SimSun" w:hint="eastAsia"/>
          <w:lang w:eastAsia="zh-CN"/>
        </w:rPr>
        <w:t>名</w:t>
      </w:r>
      <w:r>
        <w:rPr>
          <w:rFonts w:ascii="SimSun" w:eastAsia="SimSun" w:hAnsi="SimSun" w:hint="eastAsia"/>
          <w:lang w:eastAsia="zh-CN"/>
        </w:rPr>
        <w:t>来自</w:t>
      </w:r>
      <w:r w:rsidR="00633293">
        <w:rPr>
          <w:rFonts w:ascii="SimSun" w:eastAsia="SimSun" w:hAnsi="SimSun" w:hint="eastAsia"/>
          <w:lang w:eastAsia="zh-CN"/>
        </w:rPr>
        <w:t>其</w:t>
      </w:r>
      <w:r>
        <w:rPr>
          <w:rFonts w:ascii="SimSun" w:eastAsia="SimSun" w:hAnsi="SimSun" w:hint="eastAsia"/>
          <w:lang w:eastAsia="zh-CN"/>
        </w:rPr>
        <w:t>故乡河北省唐山市的警察</w:t>
      </w:r>
      <w:r w:rsidR="008C4061">
        <w:rPr>
          <w:rFonts w:ascii="SimSun" w:eastAsia="SimSun" w:hAnsi="SimSun" w:hint="eastAsia"/>
          <w:lang w:eastAsia="zh-CN"/>
        </w:rPr>
        <w:t>在</w:t>
      </w:r>
      <w:r>
        <w:rPr>
          <w:rFonts w:ascii="SimSun" w:eastAsia="SimSun" w:hAnsi="SimSun" w:hint="eastAsia"/>
          <w:lang w:eastAsia="zh-CN"/>
        </w:rPr>
        <w:t>劳教所</w:t>
      </w:r>
      <w:r w:rsidR="008C4061">
        <w:rPr>
          <w:rFonts w:ascii="SimSun" w:eastAsia="SimSun" w:hAnsi="SimSun" w:hint="eastAsia"/>
          <w:lang w:eastAsia="zh-CN"/>
        </w:rPr>
        <w:t>门口</w:t>
      </w:r>
      <w:r>
        <w:rPr>
          <w:rFonts w:ascii="SimSun" w:eastAsia="SimSun" w:hAnsi="SimSun" w:hint="eastAsia"/>
          <w:lang w:eastAsia="zh-CN"/>
        </w:rPr>
        <w:t>。当李珊珊离开劳教所时，警察试图拘留她</w:t>
      </w:r>
      <w:r w:rsidR="008C4061">
        <w:rPr>
          <w:rFonts w:ascii="SimSun" w:eastAsia="SimSun" w:hAnsi="SimSun" w:hint="eastAsia"/>
          <w:lang w:eastAsia="zh-CN"/>
        </w:rPr>
        <w:t>，</w:t>
      </w:r>
      <w:r>
        <w:rPr>
          <w:rFonts w:ascii="SimSun" w:eastAsia="SimSun" w:hAnsi="SimSun" w:hint="eastAsia"/>
          <w:lang w:eastAsia="zh-CN"/>
        </w:rPr>
        <w:t>但劳教所的大门处聚集有</w:t>
      </w:r>
      <w:r w:rsidRPr="00283C89">
        <w:rPr>
          <w:rFonts w:eastAsia="SimSun"/>
          <w:lang w:eastAsia="zh-CN"/>
        </w:rPr>
        <w:t>100</w:t>
      </w:r>
      <w:r>
        <w:rPr>
          <w:rFonts w:ascii="SimSun" w:eastAsia="SimSun" w:hAnsi="SimSun" w:hint="eastAsia"/>
          <w:lang w:eastAsia="zh-CN"/>
        </w:rPr>
        <w:t>多人，他们阻止了警察将她带走。</w:t>
      </w:r>
      <w:r w:rsidR="00BC1150">
        <w:rPr>
          <w:rStyle w:val="EndnoteReference"/>
        </w:rPr>
        <w:endnoteReference w:id="50"/>
      </w:r>
    </w:p>
    <w:p w:rsidR="00BC1150" w:rsidRDefault="00BC1150" w:rsidP="00337E79">
      <w:pPr>
        <w:pStyle w:val="BodyText"/>
      </w:pPr>
    </w:p>
    <w:p w:rsidR="00BC1150" w:rsidRPr="00906E2E" w:rsidRDefault="00C8039A" w:rsidP="00481CCC">
      <w:pPr>
        <w:pStyle w:val="AIBoxHeading"/>
        <w:jc w:val="both"/>
      </w:pPr>
      <w:r>
        <w:rPr>
          <w:rFonts w:ascii="SimSun" w:eastAsia="SimSun" w:hAnsi="SimSun" w:hint="eastAsia"/>
          <w:szCs w:val="32"/>
          <w:lang w:eastAsia="zh-CN"/>
        </w:rPr>
        <w:t>因为上访维权而遭处罚</w:t>
      </w:r>
    </w:p>
    <w:p w:rsidR="00BC1150" w:rsidRPr="00906E2E" w:rsidRDefault="00BC1150" w:rsidP="00481CCC">
      <w:pPr>
        <w:pStyle w:val="AIBoxintro"/>
        <w:spacing w:after="0"/>
        <w:jc w:val="both"/>
        <w:rPr>
          <w:b w:val="0"/>
          <w:sz w:val="16"/>
          <w:szCs w:val="16"/>
        </w:rPr>
      </w:pPr>
    </w:p>
    <w:p w:rsidR="00BC1150" w:rsidRPr="00BC3998" w:rsidRDefault="00C8039A" w:rsidP="00481CCC">
      <w:pPr>
        <w:pStyle w:val="AIBoxText"/>
        <w:jc w:val="both"/>
        <w:rPr>
          <w:sz w:val="19"/>
          <w:szCs w:val="19"/>
        </w:rPr>
      </w:pPr>
      <w:r w:rsidRPr="00C8039A">
        <w:rPr>
          <w:rFonts w:ascii="SimSun" w:eastAsia="SimSun" w:hAnsi="SimSun" w:hint="eastAsia"/>
          <w:sz w:val="19"/>
          <w:szCs w:val="19"/>
          <w:lang w:eastAsia="zh-CN"/>
        </w:rPr>
        <w:t>上访者是那些通过直接向中共和政府当局递交请愿书，</w:t>
      </w:r>
      <w:r w:rsidR="00851B15">
        <w:rPr>
          <w:rFonts w:ascii="SimSun" w:eastAsia="SimSun" w:hAnsi="SimSun" w:hint="eastAsia"/>
          <w:sz w:val="19"/>
          <w:szCs w:val="19"/>
          <w:lang w:eastAsia="zh-CN"/>
        </w:rPr>
        <w:t>以</w:t>
      </w:r>
      <w:r w:rsidRPr="00C8039A">
        <w:rPr>
          <w:rFonts w:ascii="SimSun" w:eastAsia="SimSun" w:hAnsi="SimSun" w:hint="eastAsia"/>
          <w:sz w:val="19"/>
          <w:szCs w:val="19"/>
          <w:lang w:eastAsia="zh-CN"/>
        </w:rPr>
        <w:t>争取纠正冤情的人。该制度被称为信访或上访制度，是中国历代王朝遗留下的传统。该制度允许</w:t>
      </w:r>
      <w:r w:rsidR="000D483B">
        <w:rPr>
          <w:rFonts w:ascii="SimSun" w:eastAsia="SimSun" w:hAnsi="SimSun" w:hint="eastAsia"/>
          <w:sz w:val="19"/>
          <w:szCs w:val="19"/>
          <w:lang w:eastAsia="zh-CN"/>
        </w:rPr>
        <w:t>民众</w:t>
      </w:r>
      <w:r w:rsidRPr="00C8039A">
        <w:rPr>
          <w:rFonts w:ascii="SimSun" w:eastAsia="SimSun" w:hAnsi="SimSun" w:hint="eastAsia"/>
          <w:sz w:val="19"/>
          <w:szCs w:val="19"/>
          <w:lang w:eastAsia="zh-CN"/>
        </w:rPr>
        <w:t>向包括皇帝在内的更高层官员</w:t>
      </w:r>
      <w:r w:rsidR="00BF4461">
        <w:rPr>
          <w:rFonts w:ascii="SimSun" w:eastAsia="SimSun" w:hAnsi="SimSun" w:hint="eastAsia"/>
          <w:sz w:val="19"/>
          <w:szCs w:val="19"/>
          <w:lang w:eastAsia="zh-CN"/>
        </w:rPr>
        <w:t>申</w:t>
      </w:r>
      <w:r w:rsidRPr="00C8039A">
        <w:rPr>
          <w:rFonts w:ascii="SimSun" w:eastAsia="SimSun" w:hAnsi="SimSun" w:hint="eastAsia"/>
          <w:sz w:val="19"/>
          <w:szCs w:val="19"/>
          <w:lang w:eastAsia="zh-CN"/>
        </w:rPr>
        <w:t>诉，</w:t>
      </w:r>
      <w:r w:rsidR="00BF4461">
        <w:rPr>
          <w:rFonts w:ascii="SimSun" w:eastAsia="SimSun" w:hAnsi="SimSun" w:hint="eastAsia"/>
          <w:sz w:val="19"/>
          <w:szCs w:val="19"/>
          <w:lang w:eastAsia="zh-CN"/>
        </w:rPr>
        <w:t>以</w:t>
      </w:r>
      <w:r w:rsidRPr="00C8039A">
        <w:rPr>
          <w:rFonts w:ascii="SimSun" w:eastAsia="SimSun" w:hAnsi="SimSun" w:hint="eastAsia"/>
          <w:sz w:val="19"/>
          <w:szCs w:val="19"/>
          <w:lang w:eastAsia="zh-CN"/>
        </w:rPr>
        <w:t>解决纠纷或据称发生的不当行为。</w:t>
      </w:r>
      <w:r>
        <w:rPr>
          <w:rFonts w:hint="eastAsia"/>
          <w:sz w:val="18"/>
          <w:szCs w:val="18"/>
          <w:lang w:eastAsia="zh-CN"/>
        </w:rPr>
        <w:t>中共在</w:t>
      </w:r>
      <w:r>
        <w:rPr>
          <w:rFonts w:hint="eastAsia"/>
          <w:sz w:val="18"/>
          <w:szCs w:val="18"/>
          <w:lang w:eastAsia="zh-CN"/>
        </w:rPr>
        <w:t>1949</w:t>
      </w:r>
      <w:r>
        <w:rPr>
          <w:rFonts w:hint="eastAsia"/>
          <w:sz w:val="18"/>
          <w:szCs w:val="18"/>
          <w:lang w:eastAsia="zh-CN"/>
        </w:rPr>
        <w:t>年设立了该制度，</w:t>
      </w:r>
      <w:r>
        <w:rPr>
          <w:rFonts w:hint="eastAsia"/>
          <w:sz w:val="18"/>
          <w:szCs w:val="18"/>
          <w:lang w:eastAsia="zh-CN"/>
        </w:rPr>
        <w:t>1982</w:t>
      </w:r>
      <w:r>
        <w:rPr>
          <w:rFonts w:hint="eastAsia"/>
          <w:sz w:val="18"/>
          <w:szCs w:val="18"/>
          <w:lang w:eastAsia="zh-CN"/>
        </w:rPr>
        <w:t>年</w:t>
      </w:r>
      <w:r w:rsidR="00BF4461">
        <w:rPr>
          <w:rFonts w:hint="eastAsia"/>
          <w:sz w:val="18"/>
          <w:szCs w:val="18"/>
          <w:lang w:eastAsia="zh-CN"/>
        </w:rPr>
        <w:t>公布施行</w:t>
      </w:r>
      <w:r>
        <w:rPr>
          <w:rFonts w:hint="eastAsia"/>
          <w:sz w:val="18"/>
          <w:szCs w:val="18"/>
          <w:lang w:eastAsia="zh-CN"/>
        </w:rPr>
        <w:t>的《宪法》也保</w:t>
      </w:r>
      <w:r w:rsidR="00BF4461">
        <w:rPr>
          <w:rFonts w:hint="eastAsia"/>
          <w:sz w:val="18"/>
          <w:szCs w:val="18"/>
          <w:lang w:eastAsia="zh-CN"/>
        </w:rPr>
        <w:t>障</w:t>
      </w:r>
      <w:r>
        <w:rPr>
          <w:rFonts w:hint="eastAsia"/>
          <w:sz w:val="18"/>
          <w:szCs w:val="18"/>
          <w:lang w:eastAsia="zh-CN"/>
        </w:rPr>
        <w:t>上访的权利</w:t>
      </w:r>
      <w:r w:rsidR="00383062">
        <w:rPr>
          <w:rFonts w:hint="eastAsia"/>
          <w:sz w:val="18"/>
          <w:szCs w:val="18"/>
          <w:lang w:eastAsia="zh-CN"/>
        </w:rPr>
        <w:t>，</w:t>
      </w:r>
      <w:r w:rsidR="00BC1150" w:rsidRPr="00163300">
        <w:rPr>
          <w:rStyle w:val="EndnoteReference"/>
          <w:sz w:val="18"/>
          <w:szCs w:val="18"/>
        </w:rPr>
        <w:endnoteReference w:id="51"/>
      </w:r>
      <w:r>
        <w:rPr>
          <w:rFonts w:hint="eastAsia"/>
          <w:sz w:val="18"/>
          <w:szCs w:val="18"/>
          <w:lang w:eastAsia="zh-CN"/>
        </w:rPr>
        <w:t xml:space="preserve"> </w:t>
      </w:r>
      <w:r w:rsidR="00383062">
        <w:rPr>
          <w:rFonts w:hint="eastAsia"/>
          <w:sz w:val="18"/>
          <w:szCs w:val="18"/>
          <w:lang w:eastAsia="zh-CN"/>
        </w:rPr>
        <w:t>而</w:t>
      </w:r>
      <w:r>
        <w:rPr>
          <w:rFonts w:hint="eastAsia"/>
          <w:sz w:val="18"/>
          <w:szCs w:val="18"/>
          <w:lang w:eastAsia="zh-CN"/>
        </w:rPr>
        <w:t>各级政府和主要的党政机关都设有信访办公室。</w:t>
      </w:r>
      <w:r w:rsidR="00BC1150" w:rsidRPr="00BC3998">
        <w:rPr>
          <w:sz w:val="19"/>
          <w:szCs w:val="19"/>
        </w:rPr>
        <w:t xml:space="preserve"> </w:t>
      </w:r>
    </w:p>
    <w:p w:rsidR="00BC1150" w:rsidRPr="00BC3998" w:rsidRDefault="00C8039A" w:rsidP="00481CCC">
      <w:pPr>
        <w:pStyle w:val="AIBoxText"/>
        <w:jc w:val="both"/>
        <w:rPr>
          <w:sz w:val="19"/>
          <w:szCs w:val="19"/>
        </w:rPr>
      </w:pPr>
      <w:r>
        <w:rPr>
          <w:rFonts w:hint="eastAsia"/>
          <w:sz w:val="18"/>
          <w:szCs w:val="18"/>
          <w:lang w:eastAsia="zh-CN"/>
        </w:rPr>
        <w:t>中国政府称，上访者的人数在</w:t>
      </w:r>
      <w:proofErr w:type="gramStart"/>
      <w:r>
        <w:rPr>
          <w:rFonts w:hint="eastAsia"/>
          <w:sz w:val="18"/>
          <w:szCs w:val="18"/>
          <w:lang w:eastAsia="zh-CN"/>
        </w:rPr>
        <w:t>1990</w:t>
      </w:r>
      <w:proofErr w:type="gramEnd"/>
      <w:r>
        <w:rPr>
          <w:rFonts w:hint="eastAsia"/>
          <w:sz w:val="18"/>
          <w:szCs w:val="18"/>
          <w:lang w:eastAsia="zh-CN"/>
        </w:rPr>
        <w:t>年代初开始稳步增加。至</w:t>
      </w:r>
      <w:proofErr w:type="gramStart"/>
      <w:r>
        <w:rPr>
          <w:rFonts w:hint="eastAsia"/>
          <w:sz w:val="18"/>
          <w:szCs w:val="18"/>
          <w:lang w:eastAsia="zh-CN"/>
        </w:rPr>
        <w:t>2000</w:t>
      </w:r>
      <w:proofErr w:type="gramEnd"/>
      <w:r>
        <w:rPr>
          <w:rFonts w:hint="eastAsia"/>
          <w:sz w:val="18"/>
          <w:szCs w:val="18"/>
          <w:lang w:eastAsia="zh-CN"/>
        </w:rPr>
        <w:t>年代初，估计每年在各级信访办公室提交的请愿书有数千万份。</w:t>
      </w:r>
      <w:r w:rsidR="00BC1150" w:rsidRPr="00163300">
        <w:rPr>
          <w:rStyle w:val="EndnoteReference"/>
          <w:sz w:val="18"/>
          <w:szCs w:val="18"/>
        </w:rPr>
        <w:endnoteReference w:id="52"/>
      </w:r>
      <w:r w:rsidR="00E237FE">
        <w:rPr>
          <w:rFonts w:hint="eastAsia"/>
          <w:sz w:val="18"/>
          <w:szCs w:val="18"/>
          <w:lang w:eastAsia="zh-CN"/>
        </w:rPr>
        <w:t xml:space="preserve"> </w:t>
      </w:r>
      <w:r w:rsidR="00383062">
        <w:rPr>
          <w:rFonts w:hint="eastAsia"/>
          <w:sz w:val="18"/>
          <w:szCs w:val="18"/>
          <w:lang w:eastAsia="zh-CN"/>
        </w:rPr>
        <w:t>民众</w:t>
      </w:r>
      <w:r w:rsidR="00F4633E">
        <w:rPr>
          <w:rFonts w:hint="eastAsia"/>
          <w:sz w:val="18"/>
          <w:szCs w:val="18"/>
          <w:lang w:eastAsia="zh-CN"/>
        </w:rPr>
        <w:t>经常向上访体系申诉冤情，因为地方法院或其他</w:t>
      </w:r>
      <w:r w:rsidR="00383062">
        <w:rPr>
          <w:rFonts w:hint="eastAsia"/>
          <w:sz w:val="18"/>
          <w:szCs w:val="18"/>
          <w:lang w:eastAsia="zh-CN"/>
        </w:rPr>
        <w:t>机关</w:t>
      </w:r>
      <w:r w:rsidR="00F4633E">
        <w:rPr>
          <w:rFonts w:hint="eastAsia"/>
          <w:sz w:val="18"/>
          <w:szCs w:val="18"/>
          <w:lang w:eastAsia="zh-CN"/>
        </w:rPr>
        <w:t>没有处理，或者无力或不愿解决问题并</w:t>
      </w:r>
      <w:r w:rsidR="000D483B">
        <w:rPr>
          <w:rFonts w:hint="eastAsia"/>
          <w:sz w:val="18"/>
          <w:szCs w:val="18"/>
          <w:lang w:eastAsia="zh-CN"/>
        </w:rPr>
        <w:t>伸张</w:t>
      </w:r>
      <w:r w:rsidR="00F4633E">
        <w:rPr>
          <w:rFonts w:hint="eastAsia"/>
          <w:sz w:val="18"/>
          <w:szCs w:val="18"/>
          <w:lang w:eastAsia="zh-CN"/>
        </w:rPr>
        <w:t>正义。</w:t>
      </w:r>
    </w:p>
    <w:p w:rsidR="00BC1150" w:rsidRPr="00BC3998" w:rsidRDefault="00F4633E" w:rsidP="00481CCC">
      <w:pPr>
        <w:pStyle w:val="AIBoxText"/>
        <w:jc w:val="both"/>
        <w:rPr>
          <w:sz w:val="19"/>
          <w:szCs w:val="19"/>
        </w:rPr>
      </w:pPr>
      <w:r>
        <w:rPr>
          <w:rFonts w:hint="eastAsia"/>
          <w:sz w:val="18"/>
          <w:szCs w:val="18"/>
          <w:lang w:eastAsia="zh-CN"/>
        </w:rPr>
        <w:t>但该制度基本无效</w:t>
      </w:r>
      <w:r w:rsidR="00082518">
        <w:rPr>
          <w:rFonts w:hint="eastAsia"/>
          <w:sz w:val="18"/>
          <w:szCs w:val="18"/>
          <w:lang w:eastAsia="zh-CN"/>
        </w:rPr>
        <w:t>，</w:t>
      </w:r>
      <w:r>
        <w:rPr>
          <w:rFonts w:hint="eastAsia"/>
          <w:sz w:val="18"/>
          <w:szCs w:val="18"/>
          <w:lang w:eastAsia="zh-CN"/>
        </w:rPr>
        <w:t>信访办公室缺乏执行机制，而其他方面几乎都</w:t>
      </w:r>
      <w:r w:rsidR="00082518">
        <w:rPr>
          <w:rFonts w:hint="eastAsia"/>
          <w:sz w:val="18"/>
          <w:szCs w:val="18"/>
          <w:lang w:eastAsia="zh-CN"/>
        </w:rPr>
        <w:t>欠缺</w:t>
      </w:r>
      <w:r>
        <w:rPr>
          <w:rFonts w:hint="eastAsia"/>
          <w:sz w:val="18"/>
          <w:szCs w:val="18"/>
          <w:lang w:eastAsia="zh-CN"/>
        </w:rPr>
        <w:t>动力来解决上访者提出的问题。根据一项调查，在一群</w:t>
      </w:r>
      <w:r w:rsidR="006E6940">
        <w:rPr>
          <w:rFonts w:hint="eastAsia"/>
          <w:sz w:val="18"/>
          <w:szCs w:val="18"/>
          <w:lang w:eastAsia="zh-CN"/>
        </w:rPr>
        <w:t>到</w:t>
      </w:r>
      <w:r>
        <w:rPr>
          <w:rFonts w:hint="eastAsia"/>
          <w:sz w:val="18"/>
          <w:szCs w:val="18"/>
          <w:lang w:eastAsia="zh-CN"/>
        </w:rPr>
        <w:t>北京上访的农民中，只有</w:t>
      </w:r>
      <w:r w:rsidR="006E6940">
        <w:rPr>
          <w:rFonts w:hint="eastAsia"/>
          <w:sz w:val="18"/>
          <w:szCs w:val="18"/>
          <w:lang w:eastAsia="zh-CN"/>
        </w:rPr>
        <w:t>0.</w:t>
      </w:r>
      <w:r w:rsidRPr="00163300">
        <w:rPr>
          <w:sz w:val="18"/>
          <w:szCs w:val="18"/>
        </w:rPr>
        <w:t>2%</w:t>
      </w:r>
      <w:r>
        <w:rPr>
          <w:rFonts w:hint="eastAsia"/>
          <w:sz w:val="18"/>
          <w:szCs w:val="18"/>
          <w:lang w:eastAsia="zh-CN"/>
        </w:rPr>
        <w:t>的人</w:t>
      </w:r>
      <w:r w:rsidR="006E6940">
        <w:rPr>
          <w:rFonts w:hint="eastAsia"/>
          <w:sz w:val="18"/>
          <w:szCs w:val="18"/>
          <w:lang w:eastAsia="zh-CN"/>
        </w:rPr>
        <w:t>能</w:t>
      </w:r>
      <w:r>
        <w:rPr>
          <w:rFonts w:hint="eastAsia"/>
          <w:sz w:val="18"/>
          <w:szCs w:val="18"/>
          <w:lang w:eastAsia="zh-CN"/>
        </w:rPr>
        <w:t>直接通过上访制度解决问题。</w:t>
      </w:r>
      <w:r w:rsidR="00BC1150" w:rsidRPr="00BC3998">
        <w:rPr>
          <w:rStyle w:val="EndnoteReference"/>
          <w:sz w:val="19"/>
          <w:szCs w:val="19"/>
        </w:rPr>
        <w:endnoteReference w:id="53"/>
      </w:r>
      <w:r>
        <w:rPr>
          <w:rFonts w:hint="eastAsia"/>
          <w:sz w:val="18"/>
          <w:szCs w:val="18"/>
          <w:lang w:eastAsia="zh-CN"/>
        </w:rPr>
        <w:t xml:space="preserve"> </w:t>
      </w:r>
      <w:r>
        <w:rPr>
          <w:rFonts w:hint="eastAsia"/>
          <w:sz w:val="18"/>
          <w:szCs w:val="18"/>
          <w:lang w:eastAsia="zh-CN"/>
        </w:rPr>
        <w:t>由于起初未能获得补救，大多数上访者继续追求达到目的，经常耗时数月或数</w:t>
      </w:r>
      <w:r>
        <w:rPr>
          <w:rFonts w:hint="eastAsia"/>
          <w:sz w:val="18"/>
          <w:szCs w:val="18"/>
          <w:lang w:eastAsia="zh-CN"/>
        </w:rPr>
        <w:lastRenderedPageBreak/>
        <w:t>年，他们逐级向更高层的政府进行申诉，从而增加了上访者的总数。</w:t>
      </w:r>
      <w:r w:rsidR="00BC1150" w:rsidRPr="00BC3998">
        <w:rPr>
          <w:sz w:val="19"/>
          <w:szCs w:val="19"/>
        </w:rPr>
        <w:t xml:space="preserve"> </w:t>
      </w:r>
    </w:p>
    <w:p w:rsidR="00BC1150" w:rsidRPr="00163300" w:rsidRDefault="00F4633E" w:rsidP="00481CCC">
      <w:pPr>
        <w:pStyle w:val="AIBoxText"/>
        <w:jc w:val="both"/>
      </w:pPr>
      <w:r>
        <w:rPr>
          <w:rFonts w:hint="eastAsia"/>
          <w:sz w:val="18"/>
          <w:szCs w:val="18"/>
          <w:lang w:eastAsia="zh-CN"/>
        </w:rPr>
        <w:t>中央政府公开鼓励公民使用上访制度</w:t>
      </w:r>
      <w:r w:rsidR="000936A2">
        <w:rPr>
          <w:rFonts w:hint="eastAsia"/>
          <w:sz w:val="18"/>
          <w:szCs w:val="18"/>
          <w:lang w:eastAsia="zh-CN"/>
        </w:rPr>
        <w:t>，</w:t>
      </w:r>
      <w:r>
        <w:rPr>
          <w:rFonts w:hint="eastAsia"/>
          <w:sz w:val="18"/>
          <w:szCs w:val="18"/>
          <w:lang w:eastAsia="zh-CN"/>
        </w:rPr>
        <w:t>但实际上他们并不欢迎大批上访者涌入</w:t>
      </w:r>
      <w:r w:rsidR="00E237FE">
        <w:rPr>
          <w:rFonts w:hint="eastAsia"/>
          <w:sz w:val="18"/>
          <w:szCs w:val="18"/>
          <w:lang w:eastAsia="zh-CN"/>
        </w:rPr>
        <w:t>首都</w:t>
      </w:r>
      <w:r>
        <w:rPr>
          <w:rFonts w:hint="eastAsia"/>
          <w:sz w:val="18"/>
          <w:szCs w:val="18"/>
          <w:lang w:eastAsia="zh-CN"/>
        </w:rPr>
        <w:t>寻求正义，这些上访者</w:t>
      </w:r>
      <w:r w:rsidR="00E237FE">
        <w:rPr>
          <w:rFonts w:hint="eastAsia"/>
          <w:sz w:val="18"/>
          <w:szCs w:val="18"/>
          <w:lang w:eastAsia="zh-CN"/>
        </w:rPr>
        <w:t>往往</w:t>
      </w:r>
      <w:r>
        <w:rPr>
          <w:rFonts w:hint="eastAsia"/>
          <w:sz w:val="18"/>
          <w:szCs w:val="18"/>
          <w:lang w:eastAsia="zh-CN"/>
        </w:rPr>
        <w:t>是贫穷、无家可归和愤怒的农民。中央政府通过一项“记分制度”，使</w:t>
      </w:r>
      <w:r w:rsidR="000936A2">
        <w:rPr>
          <w:rFonts w:hint="eastAsia"/>
          <w:sz w:val="18"/>
          <w:szCs w:val="18"/>
          <w:lang w:eastAsia="zh-CN"/>
        </w:rPr>
        <w:t>控制</w:t>
      </w:r>
      <w:r>
        <w:rPr>
          <w:rFonts w:hint="eastAsia"/>
          <w:sz w:val="18"/>
          <w:szCs w:val="18"/>
          <w:lang w:eastAsia="zh-CN"/>
        </w:rPr>
        <w:t>进京访</w:t>
      </w:r>
      <w:proofErr w:type="gramStart"/>
      <w:r>
        <w:rPr>
          <w:rFonts w:hint="eastAsia"/>
          <w:sz w:val="18"/>
          <w:szCs w:val="18"/>
          <w:lang w:eastAsia="zh-CN"/>
        </w:rPr>
        <w:t>民成为</w:t>
      </w:r>
      <w:proofErr w:type="gramEnd"/>
      <w:r>
        <w:rPr>
          <w:rFonts w:hint="eastAsia"/>
          <w:sz w:val="18"/>
          <w:szCs w:val="18"/>
          <w:lang w:eastAsia="zh-CN"/>
        </w:rPr>
        <w:t>地方政府的责任及</w:t>
      </w:r>
      <w:r w:rsidR="000936A2">
        <w:rPr>
          <w:rFonts w:hint="eastAsia"/>
          <w:sz w:val="18"/>
          <w:szCs w:val="18"/>
          <w:lang w:eastAsia="zh-CN"/>
        </w:rPr>
        <w:t>对</w:t>
      </w:r>
      <w:r>
        <w:rPr>
          <w:rFonts w:hint="eastAsia"/>
          <w:sz w:val="18"/>
          <w:szCs w:val="18"/>
          <w:lang w:eastAsia="zh-CN"/>
        </w:rPr>
        <w:t>其政绩评估的关键部分，该制度根据他们有效防止访民进京，或迅速有效地将上访者送回家乡的情况，来进行奖惩。</w:t>
      </w:r>
      <w:r w:rsidR="00BC1150" w:rsidRPr="00163300">
        <w:rPr>
          <w:rStyle w:val="EndnoteReference"/>
          <w:sz w:val="18"/>
          <w:szCs w:val="18"/>
        </w:rPr>
        <w:endnoteReference w:id="54"/>
      </w:r>
    </w:p>
    <w:p w:rsidR="00BC1150" w:rsidRPr="00163300" w:rsidRDefault="00F4633E" w:rsidP="00481CCC">
      <w:pPr>
        <w:pStyle w:val="AIBoxText"/>
        <w:jc w:val="both"/>
        <w:rPr>
          <w:sz w:val="18"/>
          <w:szCs w:val="18"/>
        </w:rPr>
      </w:pPr>
      <w:r>
        <w:rPr>
          <w:rFonts w:hint="eastAsia"/>
          <w:sz w:val="18"/>
          <w:szCs w:val="18"/>
          <w:lang w:eastAsia="zh-CN"/>
        </w:rPr>
        <w:t>地方政府据报也发布通知禁止“非正常上访”，并指明包括劳教在内的各种处罚手段，</w:t>
      </w:r>
      <w:r w:rsidR="009D4933">
        <w:rPr>
          <w:rFonts w:hint="eastAsia"/>
          <w:sz w:val="18"/>
          <w:szCs w:val="18"/>
          <w:lang w:eastAsia="zh-CN"/>
        </w:rPr>
        <w:t>以</w:t>
      </w:r>
      <w:r>
        <w:rPr>
          <w:rFonts w:hint="eastAsia"/>
          <w:sz w:val="18"/>
          <w:szCs w:val="18"/>
          <w:lang w:eastAsia="zh-CN"/>
        </w:rPr>
        <w:t>针对“呼喊口号”、“穿状衣”、“散发上访材料”和“静坐”</w:t>
      </w:r>
      <w:r w:rsidR="009D4933">
        <w:rPr>
          <w:rFonts w:hint="eastAsia"/>
          <w:sz w:val="18"/>
          <w:szCs w:val="18"/>
          <w:lang w:eastAsia="zh-CN"/>
        </w:rPr>
        <w:t>等行为</w:t>
      </w:r>
      <w:r w:rsidR="009D4933">
        <w:rPr>
          <w:rFonts w:hint="eastAsia"/>
          <w:sz w:val="18"/>
          <w:szCs w:val="18"/>
          <w:lang w:eastAsia="zh-CN"/>
        </w:rPr>
        <w:t xml:space="preserve"> </w:t>
      </w:r>
      <w:r>
        <w:rPr>
          <w:rFonts w:hint="eastAsia"/>
          <w:sz w:val="18"/>
          <w:szCs w:val="18"/>
          <w:lang w:eastAsia="zh-CN"/>
        </w:rPr>
        <w:t>。</w:t>
      </w:r>
      <w:r w:rsidR="00BC1150" w:rsidRPr="00163300">
        <w:rPr>
          <w:rStyle w:val="EndnoteReference"/>
          <w:sz w:val="18"/>
          <w:szCs w:val="18"/>
        </w:rPr>
        <w:endnoteReference w:id="55"/>
      </w:r>
    </w:p>
    <w:p w:rsidR="00BC1150" w:rsidRPr="00BC3998" w:rsidRDefault="00F4633E" w:rsidP="00481CCC">
      <w:pPr>
        <w:pStyle w:val="AIBoxText"/>
        <w:jc w:val="both"/>
        <w:rPr>
          <w:sz w:val="19"/>
          <w:szCs w:val="19"/>
        </w:rPr>
      </w:pPr>
      <w:r>
        <w:rPr>
          <w:rFonts w:hint="eastAsia"/>
          <w:sz w:val="18"/>
          <w:szCs w:val="18"/>
          <w:lang w:eastAsia="zh-CN"/>
        </w:rPr>
        <w:t>这些政策直接助长了严重侵害上访者的行为，包括殴打、任意拘留、酷刑和其他虐待、对家人的威胁和强迫失踪。许多上访者被处以劳教，或被关押在“黑监狱”。坚持多次上访的人被称为“非正常上访者”，他们尤其易遭侵害。</w:t>
      </w:r>
      <w:r w:rsidR="00BC1150" w:rsidRPr="00BC3998">
        <w:rPr>
          <w:sz w:val="19"/>
          <w:szCs w:val="19"/>
        </w:rPr>
        <w:t xml:space="preserve"> </w:t>
      </w:r>
    </w:p>
    <w:p w:rsidR="00BC1150" w:rsidRPr="00163300" w:rsidRDefault="00F4633E" w:rsidP="00481CCC">
      <w:pPr>
        <w:pStyle w:val="AIBoxText"/>
        <w:jc w:val="both"/>
        <w:rPr>
          <w:sz w:val="18"/>
          <w:szCs w:val="18"/>
        </w:rPr>
      </w:pPr>
      <w:r>
        <w:rPr>
          <w:rFonts w:hint="eastAsia"/>
          <w:sz w:val="18"/>
          <w:szCs w:val="18"/>
          <w:lang w:eastAsia="zh-CN"/>
        </w:rPr>
        <w:t>中央政府采取了一些措施，</w:t>
      </w:r>
      <w:r w:rsidR="00917C81">
        <w:rPr>
          <w:rFonts w:hint="eastAsia"/>
          <w:sz w:val="18"/>
          <w:szCs w:val="18"/>
          <w:lang w:eastAsia="zh-CN"/>
        </w:rPr>
        <w:t>以</w:t>
      </w:r>
      <w:r>
        <w:rPr>
          <w:rFonts w:hint="eastAsia"/>
          <w:sz w:val="18"/>
          <w:szCs w:val="18"/>
          <w:lang w:eastAsia="zh-CN"/>
        </w:rPr>
        <w:t>纠正受到扭曲的奖励机制</w:t>
      </w:r>
      <w:r w:rsidR="00917C81">
        <w:rPr>
          <w:rFonts w:hint="eastAsia"/>
          <w:sz w:val="18"/>
          <w:szCs w:val="18"/>
          <w:lang w:eastAsia="zh-CN"/>
        </w:rPr>
        <w:t>中</w:t>
      </w:r>
      <w:r>
        <w:rPr>
          <w:rFonts w:hint="eastAsia"/>
          <w:sz w:val="18"/>
          <w:szCs w:val="18"/>
          <w:lang w:eastAsia="zh-CN"/>
        </w:rPr>
        <w:t>某些方面</w:t>
      </w:r>
      <w:r w:rsidR="00917C81">
        <w:rPr>
          <w:rFonts w:hint="eastAsia"/>
          <w:sz w:val="18"/>
          <w:szCs w:val="18"/>
          <w:lang w:eastAsia="zh-CN"/>
        </w:rPr>
        <w:t>，但有关措施似</w:t>
      </w:r>
      <w:r w:rsidR="00015288">
        <w:rPr>
          <w:rFonts w:hint="eastAsia"/>
          <w:sz w:val="18"/>
          <w:szCs w:val="18"/>
          <w:lang w:eastAsia="zh-CN"/>
        </w:rPr>
        <w:t>乎无助于改变地方政府的行为</w:t>
      </w:r>
      <w:r w:rsidR="00280A95">
        <w:rPr>
          <w:rFonts w:hint="eastAsia"/>
          <w:sz w:val="18"/>
          <w:szCs w:val="18"/>
          <w:lang w:eastAsia="zh-CN"/>
        </w:rPr>
        <w:t>，</w:t>
      </w:r>
      <w:r w:rsidR="00015288">
        <w:rPr>
          <w:rFonts w:hint="eastAsia"/>
          <w:sz w:val="18"/>
          <w:szCs w:val="18"/>
          <w:lang w:eastAsia="zh-CN"/>
        </w:rPr>
        <w:t>据报最少一个省份</w:t>
      </w:r>
      <w:r w:rsidR="00A33096">
        <w:rPr>
          <w:rFonts w:hint="eastAsia"/>
          <w:sz w:val="18"/>
          <w:szCs w:val="18"/>
          <w:lang w:eastAsia="zh-CN"/>
        </w:rPr>
        <w:t>重新</w:t>
      </w:r>
      <w:r w:rsidR="00280A95">
        <w:rPr>
          <w:rFonts w:hint="eastAsia"/>
          <w:sz w:val="18"/>
          <w:szCs w:val="18"/>
          <w:lang w:eastAsia="zh-CN"/>
        </w:rPr>
        <w:t>建立“信访排名表”，将官员政绩考核与</w:t>
      </w:r>
      <w:r w:rsidR="00CE19FC">
        <w:rPr>
          <w:rFonts w:hint="eastAsia"/>
          <w:sz w:val="18"/>
          <w:szCs w:val="18"/>
          <w:lang w:eastAsia="zh-CN"/>
        </w:rPr>
        <w:t>“非正常上访”</w:t>
      </w:r>
      <w:r w:rsidR="00C535B4">
        <w:rPr>
          <w:rFonts w:hint="eastAsia"/>
          <w:sz w:val="18"/>
          <w:szCs w:val="18"/>
          <w:lang w:eastAsia="zh-CN"/>
        </w:rPr>
        <w:t>事件的通报数量挂钩。</w:t>
      </w:r>
      <w:r w:rsidR="00BC1150" w:rsidRPr="00163300">
        <w:rPr>
          <w:rStyle w:val="EndnoteReference"/>
          <w:sz w:val="18"/>
          <w:szCs w:val="18"/>
        </w:rPr>
        <w:endnoteReference w:id="56"/>
      </w:r>
    </w:p>
    <w:p w:rsidR="00BC1150" w:rsidRDefault="007A7A71" w:rsidP="008C21BA">
      <w:pPr>
        <w:pStyle w:val="BodyText"/>
        <w:widowControl/>
        <w:jc w:val="both"/>
      </w:pPr>
      <w:proofErr w:type="spellStart"/>
      <w:proofErr w:type="gramStart"/>
      <w:r w:rsidRPr="00A177CF">
        <w:rPr>
          <w:rFonts w:ascii="SimSun" w:eastAsia="SimSun" w:hAnsi="SimSun" w:cs="SimSun" w:hint="eastAsia"/>
          <w:b/>
        </w:rPr>
        <w:t>盖凤珍</w:t>
      </w:r>
      <w:proofErr w:type="spellEnd"/>
      <w:proofErr w:type="gramEnd"/>
      <w:r>
        <w:rPr>
          <w:rFonts w:ascii="SimSun" w:eastAsia="SimSun" w:hAnsi="SimSun" w:hint="eastAsia"/>
          <w:lang w:eastAsia="zh-CN"/>
        </w:rPr>
        <w:t>是一名来自辽宁省沈阳市铁西区的上访者，她因为就一起住房纠纷进行上访，而四次被处以劳教，劳教期总共</w:t>
      </w:r>
      <w:r w:rsidRPr="00283C89">
        <w:rPr>
          <w:rFonts w:eastAsia="SimSun"/>
          <w:lang w:eastAsia="zh-CN"/>
        </w:rPr>
        <w:t>8</w:t>
      </w:r>
      <w:r>
        <w:rPr>
          <w:rFonts w:ascii="SimSun" w:eastAsia="SimSun" w:hAnsi="SimSun" w:hint="eastAsia"/>
          <w:lang w:eastAsia="zh-CN"/>
        </w:rPr>
        <w:t>年。她的丈夫也被处以</w:t>
      </w:r>
      <w:r w:rsidRPr="00283C89">
        <w:rPr>
          <w:rFonts w:eastAsia="SimSun"/>
          <w:lang w:eastAsia="zh-CN"/>
        </w:rPr>
        <w:t>1</w:t>
      </w:r>
      <w:r>
        <w:rPr>
          <w:rFonts w:ascii="SimSun" w:eastAsia="SimSun" w:hAnsi="SimSun" w:hint="eastAsia"/>
          <w:lang w:eastAsia="zh-CN"/>
        </w:rPr>
        <w:t>年半的劳教。</w:t>
      </w:r>
      <w:r w:rsidR="00BC1150" w:rsidRPr="00F04B6B">
        <w:rPr>
          <w:rStyle w:val="EndnoteReference"/>
          <w:szCs w:val="18"/>
        </w:rPr>
        <w:endnoteReference w:id="57"/>
      </w:r>
    </w:p>
    <w:p w:rsidR="008E61F4" w:rsidRDefault="008E61F4">
      <w:pPr>
        <w:widowControl/>
        <w:suppressAutoHyphens w:val="0"/>
        <w:spacing w:after="0" w:line="240" w:lineRule="auto"/>
        <w:rPr>
          <w:b/>
          <w:caps/>
          <w:kern w:val="1"/>
          <w:sz w:val="56"/>
          <w:szCs w:val="32"/>
          <w:lang w:val="en-US" w:eastAsia="zh-CN"/>
        </w:rPr>
      </w:pPr>
      <w:bookmarkStart w:id="13" w:name="_Toc373487218"/>
      <w:r>
        <w:rPr>
          <w:lang w:eastAsia="zh-CN"/>
        </w:rPr>
        <w:br w:type="page"/>
      </w:r>
    </w:p>
    <w:p w:rsidR="00BC1150" w:rsidRPr="00906E2E" w:rsidRDefault="008E61F4" w:rsidP="00906E2E">
      <w:pPr>
        <w:pStyle w:val="Heading1"/>
      </w:pPr>
      <w:r>
        <w:rPr>
          <w:rFonts w:ascii="Amnesty Trade Gothic" w:hAnsi="Amnesty Trade Gothic" w:hint="eastAsia"/>
          <w:lang w:eastAsia="zh-CN"/>
        </w:rPr>
        <w:lastRenderedPageBreak/>
        <w:t>劳教中的侵犯人权行为</w:t>
      </w:r>
      <w:bookmarkEnd w:id="13"/>
    </w:p>
    <w:p w:rsidR="00BC1150" w:rsidRPr="00906E2E" w:rsidRDefault="008E61F4" w:rsidP="00E1664B">
      <w:pPr>
        <w:pStyle w:val="Heading2"/>
        <w:spacing w:before="1200"/>
        <w:jc w:val="both"/>
      </w:pPr>
      <w:bookmarkStart w:id="14" w:name="_Toc373487219"/>
      <w:r>
        <w:rPr>
          <w:rFonts w:ascii="Amnesty Trade Gothic" w:hAnsi="Amnesty Trade Gothic" w:hint="eastAsia"/>
          <w:lang w:eastAsia="zh-CN"/>
        </w:rPr>
        <w:t>程序</w:t>
      </w:r>
      <w:r w:rsidR="00DE624A">
        <w:rPr>
          <w:rFonts w:ascii="Amnesty Trade Gothic" w:hAnsi="Amnesty Trade Gothic" w:hint="eastAsia"/>
          <w:lang w:eastAsia="zh-CN"/>
        </w:rPr>
        <w:t>性</w:t>
      </w:r>
      <w:r>
        <w:rPr>
          <w:rFonts w:ascii="Amnesty Trade Gothic" w:hAnsi="Amnesty Trade Gothic" w:hint="eastAsia"/>
          <w:lang w:eastAsia="zh-CN"/>
        </w:rPr>
        <w:t>侵犯</w:t>
      </w:r>
      <w:bookmarkEnd w:id="14"/>
    </w:p>
    <w:p w:rsidR="00BC1150" w:rsidRPr="00327DC2" w:rsidRDefault="00DE624A" w:rsidP="00E1664B">
      <w:pPr>
        <w:pStyle w:val="BodyText"/>
        <w:jc w:val="both"/>
      </w:pPr>
      <w:r>
        <w:rPr>
          <w:rFonts w:hint="eastAsia"/>
          <w:lang w:eastAsia="zh-CN"/>
        </w:rPr>
        <w:t>曾被关押在劳教所的人</w:t>
      </w:r>
      <w:r w:rsidR="00414489">
        <w:rPr>
          <w:rFonts w:hint="eastAsia"/>
          <w:lang w:eastAsia="zh-CN"/>
        </w:rPr>
        <w:t>告诉国际特赦组织，劳教所内的警察和管</w:t>
      </w:r>
      <w:r w:rsidR="00FF4540">
        <w:rPr>
          <w:rFonts w:hint="eastAsia"/>
          <w:lang w:eastAsia="zh-CN"/>
        </w:rPr>
        <w:t>教</w:t>
      </w:r>
      <w:r w:rsidR="00414489">
        <w:rPr>
          <w:rFonts w:hint="eastAsia"/>
          <w:lang w:eastAsia="zh-CN"/>
        </w:rPr>
        <w:t>人员经常违反程序，剥夺他们的基本权利</w:t>
      </w:r>
      <w:r w:rsidR="00EE03CC">
        <w:rPr>
          <w:rFonts w:hint="eastAsia"/>
          <w:lang w:eastAsia="zh-CN"/>
        </w:rPr>
        <w:t>，</w:t>
      </w:r>
      <w:r w:rsidR="00FE3105">
        <w:rPr>
          <w:rFonts w:hint="eastAsia"/>
          <w:lang w:eastAsia="zh-CN"/>
        </w:rPr>
        <w:t>其中包括通知家人</w:t>
      </w:r>
      <w:r w:rsidR="00EE03CC">
        <w:rPr>
          <w:rFonts w:hint="eastAsia"/>
          <w:lang w:eastAsia="zh-CN"/>
        </w:rPr>
        <w:t>、</w:t>
      </w:r>
      <w:r w:rsidR="00FE3105">
        <w:rPr>
          <w:rFonts w:hint="eastAsia"/>
          <w:lang w:eastAsia="zh-CN"/>
        </w:rPr>
        <w:t>允许家人</w:t>
      </w:r>
      <w:r w:rsidR="00EE03CC">
        <w:rPr>
          <w:rFonts w:hint="eastAsia"/>
          <w:lang w:eastAsia="zh-CN"/>
        </w:rPr>
        <w:t>定期</w:t>
      </w:r>
      <w:r w:rsidR="00FE3105">
        <w:rPr>
          <w:rFonts w:hint="eastAsia"/>
          <w:lang w:eastAsia="zh-CN"/>
        </w:rPr>
        <w:t>探视，</w:t>
      </w:r>
      <w:r w:rsidR="00EE03CC">
        <w:rPr>
          <w:rFonts w:hint="eastAsia"/>
          <w:lang w:eastAsia="zh-CN"/>
        </w:rPr>
        <w:t>以及联系律师</w:t>
      </w:r>
      <w:r w:rsidR="00FE3105">
        <w:rPr>
          <w:rFonts w:hint="eastAsia"/>
          <w:lang w:eastAsia="zh-CN"/>
        </w:rPr>
        <w:t>。警察需要填写劳教决定通知书，</w:t>
      </w:r>
      <w:r w:rsidR="00FF4540">
        <w:rPr>
          <w:rFonts w:hint="eastAsia"/>
          <w:lang w:eastAsia="zh-CN"/>
        </w:rPr>
        <w:t>而</w:t>
      </w:r>
      <w:r w:rsidR="00FE3105">
        <w:rPr>
          <w:rFonts w:hint="eastAsia"/>
          <w:lang w:eastAsia="zh-CN"/>
        </w:rPr>
        <w:t>被处以劳教的人则需在上面签名，但警察经常不提供该通知书，或者在一个人已被送到劳教所后才提供。</w:t>
      </w:r>
    </w:p>
    <w:p w:rsidR="00BC1150" w:rsidRDefault="00FE3105" w:rsidP="00E1664B">
      <w:pPr>
        <w:pStyle w:val="BodyText"/>
        <w:jc w:val="both"/>
      </w:pPr>
      <w:r>
        <w:rPr>
          <w:rFonts w:hint="eastAsia"/>
          <w:lang w:eastAsia="zh-CN"/>
        </w:rPr>
        <w:t>警察经常未</w:t>
      </w:r>
      <w:r w:rsidR="00E237FE">
        <w:rPr>
          <w:rFonts w:hint="eastAsia"/>
          <w:lang w:eastAsia="zh-CN"/>
        </w:rPr>
        <w:t>有</w:t>
      </w:r>
      <w:r>
        <w:rPr>
          <w:rFonts w:hint="eastAsia"/>
          <w:lang w:eastAsia="zh-CN"/>
        </w:rPr>
        <w:t>通知劳教人员的家人，该人已被送到劳教所，这种情况经常持续多月。国际特赦组织采访的许多人都讲述了在他们被送到劳教所后，其家人在没有任何关于他们消息的情况下，如何苦苦寻找他们。许多人还表示，在被送到劳教所后聘请律师是“没用的”。在政治敏感的案件中，许多人觉得律师不会敢于受理他们的案件。少数能够聘请律师的人也经常被阻止与律师联系，特别是如果他们没有与劳教当局充分合作，或</w:t>
      </w:r>
      <w:r w:rsidR="00C40A6A">
        <w:rPr>
          <w:rFonts w:hint="eastAsia"/>
          <w:lang w:eastAsia="zh-CN"/>
        </w:rPr>
        <w:t>被</w:t>
      </w:r>
      <w:r>
        <w:rPr>
          <w:rFonts w:hint="eastAsia"/>
          <w:lang w:eastAsia="zh-CN"/>
        </w:rPr>
        <w:t>当局认为其属于政治敏感的群体，或者被劳教当局视为“麻烦制造者”。争取对劳教决定进行上诉的被拘者经常被劳教所警卫和警察置之不理，包括无法得到纸笔来书写上诉要求。</w:t>
      </w:r>
    </w:p>
    <w:p w:rsidR="00BC1150" w:rsidRDefault="00BC1150" w:rsidP="00906E2E">
      <w:pPr>
        <w:pStyle w:val="BodyText"/>
      </w:pPr>
    </w:p>
    <w:p w:rsidR="00BC1150" w:rsidRPr="00906E2E" w:rsidRDefault="00FE3105" w:rsidP="003A18F2">
      <w:pPr>
        <w:pStyle w:val="Heading2"/>
        <w:jc w:val="both"/>
      </w:pPr>
      <w:bookmarkStart w:id="15" w:name="_Toc373487220"/>
      <w:r>
        <w:rPr>
          <w:rFonts w:ascii="Amnesty Trade Gothic" w:hAnsi="Amnesty Trade Gothic" w:hint="eastAsia"/>
          <w:lang w:eastAsia="zh-CN"/>
        </w:rPr>
        <w:t>强迫劳动</w:t>
      </w:r>
      <w:bookmarkEnd w:id="15"/>
    </w:p>
    <w:p w:rsidR="00BC1150" w:rsidRDefault="00A33141" w:rsidP="003A18F2">
      <w:pPr>
        <w:pStyle w:val="BodyText"/>
        <w:jc w:val="both"/>
      </w:pPr>
      <w:r>
        <w:rPr>
          <w:rFonts w:ascii="SimSun" w:eastAsia="SimSun" w:hAnsi="SimSun" w:cs="Arial" w:hint="eastAsia"/>
          <w:szCs w:val="18"/>
          <w:lang w:eastAsia="zh-CN"/>
        </w:rPr>
        <w:t>要求犯人工作本身并不构成强迫劳动</w:t>
      </w:r>
      <w:r w:rsidR="00A40019">
        <w:rPr>
          <w:rFonts w:ascii="SimSun" w:eastAsia="SimSun" w:hAnsi="SimSun" w:cs="Arial" w:hint="eastAsia"/>
          <w:szCs w:val="18"/>
          <w:lang w:eastAsia="zh-CN"/>
        </w:rPr>
        <w:t>，</w:t>
      </w:r>
      <w:r w:rsidR="00BC1150">
        <w:rPr>
          <w:rStyle w:val="EndnoteReference"/>
          <w:rFonts w:cs="Arial"/>
          <w:szCs w:val="18"/>
        </w:rPr>
        <w:endnoteReference w:id="58"/>
      </w:r>
      <w:r w:rsidR="00A40019">
        <w:rPr>
          <w:rFonts w:ascii="SimSun" w:eastAsia="SimSun" w:hAnsi="SimSun" w:cs="Arial" w:hint="eastAsia"/>
          <w:szCs w:val="18"/>
          <w:lang w:eastAsia="zh-CN"/>
        </w:rPr>
        <w:t xml:space="preserve"> </w:t>
      </w:r>
      <w:r w:rsidR="00E84605">
        <w:rPr>
          <w:rFonts w:ascii="SimSun" w:eastAsia="SimSun" w:hAnsi="SimSun" w:cs="Arial" w:hint="eastAsia"/>
          <w:szCs w:val="18"/>
          <w:lang w:eastAsia="zh-CN"/>
        </w:rPr>
        <w:t>但在劳教人员这一特定情况中，强迫他们工作确实构成强迫劳动，如上所述，</w:t>
      </w:r>
      <w:r w:rsidR="00A40019">
        <w:rPr>
          <w:rFonts w:ascii="SimSun" w:eastAsia="SimSun" w:hAnsi="SimSun" w:cs="Arial" w:hint="eastAsia"/>
          <w:szCs w:val="18"/>
          <w:lang w:eastAsia="zh-CN"/>
        </w:rPr>
        <w:t>这是因为</w:t>
      </w:r>
      <w:r w:rsidR="00E84605">
        <w:rPr>
          <w:rFonts w:ascii="SimSun" w:eastAsia="SimSun" w:hAnsi="SimSun" w:cs="Arial" w:hint="eastAsia"/>
          <w:szCs w:val="18"/>
          <w:lang w:eastAsia="zh-CN"/>
        </w:rPr>
        <w:t>他们没有受到合法的监禁，而是在未受指控、审判或正当程序处理的情况下被任意拘留，因此根据国际法这是非法监禁；</w:t>
      </w:r>
      <w:r w:rsidR="00CC0FEE">
        <w:rPr>
          <w:rFonts w:ascii="SimSun" w:eastAsia="SimSun" w:hAnsi="SimSun" w:cs="Arial" w:hint="eastAsia"/>
          <w:szCs w:val="18"/>
          <w:lang w:eastAsia="zh-CN"/>
        </w:rPr>
        <w:t>另外，</w:t>
      </w:r>
      <w:r w:rsidR="00E84605">
        <w:rPr>
          <w:rFonts w:ascii="SimSun" w:eastAsia="SimSun" w:hAnsi="SimSun" w:cs="Arial" w:hint="eastAsia"/>
          <w:szCs w:val="18"/>
          <w:lang w:eastAsia="zh-CN"/>
        </w:rPr>
        <w:t>劳教人员被迫工作时的条件</w:t>
      </w:r>
      <w:r w:rsidR="00CC0FEE">
        <w:rPr>
          <w:rFonts w:ascii="SimSun" w:eastAsia="SimSun" w:hAnsi="SimSun" w:cs="Arial" w:hint="eastAsia"/>
          <w:szCs w:val="18"/>
          <w:lang w:eastAsia="zh-CN"/>
        </w:rPr>
        <w:t>具</w:t>
      </w:r>
      <w:r w:rsidR="00E84605">
        <w:rPr>
          <w:rFonts w:ascii="SimSun" w:eastAsia="SimSun" w:hAnsi="SimSun" w:cs="Arial" w:hint="eastAsia"/>
          <w:szCs w:val="18"/>
          <w:lang w:eastAsia="zh-CN"/>
        </w:rPr>
        <w:t>剥削性和严酷，因此不能被认为是合法的。</w:t>
      </w:r>
      <w:r w:rsidR="00BC1150">
        <w:t xml:space="preserve"> </w:t>
      </w:r>
    </w:p>
    <w:p w:rsidR="00BC1150" w:rsidRPr="00906E2E" w:rsidRDefault="00E84605" w:rsidP="003A18F2">
      <w:pPr>
        <w:pStyle w:val="BodyText"/>
        <w:jc w:val="both"/>
      </w:pPr>
      <w:r>
        <w:rPr>
          <w:rFonts w:ascii="SimSun" w:eastAsia="SimSun" w:hAnsi="SimSun" w:cs="Arial" w:hint="eastAsia"/>
          <w:szCs w:val="18"/>
          <w:lang w:eastAsia="zh-CN"/>
        </w:rPr>
        <w:t>官方</w:t>
      </w:r>
      <w:r w:rsidR="006307CB">
        <w:rPr>
          <w:rFonts w:ascii="SimSun" w:eastAsia="SimSun" w:hAnsi="SimSun" w:cs="Arial" w:hint="eastAsia"/>
          <w:szCs w:val="18"/>
          <w:lang w:eastAsia="zh-CN"/>
        </w:rPr>
        <w:t>解释</w:t>
      </w:r>
      <w:r>
        <w:rPr>
          <w:rFonts w:ascii="SimSun" w:eastAsia="SimSun" w:hAnsi="SimSun" w:cs="Arial" w:hint="eastAsia"/>
          <w:szCs w:val="18"/>
          <w:lang w:eastAsia="zh-CN"/>
        </w:rPr>
        <w:t>否认</w:t>
      </w:r>
      <w:r w:rsidR="006307CB">
        <w:rPr>
          <w:rFonts w:ascii="SimSun" w:eastAsia="SimSun" w:hAnsi="SimSun" w:cs="Arial" w:hint="eastAsia"/>
          <w:szCs w:val="18"/>
          <w:lang w:eastAsia="zh-CN"/>
        </w:rPr>
        <w:t>劳教制度</w:t>
      </w:r>
      <w:r>
        <w:rPr>
          <w:rFonts w:ascii="SimSun" w:eastAsia="SimSun" w:hAnsi="SimSun" w:cs="Arial" w:hint="eastAsia"/>
          <w:szCs w:val="18"/>
          <w:lang w:eastAsia="zh-CN"/>
        </w:rPr>
        <w:t>是一种行政处罚，称其为一种为维护公共秩序并减少犯罪，对轻微犯罪人员实行的改造</w:t>
      </w:r>
      <w:r w:rsidRPr="00E13C51">
        <w:rPr>
          <w:rFonts w:ascii="SimSun" w:eastAsia="SimSun" w:hAnsi="SimSun" w:cs="Arial" w:hint="eastAsia"/>
          <w:szCs w:val="18"/>
          <w:lang w:eastAsia="zh-CN"/>
        </w:rPr>
        <w:t>措施</w:t>
      </w:r>
      <w:r>
        <w:rPr>
          <w:rFonts w:ascii="SimSun" w:eastAsia="SimSun" w:hAnsi="SimSun" w:cs="Arial" w:hint="eastAsia"/>
          <w:szCs w:val="18"/>
          <w:lang w:eastAsia="zh-CN"/>
        </w:rPr>
        <w:t>，这反映了正统的中国刑法哲学，认为劳动具有改造功能。官方意见还称，劳教是一种“</w:t>
      </w:r>
      <w:r w:rsidRPr="00AA1351">
        <w:rPr>
          <w:rFonts w:ascii="SimSun" w:eastAsia="SimSun" w:hAnsi="SimSun" w:cs="Arial" w:hint="eastAsia"/>
          <w:szCs w:val="18"/>
          <w:lang w:eastAsia="zh-CN"/>
        </w:rPr>
        <w:t>强制性教育改造</w:t>
      </w:r>
      <w:r>
        <w:rPr>
          <w:rFonts w:ascii="SimSun" w:eastAsia="SimSun" w:hAnsi="SimSun" w:cs="Arial" w:hint="eastAsia"/>
          <w:szCs w:val="18"/>
          <w:lang w:eastAsia="zh-CN"/>
        </w:rPr>
        <w:t>”，劳教人员每天须接受不少于</w:t>
      </w:r>
      <w:r w:rsidRPr="00E84605">
        <w:rPr>
          <w:rFonts w:eastAsia="SimSun" w:cs="Arial"/>
          <w:szCs w:val="18"/>
          <w:lang w:eastAsia="zh-CN"/>
        </w:rPr>
        <w:t>3</w:t>
      </w:r>
      <w:r>
        <w:rPr>
          <w:rFonts w:ascii="SimSun" w:eastAsia="SimSun" w:hAnsi="SimSun" w:cs="Arial" w:hint="eastAsia"/>
          <w:szCs w:val="18"/>
          <w:lang w:eastAsia="zh-CN"/>
        </w:rPr>
        <w:t>小时的法律和政治教育。官方意见有时将被拘者称为学员/学徒，甚至称向他们提供职业培训。</w:t>
      </w:r>
      <w:r w:rsidR="00BC1150">
        <w:rPr>
          <w:rStyle w:val="EndnoteReference"/>
          <w:rFonts w:cs="Arial"/>
          <w:szCs w:val="18"/>
        </w:rPr>
        <w:endnoteReference w:id="59"/>
      </w:r>
    </w:p>
    <w:p w:rsidR="00BC1150" w:rsidRPr="00906E2E" w:rsidRDefault="00E84605" w:rsidP="003A18F2">
      <w:pPr>
        <w:pStyle w:val="BodyText"/>
        <w:widowControl/>
        <w:jc w:val="both"/>
      </w:pPr>
      <w:r>
        <w:rPr>
          <w:rFonts w:ascii="SimSun" w:eastAsia="SimSun" w:hAnsi="SimSun" w:cs="Arial" w:hint="eastAsia"/>
          <w:szCs w:val="18"/>
          <w:lang w:eastAsia="zh-CN"/>
        </w:rPr>
        <w:t>但此类说法与劳教人员经历的现实极为不同，他们通常被迫进行条件严酷的劳动，在最好情况下每天也要至少工作</w:t>
      </w:r>
      <w:r w:rsidRPr="006307CB">
        <w:rPr>
          <w:rFonts w:eastAsia="SimSun" w:cs="Arial"/>
          <w:szCs w:val="18"/>
          <w:lang w:eastAsia="zh-CN"/>
        </w:rPr>
        <w:t>10</w:t>
      </w:r>
      <w:r>
        <w:rPr>
          <w:rFonts w:ascii="SimSun" w:eastAsia="SimSun" w:hAnsi="SimSun" w:cs="Arial" w:hint="eastAsia"/>
          <w:szCs w:val="18"/>
          <w:lang w:eastAsia="zh-CN"/>
        </w:rPr>
        <w:t>小时，每周仅休息一天，</w:t>
      </w:r>
      <w:r w:rsidR="00CE7608">
        <w:rPr>
          <w:rFonts w:ascii="SimSun" w:eastAsia="SimSun" w:hAnsi="SimSun" w:cs="Arial" w:hint="eastAsia"/>
          <w:szCs w:val="18"/>
          <w:lang w:eastAsia="zh-CN"/>
        </w:rPr>
        <w:t>但</w:t>
      </w:r>
      <w:r>
        <w:rPr>
          <w:rFonts w:ascii="SimSun" w:eastAsia="SimSun" w:hAnsi="SimSun" w:cs="Arial" w:hint="eastAsia"/>
          <w:szCs w:val="18"/>
          <w:lang w:eastAsia="zh-CN"/>
        </w:rPr>
        <w:t>更</w:t>
      </w:r>
      <w:r w:rsidR="00CE7608">
        <w:rPr>
          <w:rFonts w:ascii="SimSun" w:eastAsia="SimSun" w:hAnsi="SimSun" w:cs="Arial" w:hint="eastAsia"/>
          <w:szCs w:val="18"/>
          <w:lang w:eastAsia="zh-CN"/>
        </w:rPr>
        <w:t>常的是</w:t>
      </w:r>
      <w:r>
        <w:rPr>
          <w:rFonts w:ascii="SimSun" w:eastAsia="SimSun" w:hAnsi="SimSun" w:cs="Arial" w:hint="eastAsia"/>
          <w:szCs w:val="18"/>
          <w:lang w:eastAsia="zh-CN"/>
        </w:rPr>
        <w:t>，他们每天都须进行</w:t>
      </w:r>
      <w:r w:rsidRPr="00E84605">
        <w:rPr>
          <w:rFonts w:eastAsia="SimSun" w:cs="Arial"/>
          <w:szCs w:val="18"/>
          <w:lang w:eastAsia="zh-CN"/>
        </w:rPr>
        <w:t>12</w:t>
      </w:r>
      <w:r>
        <w:rPr>
          <w:rFonts w:ascii="SimSun" w:eastAsia="SimSun" w:hAnsi="SimSun" w:cs="Arial" w:hint="eastAsia"/>
          <w:szCs w:val="18"/>
          <w:lang w:eastAsia="zh-CN"/>
        </w:rPr>
        <w:t>至</w:t>
      </w:r>
      <w:r w:rsidRPr="00E84605">
        <w:rPr>
          <w:rFonts w:eastAsia="SimSun" w:cs="Arial"/>
          <w:szCs w:val="18"/>
          <w:lang w:eastAsia="zh-CN"/>
        </w:rPr>
        <w:t>14</w:t>
      </w:r>
      <w:r>
        <w:rPr>
          <w:rFonts w:ascii="SimSun" w:eastAsia="SimSun" w:hAnsi="SimSun" w:cs="Arial" w:hint="eastAsia"/>
          <w:szCs w:val="18"/>
          <w:lang w:eastAsia="zh-CN"/>
        </w:rPr>
        <w:t>小时的劳动，</w:t>
      </w:r>
      <w:r w:rsidR="00072BA9">
        <w:rPr>
          <w:rFonts w:ascii="SimSun" w:eastAsia="SimSun" w:hAnsi="SimSun" w:cs="Arial" w:hint="eastAsia"/>
          <w:szCs w:val="18"/>
          <w:lang w:eastAsia="zh-CN"/>
        </w:rPr>
        <w:t>有时候</w:t>
      </w:r>
      <w:r w:rsidR="003A18F2">
        <w:rPr>
          <w:rFonts w:ascii="SimSun" w:eastAsia="SimSun" w:hAnsi="SimSun" w:cs="Arial" w:hint="eastAsia"/>
          <w:szCs w:val="18"/>
          <w:lang w:eastAsia="zh-CN"/>
        </w:rPr>
        <w:t>更</w:t>
      </w:r>
      <w:r>
        <w:rPr>
          <w:rFonts w:ascii="SimSun" w:eastAsia="SimSun" w:hAnsi="SimSun" w:cs="Arial" w:hint="eastAsia"/>
          <w:szCs w:val="18"/>
          <w:lang w:eastAsia="zh-CN"/>
        </w:rPr>
        <w:t>高达</w:t>
      </w:r>
      <w:r w:rsidRPr="00E84605">
        <w:rPr>
          <w:rFonts w:eastAsia="SimSun" w:cs="Arial"/>
          <w:szCs w:val="18"/>
          <w:lang w:eastAsia="zh-CN"/>
        </w:rPr>
        <w:t>20</w:t>
      </w:r>
      <w:r>
        <w:rPr>
          <w:rFonts w:ascii="SimSun" w:eastAsia="SimSun" w:hAnsi="SimSun" w:cs="Arial" w:hint="eastAsia"/>
          <w:szCs w:val="18"/>
          <w:lang w:eastAsia="zh-CN"/>
        </w:rPr>
        <w:t>个小时</w:t>
      </w:r>
      <w:r w:rsidR="00CE7608">
        <w:rPr>
          <w:rFonts w:ascii="SimSun" w:eastAsia="SimSun" w:hAnsi="SimSun" w:cs="Arial" w:hint="eastAsia"/>
          <w:szCs w:val="18"/>
          <w:lang w:eastAsia="zh-CN"/>
        </w:rPr>
        <w:t>，又或直至他们完成“定额”</w:t>
      </w:r>
      <w:r>
        <w:rPr>
          <w:rFonts w:ascii="SimSun" w:eastAsia="SimSun" w:hAnsi="SimSun" w:cs="Arial" w:hint="eastAsia"/>
          <w:szCs w:val="18"/>
          <w:lang w:eastAsia="zh-CN"/>
        </w:rPr>
        <w:t>。</w:t>
      </w:r>
    </w:p>
    <w:p w:rsidR="00BC1150" w:rsidRDefault="008C6792" w:rsidP="003A18F2">
      <w:pPr>
        <w:pStyle w:val="BodyText"/>
        <w:jc w:val="both"/>
      </w:pPr>
      <w:r>
        <w:rPr>
          <w:rFonts w:ascii="SimSun" w:eastAsia="SimSun" w:hAnsi="SimSun" w:cs="Arial" w:hint="eastAsia"/>
          <w:szCs w:val="18"/>
          <w:lang w:eastAsia="zh-CN"/>
        </w:rPr>
        <w:t>劳教所生产品种多样的商品，但大多数是轻工产品，包括梳子、项链、筷子</w:t>
      </w:r>
      <w:r w:rsidR="001B4B9F">
        <w:rPr>
          <w:rFonts w:ascii="SimSun" w:eastAsia="SimSun" w:hAnsi="SimSun" w:cs="Arial" w:hint="eastAsia"/>
          <w:szCs w:val="18"/>
          <w:lang w:eastAsia="zh-CN"/>
        </w:rPr>
        <w:t>等家用商品，以及</w:t>
      </w:r>
      <w:r>
        <w:rPr>
          <w:rFonts w:ascii="SimSun" w:eastAsia="SimSun" w:hAnsi="SimSun" w:cs="Arial" w:hint="eastAsia"/>
          <w:szCs w:val="18"/>
          <w:lang w:eastAsia="zh-CN"/>
        </w:rPr>
        <w:t>童装</w:t>
      </w:r>
      <w:r w:rsidR="00A87249">
        <w:rPr>
          <w:rFonts w:ascii="SimSun" w:eastAsia="SimSun" w:hAnsi="SimSun" w:cs="Arial" w:hint="eastAsia"/>
          <w:szCs w:val="18"/>
          <w:lang w:eastAsia="zh-CN"/>
        </w:rPr>
        <w:t>、军队制服</w:t>
      </w:r>
      <w:r>
        <w:rPr>
          <w:rFonts w:ascii="SimSun" w:eastAsia="SimSun" w:hAnsi="SimSun" w:cs="Arial" w:hint="eastAsia"/>
          <w:szCs w:val="18"/>
          <w:lang w:eastAsia="zh-CN"/>
        </w:rPr>
        <w:t>和婚纱礼服，其中许多是用于出口。</w:t>
      </w:r>
      <w:r w:rsidR="00BC1150" w:rsidRPr="00327DC2">
        <w:rPr>
          <w:rStyle w:val="EndnoteReference"/>
          <w:rFonts w:cs="Arial"/>
          <w:szCs w:val="18"/>
        </w:rPr>
        <w:endnoteReference w:id="60"/>
      </w:r>
      <w:r>
        <w:rPr>
          <w:rFonts w:ascii="SimSun" w:eastAsia="SimSun" w:hAnsi="SimSun" w:cs="Arial"/>
          <w:szCs w:val="18"/>
          <w:lang w:eastAsia="zh-CN"/>
        </w:rPr>
        <w:t xml:space="preserve"> </w:t>
      </w:r>
      <w:r>
        <w:rPr>
          <w:rFonts w:ascii="SimSun" w:eastAsia="SimSun" w:hAnsi="SimSun" w:cs="Arial" w:hint="eastAsia"/>
          <w:szCs w:val="18"/>
          <w:lang w:eastAsia="zh-CN"/>
        </w:rPr>
        <w:t>虽然强迫劳动一直是劳教所的特征，但近年来劳教系统</w:t>
      </w:r>
      <w:proofErr w:type="gramStart"/>
      <w:r>
        <w:rPr>
          <w:rFonts w:ascii="SimSun" w:eastAsia="SimSun" w:hAnsi="SimSun" w:cs="Arial" w:hint="eastAsia"/>
          <w:szCs w:val="18"/>
          <w:lang w:eastAsia="zh-CN"/>
        </w:rPr>
        <w:t>越</w:t>
      </w:r>
      <w:r w:rsidR="001B4B9F">
        <w:rPr>
          <w:rFonts w:ascii="SimSun" w:eastAsia="SimSun" w:hAnsi="SimSun" w:cs="Arial" w:hint="eastAsia"/>
          <w:szCs w:val="18"/>
          <w:lang w:eastAsia="zh-CN"/>
        </w:rPr>
        <w:t>加</w:t>
      </w:r>
      <w:r w:rsidR="003A18F2">
        <w:rPr>
          <w:rFonts w:ascii="SimSun" w:eastAsia="SimSun" w:hAnsi="SimSun" w:cs="Arial" w:hint="eastAsia"/>
          <w:szCs w:val="18"/>
          <w:lang w:eastAsia="zh-CN"/>
        </w:rPr>
        <w:t>被</w:t>
      </w:r>
      <w:proofErr w:type="gramEnd"/>
      <w:r w:rsidR="003A18F2">
        <w:rPr>
          <w:rFonts w:ascii="SimSun" w:eastAsia="SimSun" w:hAnsi="SimSun" w:cs="Arial" w:hint="eastAsia"/>
          <w:szCs w:val="18"/>
          <w:lang w:eastAsia="zh-CN"/>
        </w:rPr>
        <w:t>拼</w:t>
      </w:r>
      <w:r>
        <w:rPr>
          <w:rFonts w:ascii="SimSun" w:eastAsia="SimSun" w:hAnsi="SimSun" w:cs="Arial" w:hint="eastAsia"/>
          <w:szCs w:val="18"/>
          <w:lang w:eastAsia="zh-CN"/>
        </w:rPr>
        <w:t>入</w:t>
      </w:r>
      <w:r w:rsidR="001B4B9F">
        <w:rPr>
          <w:rFonts w:ascii="SimSun" w:eastAsia="SimSun" w:hAnsi="SimSun" w:cs="Arial" w:hint="eastAsia"/>
          <w:szCs w:val="18"/>
          <w:lang w:eastAsia="zh-CN"/>
        </w:rPr>
        <w:t>较</w:t>
      </w:r>
      <w:r>
        <w:rPr>
          <w:rFonts w:ascii="SimSun" w:eastAsia="SimSun" w:hAnsi="SimSun" w:cs="Arial" w:hint="eastAsia"/>
          <w:szCs w:val="18"/>
          <w:lang w:eastAsia="zh-CN"/>
        </w:rPr>
        <w:t>大的工业生产体系，包括出口工业，并受利润驱动。生产压力</w:t>
      </w:r>
      <w:proofErr w:type="gramStart"/>
      <w:r>
        <w:rPr>
          <w:rFonts w:ascii="SimSun" w:eastAsia="SimSun" w:hAnsi="SimSun" w:cs="Arial" w:hint="eastAsia"/>
          <w:szCs w:val="18"/>
          <w:lang w:eastAsia="zh-CN"/>
        </w:rPr>
        <w:t>和</w:t>
      </w:r>
      <w:r w:rsidR="000C112F">
        <w:rPr>
          <w:rFonts w:ascii="SimSun" w:eastAsia="SimSun" w:hAnsi="SimSun" w:cs="Arial" w:hint="eastAsia"/>
          <w:szCs w:val="18"/>
          <w:lang w:eastAsia="zh-CN"/>
        </w:rPr>
        <w:t>课</w:t>
      </w:r>
      <w:r>
        <w:rPr>
          <w:rFonts w:ascii="SimSun" w:eastAsia="SimSun" w:hAnsi="SimSun" w:cs="Arial" w:hint="eastAsia"/>
          <w:szCs w:val="18"/>
          <w:lang w:eastAsia="zh-CN"/>
        </w:rPr>
        <w:t>利动机</w:t>
      </w:r>
      <w:proofErr w:type="gramEnd"/>
      <w:r>
        <w:rPr>
          <w:rFonts w:ascii="SimSun" w:eastAsia="SimSun" w:hAnsi="SimSun" w:cs="Arial" w:hint="eastAsia"/>
          <w:szCs w:val="18"/>
          <w:lang w:eastAsia="zh-CN"/>
        </w:rPr>
        <w:t>导致漫长的工作时间，以及本身就可被认为是残忍、不人道和有辱人格的工作条件，这</w:t>
      </w:r>
      <w:r w:rsidR="000C112F">
        <w:rPr>
          <w:rFonts w:ascii="SimSun" w:eastAsia="SimSun" w:hAnsi="SimSun" w:cs="Arial" w:hint="eastAsia"/>
          <w:szCs w:val="18"/>
          <w:lang w:eastAsia="zh-CN"/>
        </w:rPr>
        <w:t>也</w:t>
      </w:r>
      <w:r>
        <w:rPr>
          <w:rFonts w:ascii="SimSun" w:eastAsia="SimSun" w:hAnsi="SimSun" w:cs="Arial" w:hint="eastAsia"/>
          <w:szCs w:val="18"/>
          <w:lang w:eastAsia="zh-CN"/>
        </w:rPr>
        <w:t>是那些未</w:t>
      </w:r>
      <w:r w:rsidR="000C112F">
        <w:rPr>
          <w:rFonts w:ascii="SimSun" w:eastAsia="SimSun" w:hAnsi="SimSun" w:cs="Arial" w:hint="eastAsia"/>
          <w:szCs w:val="18"/>
          <w:lang w:eastAsia="zh-CN"/>
        </w:rPr>
        <w:t>能</w:t>
      </w:r>
      <w:r>
        <w:rPr>
          <w:rFonts w:ascii="SimSun" w:eastAsia="SimSun" w:hAnsi="SimSun" w:cs="Arial" w:hint="eastAsia"/>
          <w:szCs w:val="18"/>
          <w:lang w:eastAsia="zh-CN"/>
        </w:rPr>
        <w:t>完成生产任务的被拘者遭受虐待的原因。</w:t>
      </w:r>
      <w:r w:rsidR="00BC1150" w:rsidRPr="00327DC2">
        <w:rPr>
          <w:rStyle w:val="EndnoteReference"/>
          <w:rFonts w:eastAsia="PMingLiU" w:cs="Arial"/>
          <w:szCs w:val="18"/>
          <w:lang w:eastAsia="zh-HK"/>
        </w:rPr>
        <w:endnoteReference w:id="61"/>
      </w:r>
      <w:r>
        <w:rPr>
          <w:rFonts w:ascii="SimSun" w:eastAsia="SimSun" w:hAnsi="SimSun" w:cs="Arial"/>
          <w:szCs w:val="18"/>
          <w:lang w:eastAsia="zh-CN"/>
        </w:rPr>
        <w:t xml:space="preserve"> </w:t>
      </w:r>
      <w:r>
        <w:rPr>
          <w:rFonts w:ascii="SimSun" w:eastAsia="SimSun" w:hAnsi="SimSun" w:cs="Arial" w:hint="eastAsia"/>
          <w:szCs w:val="18"/>
          <w:lang w:eastAsia="zh-CN"/>
        </w:rPr>
        <w:t>那些无法完成劳教当局规定任务的人，可能</w:t>
      </w:r>
      <w:r w:rsidR="000C112F">
        <w:rPr>
          <w:rFonts w:ascii="SimSun" w:eastAsia="SimSun" w:hAnsi="SimSun" w:cs="Arial" w:hint="eastAsia"/>
          <w:szCs w:val="18"/>
          <w:lang w:eastAsia="zh-CN"/>
        </w:rPr>
        <w:t>在监管人员的命令下</w:t>
      </w:r>
      <w:r>
        <w:rPr>
          <w:rFonts w:ascii="SimSun" w:eastAsia="SimSun" w:hAnsi="SimSun" w:cs="Arial" w:hint="eastAsia"/>
          <w:szCs w:val="18"/>
          <w:lang w:eastAsia="zh-CN"/>
        </w:rPr>
        <w:t>遭到其他劳教人员殴打。</w:t>
      </w:r>
      <w:r w:rsidR="00BC1150" w:rsidRPr="00906E2E">
        <w:t xml:space="preserve">  </w:t>
      </w:r>
    </w:p>
    <w:p w:rsidR="00BC1150" w:rsidRDefault="00BC1150" w:rsidP="00906E2E">
      <w:pPr>
        <w:pStyle w:val="BodyText"/>
        <w:rPr>
          <w:lang w:eastAsia="zh-CN"/>
        </w:rPr>
      </w:pPr>
    </w:p>
    <w:p w:rsidR="0013555C" w:rsidRPr="0013555C" w:rsidRDefault="0013555C" w:rsidP="00185FB2">
      <w:pPr>
        <w:pStyle w:val="BodyText"/>
        <w:jc w:val="both"/>
        <w:rPr>
          <w:sz w:val="26"/>
          <w:szCs w:val="26"/>
          <w:lang w:eastAsia="zh-CN"/>
        </w:rPr>
      </w:pPr>
      <w:r w:rsidRPr="0013555C">
        <w:rPr>
          <w:rFonts w:hint="eastAsia"/>
          <w:sz w:val="26"/>
          <w:szCs w:val="26"/>
          <w:lang w:eastAsia="zh-CN"/>
        </w:rPr>
        <w:t>“教育”和“转化”：促使发生酷刑和其他虐待</w:t>
      </w:r>
    </w:p>
    <w:p w:rsidR="00BC1150" w:rsidRPr="00327DC2" w:rsidRDefault="008C6792" w:rsidP="00185FB2">
      <w:pPr>
        <w:pStyle w:val="BodyText"/>
        <w:jc w:val="both"/>
      </w:pPr>
      <w:proofErr w:type="gramStart"/>
      <w:r w:rsidRPr="00D52EFC">
        <w:rPr>
          <w:rFonts w:hint="eastAsia"/>
          <w:b/>
          <w:lang w:eastAsia="zh-CN"/>
        </w:rPr>
        <w:t>焦健</w:t>
      </w:r>
      <w:r>
        <w:rPr>
          <w:rFonts w:hint="eastAsia"/>
          <w:lang w:eastAsia="zh-CN"/>
        </w:rPr>
        <w:t>曾</w:t>
      </w:r>
      <w:proofErr w:type="gramEnd"/>
      <w:r w:rsidRPr="00D52EFC">
        <w:rPr>
          <w:rFonts w:hint="eastAsia"/>
          <w:lang w:eastAsia="zh-CN"/>
        </w:rPr>
        <w:t>为中国最大互联网公司之一</w:t>
      </w:r>
      <w:r w:rsidR="00106248" w:rsidRPr="00D52EFC">
        <w:rPr>
          <w:rFonts w:hint="eastAsia"/>
          <w:lang w:eastAsia="zh-CN"/>
        </w:rPr>
        <w:t>的</w:t>
      </w:r>
      <w:r w:rsidRPr="00D52EFC">
        <w:rPr>
          <w:rFonts w:hint="eastAsia"/>
          <w:lang w:eastAsia="zh-CN"/>
        </w:rPr>
        <w:t>搜狐公司</w:t>
      </w:r>
      <w:r>
        <w:rPr>
          <w:rFonts w:hint="eastAsia"/>
          <w:lang w:eastAsia="zh-CN"/>
        </w:rPr>
        <w:t>在广州设立了华南地区的分支，并任总经理。当</w:t>
      </w:r>
      <w:r>
        <w:rPr>
          <w:rFonts w:hint="eastAsia"/>
          <w:lang w:eastAsia="zh-CN"/>
        </w:rPr>
        <w:t>20</w:t>
      </w:r>
      <w:r>
        <w:rPr>
          <w:rFonts w:hint="eastAsia"/>
          <w:lang w:eastAsia="zh-CN"/>
        </w:rPr>
        <w:t>名警察破门而入</w:t>
      </w:r>
      <w:proofErr w:type="gramStart"/>
      <w:r>
        <w:rPr>
          <w:rFonts w:hint="eastAsia"/>
          <w:lang w:eastAsia="zh-CN"/>
        </w:rPr>
        <w:t>抄查</w:t>
      </w:r>
      <w:proofErr w:type="spellStart"/>
      <w:r>
        <w:rPr>
          <w:rFonts w:hint="eastAsia"/>
        </w:rPr>
        <w:t>焦健</w:t>
      </w:r>
      <w:proofErr w:type="spellEnd"/>
      <w:r>
        <w:rPr>
          <w:rFonts w:hint="eastAsia"/>
          <w:lang w:eastAsia="zh-CN"/>
        </w:rPr>
        <w:t>的</w:t>
      </w:r>
      <w:proofErr w:type="gramEnd"/>
      <w:r>
        <w:rPr>
          <w:rFonts w:hint="eastAsia"/>
          <w:lang w:eastAsia="zh-CN"/>
        </w:rPr>
        <w:t>家，并没收了她所有</w:t>
      </w:r>
      <w:r w:rsidR="008732F3">
        <w:rPr>
          <w:rFonts w:hint="eastAsia"/>
          <w:lang w:eastAsia="zh-CN"/>
        </w:rPr>
        <w:t>的</w:t>
      </w:r>
      <w:r>
        <w:rPr>
          <w:rFonts w:hint="eastAsia"/>
          <w:lang w:eastAsia="zh-CN"/>
        </w:rPr>
        <w:t>法轮功出版物后，他们问她：“你为</w:t>
      </w:r>
      <w:r>
        <w:rPr>
          <w:rFonts w:hint="eastAsia"/>
          <w:lang w:eastAsia="zh-CN"/>
        </w:rPr>
        <w:lastRenderedPageBreak/>
        <w:t>什么练法轮功？”她回答说：</w:t>
      </w:r>
      <w:r w:rsidR="00BC1150" w:rsidRPr="00327DC2">
        <w:t xml:space="preserve"> </w:t>
      </w:r>
    </w:p>
    <w:p w:rsidR="00BC1150" w:rsidRDefault="00E9402C" w:rsidP="00185FB2">
      <w:pPr>
        <w:pStyle w:val="AITextquote"/>
        <w:jc w:val="both"/>
      </w:pPr>
      <w:r>
        <w:rPr>
          <w:rFonts w:ascii="SimSun" w:eastAsia="SimSun" w:hAnsi="SimSun" w:hint="eastAsia"/>
          <w:lang w:eastAsia="zh-CN"/>
        </w:rPr>
        <w:t>“我没有以任何方式负面地影响到他人</w:t>
      </w:r>
      <w:r w:rsidR="00ED354D">
        <w:rPr>
          <w:rFonts w:ascii="SimSun" w:eastAsia="SimSun" w:hAnsi="SimSun" w:hint="eastAsia"/>
          <w:lang w:eastAsia="zh-CN"/>
        </w:rPr>
        <w:t>，</w:t>
      </w:r>
      <w:r>
        <w:rPr>
          <w:rFonts w:ascii="SimSun" w:eastAsia="SimSun" w:hAnsi="SimSun" w:hint="eastAsia"/>
          <w:lang w:eastAsia="zh-CN"/>
        </w:rPr>
        <w:t>我没有做任何有问题的行为</w:t>
      </w:r>
      <w:r w:rsidR="00ED354D">
        <w:rPr>
          <w:rFonts w:ascii="SimSun" w:eastAsia="SimSun" w:hAnsi="SimSun" w:hint="eastAsia"/>
          <w:lang w:eastAsia="zh-CN"/>
        </w:rPr>
        <w:t>，</w:t>
      </w:r>
      <w:r>
        <w:rPr>
          <w:rFonts w:ascii="SimSun" w:eastAsia="SimSun" w:hAnsi="SimSun" w:hint="eastAsia"/>
          <w:lang w:eastAsia="zh-CN"/>
        </w:rPr>
        <w:t>国家不能管我的思想。国家可以管人的行为，而不是他们的思想。”</w:t>
      </w:r>
      <w:r w:rsidR="00BC1150">
        <w:rPr>
          <w:rStyle w:val="EndnoteReference"/>
        </w:rPr>
        <w:endnoteReference w:id="62"/>
      </w:r>
    </w:p>
    <w:p w:rsidR="00BC1150" w:rsidRDefault="00BC1150" w:rsidP="00185FB2">
      <w:pPr>
        <w:pStyle w:val="AITextquote"/>
        <w:jc w:val="both"/>
      </w:pPr>
    </w:p>
    <w:p w:rsidR="00BC1150" w:rsidRPr="00327DC2" w:rsidRDefault="00E9402C" w:rsidP="00185FB2">
      <w:pPr>
        <w:pStyle w:val="BodyText"/>
        <w:jc w:val="both"/>
      </w:pPr>
      <w:r>
        <w:rPr>
          <w:rFonts w:hint="eastAsia"/>
          <w:lang w:eastAsia="zh-CN"/>
        </w:rPr>
        <w:t>这可能</w:t>
      </w:r>
      <w:proofErr w:type="gramStart"/>
      <w:r>
        <w:rPr>
          <w:rFonts w:hint="eastAsia"/>
          <w:lang w:eastAsia="zh-CN"/>
        </w:rPr>
        <w:t>是焦健的</w:t>
      </w:r>
      <w:proofErr w:type="gramEnd"/>
      <w:r>
        <w:rPr>
          <w:rFonts w:hint="eastAsia"/>
          <w:lang w:eastAsia="zh-CN"/>
        </w:rPr>
        <w:t>看法，</w:t>
      </w:r>
      <w:r w:rsidR="002063E2">
        <w:rPr>
          <w:rFonts w:hint="eastAsia"/>
          <w:lang w:eastAsia="zh-CN"/>
        </w:rPr>
        <w:t>但</w:t>
      </w:r>
      <w:r>
        <w:rPr>
          <w:rFonts w:hint="eastAsia"/>
          <w:lang w:eastAsia="zh-CN"/>
        </w:rPr>
        <w:t>实际上</w:t>
      </w:r>
      <w:r w:rsidR="002063E2">
        <w:rPr>
          <w:rFonts w:hint="eastAsia"/>
          <w:lang w:eastAsia="zh-CN"/>
        </w:rPr>
        <w:t>却</w:t>
      </w:r>
      <w:r>
        <w:rPr>
          <w:rFonts w:hint="eastAsia"/>
          <w:lang w:eastAsia="zh-CN"/>
        </w:rPr>
        <w:t>概括了思想、良心和宗教自由权利的本质，《世界人权宣言》第</w:t>
      </w:r>
      <w:r>
        <w:rPr>
          <w:rFonts w:hint="eastAsia"/>
          <w:lang w:eastAsia="zh-CN"/>
        </w:rPr>
        <w:t>18</w:t>
      </w:r>
      <w:r>
        <w:rPr>
          <w:rFonts w:hint="eastAsia"/>
          <w:lang w:eastAsia="zh-CN"/>
        </w:rPr>
        <w:t>条列载了这项权利，该权利还包括宗教或信仰的表达。</w:t>
      </w:r>
      <w:r w:rsidR="002063E2">
        <w:rPr>
          <w:rFonts w:hint="eastAsia"/>
          <w:lang w:eastAsia="zh-CN"/>
        </w:rPr>
        <w:t>然而，</w:t>
      </w:r>
      <w:r>
        <w:rPr>
          <w:rFonts w:hint="eastAsia"/>
          <w:lang w:eastAsia="zh-CN"/>
        </w:rPr>
        <w:t>中国政府对于这一问题持不同立场。控制其公民的思想和信仰，而不仅是行为，长期以来</w:t>
      </w:r>
      <w:r w:rsidR="002063E2">
        <w:rPr>
          <w:rFonts w:hint="eastAsia"/>
          <w:lang w:eastAsia="zh-CN"/>
        </w:rPr>
        <w:t>都</w:t>
      </w:r>
      <w:r>
        <w:rPr>
          <w:rFonts w:hint="eastAsia"/>
          <w:lang w:eastAsia="zh-CN"/>
        </w:rPr>
        <w:t>是当局优先考虑的关键事项，这体现在党和政府与社会关系中普遍存在的“思想工作”</w:t>
      </w:r>
      <w:r w:rsidR="00594BBF">
        <w:rPr>
          <w:rFonts w:hint="eastAsia"/>
          <w:lang w:eastAsia="zh-CN"/>
        </w:rPr>
        <w:t>；</w:t>
      </w:r>
      <w:r>
        <w:rPr>
          <w:rFonts w:hint="eastAsia"/>
          <w:lang w:eastAsia="zh-CN"/>
        </w:rPr>
        <w:t>中国政府用来控制互联网通信和信息流动的大量投资，</w:t>
      </w:r>
      <w:r w:rsidR="00594BBF">
        <w:rPr>
          <w:rFonts w:hint="eastAsia"/>
          <w:lang w:eastAsia="zh-CN"/>
        </w:rPr>
        <w:t>以</w:t>
      </w:r>
      <w:r>
        <w:rPr>
          <w:rFonts w:hint="eastAsia"/>
          <w:lang w:eastAsia="zh-CN"/>
        </w:rPr>
        <w:t>及其在学说与组织两方面都控制宗教和</w:t>
      </w:r>
      <w:r w:rsidR="00DA339A">
        <w:rPr>
          <w:rFonts w:hint="eastAsia"/>
          <w:lang w:eastAsia="zh-CN"/>
        </w:rPr>
        <w:t>政治</w:t>
      </w:r>
      <w:r>
        <w:rPr>
          <w:rFonts w:hint="eastAsia"/>
          <w:lang w:eastAsia="zh-CN"/>
        </w:rPr>
        <w:t>团体的目标。</w:t>
      </w:r>
      <w:r w:rsidRPr="00327DC2">
        <w:t xml:space="preserve"> </w:t>
      </w:r>
      <w:r w:rsidR="00BC1150" w:rsidRPr="00327DC2">
        <w:t xml:space="preserve"> </w:t>
      </w:r>
    </w:p>
    <w:p w:rsidR="00BC1150" w:rsidRDefault="00E9402C" w:rsidP="00185FB2">
      <w:pPr>
        <w:pStyle w:val="BodyText"/>
        <w:jc w:val="both"/>
      </w:pPr>
      <w:r>
        <w:rPr>
          <w:rFonts w:hint="eastAsia"/>
          <w:lang w:eastAsia="zh-CN"/>
        </w:rPr>
        <w:t>因此，虽然许多前劳教人员表示，劳教所中的“劳动”要比实际进行的“教育”多得多，但至少按中国当局的理解，“教育”是劳教生活中至关重要的一个方面，中国的监狱和其他拘留场所的情况也是如此。</w:t>
      </w:r>
      <w:r w:rsidR="00BC1150">
        <w:t xml:space="preserve"> </w:t>
      </w:r>
    </w:p>
    <w:p w:rsidR="00BC1150" w:rsidRPr="00327DC2" w:rsidRDefault="00E9402C" w:rsidP="00185FB2">
      <w:pPr>
        <w:pStyle w:val="BodyText"/>
        <w:jc w:val="both"/>
      </w:pPr>
      <w:r>
        <w:rPr>
          <w:rFonts w:hint="eastAsia"/>
          <w:lang w:eastAsia="zh-CN"/>
        </w:rPr>
        <w:t>在劳教人员到达劳教所后</w:t>
      </w:r>
      <w:r w:rsidR="008D1A98">
        <w:rPr>
          <w:rFonts w:hint="eastAsia"/>
          <w:lang w:eastAsia="zh-CN"/>
        </w:rPr>
        <w:t>，</w:t>
      </w:r>
      <w:r>
        <w:rPr>
          <w:rFonts w:hint="eastAsia"/>
          <w:lang w:eastAsia="zh-CN"/>
        </w:rPr>
        <w:t>就开始进行</w:t>
      </w:r>
      <w:r w:rsidR="008D1A98">
        <w:rPr>
          <w:rFonts w:hint="eastAsia"/>
          <w:lang w:eastAsia="zh-CN"/>
        </w:rPr>
        <w:t>“教育”</w:t>
      </w:r>
      <w:r>
        <w:rPr>
          <w:rFonts w:hint="eastAsia"/>
          <w:lang w:eastAsia="zh-CN"/>
        </w:rPr>
        <w:t>。劳教所当局</w:t>
      </w:r>
      <w:r w:rsidR="008D1A98">
        <w:rPr>
          <w:rFonts w:hint="eastAsia"/>
          <w:lang w:eastAsia="zh-CN"/>
        </w:rPr>
        <w:t>往往</w:t>
      </w:r>
      <w:r w:rsidR="005B5199">
        <w:rPr>
          <w:rFonts w:hint="eastAsia"/>
          <w:lang w:eastAsia="zh-CN"/>
        </w:rPr>
        <w:t>让</w:t>
      </w:r>
      <w:r>
        <w:rPr>
          <w:rFonts w:hint="eastAsia"/>
          <w:lang w:eastAsia="zh-CN"/>
        </w:rPr>
        <w:t>新来的劳教人员</w:t>
      </w:r>
      <w:r w:rsidR="005B5199">
        <w:rPr>
          <w:rFonts w:hint="eastAsia"/>
          <w:lang w:eastAsia="zh-CN"/>
        </w:rPr>
        <w:t>接受</w:t>
      </w:r>
      <w:r>
        <w:rPr>
          <w:rFonts w:hint="eastAsia"/>
          <w:lang w:eastAsia="zh-CN"/>
        </w:rPr>
        <w:t>严厉的“入所教育”。</w:t>
      </w:r>
      <w:r w:rsidR="000A33C5">
        <w:rPr>
          <w:rFonts w:hint="eastAsia"/>
          <w:lang w:eastAsia="zh-CN"/>
        </w:rPr>
        <w:t>作为</w:t>
      </w:r>
      <w:r>
        <w:rPr>
          <w:rFonts w:hint="eastAsia"/>
          <w:lang w:eastAsia="zh-CN"/>
        </w:rPr>
        <w:t>程序的</w:t>
      </w:r>
      <w:r w:rsidR="000A33C5">
        <w:rPr>
          <w:rFonts w:hint="eastAsia"/>
          <w:lang w:eastAsia="zh-CN"/>
        </w:rPr>
        <w:t>一部分</w:t>
      </w:r>
      <w:r>
        <w:rPr>
          <w:rFonts w:hint="eastAsia"/>
          <w:lang w:eastAsia="zh-CN"/>
        </w:rPr>
        <w:t>，劳教人员每天参加</w:t>
      </w:r>
      <w:r w:rsidR="00D61A9E">
        <w:rPr>
          <w:rFonts w:hint="eastAsia"/>
          <w:lang w:eastAsia="zh-CN"/>
        </w:rPr>
        <w:t>多半</w:t>
      </w:r>
      <w:r>
        <w:rPr>
          <w:rFonts w:hint="eastAsia"/>
          <w:lang w:eastAsia="zh-CN"/>
        </w:rPr>
        <w:t>是</w:t>
      </w:r>
      <w:r w:rsidR="00480B56">
        <w:rPr>
          <w:rFonts w:hint="eastAsia"/>
          <w:lang w:eastAsia="zh-CN"/>
        </w:rPr>
        <w:t>冗</w:t>
      </w:r>
      <w:r>
        <w:rPr>
          <w:rFonts w:hint="eastAsia"/>
          <w:lang w:eastAsia="zh-CN"/>
        </w:rPr>
        <w:t>长的“学习活动”，在此期间他们须公开批</w:t>
      </w:r>
      <w:r w:rsidR="00D61A9E">
        <w:rPr>
          <w:rFonts w:hint="eastAsia"/>
          <w:lang w:eastAsia="zh-CN"/>
        </w:rPr>
        <w:t>判</w:t>
      </w:r>
      <w:r>
        <w:rPr>
          <w:rFonts w:hint="eastAsia"/>
          <w:lang w:eastAsia="zh-CN"/>
        </w:rPr>
        <w:t>自己的行为，接受他人的批评，学习中共文件、指示和有关的政治教条，并且向劳教所当局显示他们的服从和合作态度。这些“思想工作”和“学习活动”经常要求劳教人员表达他们对中共的忠诚，以及对中共“关心”和“照顾”他们的感激。这一程序旨在从身体、心理和感情上击垮劳教人员，以胁迫他们放弃</w:t>
      </w:r>
      <w:r w:rsidR="003808B7">
        <w:rPr>
          <w:rFonts w:hint="eastAsia"/>
          <w:lang w:eastAsia="zh-CN"/>
        </w:rPr>
        <w:t>最初</w:t>
      </w:r>
      <w:r>
        <w:rPr>
          <w:rFonts w:hint="eastAsia"/>
          <w:lang w:eastAsia="zh-CN"/>
        </w:rPr>
        <w:t>或被</w:t>
      </w:r>
      <w:r w:rsidR="003808B7">
        <w:rPr>
          <w:rFonts w:hint="eastAsia"/>
          <w:lang w:eastAsia="zh-CN"/>
        </w:rPr>
        <w:t>其</w:t>
      </w:r>
      <w:r>
        <w:rPr>
          <w:rFonts w:hint="eastAsia"/>
          <w:lang w:eastAsia="zh-CN"/>
        </w:rPr>
        <w:t>认</w:t>
      </w:r>
      <w:r w:rsidR="003808B7">
        <w:rPr>
          <w:rFonts w:hint="eastAsia"/>
          <w:lang w:eastAsia="zh-CN"/>
        </w:rPr>
        <w:t>知</w:t>
      </w:r>
      <w:r>
        <w:rPr>
          <w:rFonts w:hint="eastAsia"/>
          <w:lang w:eastAsia="zh-CN"/>
        </w:rPr>
        <w:t>的信仰、原则和行为</w:t>
      </w:r>
      <w:r w:rsidR="003808B7">
        <w:rPr>
          <w:rFonts w:hint="eastAsia"/>
          <w:lang w:eastAsia="zh-CN"/>
        </w:rPr>
        <w:t>，</w:t>
      </w:r>
      <w:r w:rsidR="00BE3A4C">
        <w:rPr>
          <w:rFonts w:hint="eastAsia"/>
          <w:lang w:eastAsia="zh-CN"/>
        </w:rPr>
        <w:t>而这</w:t>
      </w:r>
      <w:r w:rsidR="003808B7">
        <w:rPr>
          <w:rFonts w:hint="eastAsia"/>
          <w:lang w:eastAsia="zh-CN"/>
        </w:rPr>
        <w:t>些</w:t>
      </w:r>
      <w:r w:rsidR="00BE3A4C">
        <w:rPr>
          <w:rFonts w:hint="eastAsia"/>
          <w:lang w:eastAsia="zh-CN"/>
        </w:rPr>
        <w:t>正是</w:t>
      </w:r>
      <w:r w:rsidR="003808B7">
        <w:rPr>
          <w:rFonts w:hint="eastAsia"/>
          <w:lang w:eastAsia="zh-CN"/>
        </w:rPr>
        <w:t>导致他们被拘禁的原因</w:t>
      </w:r>
      <w:r>
        <w:rPr>
          <w:rFonts w:hint="eastAsia"/>
          <w:lang w:eastAsia="zh-CN"/>
        </w:rPr>
        <w:t>。</w:t>
      </w:r>
      <w:r w:rsidR="00BC1150">
        <w:t xml:space="preserve"> </w:t>
      </w:r>
    </w:p>
    <w:p w:rsidR="00BC1150" w:rsidRDefault="00796C35" w:rsidP="00185FB2">
      <w:pPr>
        <w:pStyle w:val="BodyText"/>
        <w:jc w:val="both"/>
      </w:pPr>
      <w:r>
        <w:rPr>
          <w:rFonts w:hint="eastAsia"/>
          <w:lang w:eastAsia="zh-CN"/>
        </w:rPr>
        <w:t>劳教人员显示其合作和服从态度的第一步，是公开承认他们的“罪恶”和“过错”，并在“思想工作”集体活动时批判自己。新来的劳教人员</w:t>
      </w:r>
      <w:r w:rsidR="00BE3A4C">
        <w:rPr>
          <w:rFonts w:hint="eastAsia"/>
          <w:lang w:eastAsia="zh-CN"/>
        </w:rPr>
        <w:t>一般</w:t>
      </w:r>
      <w:r>
        <w:rPr>
          <w:rFonts w:hint="eastAsia"/>
          <w:lang w:eastAsia="zh-CN"/>
        </w:rPr>
        <w:t>必须写下多份文件，包括“保证书”。他们在“保证书”中同意</w:t>
      </w:r>
      <w:r w:rsidR="00480B56">
        <w:rPr>
          <w:rFonts w:hint="eastAsia"/>
          <w:lang w:eastAsia="zh-CN"/>
        </w:rPr>
        <w:t>、</w:t>
      </w:r>
      <w:r>
        <w:rPr>
          <w:rFonts w:hint="eastAsia"/>
          <w:lang w:eastAsia="zh-CN"/>
        </w:rPr>
        <w:t>放弃或改变那些据称违规并导致其被处以劳教的信仰或行为。上访者被要求承认他们争取为自己申冤的行为是错误的，并承认他们没有合法的诉求，而且同意将来不再上访。法轮功学员被要求放弃对法轮功的信仰和练习，保证切断与法轮</w:t>
      </w:r>
      <w:proofErr w:type="gramStart"/>
      <w:r>
        <w:rPr>
          <w:rFonts w:hint="eastAsia"/>
          <w:lang w:eastAsia="zh-CN"/>
        </w:rPr>
        <w:t>功相关</w:t>
      </w:r>
      <w:proofErr w:type="gramEnd"/>
      <w:r>
        <w:rPr>
          <w:rFonts w:hint="eastAsia"/>
          <w:lang w:eastAsia="zh-CN"/>
        </w:rPr>
        <w:t>的任何联系，并与当局合作来批判法轮功。政治活动人士、民主倡议者、维权人士和其他人则被要求保证停止其违规行为，无论是</w:t>
      </w:r>
      <w:r w:rsidR="00FF7465">
        <w:rPr>
          <w:rFonts w:hint="eastAsia"/>
          <w:lang w:eastAsia="zh-CN"/>
        </w:rPr>
        <w:t>撰</w:t>
      </w:r>
      <w:r>
        <w:rPr>
          <w:rFonts w:hint="eastAsia"/>
          <w:lang w:eastAsia="zh-CN"/>
        </w:rPr>
        <w:t>写关于民主的文章，还是维护他人的人权。</w:t>
      </w:r>
    </w:p>
    <w:p w:rsidR="00BC1150" w:rsidRDefault="00C35B4B" w:rsidP="00185FB2">
      <w:pPr>
        <w:pStyle w:val="BodyText"/>
        <w:jc w:val="both"/>
      </w:pPr>
      <w:r>
        <w:rPr>
          <w:rFonts w:hint="eastAsia"/>
          <w:lang w:eastAsia="zh-CN"/>
        </w:rPr>
        <w:t>法轮功学员被要求书写</w:t>
      </w:r>
      <w:r w:rsidR="00615CB8">
        <w:rPr>
          <w:rFonts w:hint="eastAsia"/>
          <w:lang w:eastAsia="zh-CN"/>
        </w:rPr>
        <w:t>一系列</w:t>
      </w:r>
      <w:r>
        <w:rPr>
          <w:rFonts w:hint="eastAsia"/>
          <w:lang w:eastAsia="zh-CN"/>
        </w:rPr>
        <w:t>特别</w:t>
      </w:r>
      <w:r w:rsidR="00615CB8">
        <w:rPr>
          <w:rFonts w:hint="eastAsia"/>
          <w:lang w:eastAsia="zh-CN"/>
        </w:rPr>
        <w:t>冗</w:t>
      </w:r>
      <w:r>
        <w:rPr>
          <w:rFonts w:hint="eastAsia"/>
          <w:lang w:eastAsia="zh-CN"/>
        </w:rPr>
        <w:t>长的文件，有时这被称为“五书”，除了“保证书”之外，还包括批</w:t>
      </w:r>
      <w:r w:rsidR="00615CB8">
        <w:rPr>
          <w:rFonts w:hint="eastAsia"/>
          <w:lang w:eastAsia="zh-CN"/>
        </w:rPr>
        <w:t>判</w:t>
      </w:r>
      <w:r>
        <w:rPr>
          <w:rFonts w:hint="eastAsia"/>
          <w:lang w:eastAsia="zh-CN"/>
        </w:rPr>
        <w:t>自己行为的“自我批评”，讲述他们如何犯错和将如何改正自己行为的“悔过书”，揭发不当行为并批评自己和法轮功学说及精神导师的“揭发批判”，以及保证切断并谴责</w:t>
      </w:r>
      <w:r w:rsidR="00986F3A">
        <w:rPr>
          <w:rFonts w:hint="eastAsia"/>
          <w:lang w:eastAsia="zh-CN"/>
        </w:rPr>
        <w:t>任何</w:t>
      </w:r>
      <w:r>
        <w:rPr>
          <w:rFonts w:hint="eastAsia"/>
          <w:lang w:eastAsia="zh-CN"/>
        </w:rPr>
        <w:t>与法轮功</w:t>
      </w:r>
      <w:r w:rsidR="00986F3A">
        <w:rPr>
          <w:rFonts w:hint="eastAsia"/>
          <w:lang w:eastAsia="zh-CN"/>
        </w:rPr>
        <w:t>有</w:t>
      </w:r>
      <w:r>
        <w:rPr>
          <w:rFonts w:hint="eastAsia"/>
          <w:lang w:eastAsia="zh-CN"/>
        </w:rPr>
        <w:t>相关联系的“决裂书”。</w:t>
      </w:r>
      <w:r w:rsidR="00BC1150">
        <w:t xml:space="preserve"> </w:t>
      </w:r>
    </w:p>
    <w:p w:rsidR="00BC1150" w:rsidRDefault="00570A32" w:rsidP="00185FB2">
      <w:pPr>
        <w:pStyle w:val="BodyText"/>
        <w:widowControl/>
        <w:jc w:val="both"/>
      </w:pPr>
      <w:r>
        <w:rPr>
          <w:rFonts w:hint="eastAsia"/>
          <w:lang w:eastAsia="zh-CN"/>
        </w:rPr>
        <w:t>劳教人员</w:t>
      </w:r>
      <w:r w:rsidR="00C35B4B">
        <w:rPr>
          <w:rFonts w:hint="eastAsia"/>
          <w:lang w:eastAsia="zh-CN"/>
        </w:rPr>
        <w:t>走形式是不被允许的</w:t>
      </w:r>
      <w:r w:rsidR="00FF7465">
        <w:rPr>
          <w:rFonts w:hint="eastAsia"/>
          <w:lang w:eastAsia="zh-CN"/>
        </w:rPr>
        <w:t>，</w:t>
      </w:r>
      <w:r w:rsidR="00C35B4B">
        <w:rPr>
          <w:rFonts w:hint="eastAsia"/>
          <w:lang w:eastAsia="zh-CN"/>
        </w:rPr>
        <w:t>正如搜狐公司驻广州机构的总经理</w:t>
      </w:r>
      <w:r w:rsidR="00C35B4B" w:rsidRPr="00764A91">
        <w:rPr>
          <w:rFonts w:hint="eastAsia"/>
          <w:lang w:eastAsia="zh-CN"/>
        </w:rPr>
        <w:t>焦健</w:t>
      </w:r>
      <w:r w:rsidR="00C35B4B">
        <w:rPr>
          <w:rFonts w:hint="eastAsia"/>
          <w:lang w:eastAsia="zh-CN"/>
        </w:rPr>
        <w:t>所说：</w:t>
      </w:r>
    </w:p>
    <w:p w:rsidR="00BC1150" w:rsidRDefault="00C35B4B" w:rsidP="00185FB2">
      <w:pPr>
        <w:pStyle w:val="AITextquote"/>
        <w:jc w:val="both"/>
      </w:pPr>
      <w:r>
        <w:rPr>
          <w:rFonts w:ascii="SimSun" w:eastAsia="SimSun" w:hAnsi="SimSun" w:hint="eastAsia"/>
          <w:lang w:eastAsia="zh-CN"/>
        </w:rPr>
        <w:t>“要真正‘证明’你的转化，你就必须咒骂法轮功，说各种十分难听的话，还要感谢共产党救了你等</w:t>
      </w:r>
      <w:proofErr w:type="gramStart"/>
      <w:r>
        <w:rPr>
          <w:rFonts w:ascii="SimSun" w:eastAsia="SimSun" w:hAnsi="SimSun" w:hint="eastAsia"/>
          <w:lang w:eastAsia="zh-CN"/>
        </w:rPr>
        <w:t>等</w:t>
      </w:r>
      <w:proofErr w:type="gramEnd"/>
      <w:r>
        <w:rPr>
          <w:rFonts w:ascii="SimSun" w:eastAsia="SimSun" w:hAnsi="SimSun" w:hint="eastAsia"/>
          <w:lang w:eastAsia="zh-CN"/>
        </w:rPr>
        <w:t>，你说这些的时候必须允许他们录像，这样他们可以把这用来进行宣传。”</w:t>
      </w:r>
      <w:r w:rsidR="00BC1150" w:rsidRPr="00D765A3">
        <w:rPr>
          <w:rStyle w:val="EndnoteReference"/>
        </w:rPr>
        <w:endnoteReference w:id="63"/>
      </w:r>
    </w:p>
    <w:p w:rsidR="00BC1150" w:rsidRDefault="00BC1150" w:rsidP="00185FB2">
      <w:pPr>
        <w:pStyle w:val="AITextquote"/>
        <w:jc w:val="both"/>
      </w:pPr>
    </w:p>
    <w:p w:rsidR="00BC1150" w:rsidRDefault="0033501A" w:rsidP="00185FB2">
      <w:pPr>
        <w:pStyle w:val="BodyText"/>
        <w:jc w:val="both"/>
      </w:pPr>
      <w:r>
        <w:rPr>
          <w:rFonts w:hint="eastAsia"/>
          <w:lang w:eastAsia="zh-CN"/>
        </w:rPr>
        <w:t>在“教育”过程中合作的劳教人员通常很快</w:t>
      </w:r>
      <w:r w:rsidR="00983D12">
        <w:rPr>
          <w:rFonts w:hint="eastAsia"/>
          <w:lang w:eastAsia="zh-CN"/>
        </w:rPr>
        <w:t>会</w:t>
      </w:r>
      <w:r>
        <w:rPr>
          <w:rFonts w:hint="eastAsia"/>
          <w:lang w:eastAsia="zh-CN"/>
        </w:rPr>
        <w:t>开始日常的劳动，但他们</w:t>
      </w:r>
      <w:r w:rsidR="00947542">
        <w:rPr>
          <w:rFonts w:hint="eastAsia"/>
          <w:lang w:eastAsia="zh-CN"/>
        </w:rPr>
        <w:t>往往</w:t>
      </w:r>
      <w:r>
        <w:rPr>
          <w:rFonts w:hint="eastAsia"/>
          <w:lang w:eastAsia="zh-CN"/>
        </w:rPr>
        <w:t>仍被要求在深夜继续参加“学习活动”，并继续定期书写各种文件，包括“</w:t>
      </w:r>
      <w:r w:rsidR="00947542">
        <w:rPr>
          <w:rFonts w:hint="eastAsia"/>
          <w:lang w:eastAsia="zh-CN"/>
        </w:rPr>
        <w:t>自我批评</w:t>
      </w:r>
      <w:r>
        <w:rPr>
          <w:rFonts w:hint="eastAsia"/>
          <w:lang w:eastAsia="zh-CN"/>
        </w:rPr>
        <w:t>”。</w:t>
      </w:r>
    </w:p>
    <w:p w:rsidR="00BC1150" w:rsidRDefault="00BC1150" w:rsidP="00906E2E">
      <w:pPr>
        <w:pStyle w:val="BodyText"/>
      </w:pPr>
    </w:p>
    <w:p w:rsidR="00BC1150" w:rsidRPr="00906E2E" w:rsidRDefault="0033501A" w:rsidP="00906E2E">
      <w:pPr>
        <w:pStyle w:val="Heading2"/>
      </w:pPr>
      <w:r>
        <w:rPr>
          <w:rFonts w:ascii="Amnesty Trade Gothic" w:hAnsi="Amnesty Trade Gothic" w:hint="eastAsia"/>
          <w:lang w:eastAsia="zh-CN"/>
        </w:rPr>
        <w:t>抗拒者或“顽固”的劳教人员遭受的酷刑和其他虐待</w:t>
      </w:r>
    </w:p>
    <w:p w:rsidR="00BC1150" w:rsidRDefault="0033501A" w:rsidP="00665048">
      <w:pPr>
        <w:pStyle w:val="BodyText"/>
        <w:widowControl/>
        <w:jc w:val="both"/>
      </w:pPr>
      <w:r>
        <w:rPr>
          <w:rFonts w:ascii="SimSun" w:eastAsia="SimSun" w:hAnsi="SimSun" w:hint="eastAsia"/>
          <w:lang w:eastAsia="zh-CN"/>
        </w:rPr>
        <w:t>中国是联合国《禁止酷刑和其他残忍、</w:t>
      </w:r>
      <w:r w:rsidRPr="00AE1571">
        <w:rPr>
          <w:rFonts w:ascii="SimSun" w:eastAsia="SimSun" w:hAnsi="SimSun" w:hint="eastAsia"/>
          <w:lang w:eastAsia="zh-CN"/>
        </w:rPr>
        <w:t>不人道或有辱人格的待遇或处罚公约</w:t>
      </w:r>
      <w:r>
        <w:rPr>
          <w:rFonts w:ascii="SimSun" w:eastAsia="SimSun" w:hAnsi="SimSun" w:hint="eastAsia"/>
          <w:lang w:eastAsia="zh-CN"/>
        </w:rPr>
        <w:t>》的缔约国，因此</w:t>
      </w:r>
      <w:r w:rsidR="00F207C0">
        <w:rPr>
          <w:rFonts w:ascii="SimSun" w:eastAsia="SimSun" w:hAnsi="SimSun" w:hint="eastAsia"/>
          <w:lang w:eastAsia="zh-CN"/>
        </w:rPr>
        <w:t>必须</w:t>
      </w:r>
      <w:r>
        <w:rPr>
          <w:rFonts w:ascii="SimSun" w:eastAsia="SimSun" w:hAnsi="SimSun" w:hint="eastAsia"/>
          <w:lang w:eastAsia="zh-CN"/>
        </w:rPr>
        <w:t>避免在任何情况下对任何人实施酷刑或其他虐待，</w:t>
      </w:r>
      <w:r w:rsidR="00F207C0">
        <w:rPr>
          <w:rFonts w:ascii="SimSun" w:eastAsia="SimSun" w:hAnsi="SimSun" w:hint="eastAsia"/>
          <w:lang w:eastAsia="zh-CN"/>
        </w:rPr>
        <w:t>并</w:t>
      </w:r>
      <w:r>
        <w:rPr>
          <w:rFonts w:ascii="SimSun" w:eastAsia="SimSun" w:hAnsi="SimSun" w:hint="eastAsia"/>
          <w:lang w:eastAsia="zh-CN"/>
        </w:rPr>
        <w:t>把酷刑行为定为刑事</w:t>
      </w:r>
      <w:r w:rsidR="00F207C0">
        <w:rPr>
          <w:rFonts w:ascii="SimSun" w:eastAsia="SimSun" w:hAnsi="SimSun" w:hint="eastAsia"/>
          <w:lang w:eastAsia="zh-CN"/>
        </w:rPr>
        <w:t>犯</w:t>
      </w:r>
      <w:r>
        <w:rPr>
          <w:rFonts w:ascii="SimSun" w:eastAsia="SimSun" w:hAnsi="SimSun" w:hint="eastAsia"/>
          <w:lang w:eastAsia="zh-CN"/>
        </w:rPr>
        <w:t>罪，调查一切关于酷刑或其他虐待的报告和申诉，向受害者</w:t>
      </w:r>
      <w:r w:rsidR="00575CAF">
        <w:rPr>
          <w:rFonts w:ascii="SimSun" w:eastAsia="SimSun" w:hAnsi="SimSun" w:hint="eastAsia"/>
          <w:lang w:eastAsia="zh-CN"/>
        </w:rPr>
        <w:t>及其他人</w:t>
      </w:r>
      <w:r>
        <w:rPr>
          <w:rFonts w:ascii="SimSun" w:eastAsia="SimSun" w:hAnsi="SimSun" w:hint="eastAsia"/>
          <w:lang w:eastAsia="zh-CN"/>
        </w:rPr>
        <w:t>提供补救。</w:t>
      </w:r>
    </w:p>
    <w:p w:rsidR="00BC1150" w:rsidRDefault="0033501A" w:rsidP="00665048">
      <w:pPr>
        <w:pStyle w:val="BodyText"/>
        <w:widowControl/>
        <w:jc w:val="both"/>
      </w:pPr>
      <w:r>
        <w:rPr>
          <w:rFonts w:ascii="SimSun" w:eastAsia="SimSun" w:hAnsi="SimSun" w:hint="eastAsia"/>
          <w:lang w:eastAsia="zh-CN"/>
        </w:rPr>
        <w:t>国际法中</w:t>
      </w:r>
      <w:r w:rsidR="00575CAF">
        <w:rPr>
          <w:rFonts w:ascii="SimSun" w:eastAsia="SimSun" w:hAnsi="SimSun" w:hint="eastAsia"/>
          <w:lang w:eastAsia="zh-CN"/>
        </w:rPr>
        <w:t>就禁止</w:t>
      </w:r>
      <w:r>
        <w:rPr>
          <w:rFonts w:ascii="SimSun" w:eastAsia="SimSun" w:hAnsi="SimSun" w:hint="eastAsia"/>
          <w:lang w:eastAsia="zh-CN"/>
        </w:rPr>
        <w:t>酷刑或其他虐待</w:t>
      </w:r>
      <w:r w:rsidR="00575CAF">
        <w:rPr>
          <w:rFonts w:ascii="SimSun" w:eastAsia="SimSun" w:hAnsi="SimSun" w:hint="eastAsia"/>
          <w:lang w:eastAsia="zh-CN"/>
        </w:rPr>
        <w:t>行为</w:t>
      </w:r>
      <w:r>
        <w:rPr>
          <w:rFonts w:ascii="SimSun" w:eastAsia="SimSun" w:hAnsi="SimSun" w:hint="eastAsia"/>
          <w:lang w:eastAsia="zh-CN"/>
        </w:rPr>
        <w:t>不仅限于条约的</w:t>
      </w:r>
      <w:r w:rsidR="00FF7465">
        <w:rPr>
          <w:rFonts w:ascii="SimSun" w:eastAsia="SimSun" w:hAnsi="SimSun" w:hint="eastAsia"/>
          <w:lang w:eastAsia="zh-CN"/>
        </w:rPr>
        <w:t>规定</w:t>
      </w:r>
      <w:r>
        <w:rPr>
          <w:rFonts w:ascii="SimSun" w:eastAsia="SimSun" w:hAnsi="SimSun" w:hint="eastAsia"/>
          <w:lang w:eastAsia="zh-CN"/>
        </w:rPr>
        <w:t>范围</w:t>
      </w:r>
      <w:r w:rsidR="00575CAF">
        <w:rPr>
          <w:rFonts w:ascii="SimSun" w:eastAsia="SimSun" w:hAnsi="SimSun" w:hint="eastAsia"/>
          <w:lang w:eastAsia="zh-CN"/>
        </w:rPr>
        <w:t>，</w:t>
      </w:r>
      <w:r>
        <w:rPr>
          <w:rFonts w:ascii="SimSun" w:eastAsia="SimSun" w:hAnsi="SimSun" w:hint="eastAsia"/>
          <w:lang w:eastAsia="zh-CN"/>
        </w:rPr>
        <w:t>正如罗德利（</w:t>
      </w:r>
      <w:proofErr w:type="spellStart"/>
      <w:r>
        <w:t>Rodley</w:t>
      </w:r>
      <w:proofErr w:type="spellEnd"/>
      <w:r>
        <w:rPr>
          <w:rFonts w:ascii="SimSun" w:eastAsia="SimSun" w:hAnsi="SimSun" w:hint="eastAsia"/>
          <w:lang w:eastAsia="zh-CN"/>
        </w:rPr>
        <w:t>）和波拉德（</w:t>
      </w:r>
      <w:r>
        <w:t>Pollard</w:t>
      </w:r>
      <w:r>
        <w:rPr>
          <w:rFonts w:ascii="SimSun" w:eastAsia="SimSun" w:hAnsi="SimSun" w:hint="eastAsia"/>
          <w:lang w:eastAsia="zh-CN"/>
        </w:rPr>
        <w:t>）所解释的：“</w:t>
      </w:r>
      <w:r w:rsidR="00A634E8">
        <w:rPr>
          <w:rFonts w:ascii="SimSun" w:eastAsia="SimSun" w:hAnsi="SimSun" w:hint="eastAsia"/>
          <w:lang w:eastAsia="zh-CN"/>
        </w:rPr>
        <w:t>禁止</w:t>
      </w:r>
      <w:r>
        <w:rPr>
          <w:rFonts w:ascii="SimSun" w:eastAsia="SimSun" w:hAnsi="SimSun" w:hint="eastAsia"/>
          <w:lang w:eastAsia="zh-CN"/>
        </w:rPr>
        <w:t>酷刑或其他残忍、不人道或有辱人格的待遇或处罚是绝对</w:t>
      </w:r>
      <w:r w:rsidR="00A634E8">
        <w:rPr>
          <w:rFonts w:ascii="SimSun" w:eastAsia="SimSun" w:hAnsi="SimSun" w:hint="eastAsia"/>
          <w:lang w:eastAsia="zh-CN"/>
        </w:rPr>
        <w:lastRenderedPageBreak/>
        <w:t>无容置疑</w:t>
      </w:r>
      <w:r>
        <w:rPr>
          <w:rFonts w:ascii="SimSun" w:eastAsia="SimSun" w:hAnsi="SimSun" w:hint="eastAsia"/>
          <w:lang w:eastAsia="zh-CN"/>
        </w:rPr>
        <w:t>的（即</w:t>
      </w:r>
      <w:r w:rsidR="00A634E8">
        <w:rPr>
          <w:rFonts w:ascii="SimSun" w:eastAsia="SimSun" w:hAnsi="SimSun" w:hint="eastAsia"/>
          <w:lang w:eastAsia="zh-CN"/>
        </w:rPr>
        <w:t>无论是根据人权法律还是武装冲突法律，</w:t>
      </w:r>
      <w:r>
        <w:rPr>
          <w:rFonts w:ascii="SimSun" w:eastAsia="SimSun" w:hAnsi="SimSun" w:hint="eastAsia"/>
          <w:lang w:eastAsia="zh-CN"/>
        </w:rPr>
        <w:t>任何条约或惯例规则都不允许有任何例外情况。）</w:t>
      </w:r>
      <w:r w:rsidR="00067AD0">
        <w:rPr>
          <w:rFonts w:ascii="SimSun" w:eastAsia="SimSun" w:hAnsi="SimSun" w:hint="eastAsia"/>
          <w:lang w:eastAsia="zh-CN"/>
        </w:rPr>
        <w:t>。</w:t>
      </w:r>
      <w:r>
        <w:rPr>
          <w:rFonts w:ascii="SimSun" w:eastAsia="SimSun" w:hAnsi="SimSun" w:hint="eastAsia"/>
          <w:lang w:eastAsia="zh-CN"/>
        </w:rPr>
        <w:t>换句话说，国际法禁止一切酷刑或虐待行为，无论其发生在何处、何时或针对何人</w:t>
      </w:r>
      <w:r w:rsidRPr="00764A91">
        <w:rPr>
          <w:rFonts w:ascii="SimSun" w:eastAsia="SimSun" w:hAnsi="SimSun"/>
        </w:rPr>
        <w:t>…</w:t>
      </w:r>
      <w:r w:rsidR="00067AD0" w:rsidRPr="00985D51">
        <w:rPr>
          <w:rFonts w:ascii="SimSun" w:eastAsia="SimSun" w:hAnsi="SimSun"/>
        </w:rPr>
        <w:t>…</w:t>
      </w:r>
      <w:r>
        <w:rPr>
          <w:rFonts w:ascii="SimSun" w:eastAsia="SimSun" w:hAnsi="SimSun" w:hint="eastAsia"/>
          <w:lang w:eastAsia="zh-CN"/>
        </w:rPr>
        <w:t>”</w:t>
      </w:r>
      <w:r w:rsidR="00BC1150" w:rsidRPr="00B616B7">
        <w:rPr>
          <w:rStyle w:val="EndnoteReference"/>
          <w:szCs w:val="18"/>
        </w:rPr>
        <w:endnoteReference w:id="64"/>
      </w:r>
    </w:p>
    <w:p w:rsidR="00BC1150" w:rsidRPr="00327DC2" w:rsidRDefault="008D55A4" w:rsidP="00665048">
      <w:pPr>
        <w:pStyle w:val="BodyText"/>
        <w:jc w:val="both"/>
      </w:pPr>
      <w:r>
        <w:rPr>
          <w:rFonts w:hint="eastAsia"/>
          <w:lang w:eastAsia="zh-CN"/>
        </w:rPr>
        <w:t>劳教所当局为在“教育”过程中取得高服从率</w:t>
      </w:r>
      <w:r w:rsidR="00FF3042">
        <w:rPr>
          <w:rFonts w:hint="eastAsia"/>
          <w:lang w:eastAsia="zh-CN"/>
        </w:rPr>
        <w:t>，</w:t>
      </w:r>
      <w:r w:rsidR="00B8100C">
        <w:rPr>
          <w:rFonts w:hint="eastAsia"/>
          <w:lang w:eastAsia="zh-CN"/>
        </w:rPr>
        <w:t>包括在“转化”法轮功学员方面达到具体的定额，从上而下面临巨大压力，加以国家支持的媒体将许多此类团体的成员非人性化，</w:t>
      </w:r>
      <w:r w:rsidR="00FF7465">
        <w:rPr>
          <w:rFonts w:hint="eastAsia"/>
          <w:lang w:eastAsia="zh-CN"/>
        </w:rPr>
        <w:t>这种种</w:t>
      </w:r>
      <w:r w:rsidR="00B8100C">
        <w:rPr>
          <w:rFonts w:hint="eastAsia"/>
          <w:lang w:eastAsia="zh-CN"/>
        </w:rPr>
        <w:t>助长姑息的风气，促使发生酷刑和其他虐待行为。</w:t>
      </w:r>
      <w:r w:rsidR="00BC1150" w:rsidRPr="00327DC2">
        <w:t xml:space="preserve"> </w:t>
      </w:r>
    </w:p>
    <w:p w:rsidR="00BC1150" w:rsidRPr="00597F85" w:rsidRDefault="00003AD2" w:rsidP="00665048">
      <w:pPr>
        <w:pStyle w:val="BodyText"/>
        <w:jc w:val="both"/>
      </w:pPr>
      <w:r>
        <w:rPr>
          <w:rFonts w:hint="eastAsia"/>
          <w:lang w:eastAsia="zh-CN"/>
        </w:rPr>
        <w:t>对于大多数劳教人员来说，参加“思想工作”和“学习活动”，包括写“</w:t>
      </w:r>
      <w:r w:rsidR="00B8100C">
        <w:rPr>
          <w:rFonts w:hint="eastAsia"/>
          <w:lang w:eastAsia="zh-CN"/>
        </w:rPr>
        <w:t>自我批评</w:t>
      </w:r>
      <w:r>
        <w:rPr>
          <w:rFonts w:hint="eastAsia"/>
          <w:lang w:eastAsia="zh-CN"/>
        </w:rPr>
        <w:t>”和“保证书”，毫无疑问是一种</w:t>
      </w:r>
      <w:r w:rsidR="00B8100C">
        <w:rPr>
          <w:rFonts w:hint="eastAsia"/>
          <w:lang w:eastAsia="zh-CN"/>
        </w:rPr>
        <w:t>带</w:t>
      </w:r>
      <w:r>
        <w:rPr>
          <w:rFonts w:hint="eastAsia"/>
          <w:lang w:eastAsia="zh-CN"/>
        </w:rPr>
        <w:t>羞辱性和有辱人格的经历</w:t>
      </w:r>
      <w:r w:rsidR="00B8100C">
        <w:rPr>
          <w:rFonts w:hint="eastAsia"/>
          <w:lang w:eastAsia="zh-CN"/>
        </w:rPr>
        <w:t>，</w:t>
      </w:r>
      <w:r>
        <w:rPr>
          <w:rFonts w:hint="eastAsia"/>
          <w:lang w:eastAsia="zh-CN"/>
        </w:rPr>
        <w:t>这远远超出了规定劳教人员遵守劳教所规章的行为要求。他们被迫表达那些符合当局关于服从标准的态度和思想方式，这</w:t>
      </w:r>
      <w:r w:rsidR="00B8100C">
        <w:rPr>
          <w:rFonts w:hint="eastAsia"/>
          <w:lang w:eastAsia="zh-CN"/>
        </w:rPr>
        <w:t>往往</w:t>
      </w:r>
      <w:r>
        <w:rPr>
          <w:rFonts w:hint="eastAsia"/>
          <w:lang w:eastAsia="zh-CN"/>
        </w:rPr>
        <w:t>具有极强的羞辱和自我贬损性质。</w:t>
      </w:r>
      <w:r w:rsidR="00BC1150" w:rsidRPr="00327DC2">
        <w:t xml:space="preserve"> </w:t>
      </w:r>
    </w:p>
    <w:p w:rsidR="00BC1150" w:rsidRPr="00327DC2" w:rsidRDefault="00003AD2" w:rsidP="00665048">
      <w:pPr>
        <w:pStyle w:val="BodyText"/>
        <w:jc w:val="both"/>
      </w:pPr>
      <w:r>
        <w:rPr>
          <w:rFonts w:hint="eastAsia"/>
          <w:lang w:eastAsia="zh-CN"/>
        </w:rPr>
        <w:t>对于那些</w:t>
      </w:r>
      <w:r w:rsidR="00B8100C">
        <w:rPr>
          <w:rFonts w:hint="eastAsia"/>
          <w:lang w:eastAsia="zh-CN"/>
        </w:rPr>
        <w:t>在</w:t>
      </w:r>
      <w:r>
        <w:rPr>
          <w:rFonts w:hint="eastAsia"/>
          <w:lang w:eastAsia="zh-CN"/>
        </w:rPr>
        <w:t>个人、宗教或政治原则</w:t>
      </w:r>
      <w:r w:rsidR="00B8100C">
        <w:rPr>
          <w:rFonts w:hint="eastAsia"/>
          <w:lang w:eastAsia="zh-CN"/>
        </w:rPr>
        <w:t>上特别坚定</w:t>
      </w:r>
      <w:r>
        <w:rPr>
          <w:rFonts w:hint="eastAsia"/>
          <w:lang w:eastAsia="zh-CN"/>
        </w:rPr>
        <w:t>的人来说，“教育”过程本身</w:t>
      </w:r>
      <w:r w:rsidR="00B8100C">
        <w:rPr>
          <w:rFonts w:hint="eastAsia"/>
          <w:lang w:eastAsia="zh-CN"/>
        </w:rPr>
        <w:t>往往</w:t>
      </w:r>
      <w:r>
        <w:rPr>
          <w:rFonts w:hint="eastAsia"/>
          <w:lang w:eastAsia="zh-CN"/>
        </w:rPr>
        <w:t>是一种精神</w:t>
      </w:r>
      <w:r w:rsidR="00B8100C">
        <w:rPr>
          <w:rFonts w:hint="eastAsia"/>
          <w:lang w:eastAsia="zh-CN"/>
        </w:rPr>
        <w:t>折磨</w:t>
      </w:r>
      <w:r>
        <w:rPr>
          <w:rFonts w:hint="eastAsia"/>
          <w:lang w:eastAsia="zh-CN"/>
        </w:rPr>
        <w:t>，该过程要求他们不仅放弃其信仰或对正义的追求，还积极批</w:t>
      </w:r>
      <w:r w:rsidR="00B8100C">
        <w:rPr>
          <w:rFonts w:hint="eastAsia"/>
          <w:lang w:eastAsia="zh-CN"/>
        </w:rPr>
        <w:t>判</w:t>
      </w:r>
      <w:r>
        <w:rPr>
          <w:rFonts w:hint="eastAsia"/>
          <w:lang w:eastAsia="zh-CN"/>
        </w:rPr>
        <w:t>他们自身的行为，并诋毁自己的信仰。许多人本来就是因为以前拒绝停止那些据称违规的行为，而被处以劳教。许多人称，该过程甚至比他们可能遭受的肉体</w:t>
      </w:r>
      <w:r w:rsidR="00B8100C">
        <w:rPr>
          <w:rFonts w:hint="eastAsia"/>
          <w:lang w:eastAsia="zh-CN"/>
        </w:rPr>
        <w:t>折磨</w:t>
      </w:r>
      <w:r>
        <w:rPr>
          <w:rFonts w:hint="eastAsia"/>
          <w:lang w:eastAsia="zh-CN"/>
        </w:rPr>
        <w:t>还要残酷。即使在事发后许多年，这方面经历的回忆还会使他们表现出强烈的痛苦。</w:t>
      </w:r>
      <w:r w:rsidR="00BC1150">
        <w:rPr>
          <w:rStyle w:val="EndnoteReference"/>
        </w:rPr>
        <w:endnoteReference w:id="65"/>
      </w:r>
    </w:p>
    <w:p w:rsidR="00BC1150" w:rsidRPr="00327DC2" w:rsidRDefault="00003AD2" w:rsidP="00665048">
      <w:pPr>
        <w:pStyle w:val="BodyText"/>
        <w:jc w:val="both"/>
      </w:pPr>
      <w:r>
        <w:rPr>
          <w:rFonts w:hint="eastAsia"/>
          <w:lang w:eastAsia="zh-CN"/>
        </w:rPr>
        <w:t>在“教育”过程中不合作的劳教人员，将遭受越来越严酷的酷刑或其他虐待。开始时是“较为</w:t>
      </w:r>
      <w:r w:rsidR="002103E5">
        <w:rPr>
          <w:rFonts w:hint="eastAsia"/>
          <w:lang w:eastAsia="zh-CN"/>
        </w:rPr>
        <w:t>温</w:t>
      </w:r>
      <w:r>
        <w:rPr>
          <w:rFonts w:hint="eastAsia"/>
          <w:lang w:eastAsia="zh-CN"/>
        </w:rPr>
        <w:t>和”的手段，例如</w:t>
      </w:r>
      <w:r w:rsidR="002103E5">
        <w:rPr>
          <w:rFonts w:hint="eastAsia"/>
          <w:lang w:eastAsia="zh-CN"/>
        </w:rPr>
        <w:t>被</w:t>
      </w:r>
      <w:r>
        <w:rPr>
          <w:rFonts w:hint="eastAsia"/>
          <w:lang w:eastAsia="zh-CN"/>
        </w:rPr>
        <w:t>剥夺睡眠，</w:t>
      </w:r>
      <w:r w:rsidR="002103E5">
        <w:rPr>
          <w:rFonts w:hint="eastAsia"/>
          <w:lang w:eastAsia="zh-CN"/>
        </w:rPr>
        <w:t>被</w:t>
      </w:r>
      <w:r>
        <w:rPr>
          <w:rFonts w:hint="eastAsia"/>
          <w:lang w:eastAsia="zh-CN"/>
        </w:rPr>
        <w:t>强迫长时间保持坐下或站立的折磨姿势，</w:t>
      </w:r>
      <w:r w:rsidR="002103E5">
        <w:rPr>
          <w:rFonts w:hint="eastAsia"/>
          <w:lang w:eastAsia="zh-CN"/>
        </w:rPr>
        <w:t>被拒绝</w:t>
      </w:r>
      <w:r>
        <w:rPr>
          <w:rFonts w:hint="eastAsia"/>
          <w:lang w:eastAsia="zh-CN"/>
        </w:rPr>
        <w:t>基本需求或剥夺满足需求的手段，例如淋浴</w:t>
      </w:r>
      <w:r w:rsidR="002103E5">
        <w:rPr>
          <w:rFonts w:hint="eastAsia"/>
          <w:lang w:eastAsia="zh-CN"/>
        </w:rPr>
        <w:t>、</w:t>
      </w:r>
      <w:r>
        <w:rPr>
          <w:rFonts w:hint="eastAsia"/>
          <w:lang w:eastAsia="zh-CN"/>
        </w:rPr>
        <w:t>有规律或适当的膳食</w:t>
      </w:r>
      <w:r w:rsidR="002103E5">
        <w:rPr>
          <w:rFonts w:hint="eastAsia"/>
          <w:lang w:eastAsia="zh-CN"/>
        </w:rPr>
        <w:t>、</w:t>
      </w:r>
      <w:r>
        <w:rPr>
          <w:rFonts w:hint="eastAsia"/>
          <w:lang w:eastAsia="zh-CN"/>
        </w:rPr>
        <w:t>有规律的睡眠、锻炼、家人</w:t>
      </w:r>
      <w:r w:rsidR="00C54069">
        <w:rPr>
          <w:rFonts w:hint="eastAsia"/>
          <w:lang w:eastAsia="zh-CN"/>
        </w:rPr>
        <w:t>定期的</w:t>
      </w:r>
      <w:r>
        <w:rPr>
          <w:rFonts w:hint="eastAsia"/>
          <w:lang w:eastAsia="zh-CN"/>
        </w:rPr>
        <w:t>探视、通信，以及购买牙膏、肥皂、洗发液等日常必需品的能力。</w:t>
      </w:r>
      <w:r w:rsidR="00BC1150" w:rsidRPr="00327DC2">
        <w:rPr>
          <w:rStyle w:val="EndnoteReference"/>
        </w:rPr>
        <w:endnoteReference w:id="66"/>
      </w:r>
    </w:p>
    <w:p w:rsidR="00BC1150" w:rsidRDefault="00003AD2" w:rsidP="00665048">
      <w:pPr>
        <w:pStyle w:val="BodyText"/>
        <w:jc w:val="both"/>
        <w:rPr>
          <w:rFonts w:eastAsia="SimSun"/>
          <w:lang w:eastAsia="zh-CN"/>
        </w:rPr>
      </w:pPr>
      <w:r>
        <w:rPr>
          <w:rFonts w:eastAsia="SimSun" w:hint="eastAsia"/>
          <w:lang w:eastAsia="zh-CN"/>
        </w:rPr>
        <w:t>一直不合作并坚定拒绝承认有罪、写“保证书”或“转化”的劳教人员，可能遭受越来越严酷的虐待，包括遭受殴打</w:t>
      </w:r>
      <w:r w:rsidR="002103E5">
        <w:rPr>
          <w:rFonts w:eastAsia="SimSun" w:hint="eastAsia"/>
          <w:lang w:eastAsia="zh-CN"/>
        </w:rPr>
        <w:t>；</w:t>
      </w:r>
      <w:r>
        <w:rPr>
          <w:rFonts w:eastAsia="SimSun" w:hint="eastAsia"/>
          <w:lang w:eastAsia="zh-CN"/>
        </w:rPr>
        <w:t>被单独监禁</w:t>
      </w:r>
      <w:r w:rsidR="002103E5">
        <w:rPr>
          <w:rFonts w:eastAsia="SimSun" w:hint="eastAsia"/>
          <w:lang w:eastAsia="zh-CN"/>
        </w:rPr>
        <w:t>；</w:t>
      </w:r>
      <w:r>
        <w:rPr>
          <w:rFonts w:eastAsia="SimSun" w:hint="eastAsia"/>
          <w:lang w:eastAsia="zh-CN"/>
        </w:rPr>
        <w:t>每天受到</w:t>
      </w:r>
      <w:r>
        <w:rPr>
          <w:rFonts w:eastAsia="SimSun" w:hint="eastAsia"/>
          <w:lang w:eastAsia="zh-CN"/>
        </w:rPr>
        <w:t>24</w:t>
      </w:r>
      <w:r>
        <w:rPr>
          <w:rFonts w:eastAsia="SimSun" w:hint="eastAsia"/>
          <w:lang w:eastAsia="zh-CN"/>
        </w:rPr>
        <w:t>小时的监视</w:t>
      </w:r>
      <w:r w:rsidR="002103E5">
        <w:rPr>
          <w:rFonts w:eastAsia="SimSun" w:hint="eastAsia"/>
          <w:lang w:eastAsia="zh-CN"/>
        </w:rPr>
        <w:t>；</w:t>
      </w:r>
      <w:r>
        <w:rPr>
          <w:rFonts w:eastAsia="SimSun" w:hint="eastAsia"/>
          <w:lang w:eastAsia="zh-CN"/>
        </w:rPr>
        <w:t>被禁止与其他劳教人员讲话</w:t>
      </w:r>
      <w:r w:rsidR="002103E5">
        <w:rPr>
          <w:rFonts w:eastAsia="SimSun" w:hint="eastAsia"/>
          <w:lang w:eastAsia="zh-CN"/>
        </w:rPr>
        <w:t>；</w:t>
      </w:r>
      <w:r>
        <w:rPr>
          <w:rFonts w:eastAsia="SimSun" w:hint="eastAsia"/>
          <w:lang w:eastAsia="zh-CN"/>
        </w:rPr>
        <w:t>得到的食物比正常的劳教食物还要糟糕，以及其他形式的虐待。进一步拒绝</w:t>
      </w:r>
      <w:r w:rsidR="002103E5">
        <w:rPr>
          <w:rFonts w:eastAsia="SimSun" w:hint="eastAsia"/>
          <w:lang w:eastAsia="zh-CN"/>
        </w:rPr>
        <w:t>的劳教人员</w:t>
      </w:r>
      <w:r>
        <w:rPr>
          <w:rFonts w:eastAsia="SimSun" w:hint="eastAsia"/>
          <w:lang w:eastAsia="zh-CN"/>
        </w:rPr>
        <w:t>会反复遭受有系统和日益严酷的虐待和酷刑。那些直言不讳地批评中共或向国际社会揭露虐待情况的人，尤其易于遭受侵害。</w:t>
      </w:r>
      <w:r w:rsidR="00BC1150">
        <w:rPr>
          <w:rStyle w:val="EndnoteReference"/>
          <w:rFonts w:eastAsia="SimSun"/>
          <w:lang w:eastAsia="zh-CN"/>
        </w:rPr>
        <w:endnoteReference w:id="67"/>
      </w:r>
    </w:p>
    <w:p w:rsidR="00BC1150" w:rsidRPr="00327DC2" w:rsidRDefault="00DE0673" w:rsidP="00665048">
      <w:pPr>
        <w:pStyle w:val="BodyText"/>
        <w:jc w:val="both"/>
      </w:pPr>
      <w:r>
        <w:rPr>
          <w:rFonts w:hint="eastAsia"/>
          <w:lang w:eastAsia="zh-CN"/>
        </w:rPr>
        <w:t>劳教所实施的肉体</w:t>
      </w:r>
      <w:r w:rsidR="002103E5">
        <w:rPr>
          <w:rFonts w:hint="eastAsia"/>
          <w:lang w:eastAsia="zh-CN"/>
        </w:rPr>
        <w:t>折磨</w:t>
      </w:r>
      <w:r>
        <w:rPr>
          <w:rFonts w:hint="eastAsia"/>
          <w:lang w:eastAsia="zh-CN"/>
        </w:rPr>
        <w:t>和虐待，包括“上</w:t>
      </w:r>
      <w:proofErr w:type="gramStart"/>
      <w:r>
        <w:rPr>
          <w:rFonts w:hint="eastAsia"/>
          <w:lang w:eastAsia="zh-CN"/>
        </w:rPr>
        <w:t>大挂</w:t>
      </w:r>
      <w:proofErr w:type="gramEnd"/>
      <w:r>
        <w:rPr>
          <w:rFonts w:hint="eastAsia"/>
          <w:lang w:eastAsia="zh-CN"/>
        </w:rPr>
        <w:t>”、“老虎凳”、水刑、保持折磨姿势、电棍等器械的殴打、强行对绝食者喂食、强行注射不明药物，而这只是最为常见的种类。</w:t>
      </w:r>
      <w:r w:rsidR="00BC1150">
        <w:rPr>
          <w:rStyle w:val="EndnoteReference"/>
        </w:rPr>
        <w:endnoteReference w:id="68"/>
      </w:r>
      <w:r w:rsidR="00BC1150" w:rsidRPr="00327DC2">
        <w:t xml:space="preserve"> </w:t>
      </w:r>
      <w:r>
        <w:rPr>
          <w:rFonts w:hint="eastAsia"/>
          <w:lang w:eastAsia="zh-CN"/>
        </w:rPr>
        <w:t>“上</w:t>
      </w:r>
      <w:proofErr w:type="gramStart"/>
      <w:r>
        <w:rPr>
          <w:rFonts w:hint="eastAsia"/>
          <w:lang w:eastAsia="zh-CN"/>
        </w:rPr>
        <w:t>大挂</w:t>
      </w:r>
      <w:proofErr w:type="gramEnd"/>
      <w:r>
        <w:rPr>
          <w:rFonts w:hint="eastAsia"/>
          <w:lang w:eastAsia="zh-CN"/>
        </w:rPr>
        <w:t>”</w:t>
      </w:r>
      <w:r w:rsidR="002103E5">
        <w:rPr>
          <w:rFonts w:hint="eastAsia"/>
          <w:lang w:eastAsia="zh-CN"/>
        </w:rPr>
        <w:t>可</w:t>
      </w:r>
      <w:r>
        <w:rPr>
          <w:rFonts w:hint="eastAsia"/>
          <w:lang w:eastAsia="zh-CN"/>
        </w:rPr>
        <w:t>导致内伤，因为受害者的韧带、</w:t>
      </w:r>
      <w:r w:rsidRPr="001D3542">
        <w:rPr>
          <w:rFonts w:hint="eastAsia"/>
          <w:lang w:eastAsia="zh-CN"/>
        </w:rPr>
        <w:t>肌腱</w:t>
      </w:r>
      <w:r>
        <w:rPr>
          <w:rFonts w:hint="eastAsia"/>
          <w:lang w:eastAsia="zh-CN"/>
        </w:rPr>
        <w:t>、肌肉和关节受到多</w:t>
      </w:r>
      <w:r w:rsidR="002103E5">
        <w:rPr>
          <w:rFonts w:hint="eastAsia"/>
          <w:lang w:eastAsia="zh-CN"/>
        </w:rPr>
        <w:t>个</w:t>
      </w:r>
      <w:r>
        <w:rPr>
          <w:rFonts w:hint="eastAsia"/>
          <w:lang w:eastAsia="zh-CN"/>
        </w:rPr>
        <w:t>小时，有时甚至数日的极度牵拉。受害者称，这是他们遭受的</w:t>
      </w:r>
      <w:r w:rsidR="002103E5">
        <w:rPr>
          <w:rFonts w:hint="eastAsia"/>
          <w:lang w:eastAsia="zh-CN"/>
        </w:rPr>
        <w:t>酷刑中</w:t>
      </w:r>
      <w:r>
        <w:rPr>
          <w:rFonts w:hint="eastAsia"/>
          <w:lang w:eastAsia="zh-CN"/>
        </w:rPr>
        <w:t>最为痛苦之一。在“老虎凳</w:t>
      </w:r>
      <w:r w:rsidRPr="00327DC2">
        <w:t xml:space="preserve"> </w:t>
      </w:r>
      <w:r>
        <w:rPr>
          <w:rFonts w:hint="eastAsia"/>
          <w:lang w:eastAsia="zh-CN"/>
        </w:rPr>
        <w:t>”酷刑中，受刑者的双腿被紧紧绑在一张长凳上，他们的双脚下</w:t>
      </w:r>
      <w:r w:rsidR="002103E5">
        <w:rPr>
          <w:rFonts w:hint="eastAsia"/>
          <w:lang w:eastAsia="zh-CN"/>
        </w:rPr>
        <w:t>被</w:t>
      </w:r>
      <w:r>
        <w:rPr>
          <w:rFonts w:hint="eastAsia"/>
          <w:lang w:eastAsia="zh-CN"/>
        </w:rPr>
        <w:t>逐渐添加砖块，迫使双腿反向弯曲。此类酷刑还有更多的手段，使受刑者的身体被迫</w:t>
      </w:r>
      <w:r w:rsidR="002103E5">
        <w:rPr>
          <w:rFonts w:hint="eastAsia"/>
          <w:lang w:eastAsia="zh-CN"/>
        </w:rPr>
        <w:t>朝着</w:t>
      </w:r>
      <w:r>
        <w:rPr>
          <w:rFonts w:hint="eastAsia"/>
          <w:lang w:eastAsia="zh-CN"/>
        </w:rPr>
        <w:t>不自然的方向弯曲，撕裂关节、肌腱并损伤肌肉，同时不留下任何明显的外伤痕迹。</w:t>
      </w:r>
      <w:r w:rsidR="00BC1150">
        <w:t xml:space="preserve"> </w:t>
      </w:r>
    </w:p>
    <w:p w:rsidR="00BC1150" w:rsidRPr="00327DC2" w:rsidRDefault="00DE0673" w:rsidP="00665048">
      <w:pPr>
        <w:pStyle w:val="BodyText"/>
        <w:jc w:val="both"/>
      </w:pPr>
      <w:r w:rsidRPr="00DF2F99">
        <w:rPr>
          <w:rFonts w:ascii="SimSun" w:eastAsia="SimSun" w:hAnsi="SimSun" w:cs="SimSun" w:hint="eastAsia"/>
          <w:lang w:eastAsia="zh-CN"/>
        </w:rPr>
        <w:t>在南京市</w:t>
      </w:r>
      <w:r>
        <w:rPr>
          <w:rFonts w:ascii="SimSun" w:eastAsia="SimSun" w:hAnsi="SimSun" w:cs="SimSun" w:hint="eastAsia"/>
          <w:lang w:eastAsia="zh-CN"/>
        </w:rPr>
        <w:t>政府人员</w:t>
      </w:r>
      <w:r w:rsidRPr="00DF2F99">
        <w:rPr>
          <w:rFonts w:ascii="SimSun" w:eastAsia="SimSun" w:hAnsi="SimSun" w:cs="SimSun" w:hint="eastAsia"/>
          <w:lang w:eastAsia="zh-CN"/>
        </w:rPr>
        <w:t>因为一个开发项目而拆除了她的卡拉</w:t>
      </w:r>
      <w:r w:rsidRPr="002103E5">
        <w:rPr>
          <w:rFonts w:eastAsia="SimSun" w:cs="SimSun"/>
          <w:lang w:eastAsia="zh-CN"/>
        </w:rPr>
        <w:t>OK</w:t>
      </w:r>
      <w:r>
        <w:rPr>
          <w:rFonts w:ascii="SimSun" w:eastAsia="SimSun" w:hAnsi="SimSun" w:cs="SimSun" w:hint="eastAsia"/>
          <w:lang w:eastAsia="zh-CN"/>
        </w:rPr>
        <w:t>店后，</w:t>
      </w:r>
      <w:r w:rsidRPr="00DF2F99">
        <w:rPr>
          <w:rFonts w:ascii="SimSun" w:eastAsia="SimSun" w:hAnsi="SimSun" w:cs="SimSun" w:hint="eastAsia"/>
          <w:lang w:eastAsia="zh-CN"/>
        </w:rPr>
        <w:t>上访者</w:t>
      </w:r>
      <w:proofErr w:type="spellStart"/>
      <w:r w:rsidRPr="00DF2F99">
        <w:rPr>
          <w:rFonts w:ascii="SimSun" w:eastAsia="SimSun" w:hAnsi="SimSun" w:cs="SimSun" w:hint="eastAsia"/>
          <w:b/>
        </w:rPr>
        <w:t>沈丽秀</w:t>
      </w:r>
      <w:proofErr w:type="spellEnd"/>
      <w:r>
        <w:rPr>
          <w:rFonts w:ascii="SimSun" w:eastAsia="SimSun" w:hAnsi="SimSun" w:cs="SimSun" w:hint="eastAsia"/>
          <w:lang w:eastAsia="zh-CN"/>
        </w:rPr>
        <w:t>开始向中央政府申诉。她说，他们向她提供的赔偿低于她生意投资额的</w:t>
      </w:r>
      <w:r w:rsidRPr="00DE0673">
        <w:rPr>
          <w:rFonts w:eastAsia="SimSun" w:cs="SimSun"/>
          <w:lang w:eastAsia="zh-CN"/>
        </w:rPr>
        <w:t>20%</w:t>
      </w:r>
      <w:r>
        <w:rPr>
          <w:rFonts w:ascii="SimSun" w:eastAsia="SimSun" w:hAnsi="SimSun" w:cs="SimSun" w:hint="eastAsia"/>
          <w:lang w:eastAsia="zh-CN"/>
        </w:rPr>
        <w:t>。在她于北京开始上诉后，地方当局对她处以</w:t>
      </w:r>
      <w:r w:rsidRPr="00DE0673">
        <w:rPr>
          <w:rFonts w:eastAsia="SimSun" w:cs="SimSun"/>
          <w:lang w:eastAsia="zh-CN"/>
        </w:rPr>
        <w:t>1</w:t>
      </w:r>
      <w:r>
        <w:rPr>
          <w:rFonts w:ascii="SimSun" w:eastAsia="SimSun" w:hAnsi="SimSun" w:cs="SimSun" w:hint="eastAsia"/>
          <w:lang w:eastAsia="zh-CN"/>
        </w:rPr>
        <w:t>年劳教。她因为坚持要求得到她觉得是公正的赔偿，而遭受酷刑或其他虐待。她在接受美国</w:t>
      </w:r>
      <w:r w:rsidRPr="00816832">
        <w:rPr>
          <w:rFonts w:ascii="SimSun" w:eastAsia="SimSun" w:hAnsi="SimSun" w:cs="SimSun" w:hint="eastAsia"/>
          <w:lang w:eastAsia="zh-CN"/>
        </w:rPr>
        <w:t>全国公共广播电台</w:t>
      </w:r>
      <w:r>
        <w:rPr>
          <w:rFonts w:ascii="SimSun" w:eastAsia="SimSun" w:hAnsi="SimSun" w:cs="SimSun" w:hint="eastAsia"/>
          <w:lang w:eastAsia="zh-CN"/>
        </w:rPr>
        <w:t>采访时解释说：</w:t>
      </w:r>
      <w:r w:rsidR="00BC1150" w:rsidRPr="00327DC2">
        <w:t xml:space="preserve"> </w:t>
      </w:r>
    </w:p>
    <w:p w:rsidR="00BC1150" w:rsidRDefault="00DE0673" w:rsidP="00665048">
      <w:pPr>
        <w:pStyle w:val="AITextquote"/>
        <w:jc w:val="both"/>
      </w:pPr>
      <w:r>
        <w:rPr>
          <w:rFonts w:ascii="SimSun" w:eastAsia="SimSun" w:hAnsi="SimSun" w:hint="eastAsia"/>
          <w:lang w:eastAsia="zh-CN"/>
        </w:rPr>
        <w:t>“晚上</w:t>
      </w:r>
      <w:r w:rsidR="003A52E5">
        <w:rPr>
          <w:rFonts w:ascii="SimSun" w:eastAsia="SimSun" w:hAnsi="SimSun" w:hint="eastAsia"/>
          <w:lang w:eastAsia="zh-CN"/>
        </w:rPr>
        <w:t>，每个人</w:t>
      </w:r>
      <w:r>
        <w:rPr>
          <w:rFonts w:ascii="SimSun" w:eastAsia="SimSun" w:hAnsi="SimSun" w:hint="eastAsia"/>
          <w:lang w:eastAsia="zh-CN"/>
        </w:rPr>
        <w:t>都睡觉</w:t>
      </w:r>
      <w:r w:rsidR="003A52E5">
        <w:rPr>
          <w:rFonts w:ascii="SimSun" w:eastAsia="SimSun" w:hAnsi="SimSun" w:hint="eastAsia"/>
          <w:lang w:eastAsia="zh-CN"/>
        </w:rPr>
        <w:t>了</w:t>
      </w:r>
      <w:r>
        <w:rPr>
          <w:rFonts w:ascii="SimSun" w:eastAsia="SimSun" w:hAnsi="SimSun" w:hint="eastAsia"/>
          <w:lang w:eastAsia="zh-CN"/>
        </w:rPr>
        <w:t>，</w:t>
      </w:r>
      <w:r w:rsidR="003A52E5">
        <w:rPr>
          <w:rFonts w:ascii="SimSun" w:eastAsia="SimSun" w:hAnsi="SimSun" w:hint="eastAsia"/>
          <w:lang w:eastAsia="zh-CN"/>
        </w:rPr>
        <w:t>但</w:t>
      </w:r>
      <w:r>
        <w:rPr>
          <w:rFonts w:ascii="SimSun" w:eastAsia="SimSun" w:hAnsi="SimSun" w:hint="eastAsia"/>
          <w:lang w:eastAsia="zh-CN"/>
        </w:rPr>
        <w:t>不</w:t>
      </w:r>
      <w:r w:rsidR="003A52E5">
        <w:rPr>
          <w:rFonts w:ascii="SimSun" w:eastAsia="SimSun" w:hAnsi="SimSun" w:hint="eastAsia"/>
          <w:lang w:eastAsia="zh-CN"/>
        </w:rPr>
        <w:t>让我</w:t>
      </w:r>
      <w:r>
        <w:rPr>
          <w:rFonts w:ascii="SimSun" w:eastAsia="SimSun" w:hAnsi="SimSun" w:hint="eastAsia"/>
          <w:lang w:eastAsia="zh-CN"/>
        </w:rPr>
        <w:t>睡。他们给我一个小凳子，强迫我站在</w:t>
      </w:r>
      <w:r w:rsidR="003A52E5">
        <w:rPr>
          <w:rFonts w:ascii="SimSun" w:eastAsia="SimSun" w:hAnsi="SimSun" w:hint="eastAsia"/>
          <w:lang w:eastAsia="zh-CN"/>
        </w:rPr>
        <w:t>那个小凳子</w:t>
      </w:r>
      <w:r w:rsidRPr="00816832">
        <w:rPr>
          <w:rFonts w:ascii="SimSun" w:eastAsia="SimSun" w:hAnsi="SimSun" w:hint="eastAsia"/>
          <w:lang w:eastAsia="zh-CN"/>
        </w:rPr>
        <w:t>上</w:t>
      </w:r>
      <w:r>
        <w:rPr>
          <w:rFonts w:ascii="SimSun" w:eastAsia="SimSun" w:hAnsi="SimSun" w:hint="eastAsia"/>
          <w:lang w:eastAsia="zh-CN"/>
        </w:rPr>
        <w:t>面</w:t>
      </w:r>
      <w:r w:rsidRPr="00816832">
        <w:rPr>
          <w:rFonts w:ascii="SimSun" w:eastAsia="SimSun" w:hAnsi="SimSun" w:hint="eastAsia"/>
          <w:lang w:eastAsia="zh-CN"/>
        </w:rPr>
        <w:t>。一旦你倒在了地上，那些人就会来打你。他们要吸毒者和妓女们来打你</w:t>
      </w:r>
      <w:r>
        <w:rPr>
          <w:rFonts w:ascii="SimSun" w:eastAsia="SimSun" w:hAnsi="SimSun" w:hint="eastAsia"/>
          <w:lang w:eastAsia="zh-CN"/>
        </w:rPr>
        <w:t>。”</w:t>
      </w:r>
    </w:p>
    <w:p w:rsidR="00BC1150" w:rsidRPr="00C75477" w:rsidRDefault="00BC1150" w:rsidP="00665048">
      <w:pPr>
        <w:pStyle w:val="AITextquote"/>
        <w:jc w:val="both"/>
      </w:pPr>
    </w:p>
    <w:p w:rsidR="00BC1150" w:rsidRDefault="00DE0673" w:rsidP="00665048">
      <w:pPr>
        <w:pStyle w:val="BodyText"/>
        <w:jc w:val="both"/>
      </w:pPr>
      <w:r>
        <w:rPr>
          <w:rFonts w:ascii="SimSun" w:eastAsia="SimSun" w:hAnsi="SimSun" w:hint="eastAsia"/>
          <w:lang w:eastAsia="zh-CN"/>
        </w:rPr>
        <w:t>沈丽秀</w:t>
      </w:r>
      <w:r w:rsidR="003A52E5">
        <w:rPr>
          <w:rFonts w:ascii="SimSun" w:eastAsia="SimSun" w:hAnsi="SimSun" w:hint="eastAsia"/>
          <w:lang w:eastAsia="zh-CN"/>
        </w:rPr>
        <w:t>被殴打后</w:t>
      </w:r>
      <w:r>
        <w:rPr>
          <w:rFonts w:ascii="SimSun" w:eastAsia="SimSun" w:hAnsi="SimSun" w:hint="eastAsia"/>
          <w:lang w:eastAsia="zh-CN"/>
        </w:rPr>
        <w:t>失去了</w:t>
      </w:r>
      <w:r w:rsidRPr="003A52E5">
        <w:rPr>
          <w:rFonts w:eastAsia="SimSun"/>
          <w:lang w:eastAsia="zh-CN"/>
        </w:rPr>
        <w:t>4</w:t>
      </w:r>
      <w:r>
        <w:rPr>
          <w:rFonts w:ascii="SimSun" w:eastAsia="SimSun" w:hAnsi="SimSun" w:hint="eastAsia"/>
          <w:lang w:eastAsia="zh-CN"/>
        </w:rPr>
        <w:t>颗门牙。</w:t>
      </w:r>
      <w:r w:rsidRPr="003A52E5">
        <w:rPr>
          <w:rFonts w:eastAsia="SimSun"/>
          <w:lang w:eastAsia="zh-CN"/>
        </w:rPr>
        <w:t>7</w:t>
      </w:r>
      <w:r>
        <w:rPr>
          <w:rFonts w:ascii="SimSun" w:eastAsia="SimSun" w:hAnsi="SimSun" w:hint="eastAsia"/>
          <w:lang w:eastAsia="zh-CN"/>
        </w:rPr>
        <w:t>个月后，她在持续不断的压力、酷刑和其他虐待下屈服，在地方当局原先交给她的赔偿协议上签名。</w:t>
      </w:r>
      <w:r w:rsidR="00BC1150" w:rsidRPr="00327DC2">
        <w:rPr>
          <w:rStyle w:val="EndnoteReference"/>
        </w:rPr>
        <w:endnoteReference w:id="69"/>
      </w:r>
    </w:p>
    <w:p w:rsidR="00BC1150" w:rsidRDefault="008B4C81" w:rsidP="00665048">
      <w:pPr>
        <w:pStyle w:val="BodyText"/>
        <w:widowControl/>
        <w:jc w:val="both"/>
      </w:pPr>
      <w:proofErr w:type="spellStart"/>
      <w:proofErr w:type="gramStart"/>
      <w:r w:rsidRPr="00EA63E0">
        <w:rPr>
          <w:rFonts w:ascii="SimSun" w:eastAsia="SimSun" w:hAnsi="SimSun" w:cs="SimSun" w:hint="eastAsia"/>
          <w:b/>
        </w:rPr>
        <w:t>屈</w:t>
      </w:r>
      <w:proofErr w:type="gramEnd"/>
      <w:r w:rsidRPr="00EA63E0">
        <w:rPr>
          <w:rFonts w:ascii="SimSun" w:eastAsia="SimSun" w:hAnsi="SimSun" w:cs="SimSun" w:hint="eastAsia"/>
          <w:b/>
        </w:rPr>
        <w:t>美玉</w:t>
      </w:r>
      <w:proofErr w:type="spellEnd"/>
      <w:r w:rsidRPr="008B4C81">
        <w:rPr>
          <w:rFonts w:ascii="SimSun" w:eastAsia="SimSun" w:hAnsi="SimSun" w:cs="SimSun" w:hint="eastAsia"/>
          <w:lang w:eastAsia="zh-CN"/>
        </w:rPr>
        <w:t>是</w:t>
      </w:r>
      <w:r w:rsidR="0095003E">
        <w:rPr>
          <w:rFonts w:ascii="SimSun" w:eastAsia="SimSun" w:hAnsi="SimSun" w:hint="eastAsia"/>
          <w:lang w:eastAsia="zh-CN"/>
        </w:rPr>
        <w:t>来自辽宁省本溪市的上访者，因为她的丈夫未得到工伤赔偿而进行上访，她因此在马三家劳教所遭受了严重的酷刑。她被人用电</w:t>
      </w:r>
      <w:proofErr w:type="gramStart"/>
      <w:r w:rsidR="0095003E">
        <w:rPr>
          <w:rFonts w:ascii="SimSun" w:eastAsia="SimSun" w:hAnsi="SimSun" w:hint="eastAsia"/>
          <w:lang w:eastAsia="zh-CN"/>
        </w:rPr>
        <w:t>棍</w:t>
      </w:r>
      <w:proofErr w:type="gramEnd"/>
      <w:r w:rsidR="0095003E">
        <w:rPr>
          <w:rFonts w:ascii="SimSun" w:eastAsia="SimSun" w:hAnsi="SimSun" w:hint="eastAsia"/>
          <w:lang w:eastAsia="zh-CN"/>
        </w:rPr>
        <w:t>殴打；长时间只获准每天睡两个小时；</w:t>
      </w:r>
      <w:r w:rsidR="0095003E">
        <w:rPr>
          <w:rFonts w:eastAsia="SimSun" w:hint="eastAsia"/>
          <w:lang w:eastAsia="zh-CN"/>
        </w:rPr>
        <w:t>每天受到</w:t>
      </w:r>
      <w:r w:rsidR="0095003E">
        <w:rPr>
          <w:rFonts w:eastAsia="SimSun" w:hint="eastAsia"/>
          <w:lang w:eastAsia="zh-CN"/>
        </w:rPr>
        <w:t>24</w:t>
      </w:r>
      <w:r w:rsidR="0095003E">
        <w:rPr>
          <w:rFonts w:eastAsia="SimSun" w:hint="eastAsia"/>
          <w:lang w:eastAsia="zh-CN"/>
        </w:rPr>
        <w:t>小时的监视，并被</w:t>
      </w:r>
      <w:r w:rsidR="0095003E">
        <w:rPr>
          <w:rFonts w:eastAsia="SimSun" w:hint="eastAsia"/>
          <w:lang w:eastAsia="zh-CN"/>
        </w:rPr>
        <w:t>6</w:t>
      </w:r>
      <w:r w:rsidR="0095003E">
        <w:rPr>
          <w:rFonts w:eastAsia="SimSun" w:hint="eastAsia"/>
          <w:lang w:eastAsia="zh-CN"/>
        </w:rPr>
        <w:t>个劳教人员殴打。</w:t>
      </w:r>
      <w:r w:rsidR="00BC1150">
        <w:rPr>
          <w:rStyle w:val="EndnoteReference"/>
        </w:rPr>
        <w:endnoteReference w:id="70"/>
      </w:r>
      <w:r w:rsidR="00BC1150">
        <w:t xml:space="preserve"> </w:t>
      </w:r>
      <w:r w:rsidR="0095003E">
        <w:rPr>
          <w:rFonts w:ascii="SimSun" w:eastAsia="SimSun" w:hAnsi="SimSun" w:hint="eastAsia"/>
          <w:lang w:eastAsia="zh-CN"/>
        </w:rPr>
        <w:t>在马三家劳教所时，一个看守告诉她，她</w:t>
      </w:r>
      <w:r w:rsidR="0095003E">
        <w:rPr>
          <w:rFonts w:ascii="SimSun" w:eastAsia="SimSun" w:hAnsi="SimSun" w:hint="eastAsia"/>
          <w:lang w:eastAsia="zh-CN"/>
        </w:rPr>
        <w:lastRenderedPageBreak/>
        <w:t>的丈夫死了</w:t>
      </w:r>
      <w:r>
        <w:rPr>
          <w:rFonts w:ascii="SimSun" w:eastAsia="SimSun" w:hAnsi="SimSun" w:hint="eastAsia"/>
          <w:lang w:eastAsia="zh-CN"/>
        </w:rPr>
        <w:t>。</w:t>
      </w:r>
      <w:r w:rsidR="0095003E">
        <w:rPr>
          <w:rFonts w:ascii="SimSun" w:eastAsia="SimSun" w:hAnsi="SimSun" w:hint="eastAsia"/>
          <w:lang w:eastAsia="zh-CN"/>
        </w:rPr>
        <w:t>即使那不是真实的</w:t>
      </w:r>
      <w:r>
        <w:rPr>
          <w:rFonts w:ascii="SimSun" w:eastAsia="SimSun" w:hAnsi="SimSun" w:hint="eastAsia"/>
          <w:lang w:eastAsia="zh-CN"/>
        </w:rPr>
        <w:t>，但</w:t>
      </w:r>
      <w:r w:rsidR="0095003E">
        <w:rPr>
          <w:rFonts w:ascii="SimSun" w:eastAsia="SimSun" w:hAnsi="SimSun" w:hint="eastAsia"/>
          <w:lang w:eastAsia="zh-CN"/>
        </w:rPr>
        <w:t>其他同时被关押</w:t>
      </w:r>
      <w:r>
        <w:rPr>
          <w:rFonts w:ascii="SimSun" w:eastAsia="SimSun" w:hAnsi="SimSun" w:hint="eastAsia"/>
          <w:lang w:eastAsia="zh-CN"/>
        </w:rPr>
        <w:t>在那里</w:t>
      </w:r>
      <w:r w:rsidR="0095003E">
        <w:rPr>
          <w:rFonts w:ascii="SimSun" w:eastAsia="SimSun" w:hAnsi="SimSun" w:hint="eastAsia"/>
          <w:lang w:eastAsia="zh-CN"/>
        </w:rPr>
        <w:t>的劳教人员回想，她</w:t>
      </w:r>
      <w:r>
        <w:rPr>
          <w:rFonts w:ascii="SimSun" w:eastAsia="SimSun" w:hAnsi="SimSun" w:hint="eastAsia"/>
          <w:lang w:eastAsia="zh-CN"/>
        </w:rPr>
        <w:t>之后</w:t>
      </w:r>
      <w:r w:rsidR="0095003E">
        <w:rPr>
          <w:rFonts w:ascii="SimSun" w:eastAsia="SimSun" w:hAnsi="SimSun" w:hint="eastAsia"/>
          <w:lang w:eastAsia="zh-CN"/>
        </w:rPr>
        <w:t>接连数日每天都在哭泣。</w:t>
      </w:r>
      <w:r w:rsidR="00BC1150">
        <w:t xml:space="preserve"> </w:t>
      </w:r>
    </w:p>
    <w:p w:rsidR="00BC1150" w:rsidRPr="00327DC2" w:rsidRDefault="000F17BF" w:rsidP="004544AE">
      <w:pPr>
        <w:pStyle w:val="BodyText"/>
        <w:jc w:val="both"/>
      </w:pPr>
      <w:r w:rsidRPr="000F17BF">
        <w:rPr>
          <w:rFonts w:eastAsia="SimSun"/>
          <w:lang w:eastAsia="zh-CN"/>
        </w:rPr>
        <w:t>52</w:t>
      </w:r>
      <w:r>
        <w:rPr>
          <w:rFonts w:ascii="SimSun" w:eastAsia="SimSun" w:hAnsi="SimSun" w:hint="eastAsia"/>
          <w:lang w:eastAsia="zh-CN"/>
        </w:rPr>
        <w:t>岁的举报者</w:t>
      </w:r>
      <w:r w:rsidRPr="00BB07D9">
        <w:rPr>
          <w:rFonts w:ascii="SimSun" w:eastAsia="SimSun" w:hAnsi="SimSun" w:hint="eastAsia"/>
          <w:b/>
          <w:lang w:eastAsia="zh-CN"/>
        </w:rPr>
        <w:t>刘华</w:t>
      </w:r>
      <w:r>
        <w:rPr>
          <w:rFonts w:ascii="SimSun" w:eastAsia="SimSun" w:hAnsi="SimSun" w:hint="eastAsia"/>
          <w:lang w:eastAsia="zh-CN"/>
        </w:rPr>
        <w:t>是辽宁省沈阳市苏家屯区</w:t>
      </w:r>
      <w:proofErr w:type="gramStart"/>
      <w:r w:rsidRPr="00BB07D9">
        <w:rPr>
          <w:rFonts w:ascii="SimSun" w:eastAsia="SimSun" w:hAnsi="SimSun" w:hint="eastAsia"/>
          <w:lang w:eastAsia="zh-CN"/>
        </w:rPr>
        <w:t>张良村</w:t>
      </w:r>
      <w:proofErr w:type="gramEnd"/>
      <w:r>
        <w:rPr>
          <w:rFonts w:ascii="SimSun" w:eastAsia="SimSun" w:hAnsi="SimSun" w:hint="eastAsia"/>
          <w:lang w:eastAsia="zh-CN"/>
        </w:rPr>
        <w:t>的农民</w:t>
      </w:r>
      <w:r w:rsidR="0095003E">
        <w:rPr>
          <w:rFonts w:ascii="SimSun" w:eastAsia="SimSun" w:hAnsi="SimSun" w:hint="eastAsia"/>
          <w:lang w:eastAsia="zh-CN"/>
        </w:rPr>
        <w:t>，</w:t>
      </w:r>
      <w:r>
        <w:rPr>
          <w:rFonts w:ascii="SimSun" w:eastAsia="SimSun" w:hAnsi="SimSun" w:hint="eastAsia"/>
          <w:lang w:eastAsia="zh-CN"/>
        </w:rPr>
        <w:t>她在</w:t>
      </w:r>
      <w:r w:rsidRPr="000F17BF">
        <w:rPr>
          <w:rFonts w:eastAsia="SimSun"/>
          <w:lang w:eastAsia="zh-CN"/>
        </w:rPr>
        <w:t>2011</w:t>
      </w:r>
      <w:r>
        <w:rPr>
          <w:rFonts w:ascii="SimSun" w:eastAsia="SimSun" w:hAnsi="SimSun" w:hint="eastAsia"/>
          <w:lang w:eastAsia="zh-CN"/>
        </w:rPr>
        <w:t>年</w:t>
      </w:r>
      <w:r w:rsidRPr="000F17BF">
        <w:rPr>
          <w:rFonts w:eastAsia="SimSun"/>
          <w:lang w:eastAsia="zh-CN"/>
        </w:rPr>
        <w:t>1</w:t>
      </w:r>
      <w:r>
        <w:rPr>
          <w:rFonts w:ascii="SimSun" w:eastAsia="SimSun" w:hAnsi="SimSun" w:hint="eastAsia"/>
          <w:lang w:eastAsia="zh-CN"/>
        </w:rPr>
        <w:t>月被送到马三家劳教所</w:t>
      </w:r>
      <w:r w:rsidR="0095003E">
        <w:rPr>
          <w:rFonts w:ascii="SimSun" w:eastAsia="SimSun" w:hAnsi="SimSun" w:hint="eastAsia"/>
          <w:lang w:eastAsia="zh-CN"/>
        </w:rPr>
        <w:t>，</w:t>
      </w:r>
      <w:r>
        <w:rPr>
          <w:rFonts w:ascii="SimSun" w:eastAsia="SimSun" w:hAnsi="SimSun" w:hint="eastAsia"/>
          <w:lang w:eastAsia="zh-CN"/>
        </w:rPr>
        <w:t>她的“罪行”是和丈夫</w:t>
      </w:r>
      <w:proofErr w:type="spellStart"/>
      <w:r>
        <w:rPr>
          <w:rFonts w:ascii="SimSun" w:eastAsia="SimSun" w:hAnsi="SimSun" w:cs="SimSun" w:hint="eastAsia"/>
        </w:rPr>
        <w:t>岳永进</w:t>
      </w:r>
      <w:proofErr w:type="spellEnd"/>
      <w:r>
        <w:rPr>
          <w:rFonts w:ascii="SimSun" w:eastAsia="SimSun" w:hAnsi="SimSun" w:cs="SimSun" w:hint="eastAsia"/>
          <w:lang w:eastAsia="zh-CN"/>
        </w:rPr>
        <w:t>一起揭露她家乡官员的腐败行为。在举报后，刘华和岳永进遭到当地政府人员的殴打和迫害。在此后</w:t>
      </w:r>
      <w:r w:rsidRPr="000F17BF">
        <w:rPr>
          <w:rFonts w:eastAsia="SimSun" w:cs="SimSun"/>
          <w:lang w:eastAsia="zh-CN"/>
        </w:rPr>
        <w:t>10</w:t>
      </w:r>
      <w:r>
        <w:rPr>
          <w:rFonts w:ascii="SimSun" w:eastAsia="SimSun" w:hAnsi="SimSun" w:cs="SimSun" w:hint="eastAsia"/>
          <w:lang w:eastAsia="zh-CN"/>
        </w:rPr>
        <w:t>年中，他们被迫离家，还被监禁在拘留所、公安局和劳教所</w:t>
      </w:r>
      <w:r>
        <w:rPr>
          <w:rFonts w:ascii="SimSun" w:eastAsia="SimSun" w:hAnsi="SimSun" w:hint="eastAsia"/>
          <w:lang w:eastAsia="zh-CN"/>
        </w:rPr>
        <w:t>。因为刘华拒绝“认罪认错”并停止上访，她被送到马三家劳教所。当她被关押在拘留所时，一名警察对她说：“你要是不认罪不认错，今天马上就教养你。”在刘华看来，这是“惨不忍睹”。</w:t>
      </w:r>
      <w:r w:rsidR="00BC1150" w:rsidRPr="00327DC2">
        <w:t xml:space="preserve"> </w:t>
      </w:r>
    </w:p>
    <w:p w:rsidR="00BC1150" w:rsidRDefault="000F17BF" w:rsidP="004544AE">
      <w:pPr>
        <w:pStyle w:val="AITextquote"/>
        <w:jc w:val="both"/>
      </w:pPr>
      <w:r>
        <w:rPr>
          <w:rFonts w:ascii="SimSun" w:eastAsia="SimSun" w:hAnsi="SimSun" w:hint="eastAsia"/>
          <w:lang w:eastAsia="zh-CN"/>
        </w:rPr>
        <w:t>“（他们）还叫我写上保证书，认罪认错保证</w:t>
      </w:r>
      <w:proofErr w:type="gramStart"/>
      <w:r>
        <w:rPr>
          <w:rFonts w:ascii="SimSun" w:eastAsia="SimSun" w:hAnsi="SimSun" w:hint="eastAsia"/>
          <w:lang w:eastAsia="zh-CN"/>
        </w:rPr>
        <w:t>不</w:t>
      </w:r>
      <w:proofErr w:type="gramEnd"/>
      <w:r>
        <w:rPr>
          <w:rFonts w:ascii="SimSun" w:eastAsia="SimSun" w:hAnsi="SimSun" w:hint="eastAsia"/>
          <w:lang w:eastAsia="zh-CN"/>
        </w:rPr>
        <w:t>进京上访，这不强迫人认罪认错吗？我没</w:t>
      </w:r>
      <w:r w:rsidR="0095003E">
        <w:rPr>
          <w:rFonts w:ascii="SimSun" w:eastAsia="SimSun" w:hAnsi="SimSun" w:hint="eastAsia"/>
          <w:lang w:eastAsia="zh-CN"/>
        </w:rPr>
        <w:t>有</w:t>
      </w:r>
      <w:r>
        <w:rPr>
          <w:rFonts w:ascii="SimSun" w:eastAsia="SimSun" w:hAnsi="SimSun" w:hint="eastAsia"/>
          <w:lang w:eastAsia="zh-CN"/>
        </w:rPr>
        <w:t>给</w:t>
      </w:r>
      <w:r w:rsidR="0095003E">
        <w:rPr>
          <w:rFonts w:ascii="SimSun" w:eastAsia="SimSun" w:hAnsi="SimSun" w:hint="eastAsia"/>
          <w:lang w:eastAsia="zh-CN"/>
        </w:rPr>
        <w:t>她</w:t>
      </w:r>
      <w:r>
        <w:rPr>
          <w:rFonts w:ascii="SimSun" w:eastAsia="SimSun" w:hAnsi="SimSun" w:hint="eastAsia"/>
          <w:lang w:eastAsia="zh-CN"/>
        </w:rPr>
        <w:t>写，死也不</w:t>
      </w:r>
      <w:r w:rsidR="0095003E">
        <w:rPr>
          <w:rFonts w:ascii="SimSun" w:eastAsia="SimSun" w:hAnsi="SimSun" w:hint="eastAsia"/>
          <w:lang w:eastAsia="zh-CN"/>
        </w:rPr>
        <w:t>给她</w:t>
      </w:r>
      <w:r>
        <w:rPr>
          <w:rFonts w:ascii="SimSun" w:eastAsia="SimSun" w:hAnsi="SimSun" w:hint="eastAsia"/>
          <w:lang w:eastAsia="zh-CN"/>
        </w:rPr>
        <w:t>服。我为全村农民维权，我也没有错。他们贪污了还成了英雄，我们举报的成了阶下囚。”</w:t>
      </w:r>
      <w:r w:rsidR="00BC1150">
        <w:rPr>
          <w:rStyle w:val="EndnoteReference"/>
        </w:rPr>
        <w:endnoteReference w:id="71"/>
      </w:r>
    </w:p>
    <w:p w:rsidR="00BC1150" w:rsidRPr="0037541F" w:rsidRDefault="00BC1150" w:rsidP="004544AE">
      <w:pPr>
        <w:pStyle w:val="AITextquote"/>
        <w:jc w:val="both"/>
      </w:pPr>
    </w:p>
    <w:p w:rsidR="00BC1150" w:rsidRPr="00054BF2" w:rsidRDefault="000F17BF" w:rsidP="004544AE">
      <w:pPr>
        <w:pStyle w:val="BodyText"/>
        <w:jc w:val="both"/>
        <w:rPr>
          <w:rFonts w:eastAsia="SimSun"/>
          <w:lang w:eastAsia="zh-CN"/>
        </w:rPr>
      </w:pPr>
      <w:r>
        <w:rPr>
          <w:rFonts w:ascii="SimSun" w:eastAsia="SimSun" w:hAnsi="SimSun" w:hint="eastAsia"/>
          <w:lang w:eastAsia="zh-CN"/>
        </w:rPr>
        <w:t>因为刘华反抗，她被送到马三家劳教所，而她的丈夫则在</w:t>
      </w:r>
      <w:r w:rsidRPr="00BE0F74">
        <w:rPr>
          <w:rFonts w:ascii="SimSun" w:eastAsia="SimSun" w:hAnsi="SimSun" w:hint="eastAsia"/>
          <w:lang w:eastAsia="zh-CN"/>
        </w:rPr>
        <w:t>沈新劳教所</w:t>
      </w:r>
      <w:r>
        <w:rPr>
          <w:rFonts w:ascii="SimSun" w:eastAsia="SimSun" w:hAnsi="SimSun" w:hint="eastAsia"/>
          <w:lang w:eastAsia="zh-CN"/>
        </w:rPr>
        <w:t>度过了</w:t>
      </w:r>
      <w:r w:rsidRPr="0095003E">
        <w:rPr>
          <w:rFonts w:eastAsia="SimSun"/>
          <w:lang w:eastAsia="zh-CN"/>
        </w:rPr>
        <w:t>3</w:t>
      </w:r>
      <w:r>
        <w:rPr>
          <w:rFonts w:ascii="SimSun" w:eastAsia="SimSun" w:hAnsi="SimSun" w:hint="eastAsia"/>
          <w:lang w:eastAsia="zh-CN"/>
        </w:rPr>
        <w:t>年。刘华在马三家劳教所仍然拒绝合作，一次她拒绝在大队长每个月的考核单上签字，大队长</w:t>
      </w:r>
      <w:r w:rsidR="001A62CE">
        <w:rPr>
          <w:rFonts w:ascii="SimSun" w:eastAsia="SimSun" w:hAnsi="SimSun" w:hint="eastAsia"/>
          <w:lang w:eastAsia="zh-CN"/>
        </w:rPr>
        <w:t>其</w:t>
      </w:r>
      <w:r>
        <w:rPr>
          <w:rFonts w:ascii="SimSun" w:eastAsia="SimSun" w:hAnsi="SimSun" w:hint="eastAsia"/>
          <w:lang w:eastAsia="zh-CN"/>
        </w:rPr>
        <w:t>后就指使工头赵兰殴打她。</w:t>
      </w:r>
      <w:r w:rsidR="00BC1150" w:rsidRPr="00327DC2">
        <w:rPr>
          <w:rStyle w:val="EndnoteReference"/>
        </w:rPr>
        <w:endnoteReference w:id="72"/>
      </w:r>
    </w:p>
    <w:p w:rsidR="00BC1150" w:rsidRPr="00DA7423" w:rsidRDefault="000F17BF" w:rsidP="004544AE">
      <w:pPr>
        <w:pStyle w:val="AITextquote"/>
        <w:widowControl/>
        <w:jc w:val="both"/>
      </w:pPr>
      <w:r>
        <w:rPr>
          <w:rFonts w:ascii="SimSun" w:eastAsia="SimSun" w:hAnsi="SimSun" w:hint="eastAsia"/>
          <w:lang w:eastAsia="zh-CN"/>
        </w:rPr>
        <w:t>“</w:t>
      </w:r>
      <w:proofErr w:type="spellStart"/>
      <w:r>
        <w:rPr>
          <w:rFonts w:ascii="SimSun" w:eastAsia="SimSun" w:hAnsi="SimSun" w:cs="SimSun" w:hint="eastAsia"/>
        </w:rPr>
        <w:t>她就开始打我</w:t>
      </w:r>
      <w:proofErr w:type="spellEnd"/>
      <w:r>
        <w:rPr>
          <w:rFonts w:ascii="SimSun" w:eastAsia="SimSun" w:hAnsi="SimSun" w:cs="SimSun" w:hint="eastAsia"/>
          <w:lang w:eastAsia="zh-CN"/>
        </w:rPr>
        <w:t>，</w:t>
      </w:r>
      <w:proofErr w:type="spellStart"/>
      <w:proofErr w:type="gramStart"/>
      <w:r>
        <w:rPr>
          <w:rFonts w:ascii="SimSun" w:eastAsia="SimSun" w:hAnsi="SimSun" w:cs="SimSun" w:hint="eastAsia"/>
        </w:rPr>
        <w:t>薅着</w:t>
      </w:r>
      <w:proofErr w:type="gramEnd"/>
      <w:r>
        <w:rPr>
          <w:rFonts w:ascii="SimSun" w:eastAsia="SimSun" w:hAnsi="SimSun" w:cs="SimSun" w:hint="eastAsia"/>
        </w:rPr>
        <w:t>我的头发</w:t>
      </w:r>
      <w:proofErr w:type="spellEnd"/>
      <w:r>
        <w:rPr>
          <w:rFonts w:ascii="SimSun" w:eastAsia="SimSun" w:hAnsi="SimSun" w:cs="SimSun" w:hint="eastAsia"/>
          <w:lang w:eastAsia="zh-CN"/>
        </w:rPr>
        <w:t>，</w:t>
      </w:r>
      <w:proofErr w:type="spellStart"/>
      <w:r>
        <w:rPr>
          <w:rFonts w:ascii="SimSun" w:eastAsia="SimSun" w:hAnsi="SimSun" w:cs="SimSun" w:hint="eastAsia"/>
        </w:rPr>
        <w:t>把一个洗脸盆照我头砸</w:t>
      </w:r>
      <w:proofErr w:type="spellEnd"/>
      <w:r>
        <w:rPr>
          <w:rFonts w:ascii="SimSun" w:eastAsia="SimSun" w:hAnsi="SimSun" w:cs="SimSun" w:hint="eastAsia"/>
          <w:lang w:eastAsia="zh-CN"/>
        </w:rPr>
        <w:t>，</w:t>
      </w:r>
      <w:proofErr w:type="spellStart"/>
      <w:r>
        <w:rPr>
          <w:rFonts w:ascii="SimSun" w:eastAsia="SimSun" w:hAnsi="SimSun" w:cs="SimSun" w:hint="eastAsia"/>
        </w:rPr>
        <w:t>脸盆都砸烂了</w:t>
      </w:r>
      <w:proofErr w:type="spellEnd"/>
      <w:r>
        <w:rPr>
          <w:rFonts w:ascii="SimSun" w:eastAsia="SimSun" w:hAnsi="SimSun" w:cs="SimSun" w:hint="eastAsia"/>
          <w:lang w:eastAsia="zh-CN"/>
        </w:rPr>
        <w:t>。</w:t>
      </w:r>
      <w:proofErr w:type="spellStart"/>
      <w:r>
        <w:rPr>
          <w:rFonts w:ascii="SimSun" w:eastAsia="SimSun" w:hAnsi="SimSun" w:cs="SimSun" w:hint="eastAsia"/>
        </w:rPr>
        <w:t>一个这么坐的塑料板凳也给打烂了</w:t>
      </w:r>
      <w:proofErr w:type="spellEnd"/>
      <w:r>
        <w:rPr>
          <w:rFonts w:ascii="SimSun" w:eastAsia="SimSun" w:hAnsi="SimSun" w:cs="SimSun" w:hint="eastAsia"/>
          <w:lang w:eastAsia="zh-CN"/>
        </w:rPr>
        <w:t>。</w:t>
      </w:r>
      <w:r w:rsidRPr="005A1FFA">
        <w:rPr>
          <w:rFonts w:ascii="SimSun" w:eastAsia="SimSun" w:hAnsi="SimSun" w:cs="SimSun" w:hint="eastAsia"/>
          <w:lang w:eastAsia="zh-CN"/>
        </w:rPr>
        <w:t>我昏死过去她还拿着皮鞋头</w:t>
      </w:r>
      <w:r>
        <w:rPr>
          <w:rFonts w:ascii="SimSun" w:eastAsia="SimSun" w:hAnsi="SimSun" w:cs="SimSun" w:hint="eastAsia"/>
          <w:lang w:eastAsia="zh-CN"/>
        </w:rPr>
        <w:t>，</w:t>
      </w:r>
      <w:r w:rsidRPr="005A1FFA">
        <w:rPr>
          <w:rFonts w:ascii="SimSun" w:eastAsia="SimSun" w:hAnsi="SimSun" w:cs="SimSun" w:hint="eastAsia"/>
          <w:lang w:eastAsia="zh-CN"/>
        </w:rPr>
        <w:t>照着我的头咣咣咣踹了好几脚</w:t>
      </w:r>
      <w:r>
        <w:rPr>
          <w:rFonts w:ascii="SimSun" w:eastAsia="SimSun" w:hAnsi="SimSun" w:cs="SimSun" w:hint="eastAsia"/>
          <w:lang w:eastAsia="zh-CN"/>
        </w:rPr>
        <w:t>，</w:t>
      </w:r>
      <w:proofErr w:type="spellStart"/>
      <w:r>
        <w:rPr>
          <w:rFonts w:ascii="SimSun" w:eastAsia="SimSun" w:hAnsi="SimSun" w:cs="SimSun" w:hint="eastAsia"/>
        </w:rPr>
        <w:t>还</w:t>
      </w:r>
      <w:proofErr w:type="gramStart"/>
      <w:r w:rsidR="00A27667">
        <w:rPr>
          <w:rFonts w:ascii="SimSun" w:eastAsia="SimSun" w:hAnsi="SimSun" w:cs="SimSun" w:hint="eastAsia"/>
        </w:rPr>
        <w:t>薅</w:t>
      </w:r>
      <w:r>
        <w:rPr>
          <w:rFonts w:ascii="SimSun" w:eastAsia="SimSun" w:hAnsi="SimSun" w:cs="SimSun" w:hint="eastAsia"/>
        </w:rPr>
        <w:t>着</w:t>
      </w:r>
      <w:proofErr w:type="gramEnd"/>
      <w:r>
        <w:rPr>
          <w:rFonts w:ascii="SimSun" w:eastAsia="SimSun" w:hAnsi="SimSun" w:cs="SimSun" w:hint="eastAsia"/>
        </w:rPr>
        <w:t>我的头发往暖气片上撞</w:t>
      </w:r>
      <w:proofErr w:type="spellEnd"/>
      <w:r>
        <w:rPr>
          <w:rFonts w:ascii="SimSun" w:eastAsia="SimSun" w:hAnsi="SimSun" w:cs="SimSun" w:hint="eastAsia"/>
          <w:lang w:eastAsia="zh-CN"/>
        </w:rPr>
        <w:t>，</w:t>
      </w:r>
      <w:proofErr w:type="spellStart"/>
      <w:r>
        <w:rPr>
          <w:rFonts w:ascii="SimSun" w:eastAsia="SimSun" w:hAnsi="SimSun" w:cs="SimSun" w:hint="eastAsia"/>
        </w:rPr>
        <w:t>把我头上撞了这么大一个包</w:t>
      </w:r>
      <w:proofErr w:type="spellEnd"/>
      <w:r w:rsidR="00A27667">
        <w:rPr>
          <w:rFonts w:ascii="SimSun" w:eastAsia="SimSun" w:hAnsi="SimSun" w:cs="SimSun" w:hint="eastAsia"/>
          <w:lang w:eastAsia="zh-CN"/>
        </w:rPr>
        <w:t>,</w:t>
      </w:r>
      <w:proofErr w:type="spellStart"/>
      <w:r>
        <w:rPr>
          <w:rFonts w:ascii="SimSun" w:eastAsia="SimSun" w:hAnsi="SimSun" w:cs="SimSun" w:hint="eastAsia"/>
        </w:rPr>
        <w:t>到第二天整个脑袋都是木的</w:t>
      </w:r>
      <w:proofErr w:type="spellEnd"/>
      <w:r>
        <w:rPr>
          <w:rFonts w:ascii="SimSun" w:eastAsia="SimSun" w:hAnsi="SimSun" w:cs="SimSun" w:hint="eastAsia"/>
          <w:lang w:eastAsia="zh-CN"/>
        </w:rPr>
        <w:t>。</w:t>
      </w:r>
      <w:r>
        <w:rPr>
          <w:rFonts w:ascii="SimSun" w:eastAsia="SimSun" w:hAnsi="SimSun" w:hint="eastAsia"/>
          <w:lang w:eastAsia="zh-CN"/>
        </w:rPr>
        <w:t>”</w:t>
      </w:r>
    </w:p>
    <w:p w:rsidR="00BC1150" w:rsidRPr="0037541F" w:rsidRDefault="00BC1150" w:rsidP="004544AE">
      <w:pPr>
        <w:pStyle w:val="AITextquote"/>
        <w:ind w:left="357"/>
        <w:jc w:val="both"/>
      </w:pPr>
    </w:p>
    <w:p w:rsidR="00BC1150" w:rsidRPr="00327DC2" w:rsidRDefault="000F17BF" w:rsidP="004544AE">
      <w:pPr>
        <w:pStyle w:val="BodyText"/>
        <w:jc w:val="both"/>
      </w:pPr>
      <w:r>
        <w:rPr>
          <w:rFonts w:ascii="SimSun" w:eastAsia="SimSun" w:hAnsi="SimSun" w:hint="eastAsia"/>
          <w:lang w:eastAsia="zh-CN"/>
        </w:rPr>
        <w:t>因为</w:t>
      </w:r>
      <w:r w:rsidR="00A27667">
        <w:rPr>
          <w:rFonts w:ascii="SimSun" w:eastAsia="SimSun" w:hAnsi="SimSun" w:hint="eastAsia"/>
          <w:lang w:eastAsia="zh-CN"/>
        </w:rPr>
        <w:t>刘华</w:t>
      </w:r>
      <w:r>
        <w:rPr>
          <w:rFonts w:ascii="SimSun" w:eastAsia="SimSun" w:hAnsi="SimSun" w:hint="eastAsia"/>
          <w:lang w:eastAsia="zh-CN"/>
        </w:rPr>
        <w:t>反抗，</w:t>
      </w:r>
      <w:r w:rsidR="00A27667">
        <w:rPr>
          <w:rFonts w:ascii="SimSun" w:eastAsia="SimSun" w:hAnsi="SimSun" w:hint="eastAsia"/>
          <w:lang w:eastAsia="zh-CN"/>
        </w:rPr>
        <w:t>她</w:t>
      </w:r>
      <w:r>
        <w:rPr>
          <w:rFonts w:ascii="SimSun" w:eastAsia="SimSun" w:hAnsi="SimSun" w:hint="eastAsia"/>
          <w:lang w:eastAsia="zh-CN"/>
        </w:rPr>
        <w:t>在</w:t>
      </w:r>
      <w:r w:rsidRPr="000F17BF">
        <w:rPr>
          <w:rFonts w:eastAsia="SimSun"/>
          <w:lang w:eastAsia="zh-CN"/>
        </w:rPr>
        <w:t>2011</w:t>
      </w:r>
      <w:r>
        <w:rPr>
          <w:rFonts w:ascii="SimSun" w:eastAsia="SimSun" w:hAnsi="SimSun" w:hint="eastAsia"/>
          <w:lang w:eastAsia="zh-CN"/>
        </w:rPr>
        <w:t>年被禁止与探视者见面，也无法使用她的个人账户，</w:t>
      </w:r>
      <w:r w:rsidR="00A27667">
        <w:rPr>
          <w:rFonts w:ascii="SimSun" w:eastAsia="SimSun" w:hAnsi="SimSun" w:hint="eastAsia"/>
          <w:lang w:eastAsia="zh-CN"/>
        </w:rPr>
        <w:t>她</w:t>
      </w:r>
      <w:r>
        <w:rPr>
          <w:rFonts w:ascii="SimSun" w:eastAsia="SimSun" w:hAnsi="SimSun" w:hint="eastAsia"/>
          <w:lang w:eastAsia="zh-CN"/>
        </w:rPr>
        <w:t>因此没有钱来购买基本必需品，包括食物、肥皂和卫生纸。</w:t>
      </w:r>
      <w:r w:rsidR="00BC1150" w:rsidRPr="00327DC2">
        <w:t xml:space="preserve"> </w:t>
      </w:r>
    </w:p>
    <w:p w:rsidR="00BC1150" w:rsidRPr="00327DC2" w:rsidRDefault="0066516B" w:rsidP="004544AE">
      <w:pPr>
        <w:pStyle w:val="BodyText"/>
        <w:jc w:val="both"/>
      </w:pPr>
      <w:r>
        <w:rPr>
          <w:rFonts w:ascii="SimSun" w:eastAsia="SimSun" w:hAnsi="SimSun" w:hint="eastAsia"/>
          <w:lang w:eastAsia="zh-CN"/>
        </w:rPr>
        <w:t>那些以往</w:t>
      </w:r>
      <w:r w:rsidR="00A27667">
        <w:rPr>
          <w:rFonts w:ascii="SimSun" w:eastAsia="SimSun" w:hAnsi="SimSun" w:hint="eastAsia"/>
          <w:lang w:eastAsia="zh-CN"/>
        </w:rPr>
        <w:t>有</w:t>
      </w:r>
      <w:r>
        <w:rPr>
          <w:rFonts w:ascii="SimSun" w:eastAsia="SimSun" w:hAnsi="SimSun" w:hint="eastAsia"/>
          <w:lang w:eastAsia="zh-CN"/>
        </w:rPr>
        <w:t>劳教记录并被当局认为“屡教不改”的劳教人员，在第二次或再次被处以劳教后，经常一到劳教所就遭受酷刑或其他虐待。</w:t>
      </w:r>
      <w:r w:rsidR="00BC1150" w:rsidRPr="00327DC2">
        <w:t xml:space="preserve"> </w:t>
      </w:r>
    </w:p>
    <w:p w:rsidR="00BC1150" w:rsidRDefault="0066516B" w:rsidP="004544AE">
      <w:pPr>
        <w:pStyle w:val="BodyText"/>
        <w:jc w:val="both"/>
      </w:pPr>
      <w:proofErr w:type="spellStart"/>
      <w:r w:rsidRPr="0024644E">
        <w:rPr>
          <w:rFonts w:ascii="SimSun" w:eastAsia="SimSun" w:hAnsi="SimSun" w:hint="eastAsia"/>
          <w:b/>
        </w:rPr>
        <w:t>刘桂芙</w:t>
      </w:r>
      <w:proofErr w:type="spellEnd"/>
      <w:r w:rsidRPr="0024644E">
        <w:rPr>
          <w:rFonts w:eastAsia="SimSun" w:hint="eastAsia"/>
          <w:lang w:eastAsia="zh-CN"/>
        </w:rPr>
        <w:t>是一名来自北京的</w:t>
      </w:r>
      <w:r>
        <w:rPr>
          <w:rFonts w:eastAsia="SimSun" w:hint="eastAsia"/>
          <w:lang w:eastAsia="zh-CN"/>
        </w:rPr>
        <w:t>法轮功学员，她两次被送到北京的劳教所劳教，每次都遭受酷刑。由于当局知道她曾被处以劳教，当她在</w:t>
      </w:r>
      <w:r>
        <w:rPr>
          <w:rFonts w:eastAsia="SimSun" w:hint="eastAsia"/>
          <w:lang w:eastAsia="zh-CN"/>
        </w:rPr>
        <w:t>2005</w:t>
      </w:r>
      <w:r>
        <w:rPr>
          <w:rFonts w:eastAsia="SimSun" w:hint="eastAsia"/>
          <w:lang w:eastAsia="zh-CN"/>
        </w:rPr>
        <w:t>年</w:t>
      </w:r>
      <w:r>
        <w:rPr>
          <w:rFonts w:eastAsia="SimSun" w:hint="eastAsia"/>
          <w:lang w:eastAsia="zh-CN"/>
        </w:rPr>
        <w:t>4</w:t>
      </w:r>
      <w:r>
        <w:rPr>
          <w:rFonts w:eastAsia="SimSun" w:hint="eastAsia"/>
          <w:lang w:eastAsia="zh-CN"/>
        </w:rPr>
        <w:t>月</w:t>
      </w:r>
      <w:r>
        <w:rPr>
          <w:rFonts w:eastAsia="SimSun" w:hint="eastAsia"/>
          <w:lang w:eastAsia="zh-CN"/>
        </w:rPr>
        <w:t>25</w:t>
      </w:r>
      <w:r>
        <w:rPr>
          <w:rFonts w:eastAsia="SimSun" w:hint="eastAsia"/>
          <w:lang w:eastAsia="zh-CN"/>
        </w:rPr>
        <w:t>日第二次到达北京市女子劳教所时，立即就开始遭受酷刑。</w:t>
      </w:r>
      <w:r w:rsidR="00BC1150" w:rsidRPr="00327DC2">
        <w:t xml:space="preserve"> </w:t>
      </w:r>
    </w:p>
    <w:p w:rsidR="00BC1150" w:rsidRDefault="0066516B" w:rsidP="004544AE">
      <w:pPr>
        <w:pStyle w:val="AITextquote"/>
        <w:jc w:val="both"/>
      </w:pPr>
      <w:r>
        <w:rPr>
          <w:rFonts w:ascii="SimSun" w:eastAsia="SimSun" w:hAnsi="SimSun" w:hint="eastAsia"/>
          <w:lang w:eastAsia="zh-CN"/>
        </w:rPr>
        <w:t>“我第二次的时候刚到劳教所,他们就不让我睡觉。我被绑在一张凳子上，不准我去厕所，也不准我喝水。我被迫坐的时间那么长，我臀部的皮肤全都烂了。我稍微动一下他们就打我。”</w:t>
      </w:r>
      <w:r w:rsidR="00BC1150">
        <w:t xml:space="preserve"> </w:t>
      </w:r>
      <w:r w:rsidR="00BC1150">
        <w:rPr>
          <w:rStyle w:val="EndnoteReference"/>
        </w:rPr>
        <w:endnoteReference w:id="73"/>
      </w:r>
    </w:p>
    <w:p w:rsidR="00BC1150" w:rsidRPr="00327DC2" w:rsidRDefault="00BC1150" w:rsidP="004544AE">
      <w:pPr>
        <w:pStyle w:val="AITextquote"/>
        <w:jc w:val="both"/>
      </w:pPr>
    </w:p>
    <w:p w:rsidR="00BC1150" w:rsidRPr="0037541F" w:rsidRDefault="0066516B" w:rsidP="004544AE">
      <w:pPr>
        <w:pStyle w:val="BodyText"/>
        <w:jc w:val="both"/>
      </w:pPr>
      <w:r>
        <w:rPr>
          <w:rFonts w:ascii="SimSun" w:eastAsia="SimSun" w:hAnsi="SimSun" w:hint="eastAsia"/>
          <w:lang w:eastAsia="zh-CN"/>
        </w:rPr>
        <w:t>她说，由于她抵制“转化”程序，酷刑和虐待情况加剧，有些是由“包夹”来实施。“包夹”是劳教人员，受过特别训练来殴打</w:t>
      </w:r>
      <w:r w:rsidR="00E8154E">
        <w:rPr>
          <w:rFonts w:ascii="SimSun" w:eastAsia="SimSun" w:hAnsi="SimSun" w:hint="eastAsia"/>
          <w:lang w:eastAsia="zh-CN"/>
        </w:rPr>
        <w:t>其他</w:t>
      </w:r>
      <w:r>
        <w:rPr>
          <w:rFonts w:ascii="SimSun" w:eastAsia="SimSun" w:hAnsi="SimSun" w:hint="eastAsia"/>
          <w:lang w:eastAsia="zh-CN"/>
        </w:rPr>
        <w:t>反抗的劳教人员。</w:t>
      </w:r>
      <w:r w:rsidR="00BC1150" w:rsidRPr="0037541F">
        <w:t xml:space="preserve"> </w:t>
      </w:r>
    </w:p>
    <w:p w:rsidR="00BC1150" w:rsidRDefault="0066516B" w:rsidP="004544AE">
      <w:pPr>
        <w:pStyle w:val="AITextquote"/>
        <w:jc w:val="both"/>
      </w:pPr>
      <w:r>
        <w:rPr>
          <w:rFonts w:ascii="SimSun" w:eastAsia="SimSun" w:hAnsi="SimSun" w:hint="eastAsia"/>
          <w:lang w:eastAsia="zh-CN"/>
        </w:rPr>
        <w:t>“包夹把粪便和厕所的水强行灌到我嘴里。我因为没法淋浴，头发里开始长虫子。我意识到他们在我的饭里掺药，这持续了很长一段时间。那些药物使我昏迷，并产生妄想。我的腿浮肿疼痛，我经常觉得恶心并呕吐。有一次看守打开窗子对我说‘你疯了，你为什么不从窗户跳出去？’”</w:t>
      </w:r>
      <w:r w:rsidR="00BC1150">
        <w:rPr>
          <w:rStyle w:val="EndnoteReference"/>
        </w:rPr>
        <w:endnoteReference w:id="74"/>
      </w:r>
    </w:p>
    <w:p w:rsidR="00BC1150" w:rsidRPr="00327DC2" w:rsidRDefault="00BC1150" w:rsidP="004544AE">
      <w:pPr>
        <w:pStyle w:val="AITextquote"/>
        <w:jc w:val="both"/>
      </w:pPr>
    </w:p>
    <w:p w:rsidR="00BC1150" w:rsidRPr="0037541F" w:rsidRDefault="00503A94" w:rsidP="004544AE">
      <w:pPr>
        <w:pStyle w:val="BodyText"/>
        <w:jc w:val="both"/>
      </w:pPr>
      <w:proofErr w:type="spellStart"/>
      <w:r w:rsidRPr="00224A5D">
        <w:rPr>
          <w:rFonts w:ascii="SimSun" w:eastAsia="SimSun" w:hAnsi="SimSun" w:cs="SimSun" w:hint="eastAsia"/>
        </w:rPr>
        <w:t>刘桂芙</w:t>
      </w:r>
      <w:proofErr w:type="spellEnd"/>
      <w:r>
        <w:rPr>
          <w:rFonts w:ascii="SimSun" w:eastAsia="SimSun" w:hAnsi="SimSun" w:cs="SimSun" w:hint="eastAsia"/>
          <w:lang w:eastAsia="zh-CN"/>
        </w:rPr>
        <w:t>说，在被强行喂食药物</w:t>
      </w:r>
      <w:r w:rsidR="00E8154E">
        <w:rPr>
          <w:rFonts w:ascii="SimSun" w:eastAsia="SimSun" w:hAnsi="SimSun" w:cs="SimSun" w:hint="eastAsia"/>
          <w:lang w:eastAsia="zh-CN"/>
        </w:rPr>
        <w:t>多月</w:t>
      </w:r>
      <w:r>
        <w:rPr>
          <w:rFonts w:ascii="SimSun" w:eastAsia="SimSun" w:hAnsi="SimSun" w:cs="SimSun" w:hint="eastAsia"/>
          <w:lang w:eastAsia="zh-CN"/>
        </w:rPr>
        <w:t>之后，她开始难以入睡和进食。</w:t>
      </w:r>
      <w:r w:rsidR="00BC1150" w:rsidRPr="0037541F">
        <w:t xml:space="preserve"> </w:t>
      </w:r>
    </w:p>
    <w:p w:rsidR="00BC1150" w:rsidRDefault="00503A94" w:rsidP="004544AE">
      <w:pPr>
        <w:pStyle w:val="AITextquote"/>
        <w:jc w:val="both"/>
      </w:pPr>
      <w:r>
        <w:rPr>
          <w:rFonts w:ascii="SimSun" w:eastAsia="SimSun" w:hAnsi="SimSun" w:hint="eastAsia"/>
          <w:lang w:eastAsia="zh-CN"/>
        </w:rPr>
        <w:t>“我认为这是多年的迫害和服药造成的。在我的预定释放日期前的</w:t>
      </w:r>
      <w:r w:rsidRPr="00333644">
        <w:rPr>
          <w:rFonts w:eastAsia="SimSun"/>
          <w:lang w:eastAsia="zh-CN"/>
        </w:rPr>
        <w:t>4</w:t>
      </w:r>
      <w:r>
        <w:rPr>
          <w:rFonts w:ascii="SimSun" w:eastAsia="SimSun" w:hAnsi="SimSun" w:hint="eastAsia"/>
          <w:lang w:eastAsia="zh-CN"/>
        </w:rPr>
        <w:t>个月中，我没法睡觉。有段时间我忽然没法吃东西了，一直把食物呕吐出来。我</w:t>
      </w:r>
      <w:r w:rsidRPr="00333644">
        <w:rPr>
          <w:rFonts w:eastAsia="SimSun"/>
          <w:lang w:eastAsia="zh-CN"/>
        </w:rPr>
        <w:t>10</w:t>
      </w:r>
      <w:r>
        <w:rPr>
          <w:rFonts w:ascii="SimSun" w:eastAsia="SimSun" w:hAnsi="SimSun" w:hint="eastAsia"/>
          <w:lang w:eastAsia="zh-CN"/>
        </w:rPr>
        <w:t>天之内体重减轻了</w:t>
      </w:r>
      <w:r w:rsidRPr="00327DC2">
        <w:t>7.5</w:t>
      </w:r>
      <w:r>
        <w:rPr>
          <w:rFonts w:ascii="SimSun" w:eastAsia="SimSun" w:hAnsi="SimSun" w:hint="eastAsia"/>
          <w:lang w:eastAsia="zh-CN"/>
        </w:rPr>
        <w:t>公斤。管教人员以为我会死。他们不停问我是否能活到我释放的那一天，活到最后。那时候他们不想让我死。”</w:t>
      </w:r>
      <w:r w:rsidR="00BC1150">
        <w:rPr>
          <w:rStyle w:val="EndnoteReference"/>
        </w:rPr>
        <w:endnoteReference w:id="75"/>
      </w:r>
    </w:p>
    <w:p w:rsidR="00BC1150" w:rsidRPr="00327DC2" w:rsidRDefault="00BC1150" w:rsidP="005C5F10">
      <w:pPr>
        <w:pStyle w:val="AITextquote"/>
      </w:pPr>
    </w:p>
    <w:p w:rsidR="00BC1150" w:rsidRPr="00327DC2" w:rsidRDefault="00503A94" w:rsidP="00D87003">
      <w:pPr>
        <w:pStyle w:val="BodyText"/>
        <w:widowControl/>
        <w:jc w:val="both"/>
      </w:pPr>
      <w:r w:rsidRPr="00503A94">
        <w:rPr>
          <w:rFonts w:eastAsia="SimSun"/>
          <w:lang w:eastAsia="zh-CN"/>
        </w:rPr>
        <w:lastRenderedPageBreak/>
        <w:t>52</w:t>
      </w:r>
      <w:r>
        <w:rPr>
          <w:rFonts w:ascii="SimSun" w:eastAsia="SimSun" w:hAnsi="SimSun" w:hint="eastAsia"/>
          <w:lang w:eastAsia="zh-CN"/>
        </w:rPr>
        <w:t>岁的法轮功学员</w:t>
      </w:r>
      <w:proofErr w:type="spellStart"/>
      <w:r w:rsidRPr="000A3695">
        <w:rPr>
          <w:rFonts w:ascii="SimSun" w:eastAsia="SimSun" w:hAnsi="SimSun" w:cs="SimSun" w:hint="eastAsia"/>
          <w:b/>
        </w:rPr>
        <w:t>张连英</w:t>
      </w:r>
      <w:proofErr w:type="spellEnd"/>
      <w:r>
        <w:rPr>
          <w:rFonts w:ascii="SimSun" w:eastAsia="SimSun" w:hAnsi="SimSun" w:cs="SimSun" w:hint="eastAsia"/>
          <w:lang w:eastAsia="zh-CN"/>
        </w:rPr>
        <w:t>来自北京，她三次被处以劳教，在</w:t>
      </w:r>
      <w:r w:rsidRPr="00503A94">
        <w:rPr>
          <w:rFonts w:eastAsia="SimSun" w:cs="SimSun"/>
          <w:lang w:eastAsia="zh-CN"/>
        </w:rPr>
        <w:t>2005</w:t>
      </w:r>
      <w:r>
        <w:rPr>
          <w:rFonts w:ascii="SimSun" w:eastAsia="SimSun" w:hAnsi="SimSun" w:cs="SimSun" w:hint="eastAsia"/>
          <w:lang w:eastAsia="zh-CN"/>
        </w:rPr>
        <w:t>年至</w:t>
      </w:r>
      <w:r w:rsidRPr="00503A94">
        <w:rPr>
          <w:rFonts w:eastAsia="SimSun" w:cs="SimSun"/>
          <w:lang w:eastAsia="zh-CN"/>
        </w:rPr>
        <w:t>2011</w:t>
      </w:r>
      <w:r>
        <w:rPr>
          <w:rFonts w:ascii="SimSun" w:eastAsia="SimSun" w:hAnsi="SimSun" w:cs="SimSun" w:hint="eastAsia"/>
          <w:lang w:eastAsia="zh-CN"/>
        </w:rPr>
        <w:t>年期间，她在黑龙江省佳木斯女子劳教所、北京市女子劳教所和辽宁省马三家女子劳教所被拘禁了</w:t>
      </w:r>
      <w:r w:rsidRPr="00503A94">
        <w:rPr>
          <w:rFonts w:eastAsia="SimSun" w:cs="SimSun"/>
          <w:lang w:eastAsia="zh-CN"/>
        </w:rPr>
        <w:t>6</w:t>
      </w:r>
      <w:r>
        <w:rPr>
          <w:rFonts w:ascii="SimSun" w:eastAsia="SimSun" w:hAnsi="SimSun" w:cs="SimSun" w:hint="eastAsia"/>
          <w:lang w:eastAsia="zh-CN"/>
        </w:rPr>
        <w:t>年多。她还在北京劳教调遣处被关押了</w:t>
      </w:r>
      <w:r w:rsidRPr="00503A94">
        <w:rPr>
          <w:rFonts w:eastAsia="SimSun" w:cs="SimSun"/>
          <w:lang w:eastAsia="zh-CN"/>
        </w:rPr>
        <w:t>10</w:t>
      </w:r>
      <w:r>
        <w:rPr>
          <w:rFonts w:ascii="SimSun" w:eastAsia="SimSun" w:hAnsi="SimSun" w:cs="SimSun" w:hint="eastAsia"/>
          <w:lang w:eastAsia="zh-CN"/>
        </w:rPr>
        <w:t>个月，在各种“洗脑中心”、拘留所和公安局关押的时间则比这还要长</w:t>
      </w:r>
      <w:r w:rsidR="00E8154E">
        <w:rPr>
          <w:rFonts w:ascii="SimSun" w:eastAsia="SimSun" w:hAnsi="SimSun" w:cs="SimSun" w:hint="eastAsia"/>
          <w:lang w:eastAsia="zh-CN"/>
        </w:rPr>
        <w:t>得</w:t>
      </w:r>
      <w:r>
        <w:rPr>
          <w:rFonts w:ascii="SimSun" w:eastAsia="SimSun" w:hAnsi="SimSun" w:cs="SimSun" w:hint="eastAsia"/>
          <w:lang w:eastAsia="zh-CN"/>
        </w:rPr>
        <w:t>多。她的</w:t>
      </w:r>
      <w:r w:rsidR="00E8154E">
        <w:rPr>
          <w:rFonts w:ascii="SimSun" w:eastAsia="SimSun" w:hAnsi="SimSun" w:cs="SimSun" w:hint="eastAsia"/>
          <w:lang w:eastAsia="zh-CN"/>
        </w:rPr>
        <w:t>个</w:t>
      </w:r>
      <w:r>
        <w:rPr>
          <w:rFonts w:ascii="SimSun" w:eastAsia="SimSun" w:hAnsi="SimSun" w:cs="SimSun" w:hint="eastAsia"/>
          <w:lang w:eastAsia="zh-CN"/>
        </w:rPr>
        <w:t>案显示，</w:t>
      </w:r>
      <w:r w:rsidR="00E8154E">
        <w:rPr>
          <w:rFonts w:ascii="SimSun" w:eastAsia="SimSun" w:hAnsi="SimSun" w:cs="SimSun" w:hint="eastAsia"/>
          <w:lang w:eastAsia="zh-CN"/>
        </w:rPr>
        <w:t>那些特别顽强的人成为被施以</w:t>
      </w:r>
      <w:r>
        <w:rPr>
          <w:rFonts w:ascii="SimSun" w:eastAsia="SimSun" w:hAnsi="SimSun" w:cs="SimSun" w:hint="eastAsia"/>
          <w:lang w:eastAsia="zh-CN"/>
        </w:rPr>
        <w:t>酷刑和其他虐待的对象。她</w:t>
      </w:r>
      <w:r w:rsidR="00E8154E">
        <w:rPr>
          <w:rFonts w:ascii="SimSun" w:eastAsia="SimSun" w:hAnsi="SimSun" w:cs="SimSun" w:hint="eastAsia"/>
          <w:lang w:eastAsia="zh-CN"/>
        </w:rPr>
        <w:t>因为</w:t>
      </w:r>
      <w:r>
        <w:rPr>
          <w:rFonts w:ascii="SimSun" w:eastAsia="SimSun" w:hAnsi="SimSun" w:cs="SimSun" w:hint="eastAsia"/>
          <w:lang w:eastAsia="zh-CN"/>
        </w:rPr>
        <w:t>坚持拒绝</w:t>
      </w:r>
      <w:r>
        <w:rPr>
          <w:rFonts w:ascii="SimSun" w:eastAsia="SimSun" w:hAnsi="SimSun" w:hint="eastAsia"/>
          <w:lang w:eastAsia="zh-CN"/>
        </w:rPr>
        <w:t>放弃对法轮功的练习和信仰</w:t>
      </w:r>
      <w:r w:rsidR="00E8154E">
        <w:rPr>
          <w:rFonts w:ascii="SimSun" w:eastAsia="SimSun" w:hAnsi="SimSun" w:hint="eastAsia"/>
          <w:lang w:eastAsia="zh-CN"/>
        </w:rPr>
        <w:t>，</w:t>
      </w:r>
      <w:r>
        <w:rPr>
          <w:rFonts w:ascii="SimSun" w:eastAsia="SimSun" w:hAnsi="SimSun" w:hint="eastAsia"/>
          <w:lang w:eastAsia="zh-CN"/>
        </w:rPr>
        <w:t>而且公开揭露她和其他法轮功学员在拘留时遭受的虐待，</w:t>
      </w:r>
      <w:r w:rsidR="00E8154E">
        <w:rPr>
          <w:rFonts w:ascii="SimSun" w:eastAsia="SimSun" w:hAnsi="SimSun" w:hint="eastAsia"/>
          <w:lang w:eastAsia="zh-CN"/>
        </w:rPr>
        <w:t>这包括</w:t>
      </w:r>
      <w:r w:rsidR="00E8154E" w:rsidRPr="00503A94">
        <w:rPr>
          <w:rFonts w:eastAsia="SimSun"/>
          <w:lang w:eastAsia="zh-CN"/>
        </w:rPr>
        <w:t>2007</w:t>
      </w:r>
      <w:r w:rsidR="00E8154E">
        <w:rPr>
          <w:rFonts w:ascii="SimSun" w:eastAsia="SimSun" w:hAnsi="SimSun" w:hint="eastAsia"/>
          <w:lang w:eastAsia="zh-CN"/>
        </w:rPr>
        <w:t>年她（在缺席情况下）向欧洲议会一个关于中国人权状况的听证会提供证词</w:t>
      </w:r>
      <w:r w:rsidR="00E8154E">
        <w:rPr>
          <w:rFonts w:ascii="SimSun" w:eastAsia="SimSun" w:hAnsi="SimSun" w:cs="SimSun" w:hint="eastAsia"/>
          <w:lang w:eastAsia="zh-CN"/>
        </w:rPr>
        <w:t>，</w:t>
      </w:r>
      <w:r w:rsidR="00E8154E">
        <w:rPr>
          <w:rFonts w:ascii="SimSun" w:eastAsia="SimSun" w:hAnsi="SimSun" w:hint="eastAsia"/>
          <w:lang w:eastAsia="zh-CN"/>
        </w:rPr>
        <w:t>而</w:t>
      </w:r>
      <w:r w:rsidR="00E8154E">
        <w:rPr>
          <w:rFonts w:ascii="SimSun" w:eastAsia="SimSun" w:hAnsi="SimSun" w:cs="SimSun" w:hint="eastAsia"/>
          <w:lang w:eastAsia="zh-CN"/>
        </w:rPr>
        <w:t>遭受酷刑和虐待</w:t>
      </w:r>
      <w:r>
        <w:rPr>
          <w:rFonts w:ascii="SimSun" w:eastAsia="SimSun" w:hAnsi="SimSun" w:hint="eastAsia"/>
          <w:lang w:eastAsia="zh-CN"/>
        </w:rPr>
        <w:t>。</w:t>
      </w:r>
      <w:r w:rsidR="00BC1150">
        <w:rPr>
          <w:rStyle w:val="EndnoteReference"/>
        </w:rPr>
        <w:endnoteReference w:id="76"/>
      </w:r>
    </w:p>
    <w:p w:rsidR="00BC1150" w:rsidRPr="00327DC2" w:rsidRDefault="00503A94" w:rsidP="00D87003">
      <w:pPr>
        <w:pStyle w:val="BodyText"/>
        <w:widowControl/>
        <w:jc w:val="both"/>
      </w:pPr>
      <w:r>
        <w:rPr>
          <w:rFonts w:ascii="SimSun" w:eastAsia="SimSun" w:hAnsi="SimSun" w:hint="eastAsia"/>
          <w:lang w:eastAsia="zh-CN"/>
        </w:rPr>
        <w:t>据张连英说，在</w:t>
      </w:r>
      <w:r w:rsidRPr="00503A94">
        <w:rPr>
          <w:rFonts w:eastAsia="SimSun"/>
          <w:lang w:eastAsia="zh-CN"/>
        </w:rPr>
        <w:t>2008</w:t>
      </w:r>
      <w:r>
        <w:rPr>
          <w:rFonts w:ascii="SimSun" w:eastAsia="SimSun" w:hAnsi="SimSun" w:hint="eastAsia"/>
          <w:lang w:eastAsia="zh-CN"/>
        </w:rPr>
        <w:t>年北京奥运会前夕，北京的法轮功学员遭到大规模拘留，她在</w:t>
      </w:r>
      <w:r w:rsidRPr="00503A94">
        <w:rPr>
          <w:rFonts w:eastAsia="SimSun"/>
          <w:lang w:eastAsia="zh-CN"/>
        </w:rPr>
        <w:t>2008</w:t>
      </w:r>
      <w:r>
        <w:rPr>
          <w:rFonts w:ascii="SimSun" w:eastAsia="SimSun" w:hAnsi="SimSun" w:hint="eastAsia"/>
          <w:lang w:eastAsia="zh-CN"/>
        </w:rPr>
        <w:t>年</w:t>
      </w:r>
      <w:r w:rsidRPr="00503A94">
        <w:rPr>
          <w:rFonts w:eastAsia="SimSun"/>
          <w:lang w:eastAsia="zh-CN"/>
        </w:rPr>
        <w:t>7</w:t>
      </w:r>
      <w:r>
        <w:rPr>
          <w:rFonts w:ascii="SimSun" w:eastAsia="SimSun" w:hAnsi="SimSun" w:hint="eastAsia"/>
          <w:lang w:eastAsia="zh-CN"/>
        </w:rPr>
        <w:t>月</w:t>
      </w:r>
      <w:r w:rsidRPr="00503A94">
        <w:rPr>
          <w:rFonts w:eastAsia="SimSun"/>
          <w:lang w:eastAsia="zh-CN"/>
        </w:rPr>
        <w:t>14</w:t>
      </w:r>
      <w:r>
        <w:rPr>
          <w:rFonts w:ascii="SimSun" w:eastAsia="SimSun" w:hAnsi="SimSun" w:hint="eastAsia"/>
          <w:lang w:eastAsia="zh-CN"/>
        </w:rPr>
        <w:t>日到达马三家劳教所时，劳教所当局</w:t>
      </w:r>
      <w:r w:rsidR="008B4C81">
        <w:rPr>
          <w:rFonts w:ascii="SimSun" w:eastAsia="SimSun" w:hAnsi="SimSun" w:hint="eastAsia"/>
          <w:lang w:eastAsia="zh-CN"/>
        </w:rPr>
        <w:t>已</w:t>
      </w:r>
      <w:r>
        <w:rPr>
          <w:rFonts w:ascii="SimSun" w:eastAsia="SimSun" w:hAnsi="SimSun" w:hint="eastAsia"/>
          <w:lang w:eastAsia="zh-CN"/>
        </w:rPr>
        <w:t>充分了解了她的案情。张连英一到劳教所就公开表示反抗，高呼“法轮大法好！”，她随即遭受酷刑。十多名警察将她包围并拖进楼里，给她戴上手铐，并将她悬吊在一张铁床上。</w:t>
      </w:r>
      <w:r w:rsidR="00BC1150" w:rsidRPr="00327DC2">
        <w:t xml:space="preserve"> </w:t>
      </w:r>
    </w:p>
    <w:p w:rsidR="00BC1150" w:rsidRDefault="00503A94" w:rsidP="00D87003">
      <w:pPr>
        <w:pStyle w:val="AITextquote"/>
        <w:jc w:val="both"/>
      </w:pPr>
      <w:r>
        <w:rPr>
          <w:rFonts w:ascii="SimSun" w:eastAsia="SimSun" w:hAnsi="SimSun" w:hint="eastAsia"/>
          <w:lang w:eastAsia="zh-CN"/>
        </w:rPr>
        <w:t>“一男警不停的用手铐和拳头向我脸上殴打</w:t>
      </w:r>
      <w:r w:rsidR="008B4C81">
        <w:rPr>
          <w:rFonts w:ascii="SimSun" w:eastAsia="SimSun" w:hAnsi="SimSun" w:hint="eastAsia"/>
          <w:lang w:eastAsia="zh-CN"/>
        </w:rPr>
        <w:t>，</w:t>
      </w:r>
      <w:r w:rsidRPr="00447552">
        <w:rPr>
          <w:rFonts w:ascii="SimSun" w:eastAsia="SimSun" w:hAnsi="SimSun" w:hint="eastAsia"/>
          <w:lang w:eastAsia="zh-CN"/>
        </w:rPr>
        <w:t>随后他们就用开口器撬我嘴</w:t>
      </w:r>
      <w:r w:rsidRPr="00764A91">
        <w:rPr>
          <w:rFonts w:ascii="SimSun" w:eastAsia="SimSun" w:hAnsi="SimSun"/>
        </w:rPr>
        <w:t>……</w:t>
      </w:r>
      <w:r w:rsidRPr="00447552">
        <w:rPr>
          <w:rFonts w:ascii="SimSun" w:eastAsia="SimSun" w:hAnsi="SimSun" w:hint="eastAsia"/>
          <w:lang w:eastAsia="zh-CN"/>
        </w:rPr>
        <w:t>他们找来食堂炒菜用的大</w:t>
      </w:r>
      <w:proofErr w:type="gramStart"/>
      <w:r w:rsidRPr="00447552">
        <w:rPr>
          <w:rFonts w:ascii="SimSun" w:eastAsia="SimSun" w:hAnsi="SimSun" w:hint="eastAsia"/>
          <w:lang w:eastAsia="zh-CN"/>
        </w:rPr>
        <w:t>杓</w:t>
      </w:r>
      <w:proofErr w:type="gramEnd"/>
      <w:r w:rsidRPr="00447552">
        <w:rPr>
          <w:rFonts w:ascii="SimSun" w:eastAsia="SimSun" w:hAnsi="SimSun" w:hint="eastAsia"/>
          <w:lang w:eastAsia="zh-CN"/>
        </w:rPr>
        <w:t>子，往我嘴上抡砍，鲜血流了一地，一个砍完又换一个人砍，</w:t>
      </w:r>
      <w:r>
        <w:rPr>
          <w:rFonts w:ascii="SimSun" w:eastAsia="SimSun" w:hAnsi="SimSun" w:hint="eastAsia"/>
          <w:lang w:eastAsia="zh-CN"/>
        </w:rPr>
        <w:t>男警和女警抓住我的头发，把我的头往墙上和桌子上撞。”</w:t>
      </w:r>
      <w:r w:rsidR="00BC1150" w:rsidRPr="00E759F4">
        <w:rPr>
          <w:rStyle w:val="EndnoteReference"/>
        </w:rPr>
        <w:endnoteReference w:id="77"/>
      </w:r>
    </w:p>
    <w:p w:rsidR="00BC1150" w:rsidRDefault="00BC1150" w:rsidP="00D87003">
      <w:pPr>
        <w:pStyle w:val="AITextquote"/>
        <w:jc w:val="both"/>
      </w:pPr>
    </w:p>
    <w:p w:rsidR="00BC1150" w:rsidRDefault="009A177A" w:rsidP="00D87003">
      <w:pPr>
        <w:pStyle w:val="BodyText"/>
        <w:jc w:val="both"/>
      </w:pPr>
      <w:r>
        <w:rPr>
          <w:rFonts w:ascii="SimSun" w:eastAsia="SimSun" w:hAnsi="SimSun" w:hint="eastAsia"/>
          <w:lang w:eastAsia="zh-CN"/>
        </w:rPr>
        <w:t>张连英讲述了在北京市女子劳教所的情况：</w:t>
      </w:r>
    </w:p>
    <w:p w:rsidR="00BC1150" w:rsidRDefault="009A177A" w:rsidP="00D87003">
      <w:pPr>
        <w:pStyle w:val="AITextquote"/>
        <w:jc w:val="both"/>
      </w:pPr>
      <w:r>
        <w:rPr>
          <w:rFonts w:ascii="SimSun" w:eastAsia="SimSun" w:hAnsi="SimSun" w:hint="eastAsia"/>
          <w:lang w:eastAsia="zh-CN"/>
        </w:rPr>
        <w:t>“</w:t>
      </w:r>
      <w:r w:rsidRPr="00857E2A">
        <w:rPr>
          <w:rFonts w:ascii="SimSun" w:eastAsia="SimSun" w:hAnsi="SimSun" w:hint="eastAsia"/>
          <w:lang w:eastAsia="zh-CN"/>
        </w:rPr>
        <w:t>而至今让我痛苦的不愿回忆，令我不寒而栗的是被反复多次堵住口鼻长时间不让呼吸，直至小便失禁的可怕折磨。那是一种迫使人不断反复窒息到死去活来的酷刑方式。在长达数月的时间中，我每天都反复经历着这样的残酷迫害</w:t>
      </w:r>
      <w:r w:rsidR="008B4C81">
        <w:rPr>
          <w:rFonts w:ascii="SimSun" w:eastAsia="SimSun" w:hAnsi="SimSun" w:hint="eastAsia"/>
          <w:lang w:eastAsia="zh-CN"/>
        </w:rPr>
        <w:t>，</w:t>
      </w:r>
      <w:r w:rsidRPr="00061356">
        <w:rPr>
          <w:rFonts w:ascii="SimSun" w:eastAsia="SimSun" w:hAnsi="SimSun" w:hint="eastAsia"/>
          <w:lang w:eastAsia="zh-CN"/>
        </w:rPr>
        <w:t>他们用湿毛巾堵住我的鼻子和嘴，使我完全不能呼吸</w:t>
      </w:r>
      <w:r w:rsidRPr="00D87003">
        <w:rPr>
          <w:rFonts w:ascii="SimSun" w:eastAsia="SimSun" w:hAnsi="SimSun"/>
        </w:rPr>
        <w:t>…</w:t>
      </w:r>
      <w:r w:rsidR="008B4C81" w:rsidRPr="00D87003">
        <w:rPr>
          <w:rFonts w:ascii="SimSun" w:eastAsia="SimSun" w:hAnsi="SimSun"/>
        </w:rPr>
        <w:t>…</w:t>
      </w:r>
      <w:r w:rsidRPr="00061356">
        <w:rPr>
          <w:rFonts w:ascii="SimSun" w:eastAsia="SimSun" w:hAnsi="SimSun" w:hint="eastAsia"/>
          <w:lang w:eastAsia="zh-CN"/>
        </w:rPr>
        <w:t>我的痛苦达到了极限，直至浑身憋的要暴裂</w:t>
      </w:r>
      <w:r>
        <w:rPr>
          <w:rFonts w:ascii="SimSun" w:eastAsia="SimSun" w:hAnsi="SimSun" w:hint="eastAsia"/>
          <w:lang w:eastAsia="zh-CN"/>
        </w:rPr>
        <w:t>，</w:t>
      </w:r>
      <w:r w:rsidRPr="00061356">
        <w:rPr>
          <w:rFonts w:ascii="SimSun" w:eastAsia="SimSun" w:hAnsi="SimSun" w:hint="eastAsia"/>
          <w:lang w:eastAsia="zh-CN"/>
        </w:rPr>
        <w:t>直到整个身体最后都瘫软下</w:t>
      </w:r>
      <w:r>
        <w:rPr>
          <w:rFonts w:ascii="SimSun" w:eastAsia="SimSun" w:hAnsi="SimSun" w:hint="eastAsia"/>
          <w:lang w:eastAsia="zh-CN"/>
        </w:rPr>
        <w:t>去，再也没有一点力气挣扎，直至于小便失禁。”</w:t>
      </w:r>
      <w:r w:rsidR="00BC1150">
        <w:rPr>
          <w:rStyle w:val="EndnoteReference"/>
        </w:rPr>
        <w:endnoteReference w:id="78"/>
      </w:r>
    </w:p>
    <w:p w:rsidR="00BC1150" w:rsidRDefault="00BC1150" w:rsidP="00D87003">
      <w:pPr>
        <w:pStyle w:val="AITextquote"/>
        <w:jc w:val="both"/>
      </w:pPr>
    </w:p>
    <w:p w:rsidR="00BC1150" w:rsidRDefault="009A177A" w:rsidP="00D87003">
      <w:pPr>
        <w:pStyle w:val="BodyText"/>
        <w:jc w:val="both"/>
      </w:pPr>
      <w:r>
        <w:rPr>
          <w:rFonts w:ascii="SimSun" w:eastAsia="SimSun" w:hAnsi="SimSun" w:hint="eastAsia"/>
          <w:lang w:eastAsia="zh-CN"/>
        </w:rPr>
        <w:t>张连英继续拒绝“转化”，这导致她在每次劳教期间几乎一直遭受酷刑。在北京市女子劳教所，警察曾</w:t>
      </w:r>
      <w:r w:rsidRPr="009A177A">
        <w:rPr>
          <w:rFonts w:eastAsia="SimSun"/>
          <w:lang w:eastAsia="zh-CN"/>
        </w:rPr>
        <w:t>9</w:t>
      </w:r>
      <w:r>
        <w:rPr>
          <w:rFonts w:ascii="SimSun" w:eastAsia="SimSun" w:hAnsi="SimSun" w:hint="eastAsia"/>
          <w:lang w:eastAsia="zh-CN"/>
        </w:rPr>
        <w:t>次将绳子紧紧绑在她的脖子上，限制她的呼吸和氧气流动，然后狠狠殴打她的头部。</w:t>
      </w:r>
      <w:r w:rsidRPr="009A177A">
        <w:rPr>
          <w:rFonts w:eastAsia="SimSun"/>
          <w:lang w:eastAsia="zh-CN"/>
        </w:rPr>
        <w:t>2007</w:t>
      </w:r>
      <w:r>
        <w:rPr>
          <w:rFonts w:ascii="SimSun" w:eastAsia="SimSun" w:hAnsi="SimSun" w:hint="eastAsia"/>
          <w:lang w:eastAsia="zh-CN"/>
        </w:rPr>
        <w:t>年</w:t>
      </w:r>
      <w:r w:rsidRPr="009A177A">
        <w:rPr>
          <w:rFonts w:eastAsia="SimSun"/>
          <w:lang w:eastAsia="zh-CN"/>
        </w:rPr>
        <w:t>3</w:t>
      </w:r>
      <w:r>
        <w:rPr>
          <w:rFonts w:ascii="SimSun" w:eastAsia="SimSun" w:hAnsi="SimSun" w:hint="eastAsia"/>
          <w:lang w:eastAsia="zh-CN"/>
        </w:rPr>
        <w:t>月</w:t>
      </w:r>
      <w:r w:rsidRPr="009A177A">
        <w:rPr>
          <w:rFonts w:eastAsia="SimSun"/>
          <w:lang w:eastAsia="zh-CN"/>
        </w:rPr>
        <w:t>20</w:t>
      </w:r>
      <w:r>
        <w:rPr>
          <w:rFonts w:ascii="SimSun" w:eastAsia="SimSun" w:hAnsi="SimSun" w:hint="eastAsia"/>
          <w:lang w:eastAsia="zh-CN"/>
        </w:rPr>
        <w:t>日，她在遭受这种酷刑后发生脑出血，被送到医院接受手术</w:t>
      </w:r>
      <w:r w:rsidR="008B4C81">
        <w:rPr>
          <w:rFonts w:ascii="SimSun" w:eastAsia="SimSun" w:hAnsi="SimSun" w:hint="eastAsia"/>
          <w:lang w:eastAsia="zh-CN"/>
        </w:rPr>
        <w:t>，</w:t>
      </w:r>
      <w:r>
        <w:rPr>
          <w:rFonts w:ascii="SimSun" w:eastAsia="SimSun" w:hAnsi="SimSun" w:hint="eastAsia"/>
          <w:lang w:eastAsia="zh-CN"/>
        </w:rPr>
        <w:t>她在手术后陷入昏迷。</w:t>
      </w:r>
      <w:r w:rsidR="00BC1150">
        <w:t xml:space="preserve"> </w:t>
      </w:r>
    </w:p>
    <w:p w:rsidR="00BC1150" w:rsidRPr="00327DC2" w:rsidRDefault="009A177A" w:rsidP="00D87003">
      <w:pPr>
        <w:pStyle w:val="BodyText"/>
        <w:jc w:val="both"/>
      </w:pPr>
      <w:r>
        <w:rPr>
          <w:rFonts w:ascii="SimSun" w:eastAsia="SimSun" w:hAnsi="SimSun" w:hint="eastAsia"/>
          <w:lang w:eastAsia="zh-CN"/>
        </w:rPr>
        <w:t>在马三家劳教所，张连英受过</w:t>
      </w:r>
      <w:r w:rsidRPr="009A177A">
        <w:rPr>
          <w:rFonts w:eastAsia="SimSun"/>
          <w:lang w:eastAsia="zh-CN"/>
        </w:rPr>
        <w:t>20</w:t>
      </w:r>
      <w:r>
        <w:rPr>
          <w:rFonts w:ascii="SimSun" w:eastAsia="SimSun" w:hAnsi="SimSun" w:hint="eastAsia"/>
          <w:lang w:eastAsia="zh-CN"/>
        </w:rPr>
        <w:t>多次“上</w:t>
      </w:r>
      <w:proofErr w:type="gramStart"/>
      <w:r>
        <w:rPr>
          <w:rFonts w:ascii="SimSun" w:eastAsia="SimSun" w:hAnsi="SimSun" w:hint="eastAsia"/>
          <w:lang w:eastAsia="zh-CN"/>
        </w:rPr>
        <w:t>大挂</w:t>
      </w:r>
      <w:proofErr w:type="gramEnd"/>
      <w:r>
        <w:rPr>
          <w:rFonts w:ascii="SimSun" w:eastAsia="SimSun" w:hAnsi="SimSun" w:hint="eastAsia"/>
          <w:lang w:eastAsia="zh-CN"/>
        </w:rPr>
        <w:t>”酷刑，每次持续</w:t>
      </w:r>
      <w:r w:rsidRPr="0037541F">
        <w:t>1</w:t>
      </w:r>
      <w:r w:rsidR="008B4C81">
        <w:rPr>
          <w:rFonts w:hint="eastAsia"/>
          <w:lang w:eastAsia="zh-CN"/>
        </w:rPr>
        <w:t>到</w:t>
      </w:r>
      <w:r w:rsidRPr="0037541F">
        <w:t>3</w:t>
      </w:r>
      <w:r>
        <w:rPr>
          <w:rFonts w:ascii="SimSun" w:eastAsia="SimSun" w:hAnsi="SimSun" w:hint="eastAsia"/>
          <w:lang w:eastAsia="zh-CN"/>
        </w:rPr>
        <w:t>天。她说她经常</w:t>
      </w:r>
      <w:proofErr w:type="gramStart"/>
      <w:r>
        <w:rPr>
          <w:rFonts w:ascii="SimSun" w:eastAsia="SimSun" w:hAnsi="SimSun" w:hint="eastAsia"/>
          <w:lang w:eastAsia="zh-CN"/>
        </w:rPr>
        <w:t>赤裸着</w:t>
      </w:r>
      <w:proofErr w:type="gramEnd"/>
      <w:r>
        <w:rPr>
          <w:rFonts w:ascii="SimSun" w:eastAsia="SimSun" w:hAnsi="SimSun" w:hint="eastAsia"/>
          <w:lang w:eastAsia="zh-CN"/>
        </w:rPr>
        <w:t>遭受这种酷刑，而且整段时间都不能吃喝、睡觉或上厕所。有几次她遭受</w:t>
      </w:r>
      <w:r w:rsidRPr="001A77CD">
        <w:rPr>
          <w:rFonts w:ascii="SimSun" w:eastAsia="SimSun" w:hAnsi="SimSun" w:hint="eastAsia"/>
          <w:lang w:eastAsia="zh-CN"/>
        </w:rPr>
        <w:t>模拟溺水</w:t>
      </w:r>
      <w:r>
        <w:rPr>
          <w:rFonts w:ascii="SimSun" w:eastAsia="SimSun" w:hAnsi="SimSun" w:hint="eastAsia"/>
          <w:lang w:eastAsia="zh-CN"/>
        </w:rPr>
        <w:t>的酷刑，头部被反复浸入一桶用于擦地的脏水中，使她无法呼吸，直到她接近昏</w:t>
      </w:r>
      <w:r w:rsidR="008B4C81">
        <w:rPr>
          <w:rFonts w:ascii="SimSun" w:eastAsia="SimSun" w:hAnsi="SimSun" w:hint="eastAsia"/>
          <w:lang w:eastAsia="zh-CN"/>
        </w:rPr>
        <w:t>厥</w:t>
      </w:r>
      <w:r>
        <w:rPr>
          <w:rFonts w:ascii="SimSun" w:eastAsia="SimSun" w:hAnsi="SimSun" w:hint="eastAsia"/>
          <w:lang w:eastAsia="zh-CN"/>
        </w:rPr>
        <w:t>。</w:t>
      </w:r>
      <w:r w:rsidR="00BC1150">
        <w:rPr>
          <w:rStyle w:val="EndnoteReference"/>
        </w:rPr>
        <w:endnoteReference w:id="79"/>
      </w:r>
    </w:p>
    <w:p w:rsidR="00BC1150" w:rsidRPr="00327DC2" w:rsidRDefault="009A177A" w:rsidP="00D87003">
      <w:pPr>
        <w:pStyle w:val="BodyText"/>
        <w:jc w:val="both"/>
      </w:pPr>
      <w:r>
        <w:rPr>
          <w:rFonts w:ascii="SimSun" w:eastAsia="SimSun" w:hAnsi="SimSun" w:hint="eastAsia"/>
          <w:lang w:eastAsia="zh-CN"/>
        </w:rPr>
        <w:t>劳教警察还对张连英实施各种精神</w:t>
      </w:r>
      <w:r w:rsidR="008B4C81">
        <w:rPr>
          <w:rFonts w:ascii="SimSun" w:eastAsia="SimSun" w:hAnsi="SimSun" w:hint="eastAsia"/>
          <w:lang w:eastAsia="zh-CN"/>
        </w:rPr>
        <w:t>折磨</w:t>
      </w:r>
      <w:r>
        <w:rPr>
          <w:rFonts w:ascii="SimSun" w:eastAsia="SimSun" w:hAnsi="SimSun" w:hint="eastAsia"/>
          <w:lang w:eastAsia="zh-CN"/>
        </w:rPr>
        <w:t>。</w:t>
      </w:r>
      <w:r w:rsidR="00BC1150" w:rsidRPr="00327DC2">
        <w:t xml:space="preserve"> </w:t>
      </w:r>
    </w:p>
    <w:p w:rsidR="00BC1150" w:rsidRDefault="009A177A" w:rsidP="00D87003">
      <w:pPr>
        <w:pStyle w:val="AITextquote"/>
        <w:jc w:val="both"/>
      </w:pPr>
      <w:r>
        <w:rPr>
          <w:rFonts w:ascii="SimSun" w:eastAsia="SimSun" w:hAnsi="SimSun" w:hint="eastAsia"/>
          <w:lang w:eastAsia="zh-CN"/>
        </w:rPr>
        <w:t>“一天夜里他们播放一段小孩哭喊妈妈的录音，整夜一遍又一遍地播放，在关我的小号里放得很响。声音那么响而且持续不断，我几乎睡不着觉。他们知道我家里有一个年幼的女儿。”</w:t>
      </w:r>
      <w:r w:rsidR="00BC1150" w:rsidRPr="00E759F4">
        <w:rPr>
          <w:rStyle w:val="EndnoteReference"/>
        </w:rPr>
        <w:endnoteReference w:id="80"/>
      </w:r>
    </w:p>
    <w:p w:rsidR="00BC1150" w:rsidRPr="002B1B86" w:rsidRDefault="00BC1150" w:rsidP="00D87003">
      <w:pPr>
        <w:pStyle w:val="AITextquote"/>
        <w:jc w:val="both"/>
        <w:rPr>
          <w:i w:val="0"/>
        </w:rPr>
      </w:pPr>
    </w:p>
    <w:p w:rsidR="00BC1150" w:rsidRPr="00327DC2" w:rsidRDefault="009A177A" w:rsidP="00D87003">
      <w:pPr>
        <w:pStyle w:val="BodyText"/>
        <w:jc w:val="both"/>
      </w:pPr>
      <w:r>
        <w:rPr>
          <w:rFonts w:ascii="SimSun" w:eastAsia="SimSun" w:hAnsi="SimSun" w:hint="eastAsia"/>
          <w:lang w:eastAsia="zh-CN"/>
        </w:rPr>
        <w:t>在被送到马三家劳教所之前，法轮功学员</w:t>
      </w:r>
      <w:proofErr w:type="spellStart"/>
      <w:r w:rsidRPr="00945493">
        <w:rPr>
          <w:rFonts w:ascii="SimSun" w:eastAsia="SimSun" w:hAnsi="SimSun" w:cs="SimSun" w:hint="eastAsia"/>
          <w:b/>
        </w:rPr>
        <w:t>贾亚辉</w:t>
      </w:r>
      <w:proofErr w:type="spellEnd"/>
      <w:r>
        <w:rPr>
          <w:rFonts w:ascii="SimSun" w:eastAsia="SimSun" w:hAnsi="SimSun" w:cs="SimSun" w:hint="eastAsia"/>
          <w:lang w:eastAsia="zh-CN"/>
        </w:rPr>
        <w:t>是沈阳的一名记者</w:t>
      </w:r>
      <w:r w:rsidR="008B4C81">
        <w:rPr>
          <w:rFonts w:ascii="SimSun" w:eastAsia="SimSun" w:hAnsi="SimSun" w:cs="SimSun" w:hint="eastAsia"/>
          <w:lang w:eastAsia="zh-CN"/>
        </w:rPr>
        <w:t>，</w:t>
      </w:r>
      <w:r>
        <w:rPr>
          <w:rFonts w:ascii="SimSun" w:eastAsia="SimSun" w:hAnsi="SimSun" w:cs="SimSun" w:hint="eastAsia"/>
          <w:lang w:eastAsia="zh-CN"/>
        </w:rPr>
        <w:t>她也因为抗拒“转化”程序而遭酷刑。她对国际特赦组织说，对她实施酷刑的警察精心隐藏他们的身份，她认为这是由于他们害怕她获释后会揭发他们。</w:t>
      </w:r>
    </w:p>
    <w:p w:rsidR="00BC1150" w:rsidRDefault="00500C66" w:rsidP="00D87003">
      <w:pPr>
        <w:pStyle w:val="AITextquote"/>
        <w:widowControl/>
        <w:jc w:val="both"/>
      </w:pPr>
      <w:r>
        <w:rPr>
          <w:rFonts w:eastAsia="SimSun" w:hint="eastAsia"/>
          <w:lang w:eastAsia="zh-CN"/>
        </w:rPr>
        <w:t>“三个警察先蒙住我的脸，然后把我绑在床上，并开始电击我。电击我时他们都没说话</w:t>
      </w:r>
      <w:r w:rsidR="008B4C81">
        <w:rPr>
          <w:rFonts w:eastAsia="SimSun" w:hint="eastAsia"/>
          <w:lang w:eastAsia="zh-CN"/>
        </w:rPr>
        <w:t>，</w:t>
      </w:r>
      <w:r>
        <w:rPr>
          <w:rFonts w:eastAsia="SimSun" w:hint="eastAsia"/>
          <w:lang w:eastAsia="zh-CN"/>
        </w:rPr>
        <w:t>他们害怕我会认出他们的声音</w:t>
      </w:r>
      <w:r w:rsidR="008B4C81">
        <w:rPr>
          <w:rFonts w:eastAsia="SimSun" w:hint="eastAsia"/>
          <w:lang w:eastAsia="zh-CN"/>
        </w:rPr>
        <w:t>，</w:t>
      </w:r>
      <w:r>
        <w:rPr>
          <w:rFonts w:eastAsia="SimSun" w:hint="eastAsia"/>
          <w:lang w:eastAsia="zh-CN"/>
        </w:rPr>
        <w:t>但我知道他们是谁</w:t>
      </w:r>
      <w:r w:rsidRPr="00764A91">
        <w:rPr>
          <w:rFonts w:ascii="SimSun" w:eastAsia="SimSun" w:hAnsi="SimSun"/>
        </w:rPr>
        <w:t>…</w:t>
      </w:r>
      <w:r w:rsidR="008B4C81" w:rsidRPr="00764A91">
        <w:rPr>
          <w:rFonts w:ascii="SimSun" w:eastAsia="SimSun" w:hAnsi="SimSun"/>
        </w:rPr>
        <w:t>…</w:t>
      </w:r>
      <w:r>
        <w:rPr>
          <w:rFonts w:ascii="SimSun" w:eastAsia="SimSun" w:hAnsi="SimSun" w:hint="eastAsia"/>
          <w:lang w:eastAsia="zh-CN"/>
        </w:rPr>
        <w:t>他们开始电击我最敏感的地方，先从我的小指开始，然后移到我的胳膊上，然后移到我的胳肢窝，然后移到我的乳房</w:t>
      </w:r>
      <w:r w:rsidR="008B4C81">
        <w:rPr>
          <w:rFonts w:ascii="SimSun" w:eastAsia="SimSun" w:hAnsi="SimSun" w:hint="eastAsia"/>
          <w:lang w:eastAsia="zh-CN"/>
        </w:rPr>
        <w:t>；</w:t>
      </w:r>
      <w:r>
        <w:rPr>
          <w:rFonts w:ascii="SimSun" w:eastAsia="SimSun" w:hAnsi="SimSun" w:hint="eastAsia"/>
          <w:lang w:eastAsia="zh-CN"/>
        </w:rPr>
        <w:t>然后他们把电棍在我的腰上放了十多秒，没有移动</w:t>
      </w:r>
      <w:r w:rsidR="008B4C81">
        <w:rPr>
          <w:rFonts w:ascii="SimSun" w:eastAsia="SimSun" w:hAnsi="SimSun" w:hint="eastAsia"/>
          <w:lang w:eastAsia="zh-CN"/>
        </w:rPr>
        <w:t>；</w:t>
      </w:r>
      <w:r>
        <w:rPr>
          <w:rFonts w:ascii="SimSun" w:eastAsia="SimSun" w:hAnsi="SimSun" w:hint="eastAsia"/>
          <w:lang w:eastAsia="zh-CN"/>
        </w:rPr>
        <w:t>然后他们开始电击我的大腿内侧</w:t>
      </w:r>
      <w:r w:rsidR="008B4C81">
        <w:rPr>
          <w:rFonts w:ascii="SimSun" w:eastAsia="SimSun" w:hAnsi="SimSun" w:hint="eastAsia"/>
          <w:lang w:eastAsia="zh-CN"/>
        </w:rPr>
        <w:t>，</w:t>
      </w:r>
      <w:r>
        <w:rPr>
          <w:rFonts w:ascii="SimSun" w:eastAsia="SimSun" w:hAnsi="SimSun" w:hint="eastAsia"/>
          <w:lang w:eastAsia="zh-CN"/>
        </w:rPr>
        <w:t>他们朝我的神经下手。我觉得他们没有任何人性</w:t>
      </w:r>
      <w:r w:rsidR="008B4C81">
        <w:rPr>
          <w:rFonts w:ascii="SimSun" w:eastAsia="SimSun" w:hAnsi="SimSun" w:hint="eastAsia"/>
          <w:lang w:eastAsia="zh-CN"/>
        </w:rPr>
        <w:t>，</w:t>
      </w:r>
      <w:r>
        <w:rPr>
          <w:rFonts w:ascii="SimSun" w:eastAsia="SimSun" w:hAnsi="SimSun" w:hint="eastAsia"/>
          <w:lang w:eastAsia="zh-CN"/>
        </w:rPr>
        <w:t>我觉得他们从这个过程中得到某种快乐。他们把电棍放在你腰上，然后就放在那里不动。我回家时我皮肤上的黑点还没有消失。</w:t>
      </w:r>
      <w:r>
        <w:rPr>
          <w:rFonts w:eastAsia="SimSun" w:hint="eastAsia"/>
          <w:lang w:eastAsia="zh-CN"/>
        </w:rPr>
        <w:t>”</w:t>
      </w:r>
      <w:r>
        <w:t xml:space="preserve"> </w:t>
      </w:r>
      <w:r w:rsidR="00BC1150">
        <w:rPr>
          <w:rStyle w:val="EndnoteReference"/>
        </w:rPr>
        <w:endnoteReference w:id="81"/>
      </w:r>
    </w:p>
    <w:p w:rsidR="00BC1150" w:rsidRDefault="00BC1150" w:rsidP="00906E2E">
      <w:pPr>
        <w:pStyle w:val="AITextquote"/>
      </w:pPr>
    </w:p>
    <w:p w:rsidR="00BC1150" w:rsidRDefault="00500C66" w:rsidP="00F2441E">
      <w:pPr>
        <w:pStyle w:val="BodyText"/>
        <w:jc w:val="both"/>
      </w:pPr>
      <w:proofErr w:type="spellStart"/>
      <w:r w:rsidRPr="00E554BB">
        <w:rPr>
          <w:rFonts w:ascii="SimSun" w:eastAsia="SimSun" w:hAnsi="SimSun" w:hint="eastAsia"/>
          <w:b/>
        </w:rPr>
        <w:t>于真洁</w:t>
      </w:r>
      <w:proofErr w:type="spellEnd"/>
      <w:r w:rsidRPr="005345C3">
        <w:rPr>
          <w:rFonts w:ascii="SimSun" w:eastAsia="SimSun" w:hAnsi="SimSun" w:hint="eastAsia"/>
          <w:lang w:eastAsia="zh-CN"/>
        </w:rPr>
        <w:t>是一名来自黑龙江省牡丹江市的</w:t>
      </w:r>
      <w:r>
        <w:rPr>
          <w:rFonts w:ascii="SimSun" w:eastAsia="SimSun" w:hAnsi="SimSun" w:hint="eastAsia"/>
          <w:lang w:eastAsia="zh-CN"/>
        </w:rPr>
        <w:t>法轮功学员，她一直抗拒“转化”程序，她讲述了他</w:t>
      </w:r>
      <w:r>
        <w:rPr>
          <w:rFonts w:ascii="SimSun" w:eastAsia="SimSun" w:hAnsi="SimSun" w:hint="eastAsia"/>
          <w:lang w:eastAsia="zh-CN"/>
        </w:rPr>
        <w:lastRenderedPageBreak/>
        <w:t>遭受的“爆米花”酷刑处罚：</w:t>
      </w:r>
    </w:p>
    <w:p w:rsidR="00BC1150" w:rsidRDefault="00500C66" w:rsidP="00F2441E">
      <w:pPr>
        <w:pStyle w:val="AITextquote"/>
        <w:jc w:val="both"/>
      </w:pPr>
      <w:r>
        <w:rPr>
          <w:rFonts w:ascii="SimSun" w:eastAsia="SimSun" w:hAnsi="SimSun" w:hint="eastAsia"/>
          <w:lang w:eastAsia="zh-CN"/>
        </w:rPr>
        <w:t>“我们大队有两三百法轮功成员，李大队长用电</w:t>
      </w:r>
      <w:proofErr w:type="gramStart"/>
      <w:r>
        <w:rPr>
          <w:rFonts w:ascii="SimSun" w:eastAsia="SimSun" w:hAnsi="SimSun" w:hint="eastAsia"/>
          <w:lang w:eastAsia="zh-CN"/>
        </w:rPr>
        <w:t>棍</w:t>
      </w:r>
      <w:proofErr w:type="gramEnd"/>
      <w:r>
        <w:rPr>
          <w:rFonts w:ascii="SimSun" w:eastAsia="SimSun" w:hAnsi="SimSun" w:hint="eastAsia"/>
          <w:lang w:eastAsia="zh-CN"/>
        </w:rPr>
        <w:t>电我的脸，警察叫这种酷刑‘崩爆米花’，因为你的脸裂开，看起来像爆米花</w:t>
      </w:r>
      <w:r w:rsidR="008B4C81">
        <w:rPr>
          <w:rFonts w:ascii="SimSun" w:eastAsia="SimSun" w:hAnsi="SimSun" w:hint="eastAsia"/>
          <w:lang w:eastAsia="zh-CN"/>
        </w:rPr>
        <w:t>，</w:t>
      </w:r>
      <w:r>
        <w:rPr>
          <w:rFonts w:ascii="SimSun" w:eastAsia="SimSun" w:hAnsi="SimSun" w:hint="eastAsia"/>
          <w:lang w:eastAsia="zh-CN"/>
        </w:rPr>
        <w:t>气味很难闻，皮糊烧焦的味道。”</w:t>
      </w:r>
      <w:r w:rsidR="00BC1150">
        <w:rPr>
          <w:rStyle w:val="EndnoteReference"/>
        </w:rPr>
        <w:endnoteReference w:id="82"/>
      </w:r>
    </w:p>
    <w:p w:rsidR="00BC1150" w:rsidRDefault="00BC1150" w:rsidP="00F2441E">
      <w:pPr>
        <w:pStyle w:val="AITextquote"/>
        <w:jc w:val="both"/>
      </w:pPr>
    </w:p>
    <w:p w:rsidR="00BC1150" w:rsidRPr="00327DC2" w:rsidRDefault="00500C66" w:rsidP="00F2441E">
      <w:pPr>
        <w:pStyle w:val="BodyText"/>
        <w:jc w:val="both"/>
      </w:pPr>
      <w:r>
        <w:rPr>
          <w:rFonts w:ascii="SimSun" w:eastAsia="SimSun" w:hAnsi="SimSun" w:hint="eastAsia"/>
          <w:lang w:eastAsia="zh-CN"/>
        </w:rPr>
        <w:t>刘华（上文有所介绍）讲述</w:t>
      </w:r>
      <w:proofErr w:type="gramStart"/>
      <w:r>
        <w:rPr>
          <w:rFonts w:ascii="SimSun" w:eastAsia="SimSun" w:hAnsi="SimSun" w:hint="eastAsia"/>
          <w:lang w:eastAsia="zh-CN"/>
        </w:rPr>
        <w:t>了</w:t>
      </w:r>
      <w:proofErr w:type="spellStart"/>
      <w:r w:rsidRPr="00FF0B2D">
        <w:rPr>
          <w:rFonts w:ascii="SimSun" w:eastAsia="SimSun" w:hAnsi="SimSun" w:hint="eastAsia"/>
          <w:b/>
        </w:rPr>
        <w:t>胡秀芬</w:t>
      </w:r>
      <w:proofErr w:type="spellEnd"/>
      <w:proofErr w:type="gramEnd"/>
      <w:r>
        <w:rPr>
          <w:rFonts w:ascii="SimSun" w:eastAsia="SimSun" w:hAnsi="SimSun" w:hint="eastAsia"/>
          <w:lang w:eastAsia="zh-CN"/>
        </w:rPr>
        <w:t>的经历，她是另一名来自沈阳</w:t>
      </w:r>
      <w:r w:rsidR="008B4C81">
        <w:rPr>
          <w:rFonts w:ascii="SimSun" w:eastAsia="SimSun" w:hAnsi="SimSun" w:hint="eastAsia"/>
          <w:lang w:eastAsia="zh-CN"/>
        </w:rPr>
        <w:t>市</w:t>
      </w:r>
      <w:r>
        <w:rPr>
          <w:rFonts w:ascii="SimSun" w:eastAsia="SimSun" w:hAnsi="SimSun" w:hint="eastAsia"/>
          <w:lang w:eastAsia="zh-CN"/>
        </w:rPr>
        <w:t>苏家屯地区的上访者。</w:t>
      </w:r>
      <w:proofErr w:type="gramStart"/>
      <w:r>
        <w:rPr>
          <w:rFonts w:ascii="SimSun" w:eastAsia="SimSun" w:hAnsi="SimSun" w:hint="eastAsia"/>
          <w:lang w:eastAsia="zh-CN"/>
        </w:rPr>
        <w:t>胡秀芬</w:t>
      </w:r>
      <w:proofErr w:type="gramEnd"/>
      <w:r>
        <w:rPr>
          <w:rFonts w:ascii="SimSun" w:eastAsia="SimSun" w:hAnsi="SimSun" w:hint="eastAsia"/>
          <w:lang w:eastAsia="zh-CN"/>
        </w:rPr>
        <w:t>在</w:t>
      </w:r>
      <w:r w:rsidRPr="00500C66">
        <w:rPr>
          <w:rFonts w:eastAsia="SimSun"/>
          <w:lang w:eastAsia="zh-CN"/>
        </w:rPr>
        <w:t>2007</w:t>
      </w:r>
      <w:r>
        <w:rPr>
          <w:rFonts w:ascii="SimSun" w:eastAsia="SimSun" w:hAnsi="SimSun" w:hint="eastAsia"/>
          <w:lang w:eastAsia="zh-CN"/>
        </w:rPr>
        <w:t>年</w:t>
      </w:r>
      <w:r w:rsidRPr="00500C66">
        <w:rPr>
          <w:rFonts w:eastAsia="SimSun"/>
          <w:lang w:eastAsia="zh-CN"/>
        </w:rPr>
        <w:t>7</w:t>
      </w:r>
      <w:r>
        <w:rPr>
          <w:rFonts w:ascii="SimSun" w:eastAsia="SimSun" w:hAnsi="SimSun" w:hint="eastAsia"/>
          <w:lang w:eastAsia="zh-CN"/>
        </w:rPr>
        <w:t>月</w:t>
      </w:r>
      <w:r w:rsidRPr="00500C66">
        <w:rPr>
          <w:rFonts w:eastAsia="SimSun"/>
          <w:lang w:eastAsia="zh-CN"/>
        </w:rPr>
        <w:t>30</w:t>
      </w:r>
      <w:r>
        <w:rPr>
          <w:rFonts w:ascii="SimSun" w:eastAsia="SimSun" w:hAnsi="SimSun" w:hint="eastAsia"/>
          <w:lang w:eastAsia="zh-CN"/>
        </w:rPr>
        <w:t>日被首次</w:t>
      </w:r>
      <w:r w:rsidR="008B4C81">
        <w:rPr>
          <w:rFonts w:ascii="SimSun" w:eastAsia="SimSun" w:hAnsi="SimSun" w:hint="eastAsia"/>
          <w:lang w:eastAsia="zh-CN"/>
        </w:rPr>
        <w:t>送到马三家</w:t>
      </w:r>
      <w:r>
        <w:rPr>
          <w:rFonts w:ascii="SimSun" w:eastAsia="SimSun" w:hAnsi="SimSun" w:hint="eastAsia"/>
          <w:lang w:eastAsia="zh-CN"/>
        </w:rPr>
        <w:t>劳教</w:t>
      </w:r>
      <w:r w:rsidR="008B4C81">
        <w:rPr>
          <w:rFonts w:ascii="SimSun" w:eastAsia="SimSun" w:hAnsi="SimSun" w:hint="eastAsia"/>
          <w:lang w:eastAsia="zh-CN"/>
        </w:rPr>
        <w:t>所</w:t>
      </w:r>
      <w:r>
        <w:rPr>
          <w:rFonts w:ascii="SimSun" w:eastAsia="SimSun" w:hAnsi="SimSun" w:hint="eastAsia"/>
          <w:lang w:eastAsia="zh-CN"/>
        </w:rPr>
        <w:t>。她由于拒绝放弃上访活动，而遭到酷刑报复：她遭到殴打并被关在单人牢房；她还被悬挂了</w:t>
      </w:r>
      <w:r w:rsidRPr="00500C66">
        <w:rPr>
          <w:rFonts w:eastAsia="SimSun"/>
          <w:lang w:eastAsia="zh-CN"/>
        </w:rPr>
        <w:t>7</w:t>
      </w:r>
      <w:r>
        <w:rPr>
          <w:rFonts w:ascii="SimSun" w:eastAsia="SimSun" w:hAnsi="SimSun" w:hint="eastAsia"/>
          <w:lang w:eastAsia="zh-CN"/>
        </w:rPr>
        <w:t>天</w:t>
      </w:r>
      <w:r w:rsidRPr="00500C66">
        <w:rPr>
          <w:rFonts w:eastAsia="SimSun"/>
          <w:lang w:eastAsia="zh-CN"/>
        </w:rPr>
        <w:t>7</w:t>
      </w:r>
      <w:r>
        <w:rPr>
          <w:rFonts w:ascii="SimSun" w:eastAsia="SimSun" w:hAnsi="SimSun" w:hint="eastAsia"/>
          <w:lang w:eastAsia="zh-CN"/>
        </w:rPr>
        <w:t>夜。她告诉刘华，她的尿道被踢得使她无法排尿。</w:t>
      </w:r>
      <w:r w:rsidR="00BC1150" w:rsidRPr="00327DC2">
        <w:rPr>
          <w:rStyle w:val="EndnoteReference"/>
        </w:rPr>
        <w:endnoteReference w:id="83"/>
      </w:r>
    </w:p>
    <w:p w:rsidR="00BC1150" w:rsidRPr="00327DC2" w:rsidRDefault="00500C66" w:rsidP="00F2441E">
      <w:pPr>
        <w:pStyle w:val="BodyText"/>
        <w:jc w:val="both"/>
      </w:pPr>
      <w:proofErr w:type="gramStart"/>
      <w:r>
        <w:rPr>
          <w:rFonts w:ascii="SimSun" w:eastAsia="SimSun" w:hAnsi="SimSun" w:hint="eastAsia"/>
          <w:lang w:eastAsia="zh-CN"/>
        </w:rPr>
        <w:t>在胡秀芬</w:t>
      </w:r>
      <w:proofErr w:type="gramEnd"/>
      <w:r>
        <w:rPr>
          <w:rFonts w:ascii="SimSun" w:eastAsia="SimSun" w:hAnsi="SimSun" w:hint="eastAsia"/>
          <w:lang w:eastAsia="zh-CN"/>
        </w:rPr>
        <w:t>第二次被劳教的头一年，她</w:t>
      </w:r>
      <w:r w:rsidR="008B4C81">
        <w:rPr>
          <w:rFonts w:ascii="SimSun" w:eastAsia="SimSun" w:hAnsi="SimSun" w:hint="eastAsia"/>
          <w:lang w:eastAsia="zh-CN"/>
        </w:rPr>
        <w:t>称</w:t>
      </w:r>
      <w:r>
        <w:rPr>
          <w:rFonts w:ascii="SimSun" w:eastAsia="SimSun" w:hAnsi="SimSun" w:hint="eastAsia"/>
          <w:lang w:eastAsia="zh-CN"/>
        </w:rPr>
        <w:t>遭到殴打</w:t>
      </w:r>
      <w:r w:rsidR="008B4C81" w:rsidRPr="00500C66">
        <w:rPr>
          <w:rFonts w:eastAsia="SimSun"/>
          <w:lang w:eastAsia="zh-CN"/>
        </w:rPr>
        <w:t>18</w:t>
      </w:r>
      <w:r w:rsidR="008B4C81">
        <w:rPr>
          <w:rFonts w:ascii="SimSun" w:eastAsia="SimSun" w:hAnsi="SimSun" w:hint="eastAsia"/>
          <w:lang w:eastAsia="zh-CN"/>
        </w:rPr>
        <w:t>次</w:t>
      </w:r>
      <w:r>
        <w:rPr>
          <w:rFonts w:ascii="SimSun" w:eastAsia="SimSun" w:hAnsi="SimSun" w:hint="eastAsia"/>
          <w:lang w:eastAsia="zh-CN"/>
        </w:rPr>
        <w:t>。一次队长</w:t>
      </w:r>
      <w:proofErr w:type="gramStart"/>
      <w:r>
        <w:rPr>
          <w:rFonts w:ascii="SimSun" w:eastAsia="SimSun" w:hAnsi="SimSun" w:hint="eastAsia"/>
          <w:lang w:eastAsia="zh-CN"/>
        </w:rPr>
        <w:t>告诉胡秀芬</w:t>
      </w:r>
      <w:proofErr w:type="gramEnd"/>
      <w:r>
        <w:rPr>
          <w:rFonts w:ascii="SimSun" w:eastAsia="SimSun" w:hAnsi="SimSun" w:hint="eastAsia"/>
          <w:lang w:eastAsia="zh-CN"/>
        </w:rPr>
        <w:t>，她必须停止向法院上诉，只有这样他们才不会再打她。</w:t>
      </w:r>
      <w:proofErr w:type="gramStart"/>
      <w:r>
        <w:rPr>
          <w:rFonts w:ascii="SimSun" w:eastAsia="SimSun" w:hAnsi="SimSun" w:hint="eastAsia"/>
          <w:lang w:eastAsia="zh-CN"/>
        </w:rPr>
        <w:t>当胡秀芬</w:t>
      </w:r>
      <w:proofErr w:type="gramEnd"/>
      <w:r>
        <w:rPr>
          <w:rFonts w:ascii="SimSun" w:eastAsia="SimSun" w:hAnsi="SimSun" w:hint="eastAsia"/>
          <w:lang w:eastAsia="zh-CN"/>
        </w:rPr>
        <w:t>拒绝后，管教人员将她的双手铐在背后，并用手铐把她吊起来，然后用电</w:t>
      </w:r>
      <w:proofErr w:type="gramStart"/>
      <w:r>
        <w:rPr>
          <w:rFonts w:ascii="SimSun" w:eastAsia="SimSun" w:hAnsi="SimSun" w:hint="eastAsia"/>
          <w:lang w:eastAsia="zh-CN"/>
        </w:rPr>
        <w:t>棍</w:t>
      </w:r>
      <w:proofErr w:type="gramEnd"/>
      <w:r>
        <w:rPr>
          <w:rFonts w:ascii="SimSun" w:eastAsia="SimSun" w:hAnsi="SimSun" w:hint="eastAsia"/>
          <w:lang w:eastAsia="zh-CN"/>
        </w:rPr>
        <w:t>殴打她，并用他们的鞋底抽打她的脸。他们还用一个铁锹把打她，打了</w:t>
      </w:r>
      <w:r w:rsidRPr="00500C66">
        <w:rPr>
          <w:rFonts w:eastAsia="SimSun"/>
          <w:lang w:eastAsia="zh-CN"/>
        </w:rPr>
        <w:t>10</w:t>
      </w:r>
      <w:r>
        <w:rPr>
          <w:rFonts w:ascii="SimSun" w:eastAsia="SimSun" w:hAnsi="SimSun" w:hint="eastAsia"/>
          <w:lang w:eastAsia="zh-CN"/>
        </w:rPr>
        <w:t>分钟后铁锹把被打断。</w:t>
      </w:r>
      <w:proofErr w:type="gramStart"/>
      <w:r>
        <w:rPr>
          <w:rFonts w:ascii="SimSun" w:eastAsia="SimSun" w:hAnsi="SimSun" w:hint="eastAsia"/>
          <w:lang w:eastAsia="zh-CN"/>
        </w:rPr>
        <w:t>当胡秀芬</w:t>
      </w:r>
      <w:proofErr w:type="gramEnd"/>
      <w:r>
        <w:rPr>
          <w:rFonts w:ascii="SimSun" w:eastAsia="SimSun" w:hAnsi="SimSun" w:hint="eastAsia"/>
          <w:lang w:eastAsia="zh-CN"/>
        </w:rPr>
        <w:t>去向女子劳教所的所长申诉时，所长叫大队长继续殴打和</w:t>
      </w:r>
      <w:proofErr w:type="gramStart"/>
      <w:r>
        <w:rPr>
          <w:rFonts w:ascii="SimSun" w:eastAsia="SimSun" w:hAnsi="SimSun" w:hint="eastAsia"/>
          <w:lang w:eastAsia="zh-CN"/>
        </w:rPr>
        <w:t>电击胡秀芬</w:t>
      </w:r>
      <w:proofErr w:type="gramEnd"/>
      <w:r>
        <w:rPr>
          <w:rFonts w:ascii="SimSun" w:eastAsia="SimSun" w:hAnsi="SimSun" w:hint="eastAsia"/>
          <w:lang w:eastAsia="zh-CN"/>
        </w:rPr>
        <w:t>。</w:t>
      </w:r>
      <w:r w:rsidR="00BC1150" w:rsidRPr="00327DC2">
        <w:t xml:space="preserve"> </w:t>
      </w:r>
    </w:p>
    <w:p w:rsidR="00BC1150" w:rsidRDefault="00500C66" w:rsidP="00F2441E">
      <w:pPr>
        <w:pStyle w:val="AITextquote"/>
        <w:jc w:val="both"/>
      </w:pPr>
      <w:r>
        <w:rPr>
          <w:rFonts w:ascii="SimSun" w:eastAsia="SimSun" w:hAnsi="SimSun" w:hint="eastAsia"/>
          <w:lang w:eastAsia="zh-CN"/>
        </w:rPr>
        <w:t>“</w:t>
      </w:r>
      <w:r w:rsidRPr="0059321B">
        <w:rPr>
          <w:rFonts w:ascii="SimSun" w:eastAsia="SimSun" w:hAnsi="SimSun" w:hint="eastAsia"/>
          <w:lang w:eastAsia="zh-CN"/>
        </w:rPr>
        <w:t>马三家女子劳教所警察对我实施酷刑共</w:t>
      </w:r>
      <w:r w:rsidRPr="00764A91">
        <w:rPr>
          <w:rFonts w:eastAsia="SimSun"/>
          <w:lang w:eastAsia="zh-CN"/>
        </w:rPr>
        <w:t>26</w:t>
      </w:r>
      <w:r w:rsidRPr="0059321B">
        <w:rPr>
          <w:rFonts w:ascii="SimSun" w:eastAsia="SimSun" w:hAnsi="SimSun" w:hint="eastAsia"/>
          <w:lang w:eastAsia="zh-CN"/>
        </w:rPr>
        <w:t>次</w:t>
      </w:r>
      <w:r w:rsidR="008B4C81">
        <w:rPr>
          <w:rFonts w:ascii="SimSun" w:eastAsia="SimSun" w:hAnsi="SimSun" w:hint="eastAsia"/>
          <w:lang w:eastAsia="zh-CN"/>
        </w:rPr>
        <w:t>，</w:t>
      </w:r>
      <w:proofErr w:type="spellStart"/>
      <w:r>
        <w:rPr>
          <w:rFonts w:ascii="SimSun" w:eastAsia="SimSun" w:hAnsi="SimSun" w:cs="SimSun" w:hint="eastAsia"/>
        </w:rPr>
        <w:t>把我的手一上一下斜对角吊</w:t>
      </w:r>
      <w:proofErr w:type="gramStart"/>
      <w:r>
        <w:rPr>
          <w:rFonts w:ascii="SimSun" w:eastAsia="SimSun" w:hAnsi="SimSun" w:cs="SimSun" w:hint="eastAsia"/>
        </w:rPr>
        <w:t>铐</w:t>
      </w:r>
      <w:proofErr w:type="gramEnd"/>
      <w:r>
        <w:rPr>
          <w:rFonts w:ascii="SimSun" w:eastAsia="SimSun" w:hAnsi="SimSun" w:cs="SimSun" w:hint="eastAsia"/>
        </w:rPr>
        <w:t>在双层单人床上</w:t>
      </w:r>
      <w:proofErr w:type="spellEnd"/>
      <w:r>
        <w:rPr>
          <w:rFonts w:ascii="SimSun" w:eastAsia="SimSun" w:hAnsi="SimSun" w:cs="SimSun" w:hint="eastAsia"/>
          <w:lang w:eastAsia="zh-CN"/>
        </w:rPr>
        <w:t>，</w:t>
      </w:r>
      <w:proofErr w:type="spellStart"/>
      <w:r>
        <w:rPr>
          <w:rFonts w:ascii="SimSun" w:eastAsia="SimSun" w:hAnsi="SimSun" w:cs="SimSun" w:hint="eastAsia"/>
        </w:rPr>
        <w:t>站不起来又坐不下</w:t>
      </w:r>
      <w:proofErr w:type="spellEnd"/>
      <w:r>
        <w:rPr>
          <w:rFonts w:ascii="SimSun" w:eastAsia="SimSun" w:hAnsi="SimSun" w:cs="SimSun" w:hint="eastAsia"/>
          <w:lang w:eastAsia="zh-CN"/>
        </w:rPr>
        <w:t>，</w:t>
      </w:r>
      <w:proofErr w:type="spellStart"/>
      <w:r>
        <w:rPr>
          <w:rFonts w:ascii="SimSun" w:eastAsia="SimSun" w:hAnsi="SimSun" w:cs="SimSun" w:hint="eastAsia"/>
        </w:rPr>
        <w:t>双手被</w:t>
      </w:r>
      <w:proofErr w:type="gramStart"/>
      <w:r>
        <w:rPr>
          <w:rFonts w:ascii="SimSun" w:eastAsia="SimSun" w:hAnsi="SimSun" w:cs="SimSun" w:hint="eastAsia"/>
        </w:rPr>
        <w:t>铐子勒</w:t>
      </w:r>
      <w:proofErr w:type="gramEnd"/>
      <w:r>
        <w:rPr>
          <w:rFonts w:ascii="SimSun" w:eastAsia="SimSun" w:hAnsi="SimSun" w:cs="SimSun" w:hint="eastAsia"/>
        </w:rPr>
        <w:t>得血液不通</w:t>
      </w:r>
      <w:proofErr w:type="spellEnd"/>
      <w:r>
        <w:rPr>
          <w:rFonts w:ascii="SimSun" w:eastAsia="SimSun" w:hAnsi="SimSun" w:cs="SimSun" w:hint="eastAsia"/>
          <w:lang w:eastAsia="zh-CN"/>
        </w:rPr>
        <w:t>，</w:t>
      </w:r>
      <w:r w:rsidRPr="00AB2623">
        <w:rPr>
          <w:rFonts w:ascii="SimSun" w:eastAsia="SimSun" w:hAnsi="SimSun" w:cs="SimSun" w:hint="eastAsia"/>
          <w:lang w:eastAsia="zh-CN"/>
        </w:rPr>
        <w:t>青紫肿得像馒头</w:t>
      </w:r>
      <w:r>
        <w:rPr>
          <w:rFonts w:ascii="SimSun" w:eastAsia="SimSun" w:hAnsi="SimSun" w:cs="SimSun" w:hint="eastAsia"/>
          <w:lang w:eastAsia="zh-CN"/>
        </w:rPr>
        <w:t>，</w:t>
      </w:r>
      <w:r w:rsidRPr="002464C7">
        <w:rPr>
          <w:rFonts w:ascii="SimSun" w:eastAsia="SimSun" w:hAnsi="SimSun" w:cs="SimSun" w:hint="eastAsia"/>
          <w:lang w:eastAsia="zh-CN"/>
        </w:rPr>
        <w:t>如同分尸一样崩裂痛苦难忍</w:t>
      </w:r>
      <w:r>
        <w:rPr>
          <w:rFonts w:ascii="SimSun" w:eastAsia="SimSun" w:hAnsi="SimSun" w:cs="SimSun" w:hint="eastAsia"/>
          <w:lang w:eastAsia="zh-CN"/>
        </w:rPr>
        <w:t>，</w:t>
      </w:r>
      <w:proofErr w:type="spellStart"/>
      <w:r>
        <w:rPr>
          <w:rFonts w:ascii="SimSun" w:eastAsia="SimSun" w:hAnsi="SimSun" w:cs="SimSun" w:hint="eastAsia"/>
        </w:rPr>
        <w:t>直到僵硬不能伸屈</w:t>
      </w:r>
      <w:proofErr w:type="spellEnd"/>
      <w:r w:rsidRPr="00764A91">
        <w:rPr>
          <w:rFonts w:ascii="SimSun" w:eastAsia="SimSun" w:hAnsi="SimSun"/>
        </w:rPr>
        <w:t>…</w:t>
      </w:r>
      <w:r w:rsidR="008B4C81" w:rsidRPr="007278EB">
        <w:rPr>
          <w:rFonts w:ascii="SimSun" w:eastAsia="SimSun" w:hAnsi="SimSun"/>
        </w:rPr>
        <w:t>…</w:t>
      </w:r>
      <w:proofErr w:type="spellStart"/>
      <w:r w:rsidRPr="002464C7">
        <w:rPr>
          <w:rFonts w:ascii="SimSun" w:eastAsia="SimSun" w:hAnsi="SimSun" w:cs="SimSun" w:hint="eastAsia"/>
        </w:rPr>
        <w:t>就这样反复折磨七昼夜</w:t>
      </w:r>
      <w:proofErr w:type="spellEnd"/>
      <w:r>
        <w:rPr>
          <w:rFonts w:ascii="SimSun" w:eastAsia="SimSun" w:hAnsi="SimSun" w:cs="SimSun" w:hint="eastAsia"/>
          <w:lang w:eastAsia="zh-CN"/>
        </w:rPr>
        <w:t>。</w:t>
      </w:r>
      <w:r>
        <w:rPr>
          <w:rFonts w:ascii="SimSun" w:eastAsia="SimSun" w:hAnsi="SimSun" w:hint="eastAsia"/>
          <w:lang w:eastAsia="zh-CN"/>
        </w:rPr>
        <w:t>”</w:t>
      </w:r>
      <w:r w:rsidR="00BC1150">
        <w:rPr>
          <w:rStyle w:val="EndnoteReference"/>
        </w:rPr>
        <w:endnoteReference w:id="84"/>
      </w:r>
    </w:p>
    <w:p w:rsidR="00BC1150" w:rsidRDefault="00BC1150" w:rsidP="00F2441E">
      <w:pPr>
        <w:pStyle w:val="AITextquote"/>
        <w:jc w:val="both"/>
      </w:pPr>
    </w:p>
    <w:p w:rsidR="00BC1150" w:rsidRPr="00327DC2" w:rsidRDefault="006B01CB" w:rsidP="00F2441E">
      <w:pPr>
        <w:pStyle w:val="BodyText"/>
        <w:jc w:val="both"/>
      </w:pPr>
      <w:r>
        <w:rPr>
          <w:rFonts w:ascii="SimSun" w:eastAsia="SimSun" w:hAnsi="SimSun" w:hint="eastAsia"/>
          <w:lang w:eastAsia="zh-CN"/>
        </w:rPr>
        <w:t>中国的</w:t>
      </w:r>
      <w:r w:rsidR="008B4C81">
        <w:rPr>
          <w:rFonts w:ascii="SimSun" w:eastAsia="SimSun" w:hAnsi="SimSun" w:hint="eastAsia"/>
          <w:lang w:eastAsia="zh-CN"/>
        </w:rPr>
        <w:t>法</w:t>
      </w:r>
      <w:r>
        <w:rPr>
          <w:rFonts w:ascii="SimSun" w:eastAsia="SimSun" w:hAnsi="SimSun" w:hint="eastAsia"/>
          <w:lang w:eastAsia="zh-CN"/>
        </w:rPr>
        <w:t>规没有限制</w:t>
      </w:r>
      <w:r w:rsidR="008B4C81">
        <w:rPr>
          <w:rFonts w:ascii="SimSun" w:eastAsia="SimSun" w:hAnsi="SimSun" w:hint="eastAsia"/>
          <w:lang w:eastAsia="zh-CN"/>
        </w:rPr>
        <w:t>一个人</w:t>
      </w:r>
      <w:r>
        <w:rPr>
          <w:rFonts w:ascii="SimSun" w:eastAsia="SimSun" w:hAnsi="SimSun" w:hint="eastAsia"/>
          <w:lang w:eastAsia="zh-CN"/>
        </w:rPr>
        <w:t>因同样的“罪行”</w:t>
      </w:r>
      <w:r w:rsidR="008B4C81">
        <w:rPr>
          <w:rFonts w:ascii="SimSun" w:eastAsia="SimSun" w:hAnsi="SimSun" w:hint="eastAsia"/>
          <w:lang w:eastAsia="zh-CN"/>
        </w:rPr>
        <w:t>可</w:t>
      </w:r>
      <w:r>
        <w:rPr>
          <w:rFonts w:ascii="SimSun" w:eastAsia="SimSun" w:hAnsi="SimSun" w:hint="eastAsia"/>
          <w:lang w:eastAsia="zh-CN"/>
        </w:rPr>
        <w:t>处以劳教的次数</w:t>
      </w:r>
      <w:r w:rsidR="008B4C81">
        <w:rPr>
          <w:rFonts w:ascii="SimSun" w:eastAsia="SimSun" w:hAnsi="SimSun" w:hint="eastAsia"/>
          <w:lang w:eastAsia="zh-CN"/>
        </w:rPr>
        <w:t>，</w:t>
      </w:r>
      <w:r>
        <w:rPr>
          <w:rFonts w:ascii="SimSun" w:eastAsia="SimSun" w:hAnsi="SimSun" w:hint="eastAsia"/>
          <w:lang w:eastAsia="zh-CN"/>
        </w:rPr>
        <w:t>因此那些拒绝放弃其信仰和行为的人，经常再被多次处以劳教，并遭受其他形式的任意拘留。那些拒绝“认罪认错”或签署保证书的人在从劳教所获释后</w:t>
      </w:r>
      <w:r w:rsidR="008B4C81">
        <w:rPr>
          <w:rFonts w:ascii="SimSun" w:eastAsia="SimSun" w:hAnsi="SimSun" w:hint="eastAsia"/>
          <w:lang w:eastAsia="zh-CN"/>
        </w:rPr>
        <w:t>，</w:t>
      </w:r>
      <w:r>
        <w:rPr>
          <w:rFonts w:ascii="SimSun" w:eastAsia="SimSun" w:hAnsi="SimSun" w:hint="eastAsia"/>
          <w:lang w:eastAsia="zh-CN"/>
        </w:rPr>
        <w:t>也很少得到解脱，他们继续遭到迫害，并经常被拘留，</w:t>
      </w:r>
      <w:r w:rsidR="00E97A13">
        <w:rPr>
          <w:rFonts w:ascii="SimSun" w:eastAsia="SimSun" w:hAnsi="SimSun" w:hint="eastAsia"/>
          <w:lang w:eastAsia="zh-CN"/>
        </w:rPr>
        <w:t>只是</w:t>
      </w:r>
      <w:r>
        <w:rPr>
          <w:rFonts w:ascii="SimSun" w:eastAsia="SimSun" w:hAnsi="SimSun" w:hint="eastAsia"/>
          <w:lang w:eastAsia="zh-CN"/>
        </w:rPr>
        <w:t>有时是在不同的机构。</w:t>
      </w:r>
      <w:r w:rsidR="00BC1150">
        <w:t xml:space="preserve"> </w:t>
      </w:r>
    </w:p>
    <w:p w:rsidR="00BC1150" w:rsidRPr="0037541F" w:rsidRDefault="008B4C81" w:rsidP="00F2441E">
      <w:pPr>
        <w:pStyle w:val="BodyText"/>
        <w:jc w:val="both"/>
      </w:pPr>
      <w:r>
        <w:rPr>
          <w:rFonts w:ascii="SimSun" w:eastAsia="SimSun" w:hAnsi="SimSun" w:hint="eastAsia"/>
          <w:lang w:eastAsia="zh-CN"/>
        </w:rPr>
        <w:t>结果，</w:t>
      </w:r>
      <w:r w:rsidR="006B01CB">
        <w:rPr>
          <w:rFonts w:ascii="SimSun" w:eastAsia="SimSun" w:hAnsi="SimSun" w:hint="eastAsia"/>
          <w:lang w:eastAsia="zh-CN"/>
        </w:rPr>
        <w:t>许多人不敢回家，过着逃亡生活，他们频繁地转移地点，与家人分离。</w:t>
      </w:r>
      <w:r w:rsidR="00BC1150" w:rsidRPr="0037541F">
        <w:t xml:space="preserve"> </w:t>
      </w:r>
    </w:p>
    <w:p w:rsidR="00BC1150" w:rsidRPr="00327DC2" w:rsidRDefault="006B01CB" w:rsidP="00F2441E">
      <w:pPr>
        <w:pStyle w:val="BodyText"/>
        <w:jc w:val="both"/>
      </w:pPr>
      <w:r>
        <w:rPr>
          <w:rFonts w:ascii="SimSun" w:eastAsia="SimSun" w:hAnsi="SimSun" w:hint="eastAsia"/>
          <w:lang w:eastAsia="zh-CN"/>
        </w:rPr>
        <w:t>一些劳教所没有向劳教人员提供解除劳教的文件，而许多人说，劳教所在他们劳教结束时应提供这些文件，上面说明他们劳教期满。在一些</w:t>
      </w:r>
      <w:r w:rsidR="008B4C81">
        <w:rPr>
          <w:rFonts w:ascii="SimSun" w:eastAsia="SimSun" w:hAnsi="SimSun" w:hint="eastAsia"/>
          <w:lang w:eastAsia="zh-CN"/>
        </w:rPr>
        <w:t>个案</w:t>
      </w:r>
      <w:r>
        <w:rPr>
          <w:rFonts w:ascii="SimSun" w:eastAsia="SimSun" w:hAnsi="SimSun" w:hint="eastAsia"/>
          <w:lang w:eastAsia="zh-CN"/>
        </w:rPr>
        <w:t>中，警察</w:t>
      </w:r>
      <w:r w:rsidR="008B4C81">
        <w:rPr>
          <w:rFonts w:ascii="SimSun" w:eastAsia="SimSun" w:hAnsi="SimSun" w:hint="eastAsia"/>
          <w:lang w:eastAsia="zh-CN"/>
        </w:rPr>
        <w:t>宣告</w:t>
      </w:r>
      <w:r>
        <w:rPr>
          <w:rFonts w:ascii="SimSun" w:eastAsia="SimSun" w:hAnsi="SimSun" w:hint="eastAsia"/>
          <w:lang w:eastAsia="zh-CN"/>
        </w:rPr>
        <w:t>这些文件作废，或者在</w:t>
      </w:r>
      <w:r w:rsidR="008B4C81">
        <w:rPr>
          <w:rFonts w:ascii="SimSun" w:eastAsia="SimSun" w:hAnsi="SimSun" w:hint="eastAsia"/>
          <w:lang w:eastAsia="zh-CN"/>
        </w:rPr>
        <w:t>民众</w:t>
      </w:r>
      <w:r>
        <w:rPr>
          <w:rFonts w:ascii="SimSun" w:eastAsia="SimSun" w:hAnsi="SimSun" w:hint="eastAsia"/>
          <w:lang w:eastAsia="zh-CN"/>
        </w:rPr>
        <w:t>离开劳教所后立即收回文件。虽然</w:t>
      </w:r>
      <w:r w:rsidR="008B4C81">
        <w:rPr>
          <w:rFonts w:ascii="SimSun" w:eastAsia="SimSun" w:hAnsi="SimSun" w:hint="eastAsia"/>
          <w:lang w:eastAsia="zh-CN"/>
        </w:rPr>
        <w:t>要</w:t>
      </w:r>
      <w:r>
        <w:rPr>
          <w:rFonts w:ascii="SimSun" w:eastAsia="SimSun" w:hAnsi="SimSun" w:hint="eastAsia"/>
          <w:lang w:eastAsia="zh-CN"/>
        </w:rPr>
        <w:t>重新拘留那些刚刚劳教期满的人</w:t>
      </w:r>
      <w:r w:rsidR="008B4C81">
        <w:rPr>
          <w:rFonts w:ascii="SimSun" w:eastAsia="SimSun" w:hAnsi="SimSun" w:hint="eastAsia"/>
          <w:lang w:eastAsia="zh-CN"/>
        </w:rPr>
        <w:t>几乎不存在困</w:t>
      </w:r>
      <w:r w:rsidR="00072BA9">
        <w:rPr>
          <w:rFonts w:ascii="SimSun" w:eastAsia="SimSun" w:hAnsi="SimSun" w:hint="eastAsia"/>
          <w:lang w:eastAsia="zh-CN"/>
        </w:rPr>
        <w:t>难</w:t>
      </w:r>
      <w:r>
        <w:rPr>
          <w:rFonts w:ascii="SimSun" w:eastAsia="SimSun" w:hAnsi="SimSun" w:hint="eastAsia"/>
          <w:lang w:eastAsia="zh-CN"/>
        </w:rPr>
        <w:t>，但一些人认为，文件作废后警察</w:t>
      </w:r>
      <w:r w:rsidR="008B4C81">
        <w:rPr>
          <w:rFonts w:ascii="SimSun" w:eastAsia="SimSun" w:hAnsi="SimSun" w:hint="eastAsia"/>
          <w:lang w:eastAsia="zh-CN"/>
        </w:rPr>
        <w:t>要</w:t>
      </w:r>
      <w:r>
        <w:rPr>
          <w:rFonts w:ascii="SimSun" w:eastAsia="SimSun" w:hAnsi="SimSun" w:hint="eastAsia"/>
          <w:lang w:eastAsia="zh-CN"/>
        </w:rPr>
        <w:t>拘留</w:t>
      </w:r>
      <w:r w:rsidR="006B5B84">
        <w:rPr>
          <w:rFonts w:ascii="SimSun" w:eastAsia="SimSun" w:hAnsi="SimSun" w:hint="eastAsia"/>
          <w:lang w:eastAsia="zh-CN"/>
        </w:rPr>
        <w:t>他们</w:t>
      </w:r>
      <w:r w:rsidR="008B4C81">
        <w:rPr>
          <w:rFonts w:ascii="SimSun" w:eastAsia="SimSun" w:hAnsi="SimSun" w:hint="eastAsia"/>
          <w:lang w:eastAsia="zh-CN"/>
        </w:rPr>
        <w:t>就</w:t>
      </w:r>
      <w:r>
        <w:rPr>
          <w:rFonts w:ascii="SimSun" w:eastAsia="SimSun" w:hAnsi="SimSun" w:hint="eastAsia"/>
          <w:lang w:eastAsia="zh-CN"/>
        </w:rPr>
        <w:t>变得更容易。</w:t>
      </w:r>
      <w:r w:rsidR="00BC1150">
        <w:rPr>
          <w:rStyle w:val="EndnoteReference"/>
        </w:rPr>
        <w:endnoteReference w:id="85"/>
      </w:r>
      <w:r>
        <w:rPr>
          <w:rFonts w:ascii="SimSun" w:eastAsia="SimSun" w:hAnsi="SimSun" w:hint="eastAsia"/>
          <w:lang w:eastAsia="zh-CN"/>
        </w:rPr>
        <w:t xml:space="preserve"> 在其他</w:t>
      </w:r>
      <w:r w:rsidR="008B4C81">
        <w:rPr>
          <w:rFonts w:ascii="SimSun" w:eastAsia="SimSun" w:hAnsi="SimSun" w:hint="eastAsia"/>
          <w:lang w:eastAsia="zh-CN"/>
        </w:rPr>
        <w:t>个案</w:t>
      </w:r>
      <w:r>
        <w:rPr>
          <w:rFonts w:ascii="SimSun" w:eastAsia="SimSun" w:hAnsi="SimSun" w:hint="eastAsia"/>
          <w:lang w:eastAsia="zh-CN"/>
        </w:rPr>
        <w:t>中，地方警察或</w:t>
      </w:r>
      <w:r w:rsidRPr="006B01CB">
        <w:rPr>
          <w:rFonts w:eastAsia="SimSun"/>
          <w:lang w:eastAsia="zh-CN"/>
        </w:rPr>
        <w:t>610</w:t>
      </w:r>
      <w:r>
        <w:rPr>
          <w:rFonts w:ascii="SimSun" w:eastAsia="SimSun" w:hAnsi="SimSun" w:hint="eastAsia"/>
          <w:lang w:eastAsia="zh-CN"/>
        </w:rPr>
        <w:t>办公室的工作人员可能在劳教所的大门口</w:t>
      </w:r>
      <w:r w:rsidR="008B4C81">
        <w:rPr>
          <w:rFonts w:ascii="SimSun" w:eastAsia="SimSun" w:hAnsi="SimSun" w:hint="eastAsia"/>
          <w:lang w:eastAsia="zh-CN"/>
        </w:rPr>
        <w:t>等候</w:t>
      </w:r>
      <w:r>
        <w:rPr>
          <w:rFonts w:ascii="SimSun" w:eastAsia="SimSun" w:hAnsi="SimSun" w:hint="eastAsia"/>
          <w:lang w:eastAsia="zh-CN"/>
        </w:rPr>
        <w:t>，准备再次将获释者带走。</w:t>
      </w:r>
    </w:p>
    <w:p w:rsidR="00BC1150" w:rsidRPr="00327DC2" w:rsidRDefault="006B01CB" w:rsidP="00F2441E">
      <w:pPr>
        <w:pStyle w:val="BodyText"/>
        <w:widowControl/>
        <w:jc w:val="both"/>
      </w:pPr>
      <w:proofErr w:type="spellStart"/>
      <w:r w:rsidRPr="00224A5D">
        <w:rPr>
          <w:rFonts w:ascii="SimSun" w:eastAsia="SimSun" w:hAnsi="SimSun" w:cs="SimSun" w:hint="eastAsia"/>
        </w:rPr>
        <w:t>刘桂芙</w:t>
      </w:r>
      <w:proofErr w:type="spellEnd"/>
      <w:r>
        <w:rPr>
          <w:rFonts w:ascii="SimSun" w:eastAsia="SimSun" w:hAnsi="SimSun" w:cs="SimSun" w:hint="eastAsia"/>
          <w:lang w:eastAsia="zh-CN"/>
        </w:rPr>
        <w:t>（上文有所介绍）讲述</w:t>
      </w:r>
      <w:r w:rsidR="008B4C81">
        <w:rPr>
          <w:rFonts w:ascii="SimSun" w:eastAsia="SimSun" w:hAnsi="SimSun" w:cs="SimSun" w:hint="eastAsia"/>
          <w:lang w:eastAsia="zh-CN"/>
        </w:rPr>
        <w:t>在</w:t>
      </w:r>
      <w:r w:rsidRPr="006B01CB">
        <w:rPr>
          <w:rFonts w:eastAsia="SimSun" w:cs="SimSun"/>
          <w:lang w:eastAsia="zh-CN"/>
        </w:rPr>
        <w:t>2007</w:t>
      </w:r>
      <w:r>
        <w:rPr>
          <w:rFonts w:ascii="SimSun" w:eastAsia="SimSun" w:hAnsi="SimSun" w:cs="SimSun" w:hint="eastAsia"/>
          <w:lang w:eastAsia="zh-CN"/>
        </w:rPr>
        <w:t>年</w:t>
      </w:r>
      <w:r w:rsidRPr="006B01CB">
        <w:rPr>
          <w:rFonts w:eastAsia="SimSun" w:cs="SimSun"/>
          <w:lang w:eastAsia="zh-CN"/>
        </w:rPr>
        <w:t>8</w:t>
      </w:r>
      <w:r>
        <w:rPr>
          <w:rFonts w:ascii="SimSun" w:eastAsia="SimSun" w:hAnsi="SimSun" w:cs="SimSun" w:hint="eastAsia"/>
          <w:lang w:eastAsia="zh-CN"/>
        </w:rPr>
        <w:t>月</w:t>
      </w:r>
      <w:r w:rsidRPr="006B01CB">
        <w:rPr>
          <w:rFonts w:eastAsia="SimSun" w:cs="SimSun"/>
          <w:lang w:eastAsia="zh-CN"/>
        </w:rPr>
        <w:t>31</w:t>
      </w:r>
      <w:r>
        <w:rPr>
          <w:rFonts w:ascii="SimSun" w:eastAsia="SimSun" w:hAnsi="SimSun" w:cs="SimSun" w:hint="eastAsia"/>
          <w:lang w:eastAsia="zh-CN"/>
        </w:rPr>
        <w:t>日，当她从北京市女子劳教所第二次获释时，她觉得自己</w:t>
      </w:r>
      <w:proofErr w:type="gramStart"/>
      <w:r>
        <w:rPr>
          <w:rFonts w:ascii="SimSun" w:eastAsia="SimSun" w:hAnsi="SimSun" w:cs="SimSun" w:hint="eastAsia"/>
          <w:lang w:eastAsia="zh-CN"/>
        </w:rPr>
        <w:t>频临</w:t>
      </w:r>
      <w:proofErr w:type="gramEnd"/>
      <w:r>
        <w:rPr>
          <w:rFonts w:ascii="SimSun" w:eastAsia="SimSun" w:hAnsi="SimSun" w:cs="SimSun" w:hint="eastAsia"/>
          <w:lang w:eastAsia="zh-CN"/>
        </w:rPr>
        <w:t>死亡边缘。</w:t>
      </w:r>
      <w:r w:rsidR="00BC1150" w:rsidRPr="004C43A0">
        <w:t xml:space="preserve"> </w:t>
      </w:r>
    </w:p>
    <w:p w:rsidR="00BC1150" w:rsidRDefault="006B01CB" w:rsidP="00F2441E">
      <w:pPr>
        <w:pStyle w:val="AITextquote"/>
        <w:widowControl/>
        <w:jc w:val="both"/>
      </w:pPr>
      <w:r>
        <w:rPr>
          <w:rFonts w:ascii="SimSun" w:eastAsia="SimSun" w:hAnsi="SimSun" w:hint="eastAsia"/>
          <w:lang w:eastAsia="zh-CN"/>
        </w:rPr>
        <w:t>“我获释那天，管教人员给了我正式的解除劳教通知书，我在上面签了字。但我一出劳教所的大门，警察就在那里等着我，他们收回了通知书。我知道那意味着什么：他们就可以在任何时候把我重新拘留并送回劳教所。我中午</w:t>
      </w:r>
      <w:r>
        <w:t>12:30</w:t>
      </w:r>
      <w:r>
        <w:rPr>
          <w:rFonts w:ascii="SimSun" w:eastAsia="SimSun" w:hAnsi="SimSun" w:hint="eastAsia"/>
          <w:lang w:eastAsia="zh-CN"/>
        </w:rPr>
        <w:t>到家</w:t>
      </w:r>
      <w:r w:rsidR="008B4C81">
        <w:rPr>
          <w:rFonts w:ascii="SimSun" w:eastAsia="SimSun" w:hAnsi="SimSun" w:hint="eastAsia"/>
          <w:lang w:eastAsia="zh-CN"/>
        </w:rPr>
        <w:t>，</w:t>
      </w:r>
      <w:r>
        <w:rPr>
          <w:rFonts w:ascii="SimSun" w:eastAsia="SimSun" w:hAnsi="SimSun" w:hint="eastAsia"/>
          <w:lang w:eastAsia="zh-CN"/>
        </w:rPr>
        <w:t>我丈夫认出我，但没有任何邻居认得出我。但在下午</w:t>
      </w:r>
      <w:r w:rsidR="008B4C81">
        <w:rPr>
          <w:rFonts w:eastAsia="SimSun" w:hint="eastAsia"/>
          <w:lang w:eastAsia="zh-CN"/>
        </w:rPr>
        <w:t>两</w:t>
      </w:r>
      <w:r>
        <w:rPr>
          <w:rFonts w:ascii="SimSun" w:eastAsia="SimSun" w:hAnsi="SimSun" w:hint="eastAsia"/>
          <w:lang w:eastAsia="zh-CN"/>
        </w:rPr>
        <w:t>点，我们街道派出所的两个警察 —</w:t>
      </w:r>
      <w:r w:rsidR="008B4C81">
        <w:rPr>
          <w:rFonts w:ascii="SimSun" w:eastAsia="SimSun" w:hAnsi="SimSun" w:hint="eastAsia"/>
          <w:lang w:eastAsia="zh-CN"/>
        </w:rPr>
        <w:t>—</w:t>
      </w:r>
      <w:r>
        <w:rPr>
          <w:rFonts w:ascii="SimSun" w:eastAsia="SimSun" w:hAnsi="SimSun" w:hint="eastAsia"/>
          <w:lang w:eastAsia="zh-CN"/>
        </w:rPr>
        <w:t xml:space="preserve"> 他们以前负责管我 —</w:t>
      </w:r>
      <w:r w:rsidR="008B4C81">
        <w:rPr>
          <w:rFonts w:ascii="SimSun" w:eastAsia="SimSun" w:hAnsi="SimSun" w:hint="eastAsia"/>
          <w:lang w:eastAsia="zh-CN"/>
        </w:rPr>
        <w:t>—</w:t>
      </w:r>
      <w:r>
        <w:rPr>
          <w:rFonts w:ascii="SimSun" w:eastAsia="SimSun" w:hAnsi="SimSun" w:hint="eastAsia"/>
          <w:lang w:eastAsia="zh-CN"/>
        </w:rPr>
        <w:t xml:space="preserve"> 就来把我又带走。我丈夫喊‘你们把她迫害到这个份上了，你们还想再把她带走？’他跟他们说我快死了。警察问我‘你还会再练法轮功吗？’我说‘会’</w:t>
      </w:r>
      <w:r w:rsidR="008B4C81">
        <w:rPr>
          <w:rFonts w:ascii="SimSun" w:eastAsia="SimSun" w:hAnsi="SimSun" w:hint="eastAsia"/>
          <w:lang w:eastAsia="zh-CN"/>
        </w:rPr>
        <w:t>，</w:t>
      </w:r>
      <w:r>
        <w:rPr>
          <w:rFonts w:ascii="SimSun" w:eastAsia="SimSun" w:hAnsi="SimSun" w:hint="eastAsia"/>
          <w:lang w:eastAsia="zh-CN"/>
        </w:rPr>
        <w:t>所以他们把我带走了。他们本来计划送我到一个‘洗脑中心’</w:t>
      </w:r>
      <w:r w:rsidR="00B667E3">
        <w:rPr>
          <w:rFonts w:ascii="SimSun" w:eastAsia="SimSun" w:hAnsi="SimSun" w:hint="eastAsia"/>
          <w:lang w:eastAsia="zh-CN"/>
        </w:rPr>
        <w:t>，</w:t>
      </w:r>
      <w:r>
        <w:rPr>
          <w:rFonts w:ascii="SimSun" w:eastAsia="SimSun" w:hAnsi="SimSun" w:hint="eastAsia"/>
          <w:lang w:eastAsia="zh-CN"/>
        </w:rPr>
        <w:t>但结果他们把我带到医院，因为我病得那么重。他们不想给我自由 —</w:t>
      </w:r>
      <w:r w:rsidR="00B667E3">
        <w:rPr>
          <w:rFonts w:ascii="SimSun" w:eastAsia="SimSun" w:hAnsi="SimSun" w:hint="eastAsia"/>
          <w:lang w:eastAsia="zh-CN"/>
        </w:rPr>
        <w:t>—</w:t>
      </w:r>
      <w:r>
        <w:rPr>
          <w:rFonts w:ascii="SimSun" w:eastAsia="SimSun" w:hAnsi="SimSun" w:hint="eastAsia"/>
          <w:lang w:eastAsia="zh-CN"/>
        </w:rPr>
        <w:t xml:space="preserve"> 但即使洗脑中心也不愿收我，因为我的身体情况那么差</w:t>
      </w:r>
      <w:r w:rsidR="00B667E3">
        <w:rPr>
          <w:rFonts w:ascii="SimSun" w:eastAsia="SimSun" w:hAnsi="SimSun" w:hint="eastAsia"/>
          <w:lang w:eastAsia="zh-CN"/>
        </w:rPr>
        <w:t>，</w:t>
      </w:r>
      <w:r>
        <w:rPr>
          <w:rFonts w:ascii="SimSun" w:eastAsia="SimSun" w:hAnsi="SimSun" w:hint="eastAsia"/>
          <w:lang w:eastAsia="zh-CN"/>
        </w:rPr>
        <w:t>所以他们送我去了医院。”</w:t>
      </w:r>
      <w:r w:rsidR="00BC1150" w:rsidRPr="00D765A3">
        <w:rPr>
          <w:rStyle w:val="EndnoteReference"/>
        </w:rPr>
        <w:endnoteReference w:id="86"/>
      </w:r>
    </w:p>
    <w:p w:rsidR="00BC1150" w:rsidRPr="00327DC2" w:rsidRDefault="00BC1150" w:rsidP="00F2441E">
      <w:pPr>
        <w:pStyle w:val="AITextquote"/>
        <w:widowControl/>
        <w:jc w:val="both"/>
      </w:pPr>
    </w:p>
    <w:p w:rsidR="00BC1150" w:rsidRDefault="0054316E" w:rsidP="00F2441E">
      <w:pPr>
        <w:pStyle w:val="BodyText"/>
        <w:jc w:val="both"/>
      </w:pPr>
      <w:r w:rsidRPr="0054316E">
        <w:rPr>
          <w:rFonts w:eastAsia="SimSun"/>
          <w:lang w:eastAsia="zh-CN"/>
        </w:rPr>
        <w:t>3</w:t>
      </w:r>
      <w:r>
        <w:rPr>
          <w:rFonts w:ascii="SimSun" w:eastAsia="SimSun" w:hAnsi="SimSun" w:hint="eastAsia"/>
          <w:lang w:eastAsia="zh-CN"/>
        </w:rPr>
        <w:t>周后</w:t>
      </w:r>
      <w:r w:rsidR="00B667E3">
        <w:rPr>
          <w:rFonts w:ascii="SimSun" w:eastAsia="SimSun" w:hAnsi="SimSun" w:hint="eastAsia"/>
          <w:lang w:eastAsia="zh-CN"/>
        </w:rPr>
        <w:t>，</w:t>
      </w:r>
      <w:proofErr w:type="spellStart"/>
      <w:r w:rsidRPr="00224A5D">
        <w:rPr>
          <w:rFonts w:ascii="SimSun" w:eastAsia="SimSun" w:hAnsi="SimSun" w:cs="SimSun" w:hint="eastAsia"/>
        </w:rPr>
        <w:t>刘桂芙</w:t>
      </w:r>
      <w:proofErr w:type="spellEnd"/>
      <w:r>
        <w:rPr>
          <w:rFonts w:ascii="SimSun" w:eastAsia="SimSun" w:hAnsi="SimSun" w:cs="SimSun" w:hint="eastAsia"/>
          <w:lang w:eastAsia="zh-CN"/>
        </w:rPr>
        <w:t>出院回家</w:t>
      </w:r>
      <w:r w:rsidR="00B667E3">
        <w:rPr>
          <w:rFonts w:ascii="SimSun" w:eastAsia="SimSun" w:hAnsi="SimSun" w:cs="SimSun" w:hint="eastAsia"/>
          <w:lang w:eastAsia="zh-CN"/>
        </w:rPr>
        <w:t>，</w:t>
      </w:r>
      <w:r>
        <w:rPr>
          <w:rFonts w:ascii="SimSun" w:eastAsia="SimSun" w:hAnsi="SimSun" w:cs="SimSun" w:hint="eastAsia"/>
          <w:lang w:eastAsia="zh-CN"/>
        </w:rPr>
        <w:t>但在她回家的那一天，警察也来到她的家。在搜查她的物品并在她的家用电脑上发现了法轮</w:t>
      </w:r>
      <w:proofErr w:type="gramStart"/>
      <w:r>
        <w:rPr>
          <w:rFonts w:ascii="SimSun" w:eastAsia="SimSun" w:hAnsi="SimSun" w:cs="SimSun" w:hint="eastAsia"/>
          <w:lang w:eastAsia="zh-CN"/>
        </w:rPr>
        <w:t>功材料</w:t>
      </w:r>
      <w:proofErr w:type="gramEnd"/>
      <w:r>
        <w:rPr>
          <w:rFonts w:ascii="SimSun" w:eastAsia="SimSun" w:hAnsi="SimSun" w:cs="SimSun" w:hint="eastAsia"/>
          <w:lang w:eastAsia="zh-CN"/>
        </w:rPr>
        <w:t>后，他们准备再次将她带走。</w:t>
      </w:r>
      <w:proofErr w:type="spellStart"/>
      <w:r w:rsidRPr="00224A5D">
        <w:rPr>
          <w:rFonts w:ascii="SimSun" w:eastAsia="SimSun" w:hAnsi="SimSun" w:cs="SimSun" w:hint="eastAsia"/>
        </w:rPr>
        <w:t>刘桂芙</w:t>
      </w:r>
      <w:proofErr w:type="spellEnd"/>
      <w:r>
        <w:rPr>
          <w:rFonts w:ascii="SimSun" w:eastAsia="SimSun" w:hAnsi="SimSun" w:cs="SimSun" w:hint="eastAsia"/>
          <w:lang w:eastAsia="zh-CN"/>
        </w:rPr>
        <w:t>在那次和随后几次设法逃脱了逮捕，不久之后逃离了中国。</w:t>
      </w:r>
    </w:p>
    <w:p w:rsidR="00BC1150" w:rsidRPr="00327DC2" w:rsidRDefault="00BC1150" w:rsidP="00C21797">
      <w:pPr>
        <w:pStyle w:val="BodyText"/>
      </w:pPr>
    </w:p>
    <w:p w:rsidR="00BC1150" w:rsidRPr="00B1414D" w:rsidRDefault="0054316E" w:rsidP="001724C2">
      <w:pPr>
        <w:pStyle w:val="Heading2"/>
        <w:jc w:val="both"/>
      </w:pPr>
      <w:bookmarkStart w:id="16" w:name="_Toc373507420"/>
      <w:bookmarkStart w:id="17" w:name="_Toc373915411"/>
      <w:bookmarkStart w:id="18" w:name="_Toc373487223"/>
      <w:r>
        <w:rPr>
          <w:rFonts w:hint="eastAsia"/>
          <w:lang w:eastAsia="zh-CN"/>
        </w:rPr>
        <w:lastRenderedPageBreak/>
        <w:t>被迫“教育”其他劳教人员</w:t>
      </w:r>
      <w:bookmarkEnd w:id="16"/>
      <w:bookmarkEnd w:id="17"/>
      <w:bookmarkEnd w:id="18"/>
    </w:p>
    <w:p w:rsidR="00BC1150" w:rsidRDefault="0054316E" w:rsidP="001724C2">
      <w:pPr>
        <w:pStyle w:val="BodyText"/>
        <w:jc w:val="both"/>
      </w:pPr>
      <w:r>
        <w:rPr>
          <w:rFonts w:ascii="SimSun" w:eastAsia="SimSun" w:hAnsi="SimSun" w:hint="eastAsia"/>
          <w:lang w:eastAsia="zh-CN"/>
        </w:rPr>
        <w:t>劳教所已发展</w:t>
      </w:r>
      <w:r w:rsidR="00B667E3">
        <w:rPr>
          <w:rFonts w:ascii="SimSun" w:eastAsia="SimSun" w:hAnsi="SimSun" w:hint="eastAsia"/>
          <w:lang w:eastAsia="zh-CN"/>
        </w:rPr>
        <w:t>出</w:t>
      </w:r>
      <w:r>
        <w:rPr>
          <w:rFonts w:ascii="SimSun" w:eastAsia="SimSun" w:hAnsi="SimSun" w:hint="eastAsia"/>
          <w:lang w:eastAsia="zh-CN"/>
        </w:rPr>
        <w:t>一套</w:t>
      </w:r>
      <w:r w:rsidR="00B667E3">
        <w:rPr>
          <w:rFonts w:ascii="SimSun" w:eastAsia="SimSun" w:hAnsi="SimSun" w:hint="eastAsia"/>
          <w:lang w:eastAsia="zh-CN"/>
        </w:rPr>
        <w:t>繁</w:t>
      </w:r>
      <w:r>
        <w:rPr>
          <w:rFonts w:ascii="SimSun" w:eastAsia="SimSun" w:hAnsi="SimSun" w:hint="eastAsia"/>
          <w:lang w:eastAsia="zh-CN"/>
        </w:rPr>
        <w:t>复的控制和管理系统，它</w:t>
      </w:r>
      <w:r w:rsidR="00B667E3">
        <w:rPr>
          <w:rFonts w:ascii="SimSun" w:eastAsia="SimSun" w:hAnsi="SimSun" w:hint="eastAsia"/>
          <w:lang w:eastAsia="zh-CN"/>
        </w:rPr>
        <w:t>利</w:t>
      </w:r>
      <w:r>
        <w:rPr>
          <w:rFonts w:ascii="SimSun" w:eastAsia="SimSun" w:hAnsi="SimSun" w:hint="eastAsia"/>
          <w:lang w:eastAsia="zh-CN"/>
        </w:rPr>
        <w:t>用那些已向当局证明了其“可靠性”的劳教人员，监视</w:t>
      </w:r>
      <w:r w:rsidR="003B770F">
        <w:rPr>
          <w:rFonts w:ascii="SimSun" w:eastAsia="SimSun" w:hAnsi="SimSun" w:hint="eastAsia"/>
          <w:lang w:eastAsia="zh-CN"/>
        </w:rPr>
        <w:t>其他</w:t>
      </w:r>
      <w:r>
        <w:rPr>
          <w:rFonts w:ascii="SimSun" w:eastAsia="SimSun" w:hAnsi="SimSun" w:hint="eastAsia"/>
          <w:lang w:eastAsia="zh-CN"/>
        </w:rPr>
        <w:t>被认为不合作和顽抗的劳教人员，并对他们进行“思想工作”和“教育”。</w:t>
      </w:r>
      <w:r w:rsidR="00BC1150" w:rsidRPr="00327DC2">
        <w:t xml:space="preserve"> </w:t>
      </w:r>
    </w:p>
    <w:p w:rsidR="00BC1150" w:rsidRPr="00327DC2" w:rsidRDefault="0054316E" w:rsidP="001724C2">
      <w:pPr>
        <w:pStyle w:val="BodyText"/>
        <w:jc w:val="both"/>
      </w:pPr>
      <w:r>
        <w:rPr>
          <w:rFonts w:ascii="SimSun" w:eastAsia="SimSun" w:hAnsi="SimSun" w:hint="eastAsia"/>
          <w:lang w:eastAsia="zh-CN"/>
        </w:rPr>
        <w:t>政治犯将其他劳教人员称为“普教”，或“普通劳教人员”，这包括吸毒者、性工作者和轻微犯罪者。劳教所看守和警察经常用“普教”来监视和“教育”政治犯，特别是那些拒绝写“保证书”并与“教育”程序</w:t>
      </w:r>
      <w:r w:rsidR="003B770F">
        <w:rPr>
          <w:rFonts w:ascii="SimSun" w:eastAsia="SimSun" w:hAnsi="SimSun" w:hint="eastAsia"/>
          <w:lang w:eastAsia="zh-CN"/>
        </w:rPr>
        <w:t>不</w:t>
      </w:r>
      <w:r>
        <w:rPr>
          <w:rFonts w:ascii="SimSun" w:eastAsia="SimSun" w:hAnsi="SimSun" w:hint="eastAsia"/>
          <w:lang w:eastAsia="zh-CN"/>
        </w:rPr>
        <w:t>合作的人。劳教所当局经常要求他们每天</w:t>
      </w:r>
      <w:r w:rsidRPr="003B770F">
        <w:rPr>
          <w:rFonts w:eastAsia="SimSun"/>
          <w:lang w:eastAsia="zh-CN"/>
        </w:rPr>
        <w:t>24</w:t>
      </w:r>
      <w:r>
        <w:rPr>
          <w:rFonts w:ascii="SimSun" w:eastAsia="SimSun" w:hAnsi="SimSun" w:hint="eastAsia"/>
          <w:lang w:eastAsia="zh-CN"/>
        </w:rPr>
        <w:t>小时监视政治犯，实施多种限制和处罚，包括剥夺进行反抗的</w:t>
      </w:r>
      <w:r w:rsidR="00996BAA">
        <w:rPr>
          <w:rFonts w:ascii="SimSun" w:eastAsia="SimSun" w:hAnsi="SimSun" w:hint="eastAsia"/>
          <w:lang w:eastAsia="zh-CN"/>
        </w:rPr>
        <w:t>劳教人员</w:t>
      </w:r>
      <w:r w:rsidR="003B770F">
        <w:rPr>
          <w:rFonts w:ascii="SimSun" w:eastAsia="SimSun" w:hAnsi="SimSun" w:hint="eastAsia"/>
          <w:lang w:eastAsia="zh-CN"/>
        </w:rPr>
        <w:t>之</w:t>
      </w:r>
      <w:r>
        <w:rPr>
          <w:rFonts w:ascii="SimSun" w:eastAsia="SimSun" w:hAnsi="SimSun" w:hint="eastAsia"/>
          <w:lang w:eastAsia="zh-CN"/>
        </w:rPr>
        <w:t>睡眠</w:t>
      </w:r>
      <w:r w:rsidR="003B770F">
        <w:rPr>
          <w:rFonts w:ascii="SimSun" w:eastAsia="SimSun" w:hAnsi="SimSun" w:hint="eastAsia"/>
          <w:lang w:eastAsia="zh-CN"/>
        </w:rPr>
        <w:t>时间</w:t>
      </w:r>
      <w:r>
        <w:rPr>
          <w:rFonts w:ascii="SimSun" w:eastAsia="SimSun" w:hAnsi="SimSun" w:hint="eastAsia"/>
          <w:lang w:eastAsia="zh-CN"/>
        </w:rPr>
        <w:t>，使其保持折磨性的姿势，以及其他形式的肉体和精神</w:t>
      </w:r>
      <w:r w:rsidR="003B770F">
        <w:rPr>
          <w:rFonts w:ascii="SimSun" w:eastAsia="SimSun" w:hAnsi="SimSun" w:hint="eastAsia"/>
          <w:lang w:eastAsia="zh-CN"/>
        </w:rPr>
        <w:t>折磨</w:t>
      </w:r>
      <w:r>
        <w:rPr>
          <w:rFonts w:ascii="SimSun" w:eastAsia="SimSun" w:hAnsi="SimSun" w:hint="eastAsia"/>
          <w:lang w:eastAsia="zh-CN"/>
        </w:rPr>
        <w:t>或其他虐待。在劳教所当局看来，法轮功学员</w:t>
      </w:r>
      <w:r w:rsidR="003B770F">
        <w:rPr>
          <w:rFonts w:ascii="SimSun" w:eastAsia="SimSun" w:hAnsi="SimSun" w:hint="eastAsia"/>
          <w:lang w:eastAsia="zh-CN"/>
        </w:rPr>
        <w:t>尤其需要被</w:t>
      </w:r>
      <w:r>
        <w:rPr>
          <w:rFonts w:ascii="SimSun" w:eastAsia="SimSun" w:hAnsi="SimSun" w:hint="eastAsia"/>
          <w:lang w:eastAsia="zh-CN"/>
        </w:rPr>
        <w:t>不停的监视，因为他们被严格禁止练功，但</w:t>
      </w:r>
      <w:r w:rsidR="003B0E72">
        <w:rPr>
          <w:rFonts w:ascii="SimSun" w:eastAsia="SimSun" w:hAnsi="SimSun" w:hint="eastAsia"/>
          <w:lang w:eastAsia="zh-CN"/>
        </w:rPr>
        <w:t>一</w:t>
      </w:r>
      <w:r>
        <w:rPr>
          <w:rFonts w:ascii="SimSun" w:eastAsia="SimSun" w:hAnsi="SimSun" w:hint="eastAsia"/>
          <w:lang w:eastAsia="zh-CN"/>
        </w:rPr>
        <w:t>有机会经常试图那样做。</w:t>
      </w:r>
      <w:r w:rsidR="00BC1150" w:rsidRPr="00327DC2">
        <w:rPr>
          <w:rStyle w:val="EndnoteReference"/>
        </w:rPr>
        <w:endnoteReference w:id="87"/>
      </w:r>
      <w:r w:rsidR="00B6740D">
        <w:rPr>
          <w:rFonts w:ascii="SimSun" w:eastAsia="SimSun" w:hAnsi="SimSun" w:hint="eastAsia"/>
          <w:lang w:eastAsia="zh-CN"/>
        </w:rPr>
        <w:t xml:space="preserve"> </w:t>
      </w:r>
      <w:r>
        <w:rPr>
          <w:rFonts w:asciiTheme="minorEastAsia" w:hAnsiTheme="minorEastAsia" w:hint="eastAsia"/>
          <w:lang w:eastAsia="zh-CN"/>
        </w:rPr>
        <w:t>某一</w:t>
      </w:r>
      <w:r w:rsidR="00996BAA">
        <w:rPr>
          <w:rFonts w:ascii="SimSun" w:eastAsia="SimSun" w:hAnsi="SimSun" w:hint="eastAsia"/>
          <w:lang w:eastAsia="zh-CN"/>
        </w:rPr>
        <w:t>劳教人员</w:t>
      </w:r>
      <w:r>
        <w:rPr>
          <w:rFonts w:asciiTheme="minorEastAsia" w:hAnsiTheme="minorEastAsia" w:hint="eastAsia"/>
          <w:lang w:eastAsia="zh-CN"/>
        </w:rPr>
        <w:t>可能被几名“普教”监视，而针对特别“顽固”的人</w:t>
      </w:r>
      <w:r w:rsidR="00342CE4">
        <w:rPr>
          <w:rFonts w:asciiTheme="minorEastAsia" w:hAnsiTheme="minorEastAsia" w:hint="eastAsia"/>
          <w:lang w:eastAsia="zh-CN"/>
        </w:rPr>
        <w:t>，</w:t>
      </w:r>
      <w:r w:rsidR="003B0E72">
        <w:rPr>
          <w:rFonts w:asciiTheme="minorEastAsia" w:hAnsiTheme="minorEastAsia" w:hint="eastAsia"/>
          <w:lang w:eastAsia="zh-CN"/>
        </w:rPr>
        <w:t>“普教”</w:t>
      </w:r>
      <w:r>
        <w:rPr>
          <w:rFonts w:asciiTheme="minorEastAsia" w:hAnsiTheme="minorEastAsia" w:hint="eastAsia"/>
          <w:lang w:eastAsia="zh-CN"/>
        </w:rPr>
        <w:t>的人数更多。</w:t>
      </w:r>
      <w:r w:rsidR="00BC1150" w:rsidRPr="00327DC2">
        <w:t xml:space="preserve"> </w:t>
      </w:r>
    </w:p>
    <w:p w:rsidR="00BC1150" w:rsidRPr="00327DC2" w:rsidRDefault="00B6740D" w:rsidP="001724C2">
      <w:pPr>
        <w:pStyle w:val="BodyText"/>
        <w:jc w:val="both"/>
      </w:pPr>
      <w:r>
        <w:rPr>
          <w:rFonts w:asciiTheme="minorEastAsia" w:hAnsiTheme="minorEastAsia" w:hint="eastAsia"/>
          <w:lang w:eastAsia="zh-CN"/>
        </w:rPr>
        <w:t>劳教人员中存在一套复杂的等级</w:t>
      </w:r>
      <w:r w:rsidR="003B0E72">
        <w:rPr>
          <w:rFonts w:asciiTheme="minorEastAsia" w:hAnsiTheme="minorEastAsia" w:hint="eastAsia"/>
          <w:lang w:eastAsia="zh-CN"/>
        </w:rPr>
        <w:t>制度</w:t>
      </w:r>
      <w:r>
        <w:rPr>
          <w:rFonts w:asciiTheme="minorEastAsia" w:hAnsiTheme="minorEastAsia" w:hint="eastAsia"/>
          <w:lang w:eastAsia="zh-CN"/>
        </w:rPr>
        <w:t>，政治上“可靠”的</w:t>
      </w:r>
      <w:r w:rsidR="00996BAA">
        <w:rPr>
          <w:rFonts w:ascii="SimSun" w:eastAsia="SimSun" w:hAnsi="SimSun" w:hint="eastAsia"/>
          <w:lang w:eastAsia="zh-CN"/>
        </w:rPr>
        <w:t>劳教人员</w:t>
      </w:r>
      <w:r>
        <w:rPr>
          <w:rFonts w:asciiTheme="minorEastAsia" w:hAnsiTheme="minorEastAsia" w:hint="eastAsia"/>
          <w:lang w:eastAsia="zh-CN"/>
        </w:rPr>
        <w:t>得到减刑、更好的食物及生活条件和其他特权</w:t>
      </w:r>
      <w:r w:rsidR="003B0E72">
        <w:rPr>
          <w:rFonts w:asciiTheme="minorEastAsia" w:hAnsiTheme="minorEastAsia" w:hint="eastAsia"/>
          <w:lang w:eastAsia="zh-CN"/>
        </w:rPr>
        <w:t>作为</w:t>
      </w:r>
      <w:r>
        <w:rPr>
          <w:rFonts w:asciiTheme="minorEastAsia" w:hAnsiTheme="minorEastAsia" w:hint="eastAsia"/>
          <w:lang w:eastAsia="zh-CN"/>
        </w:rPr>
        <w:t>奖赏。在许多劳教所中，一个大队的劳教人员头目是</w:t>
      </w:r>
      <w:r w:rsidR="009B21E9">
        <w:rPr>
          <w:rFonts w:asciiTheme="minorEastAsia" w:hAnsiTheme="minorEastAsia" w:hint="eastAsia"/>
          <w:lang w:eastAsia="zh-CN"/>
        </w:rPr>
        <w:t>“</w:t>
      </w:r>
      <w:r>
        <w:rPr>
          <w:rFonts w:asciiTheme="minorEastAsia" w:hAnsiTheme="minorEastAsia" w:hint="eastAsia"/>
          <w:lang w:eastAsia="zh-CN"/>
        </w:rPr>
        <w:t>大室长</w:t>
      </w:r>
      <w:r w:rsidR="009B21E9">
        <w:rPr>
          <w:rFonts w:asciiTheme="minorEastAsia" w:hAnsiTheme="minorEastAsia" w:hint="eastAsia"/>
          <w:lang w:eastAsia="zh-CN"/>
        </w:rPr>
        <w:t>”或“大四防”</w:t>
      </w:r>
      <w:r>
        <w:rPr>
          <w:rFonts w:asciiTheme="minorEastAsia" w:hAnsiTheme="minorEastAsia" w:hint="eastAsia"/>
          <w:lang w:eastAsia="zh-CN"/>
        </w:rPr>
        <w:t>，这是劳教人员的最高级别，</w:t>
      </w:r>
      <w:r w:rsidR="003B0E72">
        <w:rPr>
          <w:rFonts w:asciiTheme="minorEastAsia" w:hAnsiTheme="minorEastAsia" w:hint="eastAsia"/>
          <w:lang w:eastAsia="zh-CN"/>
        </w:rPr>
        <w:t>他们</w:t>
      </w:r>
      <w:r>
        <w:rPr>
          <w:rFonts w:asciiTheme="minorEastAsia" w:hAnsiTheme="minorEastAsia" w:hint="eastAsia"/>
          <w:lang w:eastAsia="zh-CN"/>
        </w:rPr>
        <w:t>享有重要的特权和特殊待遇</w:t>
      </w:r>
      <w:r w:rsidR="003B0E72">
        <w:rPr>
          <w:rFonts w:asciiTheme="minorEastAsia" w:hAnsiTheme="minorEastAsia" w:hint="eastAsia"/>
          <w:lang w:eastAsia="zh-CN"/>
        </w:rPr>
        <w:t>，</w:t>
      </w:r>
      <w:r>
        <w:rPr>
          <w:rFonts w:asciiTheme="minorEastAsia" w:hAnsiTheme="minorEastAsia" w:hint="eastAsia"/>
          <w:lang w:eastAsia="zh-CN"/>
        </w:rPr>
        <w:t>在每个大队得到几名室长的协助。</w:t>
      </w:r>
      <w:r w:rsidR="00BC1150" w:rsidRPr="00327DC2">
        <w:rPr>
          <w:rStyle w:val="EndnoteReference"/>
        </w:rPr>
        <w:endnoteReference w:id="88"/>
      </w:r>
      <w:r>
        <w:rPr>
          <w:rFonts w:asciiTheme="minorEastAsia" w:hAnsiTheme="minorEastAsia" w:hint="eastAsia"/>
          <w:lang w:eastAsia="zh-CN"/>
        </w:rPr>
        <w:t xml:space="preserve"> 室长是每间</w:t>
      </w:r>
      <w:r w:rsidRPr="001973DD">
        <w:rPr>
          <w:rFonts w:asciiTheme="minorEastAsia" w:hAnsiTheme="minorEastAsia" w:hint="eastAsia"/>
          <w:lang w:eastAsia="zh-CN"/>
        </w:rPr>
        <w:t>监室</w:t>
      </w:r>
      <w:r>
        <w:rPr>
          <w:rFonts w:asciiTheme="minorEastAsia" w:hAnsiTheme="minorEastAsia" w:hint="eastAsia"/>
          <w:lang w:eastAsia="zh-CN"/>
        </w:rPr>
        <w:t>的头目</w:t>
      </w:r>
      <w:r w:rsidR="003B0E72">
        <w:rPr>
          <w:rFonts w:asciiTheme="minorEastAsia" w:hAnsiTheme="minorEastAsia" w:hint="eastAsia"/>
          <w:lang w:eastAsia="zh-CN"/>
        </w:rPr>
        <w:t>；另外被称为“坐班”的</w:t>
      </w:r>
      <w:r w:rsidR="00996BAA">
        <w:rPr>
          <w:rFonts w:ascii="SimSun" w:eastAsia="SimSun" w:hAnsi="SimSun" w:hint="eastAsia"/>
          <w:lang w:eastAsia="zh-CN"/>
        </w:rPr>
        <w:t>劳教人员</w:t>
      </w:r>
      <w:r w:rsidR="003B0E72">
        <w:rPr>
          <w:rFonts w:asciiTheme="minorEastAsia" w:hAnsiTheme="minorEastAsia" w:hint="eastAsia"/>
          <w:lang w:eastAsia="zh-CN"/>
        </w:rPr>
        <w:t>会被委派给</w:t>
      </w:r>
      <w:r>
        <w:rPr>
          <w:rFonts w:asciiTheme="minorEastAsia" w:hAnsiTheme="minorEastAsia" w:hint="eastAsia"/>
          <w:lang w:eastAsia="zh-CN"/>
        </w:rPr>
        <w:t>“不合作”的</w:t>
      </w:r>
      <w:r w:rsidR="00996BAA">
        <w:rPr>
          <w:rFonts w:ascii="SimSun" w:eastAsia="SimSun" w:hAnsi="SimSun" w:hint="eastAsia"/>
          <w:lang w:eastAsia="zh-CN"/>
        </w:rPr>
        <w:t>劳教人员</w:t>
      </w:r>
      <w:r>
        <w:rPr>
          <w:rFonts w:asciiTheme="minorEastAsia" w:hAnsiTheme="minorEastAsia" w:hint="eastAsia"/>
          <w:lang w:eastAsia="zh-CN"/>
        </w:rPr>
        <w:t>，</w:t>
      </w:r>
      <w:r w:rsidR="003B0E72">
        <w:rPr>
          <w:rFonts w:asciiTheme="minorEastAsia" w:hAnsiTheme="minorEastAsia" w:hint="eastAsia"/>
          <w:lang w:eastAsia="zh-CN"/>
        </w:rPr>
        <w:t>负责</w:t>
      </w:r>
      <w:r>
        <w:rPr>
          <w:rFonts w:asciiTheme="minorEastAsia" w:hAnsiTheme="minorEastAsia" w:hint="eastAsia"/>
          <w:lang w:eastAsia="zh-CN"/>
        </w:rPr>
        <w:t>进行每天</w:t>
      </w:r>
      <w:r w:rsidRPr="00B6740D">
        <w:rPr>
          <w:lang w:eastAsia="zh-CN"/>
        </w:rPr>
        <w:t>24</w:t>
      </w:r>
      <w:r>
        <w:rPr>
          <w:rFonts w:asciiTheme="minorEastAsia" w:hAnsiTheme="minorEastAsia" w:hint="eastAsia"/>
          <w:lang w:eastAsia="zh-CN"/>
        </w:rPr>
        <w:t>小时的监视</w:t>
      </w:r>
      <w:r w:rsidR="003B0E72">
        <w:rPr>
          <w:rFonts w:asciiTheme="minorEastAsia" w:hAnsiTheme="minorEastAsia" w:hint="eastAsia"/>
          <w:lang w:eastAsia="zh-CN"/>
        </w:rPr>
        <w:t>及其他工作；</w:t>
      </w:r>
      <w:r>
        <w:rPr>
          <w:rFonts w:asciiTheme="minorEastAsia" w:hAnsiTheme="minorEastAsia" w:hint="eastAsia"/>
          <w:lang w:eastAsia="zh-CN"/>
        </w:rPr>
        <w:t>打手据报是那些专门打人的</w:t>
      </w:r>
      <w:r w:rsidR="00996BAA">
        <w:rPr>
          <w:rFonts w:ascii="SimSun" w:eastAsia="SimSun" w:hAnsi="SimSun" w:hint="eastAsia"/>
          <w:lang w:eastAsia="zh-CN"/>
        </w:rPr>
        <w:t>劳教人员</w:t>
      </w:r>
      <w:r>
        <w:rPr>
          <w:rFonts w:asciiTheme="minorEastAsia" w:hAnsiTheme="minorEastAsia" w:hint="eastAsia"/>
          <w:lang w:eastAsia="zh-CN"/>
        </w:rPr>
        <w:t>。</w:t>
      </w:r>
      <w:r w:rsidR="00BC1150" w:rsidRPr="00327DC2">
        <w:t xml:space="preserve"> </w:t>
      </w:r>
    </w:p>
    <w:p w:rsidR="00BC1150" w:rsidRDefault="00B6740D" w:rsidP="001724C2">
      <w:pPr>
        <w:pStyle w:val="BodyText"/>
        <w:widowControl/>
        <w:jc w:val="both"/>
      </w:pPr>
      <w:r>
        <w:rPr>
          <w:rFonts w:asciiTheme="minorEastAsia" w:hAnsiTheme="minorEastAsia" w:hint="eastAsia"/>
          <w:lang w:eastAsia="zh-CN"/>
        </w:rPr>
        <w:t>一些</w:t>
      </w:r>
      <w:r w:rsidR="00996BAA">
        <w:rPr>
          <w:rFonts w:ascii="SimSun" w:eastAsia="SimSun" w:hAnsi="SimSun" w:hint="eastAsia"/>
          <w:lang w:eastAsia="zh-CN"/>
        </w:rPr>
        <w:t>劳教人员</w:t>
      </w:r>
      <w:r w:rsidR="003B0E72">
        <w:rPr>
          <w:rFonts w:asciiTheme="minorEastAsia" w:hAnsiTheme="minorEastAsia" w:hint="eastAsia"/>
          <w:lang w:eastAsia="zh-CN"/>
        </w:rPr>
        <w:t>被委派让</w:t>
      </w:r>
      <w:r>
        <w:rPr>
          <w:rFonts w:asciiTheme="minorEastAsia" w:hAnsiTheme="minorEastAsia" w:hint="eastAsia"/>
          <w:lang w:eastAsia="zh-CN"/>
        </w:rPr>
        <w:t>坚持抗拒的法轮功学员或上访</w:t>
      </w:r>
      <w:proofErr w:type="gramStart"/>
      <w:r>
        <w:rPr>
          <w:rFonts w:asciiTheme="minorEastAsia" w:hAnsiTheme="minorEastAsia" w:hint="eastAsia"/>
          <w:lang w:eastAsia="zh-CN"/>
        </w:rPr>
        <w:t>者签署</w:t>
      </w:r>
      <w:proofErr w:type="gramEnd"/>
      <w:r>
        <w:rPr>
          <w:rFonts w:asciiTheme="minorEastAsia" w:hAnsiTheme="minorEastAsia" w:hint="eastAsia"/>
          <w:lang w:eastAsia="zh-CN"/>
        </w:rPr>
        <w:t>“保证书”，他们</w:t>
      </w:r>
      <w:r w:rsidR="009B21E9">
        <w:rPr>
          <w:rFonts w:asciiTheme="minorEastAsia" w:hAnsiTheme="minorEastAsia" w:hint="eastAsia"/>
          <w:lang w:eastAsia="zh-CN"/>
        </w:rPr>
        <w:t>一般</w:t>
      </w:r>
      <w:r>
        <w:rPr>
          <w:rFonts w:asciiTheme="minorEastAsia" w:hAnsiTheme="minorEastAsia" w:hint="eastAsia"/>
          <w:lang w:eastAsia="zh-CN"/>
        </w:rPr>
        <w:t>可以</w:t>
      </w:r>
      <w:r w:rsidR="009B21E9">
        <w:rPr>
          <w:rFonts w:asciiTheme="minorEastAsia" w:hAnsiTheme="minorEastAsia" w:hint="eastAsia"/>
          <w:lang w:eastAsia="zh-CN"/>
        </w:rPr>
        <w:t>做主施行差不多</w:t>
      </w:r>
      <w:r>
        <w:rPr>
          <w:rFonts w:asciiTheme="minorEastAsia" w:hAnsiTheme="minorEastAsia" w:hint="eastAsia"/>
          <w:lang w:eastAsia="zh-CN"/>
        </w:rPr>
        <w:t>劳教所中的一切酷刑和其他虐待手段。据刘华（上文有所介绍）说，马三家劳教所二大队有</w:t>
      </w:r>
      <w:r w:rsidR="009B21E9" w:rsidRPr="009B21E9">
        <w:rPr>
          <w:lang w:eastAsia="zh-CN"/>
        </w:rPr>
        <w:t>4</w:t>
      </w:r>
      <w:r>
        <w:rPr>
          <w:rFonts w:asciiTheme="minorEastAsia" w:hAnsiTheme="minorEastAsia" w:hint="eastAsia"/>
          <w:lang w:eastAsia="zh-CN"/>
        </w:rPr>
        <w:t>名</w:t>
      </w:r>
      <w:r w:rsidR="009B21E9">
        <w:rPr>
          <w:rFonts w:asciiTheme="minorEastAsia" w:hAnsiTheme="minorEastAsia" w:hint="eastAsia"/>
          <w:lang w:eastAsia="zh-CN"/>
        </w:rPr>
        <w:t>“四防”</w:t>
      </w:r>
      <w:r>
        <w:rPr>
          <w:rFonts w:asciiTheme="minorEastAsia" w:hAnsiTheme="minorEastAsia" w:hint="eastAsia"/>
          <w:lang w:eastAsia="zh-CN"/>
        </w:rPr>
        <w:t>，她们</w:t>
      </w:r>
      <w:r w:rsidR="009B21E9">
        <w:rPr>
          <w:rFonts w:asciiTheme="minorEastAsia" w:hAnsiTheme="minorEastAsia" w:hint="eastAsia"/>
          <w:lang w:eastAsia="zh-CN"/>
        </w:rPr>
        <w:t>都</w:t>
      </w:r>
      <w:r>
        <w:rPr>
          <w:rFonts w:asciiTheme="minorEastAsia" w:hAnsiTheme="minorEastAsia" w:hint="eastAsia"/>
          <w:lang w:eastAsia="zh-CN"/>
        </w:rPr>
        <w:t>是</w:t>
      </w:r>
      <w:r w:rsidR="00996BAA">
        <w:rPr>
          <w:rFonts w:ascii="SimSun" w:eastAsia="SimSun" w:hAnsi="SimSun" w:hint="eastAsia"/>
          <w:lang w:eastAsia="zh-CN"/>
        </w:rPr>
        <w:t>劳教人员</w:t>
      </w:r>
      <w:r>
        <w:rPr>
          <w:rFonts w:asciiTheme="minorEastAsia" w:hAnsiTheme="minorEastAsia" w:hint="eastAsia"/>
          <w:lang w:eastAsia="zh-CN"/>
        </w:rPr>
        <w:t>，对各方面的管理和纪律负有特</w:t>
      </w:r>
      <w:r w:rsidR="009B21E9">
        <w:rPr>
          <w:rFonts w:asciiTheme="minorEastAsia" w:hAnsiTheme="minorEastAsia" w:hint="eastAsia"/>
          <w:lang w:eastAsia="zh-CN"/>
        </w:rPr>
        <w:t>定</w:t>
      </w:r>
      <w:r>
        <w:rPr>
          <w:rFonts w:asciiTheme="minorEastAsia" w:hAnsiTheme="minorEastAsia" w:hint="eastAsia"/>
          <w:lang w:eastAsia="zh-CN"/>
        </w:rPr>
        <w:t>责任，其中一人负责宿舍的纪律，一人负责食堂的纪律，一人负责发药，还有一人负责改正劳教人员必须书写的“作业”。</w:t>
      </w:r>
      <w:r w:rsidR="009B21E9">
        <w:rPr>
          <w:rFonts w:asciiTheme="minorEastAsia" w:hAnsiTheme="minorEastAsia" w:hint="eastAsia"/>
          <w:lang w:eastAsia="zh-CN"/>
        </w:rPr>
        <w:t>“四防”</w:t>
      </w:r>
      <w:r>
        <w:rPr>
          <w:rFonts w:asciiTheme="minorEastAsia" w:hAnsiTheme="minorEastAsia" w:hint="eastAsia"/>
          <w:lang w:eastAsia="zh-CN"/>
        </w:rPr>
        <w:t>必须要交大约</w:t>
      </w:r>
      <w:r w:rsidRPr="003B0E72">
        <w:rPr>
          <w:lang w:eastAsia="zh-CN"/>
        </w:rPr>
        <w:t>7</w:t>
      </w:r>
      <w:r>
        <w:rPr>
          <w:rFonts w:asciiTheme="minorEastAsia" w:hAnsiTheme="minorEastAsia" w:hint="eastAsia"/>
          <w:lang w:eastAsia="zh-CN"/>
        </w:rPr>
        <w:t>万或</w:t>
      </w:r>
      <w:r w:rsidRPr="003B0E72">
        <w:rPr>
          <w:lang w:eastAsia="zh-CN"/>
        </w:rPr>
        <w:t>8</w:t>
      </w:r>
      <w:r>
        <w:rPr>
          <w:rFonts w:asciiTheme="minorEastAsia" w:hAnsiTheme="minorEastAsia" w:hint="eastAsia"/>
          <w:lang w:eastAsia="zh-CN"/>
        </w:rPr>
        <w:t>万元人民币来获得该职位。</w:t>
      </w:r>
      <w:r w:rsidR="00BC1150">
        <w:rPr>
          <w:rStyle w:val="EndnoteReference"/>
        </w:rPr>
        <w:endnoteReference w:id="89"/>
      </w:r>
    </w:p>
    <w:p w:rsidR="00BC1150" w:rsidRPr="00327DC2" w:rsidRDefault="00B6740D" w:rsidP="001724C2">
      <w:pPr>
        <w:pStyle w:val="BodyText"/>
        <w:jc w:val="both"/>
      </w:pPr>
      <w:r>
        <w:rPr>
          <w:rFonts w:asciiTheme="minorEastAsia" w:hAnsiTheme="minorEastAsia" w:hint="eastAsia"/>
          <w:lang w:eastAsia="zh-CN"/>
        </w:rPr>
        <w:t>被</w:t>
      </w:r>
      <w:r w:rsidR="009B21E9">
        <w:rPr>
          <w:rFonts w:asciiTheme="minorEastAsia" w:hAnsiTheme="minorEastAsia" w:hint="eastAsia"/>
          <w:lang w:eastAsia="zh-CN"/>
        </w:rPr>
        <w:t>利</w:t>
      </w:r>
      <w:r>
        <w:rPr>
          <w:rFonts w:asciiTheme="minorEastAsia" w:hAnsiTheme="minorEastAsia" w:hint="eastAsia"/>
          <w:lang w:eastAsia="zh-CN"/>
        </w:rPr>
        <w:t>用来殴打</w:t>
      </w:r>
      <w:r w:rsidR="00996BAA">
        <w:rPr>
          <w:rFonts w:ascii="SimSun" w:eastAsia="SimSun" w:hAnsi="SimSun" w:hint="eastAsia"/>
          <w:lang w:eastAsia="zh-CN"/>
        </w:rPr>
        <w:t>劳教人员</w:t>
      </w:r>
      <w:r>
        <w:rPr>
          <w:rFonts w:asciiTheme="minorEastAsia" w:hAnsiTheme="minorEastAsia" w:hint="eastAsia"/>
          <w:lang w:eastAsia="zh-CN"/>
        </w:rPr>
        <w:t>的打手和包</w:t>
      </w:r>
      <w:proofErr w:type="gramStart"/>
      <w:r>
        <w:rPr>
          <w:rFonts w:asciiTheme="minorEastAsia" w:hAnsiTheme="minorEastAsia" w:hint="eastAsia"/>
          <w:lang w:eastAsia="zh-CN"/>
        </w:rPr>
        <w:t>夹直接</w:t>
      </w:r>
      <w:proofErr w:type="gramEnd"/>
      <w:r>
        <w:rPr>
          <w:rFonts w:asciiTheme="minorEastAsia" w:hAnsiTheme="minorEastAsia" w:hint="eastAsia"/>
          <w:lang w:eastAsia="zh-CN"/>
        </w:rPr>
        <w:t>在劳教所警察和所长的指令下行事，警察和</w:t>
      </w:r>
      <w:r w:rsidR="00996BAA">
        <w:rPr>
          <w:rFonts w:ascii="SimSun" w:eastAsia="SimSun" w:hAnsi="SimSun" w:hint="eastAsia"/>
          <w:lang w:eastAsia="zh-CN"/>
        </w:rPr>
        <w:t>劳教人员</w:t>
      </w:r>
      <w:r>
        <w:rPr>
          <w:rFonts w:asciiTheme="minorEastAsia" w:hAnsiTheme="minorEastAsia" w:hint="eastAsia"/>
          <w:lang w:eastAsia="zh-CN"/>
        </w:rPr>
        <w:t>一起实施酷刑，或者打手被要求直接负责</w:t>
      </w:r>
      <w:r w:rsidR="003753A6">
        <w:rPr>
          <w:rFonts w:asciiTheme="minorEastAsia" w:hAnsiTheme="minorEastAsia" w:hint="eastAsia"/>
          <w:lang w:eastAsia="zh-CN"/>
        </w:rPr>
        <w:t>让</w:t>
      </w:r>
      <w:r>
        <w:rPr>
          <w:rFonts w:asciiTheme="minorEastAsia" w:hAnsiTheme="minorEastAsia" w:hint="eastAsia"/>
          <w:lang w:eastAsia="zh-CN"/>
        </w:rPr>
        <w:t>那些坚持</w:t>
      </w:r>
      <w:r w:rsidR="00342CE4">
        <w:rPr>
          <w:rFonts w:asciiTheme="minorEastAsia" w:hAnsiTheme="minorEastAsia" w:hint="eastAsia"/>
          <w:lang w:eastAsia="zh-CN"/>
        </w:rPr>
        <w:t>反</w:t>
      </w:r>
      <w:r>
        <w:rPr>
          <w:rFonts w:asciiTheme="minorEastAsia" w:hAnsiTheme="minorEastAsia" w:hint="eastAsia"/>
          <w:lang w:eastAsia="zh-CN"/>
        </w:rPr>
        <w:t>抗的</w:t>
      </w:r>
      <w:r w:rsidR="00996BAA">
        <w:rPr>
          <w:rFonts w:ascii="SimSun" w:eastAsia="SimSun" w:hAnsi="SimSun" w:hint="eastAsia"/>
          <w:lang w:eastAsia="zh-CN"/>
        </w:rPr>
        <w:t>劳教人员</w:t>
      </w:r>
      <w:r>
        <w:rPr>
          <w:rFonts w:asciiTheme="minorEastAsia" w:hAnsiTheme="minorEastAsia" w:hint="eastAsia"/>
          <w:lang w:eastAsia="zh-CN"/>
        </w:rPr>
        <w:t>签署“保证书”。普通劳教人员可以用殴打和其他酷刑与虐待手段，</w:t>
      </w:r>
      <w:r w:rsidR="003753A6">
        <w:rPr>
          <w:rFonts w:asciiTheme="minorEastAsia" w:hAnsiTheme="minorEastAsia" w:hint="eastAsia"/>
          <w:lang w:eastAsia="zh-CN"/>
        </w:rPr>
        <w:t>以</w:t>
      </w:r>
      <w:r>
        <w:rPr>
          <w:rFonts w:asciiTheme="minorEastAsia" w:hAnsiTheme="minorEastAsia" w:hint="eastAsia"/>
          <w:lang w:eastAsia="zh-CN"/>
        </w:rPr>
        <w:t>实现劳教所警察和看守的“教育”和其他目标，在多</w:t>
      </w:r>
      <w:r w:rsidR="00B36DD9">
        <w:rPr>
          <w:rFonts w:asciiTheme="minorEastAsia" w:hAnsiTheme="minorEastAsia" w:hint="eastAsia"/>
          <w:lang w:eastAsia="zh-CN"/>
        </w:rPr>
        <w:t>数</w:t>
      </w:r>
      <w:r>
        <w:rPr>
          <w:rFonts w:asciiTheme="minorEastAsia" w:hAnsiTheme="minorEastAsia" w:hint="eastAsia"/>
          <w:lang w:eastAsia="zh-CN"/>
        </w:rPr>
        <w:t>情况</w:t>
      </w:r>
      <w:r w:rsidR="00B36DD9">
        <w:rPr>
          <w:rFonts w:asciiTheme="minorEastAsia" w:hAnsiTheme="minorEastAsia" w:hint="eastAsia"/>
          <w:lang w:eastAsia="zh-CN"/>
        </w:rPr>
        <w:t>下</w:t>
      </w:r>
      <w:r>
        <w:rPr>
          <w:rFonts w:asciiTheme="minorEastAsia" w:hAnsiTheme="minorEastAsia" w:hint="eastAsia"/>
          <w:lang w:eastAsia="zh-CN"/>
        </w:rPr>
        <w:t>他们还获得这方面的训练。如果</w:t>
      </w:r>
      <w:r w:rsidR="00B36DD9">
        <w:rPr>
          <w:rFonts w:ascii="SimSun" w:eastAsia="SimSun" w:hAnsi="SimSun" w:hint="eastAsia"/>
          <w:lang w:eastAsia="zh-CN"/>
        </w:rPr>
        <w:t>劳教人员</w:t>
      </w:r>
      <w:r>
        <w:rPr>
          <w:rFonts w:asciiTheme="minorEastAsia" w:hAnsiTheme="minorEastAsia" w:hint="eastAsia"/>
          <w:lang w:eastAsia="zh-CN"/>
        </w:rPr>
        <w:t>成功地使一名特别顽</w:t>
      </w:r>
      <w:r w:rsidR="003753A6">
        <w:rPr>
          <w:rFonts w:asciiTheme="minorEastAsia" w:hAnsiTheme="minorEastAsia" w:hint="eastAsia"/>
          <w:lang w:eastAsia="zh-CN"/>
        </w:rPr>
        <w:t>抗</w:t>
      </w:r>
      <w:r>
        <w:rPr>
          <w:rFonts w:asciiTheme="minorEastAsia" w:hAnsiTheme="minorEastAsia" w:hint="eastAsia"/>
          <w:lang w:eastAsia="zh-CN"/>
        </w:rPr>
        <w:t>的上访</w:t>
      </w:r>
      <w:proofErr w:type="gramStart"/>
      <w:r>
        <w:rPr>
          <w:rFonts w:asciiTheme="minorEastAsia" w:hAnsiTheme="minorEastAsia" w:hint="eastAsia"/>
          <w:lang w:eastAsia="zh-CN"/>
        </w:rPr>
        <w:t>者签署</w:t>
      </w:r>
      <w:proofErr w:type="gramEnd"/>
      <w:r>
        <w:rPr>
          <w:rFonts w:asciiTheme="minorEastAsia" w:hAnsiTheme="minorEastAsia" w:hint="eastAsia"/>
          <w:lang w:eastAsia="zh-CN"/>
        </w:rPr>
        <w:t>“保证书”，或“转化”一名顽抗的法轮功学员，他们</w:t>
      </w:r>
      <w:r w:rsidR="003753A6">
        <w:rPr>
          <w:rFonts w:asciiTheme="minorEastAsia" w:hAnsiTheme="minorEastAsia" w:hint="eastAsia"/>
          <w:lang w:eastAsia="zh-CN"/>
        </w:rPr>
        <w:t>往往</w:t>
      </w:r>
      <w:r>
        <w:rPr>
          <w:rFonts w:asciiTheme="minorEastAsia" w:hAnsiTheme="minorEastAsia" w:hint="eastAsia"/>
          <w:lang w:eastAsia="zh-CN"/>
        </w:rPr>
        <w:t>会得到减刑和优待，例如更好的食物和睡眠条件，更长和更为频繁的家人探视。反之，如果他们失败，他们自己就可能受到处罚，这包括失去一系列优待，其中有家人探视待遇以及获得更好食物的</w:t>
      </w:r>
      <w:r w:rsidR="003753A6">
        <w:rPr>
          <w:rFonts w:asciiTheme="minorEastAsia" w:hAnsiTheme="minorEastAsia" w:hint="eastAsia"/>
          <w:lang w:eastAsia="zh-CN"/>
        </w:rPr>
        <w:t>机会</w:t>
      </w:r>
      <w:r>
        <w:rPr>
          <w:rFonts w:asciiTheme="minorEastAsia" w:hAnsiTheme="minorEastAsia" w:hint="eastAsia"/>
          <w:lang w:eastAsia="zh-CN"/>
        </w:rPr>
        <w:t>，甚至会被延长劳教期。这种奖惩</w:t>
      </w:r>
      <w:r w:rsidR="003753A6">
        <w:rPr>
          <w:rFonts w:asciiTheme="minorEastAsia" w:hAnsiTheme="minorEastAsia" w:hint="eastAsia"/>
          <w:lang w:eastAsia="zh-CN"/>
        </w:rPr>
        <w:t>分明的</w:t>
      </w:r>
      <w:r>
        <w:rPr>
          <w:rFonts w:asciiTheme="minorEastAsia" w:hAnsiTheme="minorEastAsia" w:hint="eastAsia"/>
          <w:lang w:eastAsia="zh-CN"/>
        </w:rPr>
        <w:t>制度，以及劳教所当局在许多情况</w:t>
      </w:r>
      <w:proofErr w:type="gramStart"/>
      <w:r w:rsidR="00B36DD9">
        <w:rPr>
          <w:rFonts w:asciiTheme="minorEastAsia" w:hAnsiTheme="minorEastAsia" w:hint="eastAsia"/>
          <w:lang w:eastAsia="zh-CN"/>
        </w:rPr>
        <w:t>下</w:t>
      </w:r>
      <w:r>
        <w:rPr>
          <w:rFonts w:asciiTheme="minorEastAsia" w:hAnsiTheme="minorEastAsia" w:hint="eastAsia"/>
          <w:lang w:eastAsia="zh-CN"/>
        </w:rPr>
        <w:t>明确</w:t>
      </w:r>
      <w:proofErr w:type="gramEnd"/>
      <w:r>
        <w:rPr>
          <w:rFonts w:asciiTheme="minorEastAsia" w:hAnsiTheme="minorEastAsia" w:hint="eastAsia"/>
          <w:lang w:eastAsia="zh-CN"/>
        </w:rPr>
        <w:t>的鼓励（和明确的威胁），造成一些</w:t>
      </w:r>
      <w:r w:rsidR="00B36DD9">
        <w:rPr>
          <w:rFonts w:ascii="SimSun" w:eastAsia="SimSun" w:hAnsi="SimSun" w:hint="eastAsia"/>
          <w:lang w:eastAsia="zh-CN"/>
        </w:rPr>
        <w:t>劳教人员</w:t>
      </w:r>
      <w:r>
        <w:rPr>
          <w:rFonts w:asciiTheme="minorEastAsia" w:hAnsiTheme="minorEastAsia" w:hint="eastAsia"/>
          <w:lang w:eastAsia="zh-CN"/>
        </w:rPr>
        <w:t>对另一些</w:t>
      </w:r>
      <w:r w:rsidR="00B36DD9">
        <w:rPr>
          <w:rFonts w:ascii="SimSun" w:eastAsia="SimSun" w:hAnsi="SimSun" w:hint="eastAsia"/>
          <w:lang w:eastAsia="zh-CN"/>
        </w:rPr>
        <w:t>劳教人员</w:t>
      </w:r>
      <w:r w:rsidR="003753A6">
        <w:rPr>
          <w:rFonts w:asciiTheme="minorEastAsia" w:hAnsiTheme="minorEastAsia" w:hint="eastAsia"/>
          <w:lang w:eastAsia="zh-CN"/>
        </w:rPr>
        <w:t>施以</w:t>
      </w:r>
      <w:r>
        <w:rPr>
          <w:rFonts w:asciiTheme="minorEastAsia" w:hAnsiTheme="minorEastAsia" w:hint="eastAsia"/>
          <w:lang w:eastAsia="zh-CN"/>
        </w:rPr>
        <w:t>暴力和肉体</w:t>
      </w:r>
      <w:r w:rsidR="003753A6">
        <w:rPr>
          <w:rFonts w:asciiTheme="minorEastAsia" w:hAnsiTheme="minorEastAsia" w:hint="eastAsia"/>
          <w:lang w:eastAsia="zh-CN"/>
        </w:rPr>
        <w:t>折磨</w:t>
      </w:r>
      <w:r>
        <w:rPr>
          <w:rFonts w:asciiTheme="minorEastAsia" w:hAnsiTheme="minorEastAsia" w:hint="eastAsia"/>
          <w:lang w:eastAsia="zh-CN"/>
        </w:rPr>
        <w:t>的情况。</w:t>
      </w:r>
    </w:p>
    <w:p w:rsidR="00BC1150" w:rsidRPr="00327DC2" w:rsidRDefault="00B42C79" w:rsidP="001724C2">
      <w:pPr>
        <w:pStyle w:val="BodyText"/>
        <w:jc w:val="both"/>
      </w:pPr>
      <w:r>
        <w:rPr>
          <w:rFonts w:asciiTheme="minorEastAsia" w:hAnsiTheme="minorEastAsia" w:hint="eastAsia"/>
          <w:lang w:eastAsia="zh-CN"/>
        </w:rPr>
        <w:t>来自辽宁省沈阳市的</w:t>
      </w:r>
      <w:proofErr w:type="spellStart"/>
      <w:r w:rsidRPr="00524D0E">
        <w:rPr>
          <w:rFonts w:ascii="SimSun" w:eastAsia="SimSun" w:hAnsi="SimSun" w:cs="SimSun" w:hint="eastAsia"/>
          <w:b/>
        </w:rPr>
        <w:t>赵淑花</w:t>
      </w:r>
      <w:proofErr w:type="spellEnd"/>
      <w:r>
        <w:rPr>
          <w:rFonts w:ascii="SimSun" w:eastAsia="SimSun" w:hAnsi="SimSun" w:cs="SimSun" w:hint="eastAsia"/>
          <w:lang w:eastAsia="zh-CN"/>
        </w:rPr>
        <w:t>在小学四年级时</w:t>
      </w:r>
      <w:r w:rsidR="003753A6">
        <w:rPr>
          <w:rFonts w:ascii="SimSun" w:eastAsia="SimSun" w:hAnsi="SimSun" w:cs="SimSun" w:hint="eastAsia"/>
          <w:lang w:eastAsia="zh-CN"/>
        </w:rPr>
        <w:t>，</w:t>
      </w:r>
      <w:r>
        <w:rPr>
          <w:rFonts w:ascii="SimSun" w:eastAsia="SimSun" w:hAnsi="SimSun" w:cs="SimSun" w:hint="eastAsia"/>
          <w:lang w:eastAsia="zh-CN"/>
        </w:rPr>
        <w:t>因为文革的爆发而被中断学业。在法轮</w:t>
      </w:r>
      <w:proofErr w:type="gramStart"/>
      <w:r>
        <w:rPr>
          <w:rFonts w:ascii="SimSun" w:eastAsia="SimSun" w:hAnsi="SimSun" w:cs="SimSun" w:hint="eastAsia"/>
          <w:lang w:eastAsia="zh-CN"/>
        </w:rPr>
        <w:t>功受到</w:t>
      </w:r>
      <w:proofErr w:type="gramEnd"/>
      <w:r>
        <w:rPr>
          <w:rFonts w:ascii="SimSun" w:eastAsia="SimSun" w:hAnsi="SimSun" w:cs="SimSun" w:hint="eastAsia"/>
          <w:lang w:eastAsia="zh-CN"/>
        </w:rPr>
        <w:t>镇压之前，她和丈夫在沈阳市的家附近的街市上经营一个小摊位。她说，</w:t>
      </w:r>
      <w:r w:rsidRPr="00B42C79">
        <w:rPr>
          <w:rFonts w:eastAsia="SimSun" w:cs="SimSun"/>
          <w:lang w:eastAsia="zh-CN"/>
        </w:rPr>
        <w:t>1999</w:t>
      </w:r>
      <w:r>
        <w:rPr>
          <w:rFonts w:ascii="SimSun" w:eastAsia="SimSun" w:hAnsi="SimSun" w:cs="SimSun" w:hint="eastAsia"/>
          <w:lang w:eastAsia="zh-CN"/>
        </w:rPr>
        <w:t>年在法轮功受镇压后不久，她和</w:t>
      </w:r>
      <w:r w:rsidRPr="00B42C79">
        <w:rPr>
          <w:rFonts w:eastAsia="SimSun" w:cs="SimSun"/>
          <w:lang w:eastAsia="zh-CN"/>
        </w:rPr>
        <w:t>16</w:t>
      </w:r>
      <w:r>
        <w:rPr>
          <w:rFonts w:ascii="SimSun" w:eastAsia="SimSun" w:hAnsi="SimSun" w:cs="SimSun" w:hint="eastAsia"/>
          <w:lang w:eastAsia="zh-CN"/>
        </w:rPr>
        <w:t>岁的女儿去北京“讲真相”。她在北京被拘留，</w:t>
      </w:r>
      <w:r>
        <w:rPr>
          <w:rFonts w:asciiTheme="minorEastAsia" w:hAnsiTheme="minorEastAsia" w:hint="eastAsia"/>
          <w:lang w:eastAsia="zh-CN"/>
        </w:rPr>
        <w:t>“从那天起，除了几天的时间，我和我的女儿再也没有生活在一起。”</w:t>
      </w:r>
      <w:r w:rsidR="00BC1150">
        <w:rPr>
          <w:rStyle w:val="EndnoteReference"/>
        </w:rPr>
        <w:endnoteReference w:id="90"/>
      </w:r>
    </w:p>
    <w:p w:rsidR="00BC1150" w:rsidRPr="00327DC2" w:rsidRDefault="00B42C79" w:rsidP="001724C2">
      <w:pPr>
        <w:pStyle w:val="BodyText"/>
        <w:jc w:val="both"/>
      </w:pPr>
      <w:r>
        <w:rPr>
          <w:rFonts w:asciiTheme="minorEastAsia" w:hAnsiTheme="minorEastAsia" w:hint="eastAsia"/>
          <w:lang w:eastAsia="zh-CN"/>
        </w:rPr>
        <w:t>在两年的时间中，赵淑花不时受到拘留，被关押在</w:t>
      </w:r>
      <w:r w:rsidRPr="00B42C79">
        <w:rPr>
          <w:lang w:eastAsia="zh-CN"/>
        </w:rPr>
        <w:t>11</w:t>
      </w:r>
      <w:r>
        <w:rPr>
          <w:rFonts w:asciiTheme="minorEastAsia" w:hAnsiTheme="minorEastAsia" w:hint="eastAsia"/>
          <w:lang w:eastAsia="zh-CN"/>
        </w:rPr>
        <w:t>个不同地点，其中</w:t>
      </w:r>
      <w:r w:rsidRPr="00B42C79">
        <w:rPr>
          <w:lang w:eastAsia="zh-CN"/>
        </w:rPr>
        <w:t>3</w:t>
      </w:r>
      <w:r>
        <w:rPr>
          <w:rFonts w:asciiTheme="minorEastAsia" w:hAnsiTheme="minorEastAsia" w:hint="eastAsia"/>
          <w:lang w:eastAsia="zh-CN"/>
        </w:rPr>
        <w:t>次是在劳教所，以及拘留所和“洗脑中心”。她始终坚持拒绝“转化”和按要求写“保证书”。</w:t>
      </w:r>
      <w:r w:rsidR="00BC1150" w:rsidRPr="00327DC2">
        <w:t xml:space="preserve">  </w:t>
      </w:r>
    </w:p>
    <w:p w:rsidR="00BC1150" w:rsidRPr="00327DC2" w:rsidRDefault="00B42C79" w:rsidP="001724C2">
      <w:pPr>
        <w:pStyle w:val="BodyText"/>
        <w:jc w:val="both"/>
      </w:pPr>
      <w:r w:rsidRPr="00B42C79">
        <w:rPr>
          <w:lang w:eastAsia="zh-CN"/>
        </w:rPr>
        <w:t>2000</w:t>
      </w:r>
      <w:r>
        <w:rPr>
          <w:rFonts w:asciiTheme="minorEastAsia" w:hAnsiTheme="minorEastAsia" w:hint="eastAsia"/>
          <w:lang w:eastAsia="zh-CN"/>
        </w:rPr>
        <w:t>年</w:t>
      </w:r>
      <w:r w:rsidRPr="00B42C79">
        <w:rPr>
          <w:lang w:eastAsia="zh-CN"/>
        </w:rPr>
        <w:t>9</w:t>
      </w:r>
      <w:r>
        <w:rPr>
          <w:rFonts w:asciiTheme="minorEastAsia" w:hAnsiTheme="minorEastAsia" w:hint="eastAsia"/>
          <w:lang w:eastAsia="zh-CN"/>
        </w:rPr>
        <w:t>月至</w:t>
      </w:r>
      <w:r w:rsidRPr="00B42C79">
        <w:rPr>
          <w:lang w:eastAsia="zh-CN"/>
        </w:rPr>
        <w:t>2001</w:t>
      </w:r>
      <w:r>
        <w:rPr>
          <w:rFonts w:asciiTheme="minorEastAsia" w:hAnsiTheme="minorEastAsia" w:hint="eastAsia"/>
          <w:lang w:eastAsia="zh-CN"/>
        </w:rPr>
        <w:t>年</w:t>
      </w:r>
      <w:r w:rsidRPr="00B42C79">
        <w:rPr>
          <w:lang w:eastAsia="zh-CN"/>
        </w:rPr>
        <w:t>10</w:t>
      </w:r>
      <w:r>
        <w:rPr>
          <w:rFonts w:asciiTheme="minorEastAsia" w:hAnsiTheme="minorEastAsia" w:hint="eastAsia"/>
          <w:lang w:eastAsia="zh-CN"/>
        </w:rPr>
        <w:t>月</w:t>
      </w:r>
      <w:r w:rsidR="003753A6">
        <w:rPr>
          <w:rFonts w:asciiTheme="minorEastAsia" w:hAnsiTheme="minorEastAsia" w:hint="eastAsia"/>
          <w:lang w:eastAsia="zh-CN"/>
        </w:rPr>
        <w:t>期间</w:t>
      </w:r>
      <w:r>
        <w:rPr>
          <w:rFonts w:asciiTheme="minorEastAsia" w:hAnsiTheme="minorEastAsia" w:hint="eastAsia"/>
          <w:lang w:eastAsia="zh-CN"/>
        </w:rPr>
        <w:t>，她被关押在马三家劳教所。轮到她时</w:t>
      </w:r>
      <w:r w:rsidR="003753A6">
        <w:rPr>
          <w:rFonts w:asciiTheme="minorEastAsia" w:hAnsiTheme="minorEastAsia" w:hint="eastAsia"/>
          <w:lang w:eastAsia="zh-CN"/>
        </w:rPr>
        <w:t>，她描述了</w:t>
      </w:r>
      <w:r>
        <w:rPr>
          <w:rFonts w:asciiTheme="minorEastAsia" w:hAnsiTheme="minorEastAsia" w:hint="eastAsia"/>
          <w:lang w:eastAsia="zh-CN"/>
        </w:rPr>
        <w:t>打手如何对待她，这些打手是负责迫使她写“保证书”的</w:t>
      </w:r>
      <w:r w:rsidR="00B36DD9">
        <w:rPr>
          <w:rFonts w:ascii="SimSun" w:eastAsia="SimSun" w:hAnsi="SimSun" w:hint="eastAsia"/>
          <w:lang w:eastAsia="zh-CN"/>
        </w:rPr>
        <w:t>劳教人员</w:t>
      </w:r>
      <w:r>
        <w:rPr>
          <w:rFonts w:asciiTheme="minorEastAsia" w:hAnsiTheme="minorEastAsia" w:hint="eastAsia"/>
          <w:lang w:eastAsia="zh-CN"/>
        </w:rPr>
        <w:t>：</w:t>
      </w:r>
      <w:r w:rsidR="00BC1150" w:rsidRPr="00327DC2">
        <w:t xml:space="preserve"> </w:t>
      </w:r>
    </w:p>
    <w:p w:rsidR="00BC1150" w:rsidRPr="00327DC2" w:rsidRDefault="00B42C79" w:rsidP="001724C2">
      <w:pPr>
        <w:pStyle w:val="AITextquote"/>
        <w:widowControl/>
        <w:jc w:val="both"/>
      </w:pPr>
      <w:r>
        <w:rPr>
          <w:rFonts w:asciiTheme="minorEastAsia" w:hAnsiTheme="minorEastAsia" w:hint="eastAsia"/>
          <w:lang w:eastAsia="zh-CN"/>
        </w:rPr>
        <w:t>“</w:t>
      </w:r>
      <w:r w:rsidRPr="003753A6">
        <w:rPr>
          <w:lang w:eastAsia="zh-CN"/>
        </w:rPr>
        <w:t>6</w:t>
      </w:r>
      <w:r>
        <w:rPr>
          <w:rFonts w:asciiTheme="minorEastAsia" w:hAnsiTheme="minorEastAsia" w:hint="eastAsia"/>
          <w:lang w:eastAsia="zh-CN"/>
        </w:rPr>
        <w:t>个领头的打手把我带到厕所</w:t>
      </w:r>
      <w:r w:rsidR="0008629B">
        <w:rPr>
          <w:rFonts w:asciiTheme="minorEastAsia" w:hAnsiTheme="minorEastAsia" w:hint="eastAsia"/>
          <w:lang w:eastAsia="zh-CN"/>
        </w:rPr>
        <w:t>，</w:t>
      </w:r>
      <w:r>
        <w:rPr>
          <w:rFonts w:asciiTheme="minorEastAsia" w:hAnsiTheme="minorEastAsia" w:hint="eastAsia"/>
          <w:lang w:eastAsia="zh-CN"/>
        </w:rPr>
        <w:t>她们用警棍到处打我的脸和头，把我的脸打得变形。后来警察朝她们喊，跟她们说她们不知道该怎么打我们而又不留痕迹</w:t>
      </w:r>
      <w:r w:rsidR="0008629B">
        <w:rPr>
          <w:rFonts w:asciiTheme="minorEastAsia" w:hAnsiTheme="minorEastAsia" w:hint="eastAsia"/>
          <w:lang w:eastAsia="zh-CN"/>
        </w:rPr>
        <w:t>，</w:t>
      </w:r>
      <w:r>
        <w:rPr>
          <w:rFonts w:asciiTheme="minorEastAsia" w:hAnsiTheme="minorEastAsia" w:hint="eastAsia"/>
          <w:lang w:eastAsia="zh-CN"/>
        </w:rPr>
        <w:t>警察然后教她们怎么不留痕迹地打我们。还有一次，其中两个人拉下我的裤子，抓住我的腿</w:t>
      </w:r>
      <w:r w:rsidR="0008629B">
        <w:rPr>
          <w:rFonts w:asciiTheme="minorEastAsia" w:hAnsiTheme="minorEastAsia" w:hint="eastAsia"/>
          <w:lang w:eastAsia="zh-CN"/>
        </w:rPr>
        <w:t>，</w:t>
      </w:r>
      <w:r>
        <w:rPr>
          <w:rFonts w:asciiTheme="minorEastAsia" w:hAnsiTheme="minorEastAsia" w:hint="eastAsia"/>
          <w:lang w:eastAsia="zh-CN"/>
        </w:rPr>
        <w:t>她们用指甲剪来割我的大腿内侧，直到皮肤都被割掉。伤口发臭感染，都是脓。脓水在我的裤子里结成块，臭味难闻。她们强迫我那么蹲着，蹲好多个小时。我需要上厕所时都不能站起来，因为内裤粘在了脓水上</w:t>
      </w:r>
      <w:r w:rsidR="0008629B">
        <w:rPr>
          <w:rFonts w:asciiTheme="minorEastAsia" w:hAnsiTheme="minorEastAsia" w:hint="eastAsia"/>
          <w:lang w:eastAsia="zh-CN"/>
        </w:rPr>
        <w:t>，</w:t>
      </w:r>
      <w:r>
        <w:rPr>
          <w:rFonts w:asciiTheme="minorEastAsia" w:hAnsiTheme="minorEastAsia" w:hint="eastAsia"/>
          <w:lang w:eastAsia="zh-CN"/>
        </w:rPr>
        <w:t>疼极了。在我的腿伤好了之前，他们威胁要再割我的腿。她们几个坐在我身上</w:t>
      </w:r>
      <w:r w:rsidR="0008629B">
        <w:rPr>
          <w:rFonts w:asciiTheme="minorEastAsia" w:hAnsiTheme="minorEastAsia" w:hint="eastAsia"/>
          <w:lang w:eastAsia="zh-CN"/>
        </w:rPr>
        <w:t>，</w:t>
      </w:r>
      <w:r>
        <w:rPr>
          <w:rFonts w:asciiTheme="minorEastAsia" w:hAnsiTheme="minorEastAsia" w:hint="eastAsia"/>
          <w:lang w:eastAsia="zh-CN"/>
        </w:rPr>
        <w:t>她们拿</w:t>
      </w:r>
      <w:r>
        <w:rPr>
          <w:rFonts w:asciiTheme="minorEastAsia" w:hAnsiTheme="minorEastAsia" w:hint="eastAsia"/>
          <w:lang w:eastAsia="zh-CN"/>
        </w:rPr>
        <w:lastRenderedPageBreak/>
        <w:t>着笔和纸，强迫让我握住笔，在她们写好的保证书上签字。我觉得像是遭到了强奸一样</w:t>
      </w:r>
      <w:r w:rsidR="0008629B">
        <w:rPr>
          <w:rFonts w:asciiTheme="minorEastAsia" w:hAnsiTheme="minorEastAsia" w:hint="eastAsia"/>
          <w:lang w:eastAsia="zh-CN"/>
        </w:rPr>
        <w:t>，</w:t>
      </w:r>
      <w:r>
        <w:rPr>
          <w:rFonts w:asciiTheme="minorEastAsia" w:hAnsiTheme="minorEastAsia" w:hint="eastAsia"/>
          <w:lang w:eastAsia="zh-CN"/>
        </w:rPr>
        <w:t>我觉得十分痛苦。如果打手让你写了保证书，她们就得到减刑</w:t>
      </w:r>
      <w:r w:rsidR="0008629B">
        <w:rPr>
          <w:rFonts w:asciiTheme="minorEastAsia" w:hAnsiTheme="minorEastAsia" w:hint="eastAsia"/>
          <w:lang w:eastAsia="zh-CN"/>
        </w:rPr>
        <w:t>，</w:t>
      </w:r>
      <w:r>
        <w:rPr>
          <w:rFonts w:asciiTheme="minorEastAsia" w:hAnsiTheme="minorEastAsia" w:hint="eastAsia"/>
          <w:lang w:eastAsia="zh-CN"/>
        </w:rPr>
        <w:t>否则她们可能会被加刑。”</w:t>
      </w:r>
      <w:r w:rsidR="00BC1150">
        <w:rPr>
          <w:rStyle w:val="EndnoteReference"/>
        </w:rPr>
        <w:endnoteReference w:id="91"/>
      </w:r>
    </w:p>
    <w:p w:rsidR="00BC1150" w:rsidRDefault="00BC1150" w:rsidP="005C5F10">
      <w:pPr>
        <w:pStyle w:val="BodyText"/>
        <w:spacing w:after="0"/>
      </w:pPr>
    </w:p>
    <w:p w:rsidR="00BC1150" w:rsidRDefault="0041718F" w:rsidP="00BF0ACD">
      <w:pPr>
        <w:pStyle w:val="BodyText"/>
        <w:jc w:val="both"/>
      </w:pPr>
      <w:r>
        <w:rPr>
          <w:rFonts w:asciiTheme="minorEastAsia" w:hAnsiTheme="minorEastAsia" w:hint="eastAsia"/>
          <w:lang w:eastAsia="zh-CN"/>
        </w:rPr>
        <w:t>第二天，在她拒绝承认她被迫签字的保证书后，</w:t>
      </w:r>
      <w:proofErr w:type="gramStart"/>
      <w:r>
        <w:rPr>
          <w:rFonts w:asciiTheme="minorEastAsia" w:hAnsiTheme="minorEastAsia" w:hint="eastAsia"/>
          <w:lang w:eastAsia="zh-CN"/>
        </w:rPr>
        <w:t>一</w:t>
      </w:r>
      <w:proofErr w:type="gramEnd"/>
      <w:r>
        <w:rPr>
          <w:rFonts w:asciiTheme="minorEastAsia" w:hAnsiTheme="minorEastAsia" w:hint="eastAsia"/>
          <w:lang w:eastAsia="zh-CN"/>
        </w:rPr>
        <w:t>大队的大队长张</w:t>
      </w:r>
      <w:r w:rsidR="00DB1F71">
        <w:rPr>
          <w:rFonts w:asciiTheme="minorEastAsia" w:hAnsiTheme="minorEastAsia" w:hint="eastAsia"/>
          <w:lang w:eastAsia="zh-CN"/>
        </w:rPr>
        <w:t>绣荣</w:t>
      </w:r>
      <w:r>
        <w:rPr>
          <w:rFonts w:asciiTheme="minorEastAsia" w:hAnsiTheme="minorEastAsia" w:hint="eastAsia"/>
          <w:lang w:eastAsia="zh-CN"/>
        </w:rPr>
        <w:t>叫打手</w:t>
      </w:r>
      <w:r w:rsidR="00DB1F71">
        <w:rPr>
          <w:rFonts w:asciiTheme="minorEastAsia" w:hAnsiTheme="minorEastAsia" w:hint="eastAsia"/>
          <w:lang w:eastAsia="zh-CN"/>
        </w:rPr>
        <w:t>在他的办公室</w:t>
      </w:r>
      <w:r>
        <w:rPr>
          <w:rFonts w:asciiTheme="minorEastAsia" w:hAnsiTheme="minorEastAsia" w:hint="eastAsia"/>
          <w:lang w:eastAsia="zh-CN"/>
        </w:rPr>
        <w:t>再次殴打她。她们用她们的塑料鞋底打她的大腿内侧，那里被割伤的皮肤尚未痊愈。“她们在监狱办公室里打我打了一整天，从早上</w:t>
      </w:r>
      <w:r w:rsidRPr="00DB1F71">
        <w:rPr>
          <w:lang w:eastAsia="zh-CN"/>
        </w:rPr>
        <w:t>8</w:t>
      </w:r>
      <w:r>
        <w:rPr>
          <w:rFonts w:asciiTheme="minorEastAsia" w:hAnsiTheme="minorEastAsia" w:hint="eastAsia"/>
          <w:lang w:eastAsia="zh-CN"/>
        </w:rPr>
        <w:t>点到下午</w:t>
      </w:r>
      <w:r w:rsidRPr="00DB1F71">
        <w:rPr>
          <w:lang w:eastAsia="zh-CN"/>
        </w:rPr>
        <w:t>5</w:t>
      </w:r>
      <w:r>
        <w:rPr>
          <w:rFonts w:asciiTheme="minorEastAsia" w:hAnsiTheme="minorEastAsia" w:hint="eastAsia"/>
          <w:lang w:eastAsia="zh-CN"/>
        </w:rPr>
        <w:t>点，就在大队长面前打。最后</w:t>
      </w:r>
      <w:r w:rsidR="00DB1F71">
        <w:rPr>
          <w:rFonts w:asciiTheme="minorEastAsia" w:hAnsiTheme="minorEastAsia" w:hint="eastAsia"/>
          <w:lang w:eastAsia="zh-CN"/>
        </w:rPr>
        <w:t>，</w:t>
      </w:r>
      <w:r>
        <w:rPr>
          <w:rFonts w:asciiTheme="minorEastAsia" w:hAnsiTheme="minorEastAsia" w:hint="eastAsia"/>
          <w:lang w:eastAsia="zh-CN"/>
        </w:rPr>
        <w:t>打手打我都打得累了。”</w:t>
      </w:r>
      <w:r w:rsidRPr="00327DC2">
        <w:t xml:space="preserve"> </w:t>
      </w:r>
      <w:r w:rsidR="00BC1150" w:rsidRPr="00327DC2">
        <w:t xml:space="preserve"> </w:t>
      </w:r>
    </w:p>
    <w:p w:rsidR="00BC1150" w:rsidRDefault="0041718F" w:rsidP="00BF0ACD">
      <w:pPr>
        <w:pStyle w:val="BodyText"/>
        <w:jc w:val="both"/>
      </w:pPr>
      <w:r>
        <w:rPr>
          <w:rFonts w:asciiTheme="minorEastAsia" w:hAnsiTheme="minorEastAsia" w:hint="eastAsia"/>
          <w:lang w:eastAsia="zh-CN"/>
        </w:rPr>
        <w:t>政治犯也被胁迫协助劳教所当局管束和“教育”其他</w:t>
      </w:r>
      <w:r w:rsidR="00B36DD9">
        <w:rPr>
          <w:rFonts w:ascii="SimSun" w:eastAsia="SimSun" w:hAnsi="SimSun" w:hint="eastAsia"/>
          <w:lang w:eastAsia="zh-CN"/>
        </w:rPr>
        <w:t>劳教人员</w:t>
      </w:r>
      <w:r>
        <w:rPr>
          <w:rFonts w:asciiTheme="minorEastAsia" w:hAnsiTheme="minorEastAsia" w:hint="eastAsia"/>
          <w:lang w:eastAsia="zh-CN"/>
        </w:rPr>
        <w:t>。国际特赦组织采访的许多人都说，管教人员对他们的“教育”和“转化”情况的最终考验，是他们是否愿意与劳教所当局合作，“教育”和“转化”其他</w:t>
      </w:r>
      <w:r w:rsidR="00B36DD9">
        <w:rPr>
          <w:rFonts w:ascii="SimSun" w:eastAsia="SimSun" w:hAnsi="SimSun" w:hint="eastAsia"/>
          <w:lang w:eastAsia="zh-CN"/>
        </w:rPr>
        <w:t>劳教人员</w:t>
      </w:r>
      <w:r>
        <w:rPr>
          <w:rFonts w:asciiTheme="minorEastAsia" w:hAnsiTheme="minorEastAsia" w:hint="eastAsia"/>
          <w:lang w:eastAsia="zh-CN"/>
        </w:rPr>
        <w:t>，包括监视他们的行为，施压迫使他们写“保证书”。那些具有坚定的个人、政治或宗教信念，并对具有类似背景的</w:t>
      </w:r>
      <w:r w:rsidR="00B36DD9">
        <w:rPr>
          <w:rFonts w:ascii="SimSun" w:eastAsia="SimSun" w:hAnsi="SimSun" w:hint="eastAsia"/>
          <w:lang w:eastAsia="zh-CN"/>
        </w:rPr>
        <w:t>劳教人员</w:t>
      </w:r>
      <w:r>
        <w:rPr>
          <w:rFonts w:asciiTheme="minorEastAsia" w:hAnsiTheme="minorEastAsia" w:hint="eastAsia"/>
          <w:lang w:eastAsia="zh-CN"/>
        </w:rPr>
        <w:t>抱有强烈团结感的人，说这是一种造成极大心理痛苦的过程，以至于许多人极其难以承认他们曾参加这种行为，或透露</w:t>
      </w:r>
      <w:r w:rsidR="00D765A3">
        <w:rPr>
          <w:rFonts w:asciiTheme="minorEastAsia" w:hAnsiTheme="minorEastAsia" w:hint="eastAsia"/>
          <w:lang w:eastAsia="zh-CN"/>
        </w:rPr>
        <w:t>太</w:t>
      </w:r>
      <w:r>
        <w:rPr>
          <w:rFonts w:asciiTheme="minorEastAsia" w:hAnsiTheme="minorEastAsia" w:hint="eastAsia"/>
          <w:lang w:eastAsia="zh-CN"/>
        </w:rPr>
        <w:t>多关于他们在其中所起角色的信息。</w:t>
      </w:r>
      <w:r w:rsidR="00BC1150">
        <w:rPr>
          <w:rStyle w:val="EndnoteReference"/>
        </w:rPr>
        <w:endnoteReference w:id="92"/>
      </w:r>
    </w:p>
    <w:p w:rsidR="00BC1150" w:rsidRDefault="00D765A3" w:rsidP="00BF0ACD">
      <w:pPr>
        <w:pStyle w:val="BodyText"/>
        <w:jc w:val="both"/>
      </w:pPr>
      <w:r>
        <w:rPr>
          <w:rFonts w:asciiTheme="minorEastAsia" w:hAnsiTheme="minorEastAsia" w:hint="eastAsia"/>
          <w:lang w:eastAsia="zh-CN"/>
        </w:rPr>
        <w:t>据报，</w:t>
      </w:r>
      <w:r w:rsidR="0041718F">
        <w:rPr>
          <w:rFonts w:asciiTheme="minorEastAsia" w:hAnsiTheme="minorEastAsia" w:hint="eastAsia"/>
          <w:lang w:eastAsia="zh-CN"/>
        </w:rPr>
        <w:t>“受转化”的法轮功学员被管教人员广泛</w:t>
      </w:r>
      <w:r>
        <w:rPr>
          <w:rFonts w:asciiTheme="minorEastAsia" w:hAnsiTheme="minorEastAsia" w:hint="eastAsia"/>
          <w:lang w:eastAsia="zh-CN"/>
        </w:rPr>
        <w:t>利</w:t>
      </w:r>
      <w:r w:rsidR="0041718F">
        <w:rPr>
          <w:rFonts w:asciiTheme="minorEastAsia" w:hAnsiTheme="minorEastAsia" w:hint="eastAsia"/>
          <w:lang w:eastAsia="zh-CN"/>
        </w:rPr>
        <w:t>用于进行和协助对其他人的“转化”，并被劳教当局认为特别有效，因为他们了解情况，并能用法轮</w:t>
      </w:r>
      <w:proofErr w:type="gramStart"/>
      <w:r w:rsidR="0041718F">
        <w:rPr>
          <w:rFonts w:asciiTheme="minorEastAsia" w:hAnsiTheme="minorEastAsia" w:hint="eastAsia"/>
          <w:lang w:eastAsia="zh-CN"/>
        </w:rPr>
        <w:t>功团体</w:t>
      </w:r>
      <w:proofErr w:type="gramEnd"/>
      <w:r w:rsidR="0041718F">
        <w:rPr>
          <w:rFonts w:asciiTheme="minorEastAsia" w:hAnsiTheme="minorEastAsia" w:hint="eastAsia"/>
          <w:lang w:eastAsia="zh-CN"/>
        </w:rPr>
        <w:t>的精神和道德原则来“说服”那些</w:t>
      </w:r>
      <w:r>
        <w:rPr>
          <w:rFonts w:asciiTheme="minorEastAsia" w:hAnsiTheme="minorEastAsia" w:hint="eastAsia"/>
          <w:lang w:eastAsia="zh-CN"/>
        </w:rPr>
        <w:t>反</w:t>
      </w:r>
      <w:r w:rsidR="0041718F">
        <w:rPr>
          <w:rFonts w:asciiTheme="minorEastAsia" w:hAnsiTheme="minorEastAsia" w:hint="eastAsia"/>
          <w:lang w:eastAsia="zh-CN"/>
        </w:rPr>
        <w:t>抗的练功者</w:t>
      </w:r>
      <w:r>
        <w:rPr>
          <w:rFonts w:asciiTheme="minorEastAsia" w:hAnsiTheme="minorEastAsia" w:hint="eastAsia"/>
          <w:lang w:eastAsia="zh-CN"/>
        </w:rPr>
        <w:t>，</w:t>
      </w:r>
      <w:r w:rsidR="0041718F">
        <w:rPr>
          <w:rFonts w:asciiTheme="minorEastAsia" w:hAnsiTheme="minorEastAsia" w:hint="eastAsia"/>
          <w:lang w:eastAsia="zh-CN"/>
        </w:rPr>
        <w:t>例如，练功者被告知，因为法轮功的宗旨要求练功者对他人持和善态度，所以他们坚持拒绝放弃信仰的做法，就是自私和以自我为中心，违背了他们本应培养的美德。</w:t>
      </w:r>
    </w:p>
    <w:p w:rsidR="00BC1150" w:rsidRPr="00327DC2" w:rsidRDefault="0041718F" w:rsidP="00BF0ACD">
      <w:pPr>
        <w:pStyle w:val="BodyText"/>
        <w:jc w:val="both"/>
      </w:pPr>
      <w:r>
        <w:rPr>
          <w:rFonts w:asciiTheme="minorEastAsia" w:hAnsiTheme="minorEastAsia" w:hint="eastAsia"/>
          <w:lang w:eastAsia="zh-CN"/>
        </w:rPr>
        <w:t>例如，马三家劳教所在某些时期</w:t>
      </w:r>
      <w:r w:rsidR="00D765A3">
        <w:rPr>
          <w:rFonts w:asciiTheme="minorEastAsia" w:hAnsiTheme="minorEastAsia" w:hint="eastAsia"/>
          <w:lang w:eastAsia="zh-CN"/>
        </w:rPr>
        <w:t>主要</w:t>
      </w:r>
      <w:r>
        <w:rPr>
          <w:rFonts w:asciiTheme="minorEastAsia" w:hAnsiTheme="minorEastAsia" w:hint="eastAsia"/>
          <w:lang w:eastAsia="zh-CN"/>
        </w:rPr>
        <w:t>依靠那些“受转化”的法轮功劳教人员，</w:t>
      </w:r>
      <w:r w:rsidR="00D765A3">
        <w:rPr>
          <w:rFonts w:asciiTheme="minorEastAsia" w:hAnsiTheme="minorEastAsia" w:hint="eastAsia"/>
          <w:lang w:eastAsia="zh-CN"/>
        </w:rPr>
        <w:t>以</w:t>
      </w:r>
      <w:r>
        <w:rPr>
          <w:rFonts w:asciiTheme="minorEastAsia" w:hAnsiTheme="minorEastAsia" w:hint="eastAsia"/>
          <w:lang w:eastAsia="zh-CN"/>
        </w:rPr>
        <w:t>进行劳教所的“转化”工作。国际特赦组织采访的人说，这也包括实施肉体</w:t>
      </w:r>
      <w:r w:rsidR="00D765A3">
        <w:rPr>
          <w:rFonts w:asciiTheme="minorEastAsia" w:hAnsiTheme="minorEastAsia" w:hint="eastAsia"/>
          <w:lang w:eastAsia="zh-CN"/>
        </w:rPr>
        <w:t>折磨</w:t>
      </w:r>
      <w:r>
        <w:rPr>
          <w:rFonts w:asciiTheme="minorEastAsia" w:hAnsiTheme="minorEastAsia" w:hint="eastAsia"/>
          <w:lang w:eastAsia="zh-CN"/>
        </w:rPr>
        <w:t>或虐待。</w:t>
      </w:r>
      <w:r w:rsidR="00BC1150" w:rsidRPr="00327DC2">
        <w:rPr>
          <w:rStyle w:val="EndnoteReference"/>
        </w:rPr>
        <w:endnoteReference w:id="93"/>
      </w:r>
    </w:p>
    <w:p w:rsidR="00BC1150" w:rsidRDefault="0041718F" w:rsidP="00BF0ACD">
      <w:pPr>
        <w:pStyle w:val="BodyText"/>
        <w:jc w:val="both"/>
      </w:pPr>
      <w:r>
        <w:rPr>
          <w:rFonts w:asciiTheme="minorEastAsia" w:hAnsiTheme="minorEastAsia" w:hint="eastAsia"/>
          <w:lang w:eastAsia="zh-CN"/>
        </w:rPr>
        <w:t>在国际特赦组织的采访中，法轮功学员表现出的最大羞耻感和精神痛苦，是和他们回忆屈从压力并与“转化”程序合作有关。而一些学员</w:t>
      </w:r>
      <w:r w:rsidR="00D765A3">
        <w:rPr>
          <w:rFonts w:asciiTheme="minorEastAsia" w:hAnsiTheme="minorEastAsia" w:hint="eastAsia"/>
          <w:lang w:eastAsia="zh-CN"/>
        </w:rPr>
        <w:t>就</w:t>
      </w:r>
      <w:r>
        <w:rPr>
          <w:rFonts w:asciiTheme="minorEastAsia" w:hAnsiTheme="minorEastAsia" w:hint="eastAsia"/>
          <w:lang w:eastAsia="zh-CN"/>
        </w:rPr>
        <w:t>参</w:t>
      </w:r>
      <w:r w:rsidR="00D765A3">
        <w:rPr>
          <w:rFonts w:asciiTheme="minorEastAsia" w:hAnsiTheme="minorEastAsia" w:hint="eastAsia"/>
          <w:lang w:eastAsia="zh-CN"/>
        </w:rPr>
        <w:t>与</w:t>
      </w:r>
      <w:r>
        <w:rPr>
          <w:rFonts w:asciiTheme="minorEastAsia" w:hAnsiTheme="minorEastAsia" w:hint="eastAsia"/>
          <w:lang w:eastAsia="zh-CN"/>
        </w:rPr>
        <w:t>“转化”其他学员</w:t>
      </w:r>
      <w:r w:rsidR="00D765A3">
        <w:rPr>
          <w:rFonts w:asciiTheme="minorEastAsia" w:hAnsiTheme="minorEastAsia" w:hint="eastAsia"/>
          <w:lang w:eastAsia="zh-CN"/>
        </w:rPr>
        <w:t>所表达出的</w:t>
      </w:r>
      <w:r>
        <w:rPr>
          <w:rFonts w:asciiTheme="minorEastAsia" w:hAnsiTheme="minorEastAsia" w:hint="eastAsia"/>
          <w:lang w:eastAsia="zh-CN"/>
        </w:rPr>
        <w:t>心理耻辱，则更令他们痛苦，以至于几乎没有人愿意承认他们参与了这种过程，或详细讲述他们的经历。</w:t>
      </w:r>
    </w:p>
    <w:p w:rsidR="00BC1150" w:rsidRDefault="0041718F" w:rsidP="00BF0ACD">
      <w:pPr>
        <w:pStyle w:val="BodyText"/>
        <w:jc w:val="both"/>
      </w:pPr>
      <w:r>
        <w:rPr>
          <w:rFonts w:asciiTheme="minorEastAsia" w:hAnsiTheme="minorEastAsia" w:hint="eastAsia"/>
          <w:lang w:eastAsia="zh-CN"/>
        </w:rPr>
        <w:t>对于劳教所当局来说，向劳教人员分配任务的制度具有几点好处：</w:t>
      </w:r>
      <w:proofErr w:type="gramStart"/>
      <w:r>
        <w:rPr>
          <w:rFonts w:asciiTheme="minorEastAsia" w:hAnsiTheme="minorEastAsia" w:hint="eastAsia"/>
          <w:lang w:eastAsia="zh-CN"/>
        </w:rPr>
        <w:t>这降低</w:t>
      </w:r>
      <w:proofErr w:type="gramEnd"/>
      <w:r>
        <w:rPr>
          <w:rFonts w:asciiTheme="minorEastAsia" w:hAnsiTheme="minorEastAsia" w:hint="eastAsia"/>
          <w:lang w:eastAsia="zh-CN"/>
        </w:rPr>
        <w:t>了管教人员的工作量；这还是一种“分而治之”的策略，因为这在不同的</w:t>
      </w:r>
      <w:r w:rsidR="00B36DD9">
        <w:rPr>
          <w:rFonts w:ascii="SimSun" w:eastAsia="SimSun" w:hAnsi="SimSun" w:hint="eastAsia"/>
          <w:lang w:eastAsia="zh-CN"/>
        </w:rPr>
        <w:t>劳教</w:t>
      </w:r>
      <w:r>
        <w:rPr>
          <w:rFonts w:asciiTheme="minorEastAsia" w:hAnsiTheme="minorEastAsia" w:hint="eastAsia"/>
          <w:lang w:eastAsia="zh-CN"/>
        </w:rPr>
        <w:t>群体之间造成隔阂；而且管教人员试图用这种方法，通过减少直接参与实施酷刑和其他虐待，</w:t>
      </w:r>
      <w:r w:rsidR="00D765A3">
        <w:rPr>
          <w:rFonts w:asciiTheme="minorEastAsia" w:hAnsiTheme="minorEastAsia" w:hint="eastAsia"/>
          <w:lang w:eastAsia="zh-CN"/>
        </w:rPr>
        <w:t>以</w:t>
      </w:r>
      <w:r>
        <w:rPr>
          <w:rFonts w:asciiTheme="minorEastAsia" w:hAnsiTheme="minorEastAsia" w:hint="eastAsia"/>
          <w:lang w:eastAsia="zh-CN"/>
        </w:rPr>
        <w:t>减少他们的责任。但根据国际人权法律和和准则，例如联合国《禁止酷刑公约》，那些下令实施酷刑/虐待或以其他方式合谋的人，和亲自实施酷刑的人同样有罪。</w:t>
      </w:r>
      <w:r w:rsidR="00D765A3">
        <w:rPr>
          <w:rFonts w:asciiTheme="minorEastAsia" w:hAnsiTheme="minorEastAsia" w:hint="eastAsia"/>
          <w:lang w:eastAsia="zh-CN"/>
        </w:rPr>
        <w:t>政府工作人员</w:t>
      </w:r>
      <w:r>
        <w:rPr>
          <w:rFonts w:asciiTheme="minorEastAsia" w:hAnsiTheme="minorEastAsia" w:hint="eastAsia"/>
          <w:lang w:eastAsia="zh-CN"/>
        </w:rPr>
        <w:t>强迫一名</w:t>
      </w:r>
      <w:r w:rsidR="00B36DD9">
        <w:rPr>
          <w:rFonts w:ascii="SimSun" w:eastAsia="SimSun" w:hAnsi="SimSun" w:hint="eastAsia"/>
          <w:lang w:eastAsia="zh-CN"/>
        </w:rPr>
        <w:t>劳教人员</w:t>
      </w:r>
      <w:r>
        <w:rPr>
          <w:rFonts w:asciiTheme="minorEastAsia" w:hAnsiTheme="minorEastAsia" w:hint="eastAsia"/>
          <w:lang w:eastAsia="zh-CN"/>
        </w:rPr>
        <w:t>虐待另一名</w:t>
      </w:r>
      <w:r w:rsidR="00B36DD9">
        <w:rPr>
          <w:rFonts w:ascii="SimSun" w:eastAsia="SimSun" w:hAnsi="SimSun" w:hint="eastAsia"/>
          <w:lang w:eastAsia="zh-CN"/>
        </w:rPr>
        <w:t>劳教人员</w:t>
      </w:r>
      <w:r>
        <w:rPr>
          <w:rFonts w:asciiTheme="minorEastAsia" w:hAnsiTheme="minorEastAsia" w:hint="eastAsia"/>
          <w:lang w:eastAsia="zh-CN"/>
        </w:rPr>
        <w:t>的，必须因其对两名</w:t>
      </w:r>
      <w:r w:rsidR="00B36DD9">
        <w:rPr>
          <w:rFonts w:ascii="SimSun" w:eastAsia="SimSun" w:hAnsi="SimSun" w:hint="eastAsia"/>
          <w:lang w:eastAsia="zh-CN"/>
        </w:rPr>
        <w:t>劳教人员</w:t>
      </w:r>
      <w:r>
        <w:rPr>
          <w:rFonts w:asciiTheme="minorEastAsia" w:hAnsiTheme="minorEastAsia" w:hint="eastAsia"/>
          <w:lang w:eastAsia="zh-CN"/>
        </w:rPr>
        <w:t>都实施了酷刑或其他虐待而被追究责任。</w:t>
      </w:r>
    </w:p>
    <w:p w:rsidR="00BC1150" w:rsidRDefault="00BC1150" w:rsidP="00B1414D">
      <w:pPr>
        <w:pStyle w:val="BodyText"/>
      </w:pPr>
    </w:p>
    <w:p w:rsidR="00BC1150" w:rsidRPr="00B1414D" w:rsidRDefault="001748D4" w:rsidP="00375439">
      <w:pPr>
        <w:pStyle w:val="Heading2"/>
        <w:jc w:val="both"/>
      </w:pPr>
      <w:bookmarkStart w:id="19" w:name="_Toc373507421"/>
      <w:bookmarkStart w:id="20" w:name="_Toc373915412"/>
      <w:bookmarkStart w:id="21" w:name="_Toc373487224"/>
      <w:r>
        <w:rPr>
          <w:rFonts w:hint="eastAsia"/>
          <w:lang w:eastAsia="zh-CN"/>
        </w:rPr>
        <w:t>以威胁家庭生活作为精神</w:t>
      </w:r>
      <w:r w:rsidR="00D765A3">
        <w:rPr>
          <w:rFonts w:hint="eastAsia"/>
          <w:lang w:eastAsia="zh-CN"/>
        </w:rPr>
        <w:t>折磨</w:t>
      </w:r>
      <w:bookmarkEnd w:id="19"/>
      <w:bookmarkEnd w:id="20"/>
      <w:bookmarkEnd w:id="21"/>
    </w:p>
    <w:p w:rsidR="00BC1150" w:rsidRDefault="00105E62" w:rsidP="00375439">
      <w:pPr>
        <w:pStyle w:val="BodyText"/>
        <w:jc w:val="both"/>
      </w:pPr>
      <w:r>
        <w:rPr>
          <w:rFonts w:ascii="SimSun" w:eastAsia="SimSun" w:hAnsi="SimSun" w:hint="eastAsia"/>
          <w:lang w:eastAsia="zh-CN"/>
        </w:rPr>
        <w:t>劳教所当局经常用离婚和对家人进行其他形式报复的威胁，</w:t>
      </w:r>
      <w:r w:rsidR="00D765A3">
        <w:rPr>
          <w:rFonts w:ascii="SimSun" w:eastAsia="SimSun" w:hAnsi="SimSun" w:hint="eastAsia"/>
          <w:lang w:eastAsia="zh-CN"/>
        </w:rPr>
        <w:t>以</w:t>
      </w:r>
      <w:r>
        <w:rPr>
          <w:rFonts w:ascii="SimSun" w:eastAsia="SimSun" w:hAnsi="SimSun" w:hint="eastAsia"/>
          <w:lang w:eastAsia="zh-CN"/>
        </w:rPr>
        <w:t>胁迫</w:t>
      </w:r>
      <w:r w:rsidR="00D765A3">
        <w:rPr>
          <w:rFonts w:ascii="SimSun" w:eastAsia="SimSun" w:hAnsi="SimSun" w:hint="eastAsia"/>
          <w:lang w:eastAsia="zh-CN"/>
        </w:rPr>
        <w:t>民众</w:t>
      </w:r>
      <w:r>
        <w:rPr>
          <w:rFonts w:ascii="SimSun" w:eastAsia="SimSun" w:hAnsi="SimSun" w:hint="eastAsia"/>
          <w:lang w:eastAsia="zh-CN"/>
        </w:rPr>
        <w:t>写“保证书”并与“教育”程序合作。当那些抗拒特别顽强的人</w:t>
      </w:r>
      <w:r w:rsidR="00D765A3">
        <w:rPr>
          <w:rFonts w:ascii="SimSun" w:eastAsia="SimSun" w:hAnsi="SimSun" w:hint="eastAsia"/>
          <w:lang w:eastAsia="zh-CN"/>
        </w:rPr>
        <w:t>在最为脆弱的时候</w:t>
      </w:r>
      <w:r>
        <w:rPr>
          <w:rFonts w:ascii="SimSun" w:eastAsia="SimSun" w:hAnsi="SimSun" w:hint="eastAsia"/>
          <w:lang w:eastAsia="zh-CN"/>
        </w:rPr>
        <w:t>，包括那些</w:t>
      </w:r>
      <w:r w:rsidR="00D765A3">
        <w:rPr>
          <w:rFonts w:ascii="SimSun" w:eastAsia="SimSun" w:hAnsi="SimSun" w:hint="eastAsia"/>
          <w:lang w:eastAsia="zh-CN"/>
        </w:rPr>
        <w:t>受</w:t>
      </w:r>
      <w:r>
        <w:rPr>
          <w:rFonts w:ascii="SimSun" w:eastAsia="SimSun" w:hAnsi="SimSun" w:hint="eastAsia"/>
          <w:lang w:eastAsia="zh-CN"/>
        </w:rPr>
        <w:t>肉体</w:t>
      </w:r>
      <w:r w:rsidR="00D765A3">
        <w:rPr>
          <w:rFonts w:ascii="SimSun" w:eastAsia="SimSun" w:hAnsi="SimSun" w:hint="eastAsia"/>
          <w:lang w:eastAsia="zh-CN"/>
        </w:rPr>
        <w:t>折磨但</w:t>
      </w:r>
      <w:r>
        <w:rPr>
          <w:rFonts w:ascii="SimSun" w:eastAsia="SimSun" w:hAnsi="SimSun" w:hint="eastAsia"/>
          <w:lang w:eastAsia="zh-CN"/>
        </w:rPr>
        <w:t>效果</w:t>
      </w:r>
      <w:r w:rsidR="00D765A3">
        <w:rPr>
          <w:rFonts w:ascii="SimSun" w:eastAsia="SimSun" w:hAnsi="SimSun" w:hint="eastAsia"/>
          <w:lang w:eastAsia="zh-CN"/>
        </w:rPr>
        <w:t>不大而继续反抗</w:t>
      </w:r>
      <w:r>
        <w:rPr>
          <w:rFonts w:ascii="SimSun" w:eastAsia="SimSun" w:hAnsi="SimSun" w:hint="eastAsia"/>
          <w:lang w:eastAsia="zh-CN"/>
        </w:rPr>
        <w:t>的人，这种手段经常被用来对付他们。劳教所当局利用地方警察</w:t>
      </w:r>
      <w:r w:rsidR="00D765A3">
        <w:rPr>
          <w:rFonts w:ascii="SimSun" w:eastAsia="SimSun" w:hAnsi="SimSun" w:hint="eastAsia"/>
          <w:lang w:eastAsia="zh-CN"/>
        </w:rPr>
        <w:t>、</w:t>
      </w:r>
      <w:r>
        <w:rPr>
          <w:rFonts w:ascii="SimSun" w:eastAsia="SimSun" w:hAnsi="SimSun" w:hint="eastAsia"/>
          <w:lang w:eastAsia="zh-CN"/>
        </w:rPr>
        <w:t>公安人员、街道委员会、工作单位、学校和大学等组成的复杂网络，向劳教人员及其家人施压，目的都是为了迫使劳教人员与“教育”程序合作。</w:t>
      </w:r>
    </w:p>
    <w:p w:rsidR="00BC1150" w:rsidRPr="0037541F" w:rsidRDefault="00105E62" w:rsidP="00375439">
      <w:pPr>
        <w:pStyle w:val="BodyText"/>
        <w:jc w:val="both"/>
      </w:pPr>
      <w:proofErr w:type="spellStart"/>
      <w:r w:rsidRPr="00200B25">
        <w:rPr>
          <w:rFonts w:ascii="SimSun" w:eastAsia="SimSun" w:hAnsi="SimSun" w:hint="eastAsia"/>
          <w:b/>
        </w:rPr>
        <w:t>赵淑环</w:t>
      </w:r>
      <w:proofErr w:type="spellEnd"/>
      <w:r>
        <w:rPr>
          <w:rFonts w:ascii="SimSun" w:eastAsia="SimSun" w:hAnsi="SimSun" w:hint="eastAsia"/>
          <w:lang w:eastAsia="zh-CN"/>
        </w:rPr>
        <w:t>说，在经过多日的严重殴打后：</w:t>
      </w:r>
    </w:p>
    <w:p w:rsidR="00BC1150" w:rsidRDefault="00105E62" w:rsidP="00375439">
      <w:pPr>
        <w:pStyle w:val="AITextquote"/>
        <w:numPr>
          <w:ilvl w:val="0"/>
          <w:numId w:val="1"/>
        </w:numPr>
        <w:jc w:val="both"/>
      </w:pPr>
      <w:r>
        <w:rPr>
          <w:rFonts w:ascii="SimSun" w:eastAsia="SimSun" w:hAnsi="SimSun" w:hint="eastAsia"/>
          <w:lang w:eastAsia="zh-CN"/>
        </w:rPr>
        <w:t>“我在办公室挨打的时候，大队长出去接电话。他回来说法院已批准了我丈夫的离婚申请。他说我丈夫告诉他们，如果我不写保证书</w:t>
      </w:r>
      <w:r w:rsidR="00D765A3">
        <w:rPr>
          <w:rFonts w:ascii="SimSun" w:eastAsia="SimSun" w:hAnsi="SimSun" w:hint="eastAsia"/>
          <w:lang w:eastAsia="zh-CN"/>
        </w:rPr>
        <w:t>，</w:t>
      </w:r>
      <w:r>
        <w:rPr>
          <w:rFonts w:ascii="SimSun" w:eastAsia="SimSun" w:hAnsi="SimSun" w:hint="eastAsia"/>
          <w:lang w:eastAsia="zh-CN"/>
        </w:rPr>
        <w:t>他就跟我离婚</w:t>
      </w:r>
      <w:r w:rsidR="00D765A3">
        <w:rPr>
          <w:rFonts w:ascii="SimSun" w:eastAsia="SimSun" w:hAnsi="SimSun" w:hint="eastAsia"/>
          <w:lang w:eastAsia="zh-CN"/>
        </w:rPr>
        <w:t>，</w:t>
      </w:r>
      <w:r>
        <w:rPr>
          <w:rFonts w:ascii="SimSun" w:eastAsia="SimSun" w:hAnsi="SimSun" w:hint="eastAsia"/>
          <w:lang w:eastAsia="zh-CN"/>
        </w:rPr>
        <w:t>我跟他们说我还是不会签字。房间里所有的警察都说，几乎是在开玩笑：‘</w:t>
      </w:r>
      <w:r w:rsidR="00E32719">
        <w:rPr>
          <w:rFonts w:ascii="SimSun" w:eastAsia="SimSun" w:hAnsi="SimSun" w:hint="eastAsia"/>
          <w:lang w:eastAsia="zh-CN"/>
        </w:rPr>
        <w:t>她</w:t>
      </w:r>
      <w:r>
        <w:rPr>
          <w:rFonts w:ascii="SimSun" w:eastAsia="SimSun" w:hAnsi="SimSun" w:hint="eastAsia"/>
          <w:lang w:eastAsia="zh-CN"/>
        </w:rPr>
        <w:t>甚至愿意（为她的信仰）放弃她英俊的丈夫，算了吧。我们不打了。’所以他们就把我带回厕所。我到那里时就想：‘这是我的新家</w:t>
      </w:r>
      <w:r w:rsidR="00D765A3">
        <w:rPr>
          <w:rFonts w:ascii="SimSun" w:eastAsia="SimSun" w:hAnsi="SimSun" w:hint="eastAsia"/>
          <w:lang w:eastAsia="zh-CN"/>
        </w:rPr>
        <w:t>，</w:t>
      </w:r>
      <w:r>
        <w:rPr>
          <w:rFonts w:ascii="SimSun" w:eastAsia="SimSun" w:hAnsi="SimSun" w:hint="eastAsia"/>
          <w:lang w:eastAsia="zh-CN"/>
        </w:rPr>
        <w:t>这是我要住的地方’，因为只要你不写保证书，他们就不会放你出去。他们就在那里给我吃饭，离拉大便的地方只有几寸远。我在那里呆了半个月，他们不让我睡觉、洗澡、洗衣服、刷牙，</w:t>
      </w:r>
      <w:r>
        <w:rPr>
          <w:rFonts w:ascii="SimSun" w:eastAsia="SimSun" w:hAnsi="SimSun" w:hint="eastAsia"/>
          <w:lang w:eastAsia="zh-CN"/>
        </w:rPr>
        <w:lastRenderedPageBreak/>
        <w:t>有半个月。”</w:t>
      </w:r>
      <w:r w:rsidR="00BC1150">
        <w:rPr>
          <w:rStyle w:val="EndnoteReference"/>
        </w:rPr>
        <w:endnoteReference w:id="94"/>
      </w:r>
    </w:p>
    <w:p w:rsidR="00BC1150" w:rsidRPr="00327DC2" w:rsidRDefault="00BC1150" w:rsidP="00375439">
      <w:pPr>
        <w:pStyle w:val="AITextquote"/>
        <w:numPr>
          <w:ilvl w:val="0"/>
          <w:numId w:val="1"/>
        </w:numPr>
        <w:jc w:val="both"/>
      </w:pPr>
    </w:p>
    <w:p w:rsidR="00BC1150" w:rsidRPr="00327DC2" w:rsidRDefault="00A53073" w:rsidP="00375439">
      <w:pPr>
        <w:pStyle w:val="BodyText"/>
        <w:jc w:val="both"/>
      </w:pPr>
      <w:proofErr w:type="spellStart"/>
      <w:r w:rsidRPr="00F209E6">
        <w:rPr>
          <w:rFonts w:ascii="SimSun" w:eastAsia="SimSun" w:hAnsi="SimSun" w:hint="eastAsia"/>
          <w:b/>
        </w:rPr>
        <w:t>马春梅</w:t>
      </w:r>
      <w:proofErr w:type="spellEnd"/>
      <w:r>
        <w:rPr>
          <w:rFonts w:ascii="SimSun" w:eastAsia="SimSun" w:hAnsi="SimSun" w:hint="eastAsia"/>
          <w:lang w:eastAsia="zh-CN"/>
        </w:rPr>
        <w:t>讲述说，她在吉林省长春市黑嘴子劳教所时，得到了她丈夫已与她离婚的消息。</w:t>
      </w:r>
      <w:r w:rsidRPr="00327DC2">
        <w:t xml:space="preserve"> </w:t>
      </w:r>
      <w:r w:rsidR="00BC1150" w:rsidRPr="00327DC2">
        <w:t xml:space="preserve"> </w:t>
      </w:r>
    </w:p>
    <w:p w:rsidR="00BC1150" w:rsidRDefault="00A53073" w:rsidP="00375439">
      <w:pPr>
        <w:pStyle w:val="AITextquote"/>
        <w:jc w:val="both"/>
      </w:pPr>
      <w:r>
        <w:rPr>
          <w:rFonts w:ascii="SimSun" w:eastAsia="SimSun" w:hAnsi="SimSun" w:hint="eastAsia"/>
          <w:lang w:eastAsia="zh-CN"/>
        </w:rPr>
        <w:t>“我有一个好家庭</w:t>
      </w:r>
      <w:r w:rsidR="003A3BAE">
        <w:rPr>
          <w:rFonts w:ascii="SimSun" w:eastAsia="SimSun" w:hAnsi="SimSun" w:hint="eastAsia"/>
          <w:lang w:eastAsia="zh-CN"/>
        </w:rPr>
        <w:t>，</w:t>
      </w:r>
      <w:r>
        <w:rPr>
          <w:rFonts w:ascii="SimSun" w:eastAsia="SimSun" w:hAnsi="SimSun" w:hint="eastAsia"/>
          <w:lang w:eastAsia="zh-CN"/>
        </w:rPr>
        <w:t>我的丈夫以前骄傲地跟别人说，‘我妻子在练法轮功后成了更好的一个人</w:t>
      </w:r>
      <w:r w:rsidR="003A3BAE">
        <w:rPr>
          <w:rFonts w:ascii="SimSun" w:eastAsia="SimSun" w:hAnsi="SimSun" w:hint="eastAsia"/>
          <w:lang w:eastAsia="zh-CN"/>
        </w:rPr>
        <w:t>，</w:t>
      </w:r>
      <w:r>
        <w:rPr>
          <w:rFonts w:ascii="SimSun" w:eastAsia="SimSun" w:hAnsi="SimSun" w:hint="eastAsia"/>
          <w:lang w:eastAsia="zh-CN"/>
        </w:rPr>
        <w:t>哪怕她被判</w:t>
      </w:r>
      <w:r w:rsidRPr="003A3BAE">
        <w:rPr>
          <w:rFonts w:eastAsia="SimSun"/>
          <w:lang w:eastAsia="zh-CN"/>
        </w:rPr>
        <w:t>10</w:t>
      </w:r>
      <w:r>
        <w:rPr>
          <w:rFonts w:ascii="SimSun" w:eastAsia="SimSun" w:hAnsi="SimSun" w:hint="eastAsia"/>
          <w:lang w:eastAsia="zh-CN"/>
        </w:rPr>
        <w:t>年我也等她’。但令我惊讶的是，在中共的威胁和强迫下，如果我不放弃信仰他就想和我离婚。在那之后，我不知道我是怎么回监室的。我觉得绝望</w:t>
      </w:r>
      <w:r w:rsidRPr="00764A91">
        <w:rPr>
          <w:rFonts w:ascii="SimSun" w:eastAsia="SimSun" w:hAnsi="SimSun"/>
        </w:rPr>
        <w:t>…</w:t>
      </w:r>
      <w:r w:rsidR="003A3BAE" w:rsidRPr="00764A91">
        <w:rPr>
          <w:rFonts w:ascii="SimSun" w:eastAsia="SimSun" w:hAnsi="SimSun"/>
        </w:rPr>
        <w:t>…</w:t>
      </w:r>
      <w:r>
        <w:rPr>
          <w:rFonts w:ascii="SimSun" w:eastAsia="SimSun" w:hAnsi="SimSun" w:hint="eastAsia"/>
          <w:lang w:eastAsia="zh-CN"/>
        </w:rPr>
        <w:t>”</w:t>
      </w:r>
      <w:r w:rsidR="00BC1150" w:rsidRPr="00327DC2">
        <w:rPr>
          <w:rStyle w:val="EndnoteReference"/>
        </w:rPr>
        <w:endnoteReference w:id="95"/>
      </w:r>
    </w:p>
    <w:p w:rsidR="00BC1150" w:rsidRPr="00327DC2" w:rsidRDefault="00BC1150" w:rsidP="00375439">
      <w:pPr>
        <w:pStyle w:val="AITextquote"/>
        <w:jc w:val="both"/>
      </w:pPr>
    </w:p>
    <w:p w:rsidR="00BC1150" w:rsidRPr="00BF0DC3" w:rsidRDefault="00A53073" w:rsidP="00375439">
      <w:pPr>
        <w:pStyle w:val="BodyText"/>
        <w:jc w:val="both"/>
      </w:pPr>
      <w:r>
        <w:rPr>
          <w:rFonts w:ascii="SimSun" w:eastAsia="SimSun" w:hAnsi="SimSun" w:hint="eastAsia"/>
          <w:lang w:eastAsia="zh-CN"/>
        </w:rPr>
        <w:t>没有写“保证书”的人</w:t>
      </w:r>
      <w:r w:rsidR="003A3BAE">
        <w:rPr>
          <w:rFonts w:ascii="SimSun" w:eastAsia="SimSun" w:hAnsi="SimSun" w:hint="eastAsia"/>
          <w:lang w:eastAsia="zh-CN"/>
        </w:rPr>
        <w:t>往往</w:t>
      </w:r>
      <w:r>
        <w:rPr>
          <w:rFonts w:ascii="SimSun" w:eastAsia="SimSun" w:hAnsi="SimSun" w:hint="eastAsia"/>
          <w:lang w:eastAsia="zh-CN"/>
        </w:rPr>
        <w:t>被阻止与其家人和律师联系，并可能长时间地被彻底切断与外界的联系。一些“顽固”的法轮功学员说，劳教所当局允许家人探视，希望家人可</w:t>
      </w:r>
      <w:r w:rsidR="00AB3F2B">
        <w:rPr>
          <w:rFonts w:ascii="SimSun" w:eastAsia="SimSun" w:hAnsi="SimSun" w:hint="eastAsia"/>
          <w:lang w:eastAsia="zh-CN"/>
        </w:rPr>
        <w:t>以</w:t>
      </w:r>
      <w:r>
        <w:rPr>
          <w:rFonts w:ascii="SimSun" w:eastAsia="SimSun" w:hAnsi="SimSun" w:hint="eastAsia"/>
          <w:lang w:eastAsia="zh-CN"/>
        </w:rPr>
        <w:t>有效地劝说他们接受“转化”。</w:t>
      </w:r>
      <w:r w:rsidR="00BC1150" w:rsidRPr="00327DC2">
        <w:t xml:space="preserve"> </w:t>
      </w:r>
    </w:p>
    <w:p w:rsidR="00BC1150" w:rsidRPr="0037541F" w:rsidRDefault="00A53073" w:rsidP="00375439">
      <w:pPr>
        <w:pStyle w:val="BodyText"/>
        <w:widowControl/>
        <w:jc w:val="both"/>
      </w:pPr>
      <w:proofErr w:type="spellStart"/>
      <w:r w:rsidRPr="00E52C19">
        <w:rPr>
          <w:rFonts w:ascii="SimSun" w:eastAsia="SimSun" w:hAnsi="SimSun" w:hint="eastAsia"/>
          <w:b/>
        </w:rPr>
        <w:t>章伟迪</w:t>
      </w:r>
      <w:proofErr w:type="spellEnd"/>
      <w:r>
        <w:rPr>
          <w:rFonts w:ascii="SimSun" w:eastAsia="SimSun" w:hAnsi="SimSun" w:hint="eastAsia"/>
          <w:lang w:eastAsia="zh-CN"/>
        </w:rPr>
        <w:t>两次</w:t>
      </w:r>
      <w:r w:rsidR="00AB3F2B">
        <w:rPr>
          <w:rFonts w:ascii="SimSun" w:eastAsia="SimSun" w:hAnsi="SimSun" w:hint="eastAsia"/>
          <w:lang w:eastAsia="zh-CN"/>
        </w:rPr>
        <w:t>被</w:t>
      </w:r>
      <w:r>
        <w:rPr>
          <w:rFonts w:ascii="SimSun" w:eastAsia="SimSun" w:hAnsi="SimSun" w:hint="eastAsia"/>
          <w:lang w:eastAsia="zh-CN"/>
        </w:rPr>
        <w:t>关押在马三家劳教所，她讲述了她的经历。</w:t>
      </w:r>
      <w:r w:rsidR="00BC1150" w:rsidRPr="0037541F">
        <w:t xml:space="preserve"> </w:t>
      </w:r>
    </w:p>
    <w:p w:rsidR="00BC1150" w:rsidRDefault="00EF237B" w:rsidP="00375439">
      <w:pPr>
        <w:pStyle w:val="AITextquote"/>
        <w:numPr>
          <w:ilvl w:val="0"/>
          <w:numId w:val="1"/>
        </w:numPr>
        <w:jc w:val="both"/>
      </w:pPr>
      <w:r>
        <w:rPr>
          <w:rFonts w:ascii="SimSun" w:eastAsia="SimSun" w:hAnsi="SimSun" w:hint="eastAsia"/>
          <w:lang w:eastAsia="zh-CN"/>
        </w:rPr>
        <w:t>“我在第一次从马三家放出来前，我绝食了很长的时间</w:t>
      </w:r>
      <w:r w:rsidR="00AB3F2B">
        <w:rPr>
          <w:rFonts w:ascii="SimSun" w:eastAsia="SimSun" w:hAnsi="SimSun" w:hint="eastAsia"/>
          <w:lang w:eastAsia="zh-CN"/>
        </w:rPr>
        <w:t>，</w:t>
      </w:r>
      <w:r>
        <w:rPr>
          <w:rFonts w:ascii="SimSun" w:eastAsia="SimSun" w:hAnsi="SimSun" w:hint="eastAsia"/>
          <w:lang w:eastAsia="zh-CN"/>
        </w:rPr>
        <w:t>我</w:t>
      </w:r>
      <w:proofErr w:type="gramStart"/>
      <w:r>
        <w:rPr>
          <w:rFonts w:ascii="SimSun" w:eastAsia="SimSun" w:hAnsi="SimSun" w:hint="eastAsia"/>
          <w:lang w:eastAsia="zh-CN"/>
        </w:rPr>
        <w:t>频临</w:t>
      </w:r>
      <w:proofErr w:type="gramEnd"/>
      <w:r>
        <w:rPr>
          <w:rFonts w:ascii="SimSun" w:eastAsia="SimSun" w:hAnsi="SimSun" w:hint="eastAsia"/>
          <w:lang w:eastAsia="zh-CN"/>
        </w:rPr>
        <w:t>死亡。我父母来劳动所争取看我</w:t>
      </w:r>
      <w:r w:rsidR="00AB3F2B">
        <w:rPr>
          <w:rFonts w:ascii="SimSun" w:eastAsia="SimSun" w:hAnsi="SimSun" w:hint="eastAsia"/>
          <w:lang w:eastAsia="zh-CN"/>
        </w:rPr>
        <w:t>，</w:t>
      </w:r>
      <w:r>
        <w:rPr>
          <w:rFonts w:ascii="SimSun" w:eastAsia="SimSun" w:hAnsi="SimSun" w:hint="eastAsia"/>
          <w:lang w:eastAsia="zh-CN"/>
        </w:rPr>
        <w:t>他们十分害怕，因为他们听说在马三家有许多人绝食并死亡</w:t>
      </w:r>
      <w:r w:rsidR="00AB3F2B">
        <w:rPr>
          <w:rFonts w:ascii="SimSun" w:eastAsia="SimSun" w:hAnsi="SimSun" w:hint="eastAsia"/>
          <w:lang w:eastAsia="zh-CN"/>
        </w:rPr>
        <w:t>，</w:t>
      </w:r>
      <w:r>
        <w:rPr>
          <w:rFonts w:ascii="SimSun" w:eastAsia="SimSun" w:hAnsi="SimSun" w:hint="eastAsia"/>
          <w:lang w:eastAsia="zh-CN"/>
        </w:rPr>
        <w:t>我父母十分害怕我也会死</w:t>
      </w:r>
      <w:r w:rsidR="00AB3F2B">
        <w:rPr>
          <w:rFonts w:ascii="SimSun" w:eastAsia="SimSun" w:hAnsi="SimSun" w:hint="eastAsia"/>
          <w:lang w:eastAsia="zh-CN"/>
        </w:rPr>
        <w:t>，</w:t>
      </w:r>
      <w:r>
        <w:rPr>
          <w:rFonts w:ascii="SimSun" w:eastAsia="SimSun" w:hAnsi="SimSun" w:hint="eastAsia"/>
          <w:lang w:eastAsia="zh-CN"/>
        </w:rPr>
        <w:t>但管教人员不让我父母见我</w:t>
      </w:r>
      <w:r w:rsidR="00AB3F2B">
        <w:rPr>
          <w:rFonts w:ascii="SimSun" w:eastAsia="SimSun" w:hAnsi="SimSun" w:hint="eastAsia"/>
          <w:lang w:eastAsia="zh-CN"/>
        </w:rPr>
        <w:t>，</w:t>
      </w:r>
      <w:r>
        <w:rPr>
          <w:rFonts w:ascii="SimSun" w:eastAsia="SimSun" w:hAnsi="SimSun" w:hint="eastAsia"/>
          <w:lang w:eastAsia="zh-CN"/>
        </w:rPr>
        <w:t>我父亲当时</w:t>
      </w:r>
      <w:r w:rsidRPr="00AB3F2B">
        <w:rPr>
          <w:rFonts w:eastAsia="SimSun"/>
          <w:lang w:eastAsia="zh-CN"/>
        </w:rPr>
        <w:t>80</w:t>
      </w:r>
      <w:r>
        <w:rPr>
          <w:rFonts w:ascii="SimSun" w:eastAsia="SimSun" w:hAnsi="SimSun" w:hint="eastAsia"/>
          <w:lang w:eastAsia="zh-CN"/>
        </w:rPr>
        <w:t>岁。他们不让我</w:t>
      </w:r>
      <w:r w:rsidRPr="00AB3F2B">
        <w:rPr>
          <w:rFonts w:eastAsia="SimSun"/>
          <w:lang w:eastAsia="zh-CN"/>
        </w:rPr>
        <w:t>80</w:t>
      </w:r>
      <w:r>
        <w:rPr>
          <w:rFonts w:ascii="SimSun" w:eastAsia="SimSun" w:hAnsi="SimSun" w:hint="eastAsia"/>
          <w:lang w:eastAsia="zh-CN"/>
        </w:rPr>
        <w:t>岁的父亲见我，因为我拒绝‘转化’而且绝食。我父亲每天都那么担心我的情况</w:t>
      </w:r>
      <w:r w:rsidR="00AB3F2B">
        <w:rPr>
          <w:rFonts w:ascii="SimSun" w:eastAsia="SimSun" w:hAnsi="SimSun" w:hint="eastAsia"/>
          <w:lang w:eastAsia="zh-CN"/>
        </w:rPr>
        <w:t>，</w:t>
      </w:r>
      <w:r>
        <w:rPr>
          <w:rFonts w:ascii="SimSun" w:eastAsia="SimSun" w:hAnsi="SimSun" w:hint="eastAsia"/>
          <w:lang w:eastAsia="zh-CN"/>
        </w:rPr>
        <w:t>他在我被放出去前就死了。”</w:t>
      </w:r>
      <w:r w:rsidR="00BC1150">
        <w:rPr>
          <w:rStyle w:val="EndnoteReference"/>
        </w:rPr>
        <w:endnoteReference w:id="96"/>
      </w:r>
    </w:p>
    <w:p w:rsidR="00BC1150" w:rsidRDefault="00BC1150" w:rsidP="00375439">
      <w:pPr>
        <w:pStyle w:val="AITextquote"/>
        <w:numPr>
          <w:ilvl w:val="0"/>
          <w:numId w:val="1"/>
        </w:numPr>
        <w:jc w:val="both"/>
      </w:pPr>
    </w:p>
    <w:p w:rsidR="00BC1150" w:rsidRPr="00327DC2" w:rsidRDefault="00EF237B" w:rsidP="00375439">
      <w:pPr>
        <w:pStyle w:val="BodyText"/>
        <w:jc w:val="both"/>
      </w:pPr>
      <w:proofErr w:type="spellStart"/>
      <w:r w:rsidRPr="00B314A3">
        <w:rPr>
          <w:rFonts w:ascii="SimSun" w:eastAsia="SimSun" w:hAnsi="SimSun" w:hint="eastAsia"/>
        </w:rPr>
        <w:t>章伟迪</w:t>
      </w:r>
      <w:proofErr w:type="spellEnd"/>
      <w:r>
        <w:rPr>
          <w:rFonts w:ascii="SimSun" w:eastAsia="SimSun" w:hAnsi="SimSun" w:hint="eastAsia"/>
          <w:lang w:eastAsia="zh-CN"/>
        </w:rPr>
        <w:t>还讲述了一名</w:t>
      </w:r>
      <w:proofErr w:type="gramStart"/>
      <w:r>
        <w:rPr>
          <w:rFonts w:ascii="SimSun" w:eastAsia="SimSun" w:hAnsi="SimSun" w:hint="eastAsia"/>
          <w:lang w:eastAsia="zh-CN"/>
        </w:rPr>
        <w:t>法轮功女学员</w:t>
      </w:r>
      <w:proofErr w:type="gramEnd"/>
      <w:r>
        <w:rPr>
          <w:rFonts w:ascii="SimSun" w:eastAsia="SimSun" w:hAnsi="SimSun" w:hint="eastAsia"/>
          <w:lang w:eastAsia="zh-CN"/>
        </w:rPr>
        <w:t>的情况，当她在劳教所时，她的丈夫和年幼的孩子在家死于煤气中毒意外事故。</w:t>
      </w:r>
      <w:r w:rsidR="00BC1150" w:rsidRPr="00327DC2">
        <w:t xml:space="preserve"> </w:t>
      </w:r>
    </w:p>
    <w:p w:rsidR="00BC1150" w:rsidRDefault="00EF237B" w:rsidP="00375439">
      <w:pPr>
        <w:pStyle w:val="AITextquote"/>
        <w:widowControl/>
        <w:jc w:val="both"/>
      </w:pPr>
      <w:r>
        <w:rPr>
          <w:rFonts w:ascii="SimSun" w:eastAsia="SimSun" w:hAnsi="SimSun" w:hint="eastAsia"/>
          <w:lang w:eastAsia="zh-CN"/>
        </w:rPr>
        <w:t>“她的丈夫和女儿死的时候，她马上就要劳教期满了。当地政府的一个人来看她，给她消息。他说如果她想回家看她死去的丈夫和女儿，她首先就得‘转化’</w:t>
      </w:r>
      <w:r w:rsidR="002A4113">
        <w:rPr>
          <w:rFonts w:ascii="SimSun" w:eastAsia="SimSun" w:hAnsi="SimSun" w:hint="eastAsia"/>
          <w:lang w:eastAsia="zh-CN"/>
        </w:rPr>
        <w:t>，</w:t>
      </w:r>
      <w:r>
        <w:rPr>
          <w:rFonts w:ascii="SimSun" w:eastAsia="SimSun" w:hAnsi="SimSun" w:hint="eastAsia"/>
          <w:lang w:eastAsia="zh-CN"/>
        </w:rPr>
        <w:t>她拒绝了</w:t>
      </w:r>
      <w:r w:rsidR="002A4113">
        <w:rPr>
          <w:rFonts w:ascii="SimSun" w:eastAsia="SimSun" w:hAnsi="SimSun" w:hint="eastAsia"/>
          <w:lang w:eastAsia="zh-CN"/>
        </w:rPr>
        <w:t>，</w:t>
      </w:r>
      <w:r>
        <w:rPr>
          <w:rFonts w:ascii="SimSun" w:eastAsia="SimSun" w:hAnsi="SimSun" w:hint="eastAsia"/>
          <w:lang w:eastAsia="zh-CN"/>
        </w:rPr>
        <w:t>所以她不能去看他们。我们每天都听她哭。”</w:t>
      </w:r>
    </w:p>
    <w:p w:rsidR="00BC1150" w:rsidRPr="00B1414D" w:rsidRDefault="00BC1150" w:rsidP="00375439">
      <w:pPr>
        <w:pStyle w:val="AITextquote"/>
        <w:widowControl/>
        <w:jc w:val="both"/>
      </w:pPr>
    </w:p>
    <w:p w:rsidR="00BC1150" w:rsidRDefault="00EF237B" w:rsidP="00375439">
      <w:pPr>
        <w:pStyle w:val="BodyText"/>
        <w:jc w:val="both"/>
      </w:pPr>
      <w:r>
        <w:rPr>
          <w:rFonts w:ascii="SimSun" w:eastAsia="SimSun" w:hAnsi="SimSun" w:hint="eastAsia"/>
          <w:lang w:eastAsia="zh-CN"/>
        </w:rPr>
        <w:t>章伟迪证词里讲述的那名妇女</w:t>
      </w:r>
      <w:r w:rsidR="002A4113">
        <w:rPr>
          <w:rFonts w:ascii="SimSun" w:eastAsia="SimSun" w:hAnsi="SimSun" w:hint="eastAsia"/>
          <w:lang w:eastAsia="zh-CN"/>
        </w:rPr>
        <w:t>所</w:t>
      </w:r>
      <w:r>
        <w:rPr>
          <w:rFonts w:ascii="SimSun" w:eastAsia="SimSun" w:hAnsi="SimSun" w:hint="eastAsia"/>
          <w:lang w:eastAsia="zh-CN"/>
        </w:rPr>
        <w:t>遭受的待遇或处罚，根据联合国《禁止酷刑公约》对酷刑的定义，已构成精神</w:t>
      </w:r>
      <w:r w:rsidR="002A4113">
        <w:rPr>
          <w:rFonts w:ascii="SimSun" w:eastAsia="SimSun" w:hAnsi="SimSun" w:hint="eastAsia"/>
          <w:lang w:eastAsia="zh-CN"/>
        </w:rPr>
        <w:t>折磨，</w:t>
      </w:r>
      <w:r>
        <w:rPr>
          <w:rFonts w:ascii="SimSun" w:eastAsia="SimSun" w:hAnsi="SimSun" w:hint="eastAsia"/>
          <w:lang w:eastAsia="zh-CN"/>
        </w:rPr>
        <w:t>而《禁止酷刑公约》和绝对禁止动用此类酷刑的规定，对中国具有约束力。</w:t>
      </w:r>
      <w:r w:rsidR="00BC1150">
        <w:t xml:space="preserve"> </w:t>
      </w:r>
    </w:p>
    <w:p w:rsidR="00BC1150" w:rsidRPr="00327DC2" w:rsidRDefault="00EF237B" w:rsidP="00375439">
      <w:pPr>
        <w:pStyle w:val="BodyText"/>
        <w:jc w:val="both"/>
      </w:pPr>
      <w:r>
        <w:rPr>
          <w:rFonts w:ascii="SimSun" w:eastAsia="SimSun" w:hAnsi="SimSun" w:hint="eastAsia"/>
          <w:lang w:eastAsia="zh-CN"/>
        </w:rPr>
        <w:t>拒绝与“教育”程序合作的劳教人员还被告知，这对他们的配偶和孩子等家人将造成严重后果。他们不断地被告知，他们是糟糕的配偶、父母和不孝的子女，特别是在他们负责照顾年老父母的情况下。许多妇女对国际特赦组织讲述，她们的配偶如何遭到解雇，其他家人如何遭到其他方式的惩罚，而这都是对劳教人员拒绝合作的处罚。许多丈夫被迫与女劳教人员离婚，否则就失去工作。在许多</w:t>
      </w:r>
      <w:r w:rsidR="002A4113">
        <w:rPr>
          <w:rFonts w:ascii="SimSun" w:eastAsia="SimSun" w:hAnsi="SimSun" w:hint="eastAsia"/>
          <w:lang w:eastAsia="zh-CN"/>
        </w:rPr>
        <w:t>个案</w:t>
      </w:r>
      <w:r>
        <w:rPr>
          <w:rFonts w:ascii="SimSun" w:eastAsia="SimSun" w:hAnsi="SimSun" w:hint="eastAsia"/>
          <w:lang w:eastAsia="zh-CN"/>
        </w:rPr>
        <w:t>中，离婚发生</w:t>
      </w:r>
      <w:r w:rsidR="002A4113">
        <w:rPr>
          <w:rFonts w:ascii="SimSun" w:eastAsia="SimSun" w:hAnsi="SimSun" w:hint="eastAsia"/>
          <w:lang w:eastAsia="zh-CN"/>
        </w:rPr>
        <w:t>于</w:t>
      </w:r>
      <w:r>
        <w:rPr>
          <w:rFonts w:ascii="SimSun" w:eastAsia="SimSun" w:hAnsi="SimSun" w:hint="eastAsia"/>
          <w:lang w:eastAsia="zh-CN"/>
        </w:rPr>
        <w:t>妇女仍在劳教时</w:t>
      </w:r>
      <w:r w:rsidR="002A4113">
        <w:rPr>
          <w:rFonts w:ascii="SimSun" w:eastAsia="SimSun" w:hAnsi="SimSun" w:hint="eastAsia"/>
          <w:lang w:eastAsia="zh-CN"/>
        </w:rPr>
        <w:t>，</w:t>
      </w:r>
      <w:r>
        <w:rPr>
          <w:rFonts w:ascii="SimSun" w:eastAsia="SimSun" w:hAnsi="SimSun" w:hint="eastAsia"/>
          <w:lang w:eastAsia="zh-CN"/>
        </w:rPr>
        <w:t>因为妇女传统上承担更大的家庭责任，这些心理折磨手段似乎对女劳教人员产生更大的影响。</w:t>
      </w:r>
      <w:r w:rsidR="00BC1150" w:rsidRPr="00327DC2">
        <w:rPr>
          <w:rStyle w:val="EndnoteReference"/>
        </w:rPr>
        <w:endnoteReference w:id="97"/>
      </w:r>
    </w:p>
    <w:p w:rsidR="00BC1150" w:rsidRDefault="00EF237B" w:rsidP="00375439">
      <w:pPr>
        <w:pStyle w:val="BodyText"/>
        <w:jc w:val="both"/>
      </w:pPr>
      <w:r>
        <w:rPr>
          <w:rFonts w:ascii="SimSun" w:eastAsia="SimSun" w:hAnsi="SimSun" w:hint="eastAsia"/>
          <w:lang w:eastAsia="zh-CN"/>
        </w:rPr>
        <w:t>来自黑龙江省牡丹江市的法轮功学员</w:t>
      </w:r>
      <w:proofErr w:type="spellStart"/>
      <w:r w:rsidRPr="008610CB">
        <w:rPr>
          <w:rFonts w:ascii="SimSun" w:eastAsia="SimSun" w:hAnsi="SimSun" w:hint="eastAsia"/>
          <w:b/>
        </w:rPr>
        <w:t>于真洁</w:t>
      </w:r>
      <w:proofErr w:type="spellEnd"/>
      <w:r w:rsidRPr="008E4474">
        <w:rPr>
          <w:rFonts w:ascii="SimSun" w:eastAsia="SimSun" w:hAnsi="SimSun" w:hint="eastAsia"/>
          <w:lang w:eastAsia="zh-CN"/>
        </w:rPr>
        <w:t>讲述了当局如何</w:t>
      </w:r>
      <w:r>
        <w:rPr>
          <w:rFonts w:ascii="SimSun" w:eastAsia="SimSun" w:hAnsi="SimSun" w:hint="eastAsia"/>
          <w:lang w:eastAsia="zh-CN"/>
        </w:rPr>
        <w:t>试图通过用离婚威胁她，并用失业威胁她的丈夫来向她施压。</w:t>
      </w:r>
      <w:r w:rsidR="00BC1150">
        <w:t xml:space="preserve">  </w:t>
      </w:r>
    </w:p>
    <w:p w:rsidR="00BC1150" w:rsidRDefault="009061E8" w:rsidP="00375439">
      <w:pPr>
        <w:pStyle w:val="AITextquote"/>
        <w:numPr>
          <w:ilvl w:val="0"/>
          <w:numId w:val="1"/>
        </w:numPr>
        <w:jc w:val="both"/>
      </w:pPr>
      <w:r>
        <w:rPr>
          <w:rFonts w:ascii="SimSun" w:eastAsia="SimSun" w:hAnsi="SimSun" w:hint="eastAsia"/>
          <w:lang w:eastAsia="zh-CN"/>
        </w:rPr>
        <w:t>“法院委派的律师问我，‘你要你丈夫还是要（法轮）大法？’我告诉他们我都要。他说‘如果你要大法，那你丈夫就失业。’”</w:t>
      </w:r>
      <w:r w:rsidR="00BC1150">
        <w:rPr>
          <w:rStyle w:val="EndnoteReference"/>
        </w:rPr>
        <w:endnoteReference w:id="98"/>
      </w:r>
    </w:p>
    <w:p w:rsidR="00BC1150" w:rsidRDefault="00BC1150" w:rsidP="00375439">
      <w:pPr>
        <w:pStyle w:val="AITextquote"/>
        <w:numPr>
          <w:ilvl w:val="0"/>
          <w:numId w:val="1"/>
        </w:numPr>
        <w:jc w:val="both"/>
      </w:pPr>
    </w:p>
    <w:p w:rsidR="00BC1150" w:rsidRPr="0037541F" w:rsidRDefault="009061E8" w:rsidP="00375439">
      <w:pPr>
        <w:pStyle w:val="BodyText"/>
        <w:jc w:val="both"/>
      </w:pPr>
      <w:r>
        <w:rPr>
          <w:rFonts w:ascii="SimSun" w:eastAsia="SimSun" w:hAnsi="SimSun" w:hint="eastAsia"/>
          <w:lang w:eastAsia="zh-CN"/>
        </w:rPr>
        <w:t>她进一步说：</w:t>
      </w:r>
    </w:p>
    <w:p w:rsidR="00BC1150" w:rsidRDefault="009061E8" w:rsidP="00375439">
      <w:pPr>
        <w:pStyle w:val="AITextquote"/>
        <w:numPr>
          <w:ilvl w:val="0"/>
          <w:numId w:val="1"/>
        </w:numPr>
        <w:jc w:val="both"/>
      </w:pPr>
      <w:r>
        <w:rPr>
          <w:rFonts w:ascii="SimSun" w:eastAsia="SimSun" w:hAnsi="SimSun" w:hint="eastAsia"/>
          <w:lang w:eastAsia="zh-CN"/>
        </w:rPr>
        <w:t>“我丈夫告诉律师，我真是个好人，他真的爱我。我丈夫的工作单位允许他来看过我几次 — 来说服我‘转化’</w:t>
      </w:r>
      <w:r w:rsidR="002A4113">
        <w:rPr>
          <w:rFonts w:ascii="SimSun" w:eastAsia="SimSun" w:hAnsi="SimSun" w:hint="eastAsia"/>
          <w:lang w:eastAsia="zh-CN"/>
        </w:rPr>
        <w:t>，</w:t>
      </w:r>
      <w:r>
        <w:rPr>
          <w:rFonts w:ascii="SimSun" w:eastAsia="SimSun" w:hAnsi="SimSun" w:hint="eastAsia"/>
          <w:lang w:eastAsia="zh-CN"/>
        </w:rPr>
        <w:t>那是他们允许他来的唯一理由。他对我说我真可爱，单纯善良</w:t>
      </w:r>
      <w:r w:rsidR="002A4113">
        <w:rPr>
          <w:rFonts w:ascii="SimSun" w:eastAsia="SimSun" w:hAnsi="SimSun" w:hint="eastAsia"/>
          <w:lang w:eastAsia="zh-CN"/>
        </w:rPr>
        <w:t>，</w:t>
      </w:r>
      <w:r>
        <w:rPr>
          <w:rFonts w:ascii="SimSun" w:eastAsia="SimSun" w:hAnsi="SimSun" w:hint="eastAsia"/>
          <w:lang w:eastAsia="zh-CN"/>
        </w:rPr>
        <w:t>但他跟我说，如果我不‘转化’他就会失去工作</w:t>
      </w:r>
      <w:r w:rsidRPr="00764A91">
        <w:rPr>
          <w:rFonts w:ascii="SimSun" w:eastAsia="SimSun" w:hAnsi="SimSun"/>
        </w:rPr>
        <w:t>…</w:t>
      </w:r>
      <w:r w:rsidR="002A4113" w:rsidRPr="00764A91">
        <w:rPr>
          <w:rFonts w:ascii="SimSun" w:eastAsia="SimSun" w:hAnsi="SimSun"/>
        </w:rPr>
        <w:t>…</w:t>
      </w:r>
      <w:r>
        <w:rPr>
          <w:rFonts w:ascii="SimSun" w:eastAsia="SimSun" w:hAnsi="SimSun" w:hint="eastAsia"/>
          <w:lang w:eastAsia="zh-CN"/>
        </w:rPr>
        <w:t>我的丈夫丢了工作</w:t>
      </w:r>
      <w:r w:rsidR="002A4113">
        <w:rPr>
          <w:rFonts w:ascii="SimSun" w:eastAsia="SimSun" w:hAnsi="SimSun" w:hint="eastAsia"/>
          <w:lang w:eastAsia="zh-CN"/>
        </w:rPr>
        <w:t xml:space="preserve"> </w:t>
      </w:r>
      <w:r>
        <w:rPr>
          <w:rFonts w:ascii="SimSun" w:eastAsia="SimSun" w:hAnsi="SimSun" w:hint="eastAsia"/>
          <w:lang w:eastAsia="zh-CN"/>
        </w:rPr>
        <w:t>—</w:t>
      </w:r>
      <w:r w:rsidR="002A4113">
        <w:rPr>
          <w:rFonts w:ascii="SimSun" w:eastAsia="SimSun" w:hAnsi="SimSun" w:hint="eastAsia"/>
          <w:lang w:eastAsia="zh-CN"/>
        </w:rPr>
        <w:t xml:space="preserve">— </w:t>
      </w:r>
      <w:r>
        <w:rPr>
          <w:rFonts w:ascii="SimSun" w:eastAsia="SimSun" w:hAnsi="SimSun" w:hint="eastAsia"/>
          <w:lang w:eastAsia="zh-CN"/>
        </w:rPr>
        <w:t>后来他们给了他一份级别很低的工作。当我出去时我们已经离婚了</w:t>
      </w:r>
      <w:r w:rsidR="002A4113">
        <w:rPr>
          <w:rFonts w:ascii="SimSun" w:eastAsia="SimSun" w:hAnsi="SimSun" w:hint="eastAsia"/>
          <w:lang w:eastAsia="zh-CN"/>
        </w:rPr>
        <w:t>；</w:t>
      </w:r>
      <w:r>
        <w:rPr>
          <w:rFonts w:ascii="SimSun" w:eastAsia="SimSun" w:hAnsi="SimSun" w:hint="eastAsia"/>
          <w:lang w:eastAsia="zh-CN"/>
        </w:rPr>
        <w:t>我弟弟被判了</w:t>
      </w:r>
      <w:r w:rsidRPr="002A4113">
        <w:rPr>
          <w:rFonts w:eastAsia="SimSun"/>
          <w:lang w:eastAsia="zh-CN"/>
        </w:rPr>
        <w:t>15</w:t>
      </w:r>
      <w:r>
        <w:rPr>
          <w:rFonts w:ascii="SimSun" w:eastAsia="SimSun" w:hAnsi="SimSun" w:hint="eastAsia"/>
          <w:lang w:eastAsia="zh-CN"/>
        </w:rPr>
        <w:t>年徒刑</w:t>
      </w:r>
      <w:r w:rsidR="002A4113">
        <w:rPr>
          <w:rFonts w:ascii="SimSun" w:eastAsia="SimSun" w:hAnsi="SimSun" w:hint="eastAsia"/>
          <w:lang w:eastAsia="zh-CN"/>
        </w:rPr>
        <w:t>；</w:t>
      </w:r>
      <w:r>
        <w:rPr>
          <w:rFonts w:ascii="SimSun" w:eastAsia="SimSun" w:hAnsi="SimSun" w:hint="eastAsia"/>
          <w:lang w:eastAsia="zh-CN"/>
        </w:rPr>
        <w:t>我女儿被大学开除，因为她拒绝停止修炼，她被送去劳教</w:t>
      </w:r>
      <w:r w:rsidR="002A4113">
        <w:rPr>
          <w:rFonts w:ascii="SimSun" w:eastAsia="SimSun" w:hAnsi="SimSun" w:hint="eastAsia"/>
          <w:lang w:eastAsia="zh-CN"/>
        </w:rPr>
        <w:t>；</w:t>
      </w:r>
      <w:r>
        <w:rPr>
          <w:rFonts w:ascii="SimSun" w:eastAsia="SimSun" w:hAnsi="SimSun" w:hint="eastAsia"/>
          <w:lang w:eastAsia="zh-CN"/>
        </w:rPr>
        <w:t>我丢了我的工作。”</w:t>
      </w:r>
      <w:r w:rsidR="00BC1150">
        <w:rPr>
          <w:rStyle w:val="EndnoteReference"/>
        </w:rPr>
        <w:endnoteReference w:id="99"/>
      </w:r>
    </w:p>
    <w:p w:rsidR="00BC1150" w:rsidRDefault="00BC1150" w:rsidP="005C5F10">
      <w:pPr>
        <w:pStyle w:val="BodyText"/>
        <w:spacing w:before="120"/>
      </w:pPr>
    </w:p>
    <w:p w:rsidR="00BC1150" w:rsidRPr="00B1414D" w:rsidRDefault="009061E8" w:rsidP="004A0842">
      <w:pPr>
        <w:pStyle w:val="Heading2"/>
        <w:jc w:val="both"/>
      </w:pPr>
      <w:bookmarkStart w:id="22" w:name="_Toc373507422"/>
      <w:bookmarkStart w:id="23" w:name="_Toc373915413"/>
      <w:bookmarkStart w:id="24" w:name="_Toc373487225"/>
      <w:r>
        <w:rPr>
          <w:rFonts w:hint="eastAsia"/>
          <w:lang w:eastAsia="zh-CN"/>
        </w:rPr>
        <w:lastRenderedPageBreak/>
        <w:t>强迫喂食和强行注射药物</w:t>
      </w:r>
      <w:bookmarkEnd w:id="22"/>
      <w:bookmarkEnd w:id="23"/>
      <w:bookmarkEnd w:id="24"/>
    </w:p>
    <w:p w:rsidR="00BC1150" w:rsidRDefault="009061E8" w:rsidP="004A0842">
      <w:pPr>
        <w:pStyle w:val="BodyText"/>
        <w:jc w:val="both"/>
      </w:pPr>
      <w:r>
        <w:rPr>
          <w:rFonts w:ascii="SimSun" w:eastAsia="SimSun" w:hAnsi="SimSun" w:hint="eastAsia"/>
          <w:lang w:eastAsia="zh-CN"/>
        </w:rPr>
        <w:t>国际人权法律和准则及国际公认的医疗道德，严格禁止医疗专业人员参与酷刑和其他虐待。世界医学大会</w:t>
      </w:r>
      <w:r w:rsidRPr="009061E8">
        <w:rPr>
          <w:rFonts w:eastAsia="SimSun"/>
          <w:lang w:eastAsia="zh-CN"/>
        </w:rPr>
        <w:t>1975</w:t>
      </w:r>
      <w:r>
        <w:rPr>
          <w:rFonts w:ascii="SimSun" w:eastAsia="SimSun" w:hAnsi="SimSun" w:hint="eastAsia"/>
          <w:lang w:eastAsia="zh-CN"/>
        </w:rPr>
        <w:t>年通过的《东京宣言》指出，医生不应“赞</w:t>
      </w:r>
      <w:r w:rsidR="00521420">
        <w:rPr>
          <w:rFonts w:ascii="SimSun" w:eastAsia="SimSun" w:hAnsi="SimSun" w:hint="eastAsia"/>
          <w:lang w:eastAsia="zh-CN"/>
        </w:rPr>
        <w:t>助</w:t>
      </w:r>
      <w:r>
        <w:rPr>
          <w:rFonts w:ascii="SimSun" w:eastAsia="SimSun" w:hAnsi="SimSun" w:hint="eastAsia"/>
          <w:lang w:eastAsia="zh-CN"/>
        </w:rPr>
        <w:t>、容忍或参与”酷刑和其他虐待。该《宣言》在</w:t>
      </w:r>
      <w:r w:rsidRPr="009061E8">
        <w:rPr>
          <w:rFonts w:eastAsia="SimSun"/>
          <w:lang w:eastAsia="zh-CN"/>
        </w:rPr>
        <w:t>2005</w:t>
      </w:r>
      <w:r>
        <w:rPr>
          <w:rFonts w:ascii="SimSun" w:eastAsia="SimSun" w:hAnsi="SimSun" w:hint="eastAsia"/>
          <w:lang w:eastAsia="zh-CN"/>
        </w:rPr>
        <w:t>年和</w:t>
      </w:r>
      <w:r w:rsidRPr="009061E8">
        <w:rPr>
          <w:rFonts w:eastAsia="SimSun"/>
          <w:lang w:eastAsia="zh-CN"/>
        </w:rPr>
        <w:t>2006</w:t>
      </w:r>
      <w:r>
        <w:rPr>
          <w:rFonts w:ascii="SimSun" w:eastAsia="SimSun" w:hAnsi="SimSun" w:hint="eastAsia"/>
          <w:lang w:eastAsia="zh-CN"/>
        </w:rPr>
        <w:t>年</w:t>
      </w:r>
      <w:r w:rsidR="00521420">
        <w:rPr>
          <w:rFonts w:ascii="SimSun" w:eastAsia="SimSun" w:hAnsi="SimSun" w:hint="eastAsia"/>
          <w:lang w:eastAsia="zh-CN"/>
        </w:rPr>
        <w:t>被</w:t>
      </w:r>
      <w:r>
        <w:rPr>
          <w:rFonts w:ascii="SimSun" w:eastAsia="SimSun" w:hAnsi="SimSun" w:hint="eastAsia"/>
          <w:lang w:eastAsia="zh-CN"/>
        </w:rPr>
        <w:t>修订，</w:t>
      </w:r>
      <w:r w:rsidR="00521420">
        <w:rPr>
          <w:rFonts w:ascii="SimSun" w:eastAsia="SimSun" w:hAnsi="SimSun" w:hint="eastAsia"/>
          <w:lang w:eastAsia="zh-CN"/>
        </w:rPr>
        <w:t>责成</w:t>
      </w:r>
      <w:r>
        <w:rPr>
          <w:rFonts w:ascii="SimSun" w:eastAsia="SimSun" w:hAnsi="SimSun" w:hint="eastAsia"/>
          <w:lang w:eastAsia="zh-CN"/>
        </w:rPr>
        <w:t>医生有义务对医疗信息保密，而且“不使用，也尽力不准使用医学知识或技术，或个人健康情况信息，来促成或以其他方式协助对这些人的任何合法或非法的审问。”</w:t>
      </w:r>
      <w:r w:rsidR="00BC1150" w:rsidRPr="001D4D74">
        <w:rPr>
          <w:vertAlign w:val="superscript"/>
        </w:rPr>
        <w:endnoteReference w:id="100"/>
      </w:r>
    </w:p>
    <w:p w:rsidR="00BC1150" w:rsidRPr="001D4D74" w:rsidRDefault="009061E8" w:rsidP="004A0842">
      <w:pPr>
        <w:pStyle w:val="BodyText"/>
        <w:widowControl/>
        <w:jc w:val="both"/>
      </w:pPr>
      <w:r>
        <w:rPr>
          <w:rFonts w:ascii="SimSun" w:eastAsia="SimSun" w:hAnsi="SimSun" w:hint="eastAsia"/>
          <w:lang w:eastAsia="zh-CN"/>
        </w:rPr>
        <w:t>联合国大会</w:t>
      </w:r>
      <w:r w:rsidRPr="009061E8">
        <w:rPr>
          <w:rFonts w:eastAsia="SimSun"/>
          <w:lang w:eastAsia="zh-CN"/>
        </w:rPr>
        <w:t>1982</w:t>
      </w:r>
      <w:r>
        <w:rPr>
          <w:rFonts w:ascii="SimSun" w:eastAsia="SimSun" w:hAnsi="SimSun" w:hint="eastAsia"/>
          <w:lang w:eastAsia="zh-CN"/>
        </w:rPr>
        <w:t>年通过的联合国《</w:t>
      </w:r>
      <w:r w:rsidR="00521420">
        <w:rPr>
          <w:rFonts w:ascii="SimSun" w:eastAsia="SimSun" w:hAnsi="SimSun" w:hint="eastAsia"/>
          <w:lang w:eastAsia="zh-CN"/>
        </w:rPr>
        <w:t>有</w:t>
      </w:r>
      <w:r w:rsidRPr="00974809">
        <w:rPr>
          <w:rFonts w:ascii="SimSun" w:eastAsia="SimSun" w:hAnsi="SimSun" w:hint="eastAsia"/>
          <w:lang w:eastAsia="zh-CN"/>
        </w:rPr>
        <w:t>关医务人员、特别是医生</w:t>
      </w:r>
      <w:r w:rsidR="00521420">
        <w:rPr>
          <w:rFonts w:ascii="SimSun" w:eastAsia="SimSun" w:hAnsi="SimSun" w:hint="eastAsia"/>
          <w:lang w:eastAsia="zh-CN"/>
        </w:rPr>
        <w:t>，</w:t>
      </w:r>
      <w:r w:rsidRPr="00974809">
        <w:rPr>
          <w:rFonts w:ascii="SimSun" w:eastAsia="SimSun" w:hAnsi="SimSun" w:hint="eastAsia"/>
          <w:lang w:eastAsia="zh-CN"/>
        </w:rPr>
        <w:t>在保护被监禁和拘留的人不受酷刑和其他残忍、不人道或有辱人格的待遇或处罚方面的</w:t>
      </w:r>
      <w:r w:rsidR="00521420">
        <w:rPr>
          <w:rFonts w:ascii="SimSun" w:eastAsia="SimSun" w:hAnsi="SimSun" w:hint="eastAsia"/>
          <w:lang w:eastAsia="zh-CN"/>
        </w:rPr>
        <w:t>作用</w:t>
      </w:r>
      <w:r w:rsidRPr="00974809">
        <w:rPr>
          <w:rFonts w:ascii="SimSun" w:eastAsia="SimSun" w:hAnsi="SimSun" w:hint="eastAsia"/>
          <w:lang w:eastAsia="zh-CN"/>
        </w:rPr>
        <w:t>的医疗道德原则</w:t>
      </w:r>
      <w:r>
        <w:rPr>
          <w:rFonts w:ascii="SimSun" w:eastAsia="SimSun" w:hAnsi="SimSun" w:hint="eastAsia"/>
          <w:lang w:eastAsia="zh-CN"/>
        </w:rPr>
        <w:t>》规定：“</w:t>
      </w:r>
      <w:r w:rsidRPr="00A0311B">
        <w:rPr>
          <w:rFonts w:ascii="SimSun" w:eastAsia="SimSun" w:hAnsi="SimSun" w:hint="eastAsia"/>
          <w:lang w:eastAsia="zh-CN"/>
        </w:rPr>
        <w:t>医务人员、特别是医生，如积极或消极地从事构成参与、共谋、怂恿</w:t>
      </w:r>
      <w:r>
        <w:rPr>
          <w:rFonts w:ascii="SimSun" w:eastAsia="SimSun" w:hAnsi="SimSun" w:hint="eastAsia"/>
          <w:lang w:eastAsia="zh-CN"/>
        </w:rPr>
        <w:t>或企图施行酷刑或其他残忍、不人道或有辱人格的待遇或处罚的行为，</w:t>
      </w:r>
      <w:r w:rsidRPr="00A0311B">
        <w:rPr>
          <w:rFonts w:ascii="SimSun" w:eastAsia="SimSun" w:hAnsi="SimSun" w:hint="eastAsia"/>
          <w:lang w:eastAsia="zh-CN"/>
        </w:rPr>
        <w:t>为严重违反医疗道德和各项适用国际文件的行</w:t>
      </w:r>
      <w:r>
        <w:rPr>
          <w:rFonts w:ascii="SimSun" w:eastAsia="SimSun" w:hAnsi="SimSun" w:hint="eastAsia"/>
          <w:lang w:eastAsia="zh-CN"/>
        </w:rPr>
        <w:t>为。”</w:t>
      </w:r>
      <w:r w:rsidR="00BC1150">
        <w:rPr>
          <w:rStyle w:val="EndnoteReference"/>
        </w:rPr>
        <w:endnoteReference w:id="101"/>
      </w:r>
      <w:r w:rsidR="00BC1150" w:rsidRPr="001D4D74">
        <w:t xml:space="preserve"> </w:t>
      </w:r>
    </w:p>
    <w:p w:rsidR="00BC1150" w:rsidRDefault="009061E8" w:rsidP="004A0842">
      <w:pPr>
        <w:pStyle w:val="BodyText"/>
        <w:jc w:val="both"/>
      </w:pPr>
      <w:r>
        <w:rPr>
          <w:rFonts w:ascii="SimSun" w:eastAsia="SimSun" w:hAnsi="SimSun" w:hint="eastAsia"/>
          <w:lang w:eastAsia="zh-CN"/>
        </w:rPr>
        <w:t>根据</w:t>
      </w:r>
      <w:r w:rsidR="00521420">
        <w:rPr>
          <w:rFonts w:ascii="SimSun" w:eastAsia="SimSun" w:hAnsi="SimSun" w:hint="eastAsia"/>
          <w:lang w:eastAsia="zh-CN"/>
        </w:rPr>
        <w:t>上述《</w:t>
      </w:r>
      <w:r w:rsidR="00521420" w:rsidRPr="00974809">
        <w:rPr>
          <w:rFonts w:ascii="SimSun" w:eastAsia="SimSun" w:hAnsi="SimSun" w:hint="eastAsia"/>
          <w:lang w:eastAsia="zh-CN"/>
        </w:rPr>
        <w:t>医疗道德原则</w:t>
      </w:r>
      <w:r w:rsidR="00521420">
        <w:rPr>
          <w:rFonts w:ascii="SimSun" w:eastAsia="SimSun" w:hAnsi="SimSun" w:hint="eastAsia"/>
          <w:lang w:eastAsia="zh-CN"/>
        </w:rPr>
        <w:t>》</w:t>
      </w:r>
      <w:r>
        <w:rPr>
          <w:rFonts w:ascii="SimSun" w:eastAsia="SimSun" w:hAnsi="SimSun" w:hint="eastAsia"/>
          <w:lang w:eastAsia="zh-CN"/>
        </w:rPr>
        <w:t>，如果包括医生在内的医务人员运用他们的知识和技术，以一种可能负面影响被监禁</w:t>
      </w:r>
      <w:r w:rsidR="00521420">
        <w:rPr>
          <w:rFonts w:ascii="SimSun" w:eastAsia="SimSun" w:hAnsi="SimSun" w:hint="eastAsia"/>
          <w:lang w:eastAsia="zh-CN"/>
        </w:rPr>
        <w:t>人</w:t>
      </w:r>
      <w:r>
        <w:rPr>
          <w:rFonts w:ascii="SimSun" w:eastAsia="SimSun" w:hAnsi="SimSun" w:hint="eastAsia"/>
          <w:lang w:eastAsia="zh-CN"/>
        </w:rPr>
        <w:t>和</w:t>
      </w:r>
      <w:r w:rsidR="00521420">
        <w:rPr>
          <w:rFonts w:ascii="SimSun" w:eastAsia="SimSun" w:hAnsi="SimSun" w:hint="eastAsia"/>
          <w:lang w:eastAsia="zh-CN"/>
        </w:rPr>
        <w:t>被</w:t>
      </w:r>
      <w:r>
        <w:rPr>
          <w:rFonts w:ascii="SimSun" w:eastAsia="SimSun" w:hAnsi="SimSun" w:hint="eastAsia"/>
          <w:lang w:eastAsia="zh-CN"/>
        </w:rPr>
        <w:t>拘留人的“身心健康”的方式，</w:t>
      </w:r>
      <w:r w:rsidR="00521420">
        <w:rPr>
          <w:rFonts w:ascii="SimSun" w:eastAsia="SimSun" w:hAnsi="SimSun" w:hint="eastAsia"/>
          <w:lang w:eastAsia="zh-CN"/>
        </w:rPr>
        <w:t>以</w:t>
      </w:r>
      <w:r>
        <w:rPr>
          <w:rFonts w:ascii="SimSun" w:eastAsia="SimSun" w:hAnsi="SimSun" w:hint="eastAsia"/>
          <w:lang w:eastAsia="zh-CN"/>
        </w:rPr>
        <w:t>协助</w:t>
      </w:r>
      <w:r w:rsidR="00521420">
        <w:rPr>
          <w:rFonts w:ascii="SimSun" w:eastAsia="SimSun" w:hAnsi="SimSun" w:hint="eastAsia"/>
          <w:lang w:eastAsia="zh-CN"/>
        </w:rPr>
        <w:t>审问</w:t>
      </w:r>
      <w:r>
        <w:rPr>
          <w:rFonts w:ascii="SimSun" w:eastAsia="SimSun" w:hAnsi="SimSun" w:hint="eastAsia"/>
          <w:lang w:eastAsia="zh-CN"/>
        </w:rPr>
        <w:t>这些人，或证明这些人可以接受可能负面影响</w:t>
      </w:r>
      <w:r w:rsidRPr="00790DA2">
        <w:rPr>
          <w:rFonts w:ascii="SimSun" w:eastAsia="SimSun" w:hAnsi="SimSun" w:hint="eastAsia"/>
          <w:lang w:eastAsia="zh-CN"/>
        </w:rPr>
        <w:t>其身心健</w:t>
      </w:r>
      <w:r>
        <w:rPr>
          <w:rFonts w:ascii="SimSun" w:eastAsia="SimSun" w:hAnsi="SimSun" w:hint="eastAsia"/>
          <w:lang w:eastAsia="zh-CN"/>
        </w:rPr>
        <w:t>康的任何待遇或处罚，那么就违反了医疗道德。</w:t>
      </w:r>
    </w:p>
    <w:p w:rsidR="00BC1150" w:rsidRDefault="009061E8" w:rsidP="004A0842">
      <w:pPr>
        <w:pStyle w:val="BodyText"/>
        <w:jc w:val="both"/>
      </w:pPr>
      <w:r>
        <w:rPr>
          <w:rFonts w:ascii="SimSun" w:eastAsia="SimSun" w:hAnsi="SimSun" w:hint="eastAsia"/>
          <w:lang w:eastAsia="zh-CN"/>
        </w:rPr>
        <w:t>国际特赦组织采访的一些人说，劳教所的警察</w:t>
      </w:r>
      <w:r w:rsidR="00521420">
        <w:rPr>
          <w:rFonts w:ascii="SimSun" w:eastAsia="SimSun" w:hAnsi="SimSun" w:hint="eastAsia"/>
          <w:lang w:eastAsia="zh-CN"/>
        </w:rPr>
        <w:t>、</w:t>
      </w:r>
      <w:r>
        <w:rPr>
          <w:rFonts w:ascii="SimSun" w:eastAsia="SimSun" w:hAnsi="SimSun" w:hint="eastAsia"/>
          <w:lang w:eastAsia="zh-CN"/>
        </w:rPr>
        <w:t>工作人员及劳教所所属医院或医疗设施的医生</w:t>
      </w:r>
      <w:r w:rsidR="00072BA9">
        <w:rPr>
          <w:rFonts w:ascii="SimSun" w:eastAsia="SimSun" w:hAnsi="SimSun" w:hint="eastAsia"/>
          <w:lang w:eastAsia="zh-CN"/>
        </w:rPr>
        <w:t>都</w:t>
      </w:r>
      <w:r>
        <w:rPr>
          <w:rFonts w:ascii="SimSun" w:eastAsia="SimSun" w:hAnsi="SimSun" w:hint="eastAsia"/>
          <w:lang w:eastAsia="zh-CN"/>
        </w:rPr>
        <w:t>参与了负面影响劳教人员健康的行动，包括强行注射不明药物，有时是通过</w:t>
      </w:r>
      <w:r w:rsidRPr="00D2751B">
        <w:rPr>
          <w:rFonts w:ascii="SimSun" w:eastAsia="SimSun" w:hAnsi="SimSun" w:hint="eastAsia"/>
          <w:lang w:eastAsia="zh-CN"/>
        </w:rPr>
        <w:t>静脉滴注</w:t>
      </w:r>
      <w:r>
        <w:rPr>
          <w:rFonts w:ascii="SimSun" w:eastAsia="SimSun" w:hAnsi="SimSun" w:hint="eastAsia"/>
          <w:lang w:eastAsia="zh-CN"/>
        </w:rPr>
        <w:t>的方式进行。在一些</w:t>
      </w:r>
      <w:r w:rsidR="00521420">
        <w:rPr>
          <w:rFonts w:ascii="SimSun" w:eastAsia="SimSun" w:hAnsi="SimSun" w:hint="eastAsia"/>
          <w:lang w:eastAsia="zh-CN"/>
        </w:rPr>
        <w:t>个案</w:t>
      </w:r>
      <w:r>
        <w:rPr>
          <w:rFonts w:ascii="SimSun" w:eastAsia="SimSun" w:hAnsi="SimSun" w:hint="eastAsia"/>
          <w:lang w:eastAsia="zh-CN"/>
        </w:rPr>
        <w:t>中，这些工作人员和医务人员参与的行为还造成劳教人员不必要、有时似乎是故意导致的痛苦和折磨。</w:t>
      </w:r>
      <w:r w:rsidR="00BC1150">
        <w:t xml:space="preserve"> </w:t>
      </w:r>
    </w:p>
    <w:p w:rsidR="00BC1150" w:rsidRPr="00327DC2" w:rsidRDefault="00751391" w:rsidP="004A0842">
      <w:pPr>
        <w:pStyle w:val="BodyText"/>
        <w:jc w:val="both"/>
      </w:pPr>
      <w:r>
        <w:rPr>
          <w:rFonts w:ascii="SimSun" w:eastAsia="SimSun" w:hAnsi="SimSun" w:hint="eastAsia"/>
          <w:lang w:eastAsia="zh-CN"/>
        </w:rPr>
        <w:t>在因政治原因而被劳教的人员中，特别是上访者和法轮功学员，绝食是一种常见的抗议形式</w:t>
      </w:r>
      <w:r w:rsidR="00E75BCE">
        <w:rPr>
          <w:rFonts w:ascii="SimSun" w:eastAsia="SimSun" w:hAnsi="SimSun" w:hint="eastAsia"/>
          <w:lang w:eastAsia="zh-CN"/>
        </w:rPr>
        <w:t>，</w:t>
      </w:r>
      <w:r>
        <w:rPr>
          <w:rFonts w:ascii="SimSun" w:eastAsia="SimSun" w:hAnsi="SimSun" w:hint="eastAsia"/>
          <w:lang w:eastAsia="zh-CN"/>
        </w:rPr>
        <w:t>这也导致一种十分痛苦和危险的酷刑和其他虐待 —</w:t>
      </w:r>
      <w:r w:rsidR="00E75BCE">
        <w:rPr>
          <w:rFonts w:ascii="SimSun" w:eastAsia="SimSun" w:hAnsi="SimSun" w:hint="eastAsia"/>
          <w:lang w:eastAsia="zh-CN"/>
        </w:rPr>
        <w:t>—</w:t>
      </w:r>
      <w:r>
        <w:rPr>
          <w:rFonts w:ascii="SimSun" w:eastAsia="SimSun" w:hAnsi="SimSun" w:hint="eastAsia"/>
          <w:lang w:eastAsia="zh-CN"/>
        </w:rPr>
        <w:t xml:space="preserve"> 虐待性的强迫喂食。绝食的</w:t>
      </w:r>
      <w:r w:rsidR="00695993">
        <w:rPr>
          <w:rFonts w:ascii="SimSun" w:eastAsia="SimSun" w:hAnsi="SimSun" w:hint="eastAsia"/>
          <w:lang w:eastAsia="zh-CN"/>
        </w:rPr>
        <w:t>劳教人员</w:t>
      </w:r>
      <w:r>
        <w:rPr>
          <w:rFonts w:ascii="SimSun" w:eastAsia="SimSun" w:hAnsi="SimSun" w:hint="eastAsia"/>
          <w:lang w:eastAsia="zh-CN"/>
        </w:rPr>
        <w:t>经常</w:t>
      </w:r>
      <w:r w:rsidR="00E75BCE">
        <w:rPr>
          <w:rFonts w:ascii="SimSun" w:eastAsia="SimSun" w:hAnsi="SimSun" w:hint="eastAsia"/>
          <w:lang w:eastAsia="zh-CN"/>
        </w:rPr>
        <w:t>被人用粗厚的塑料管插入他们的鼻腔来</w:t>
      </w:r>
      <w:r>
        <w:rPr>
          <w:rFonts w:ascii="SimSun" w:eastAsia="SimSun" w:hAnsi="SimSun" w:hint="eastAsia"/>
          <w:lang w:eastAsia="zh-CN"/>
        </w:rPr>
        <w:t>强迫喂食，这</w:t>
      </w:r>
      <w:r w:rsidR="00E75BCE">
        <w:rPr>
          <w:rFonts w:ascii="SimSun" w:eastAsia="SimSun" w:hAnsi="SimSun" w:hint="eastAsia"/>
          <w:lang w:eastAsia="zh-CN"/>
        </w:rPr>
        <w:t>往往</w:t>
      </w:r>
      <w:r>
        <w:rPr>
          <w:rFonts w:ascii="SimSun" w:eastAsia="SimSun" w:hAnsi="SimSun" w:hint="eastAsia"/>
          <w:lang w:eastAsia="zh-CN"/>
        </w:rPr>
        <w:t>是由劳教所的警察、看守、甚至其他</w:t>
      </w:r>
      <w:r w:rsidR="00695993">
        <w:rPr>
          <w:rFonts w:ascii="SimSun" w:eastAsia="SimSun" w:hAnsi="SimSun" w:hint="eastAsia"/>
          <w:lang w:eastAsia="zh-CN"/>
        </w:rPr>
        <w:t>劳教人员</w:t>
      </w:r>
      <w:r w:rsidR="00072BA9">
        <w:rPr>
          <w:rFonts w:ascii="SimSun" w:eastAsia="SimSun" w:hAnsi="SimSun" w:hint="eastAsia"/>
          <w:lang w:eastAsia="zh-CN"/>
        </w:rPr>
        <w:t>来实施</w:t>
      </w:r>
      <w:r>
        <w:rPr>
          <w:rFonts w:ascii="SimSun" w:eastAsia="SimSun" w:hAnsi="SimSun" w:hint="eastAsia"/>
          <w:lang w:eastAsia="zh-CN"/>
        </w:rPr>
        <w:t>，而不是医务人员。国际特赦组织采访的一些人说，塑料管的厚度及其插入鼻腔的粗暴、经常是故意残忍的方式，使该程序极为令人痛苦。</w:t>
      </w:r>
      <w:r w:rsidR="00072BA9">
        <w:rPr>
          <w:rFonts w:ascii="SimSun" w:eastAsia="SimSun" w:hAnsi="SimSun" w:hint="eastAsia"/>
          <w:lang w:eastAsia="zh-CN"/>
        </w:rPr>
        <w:t>有时候</w:t>
      </w:r>
      <w:r>
        <w:rPr>
          <w:rFonts w:ascii="SimSun" w:eastAsia="SimSun" w:hAnsi="SimSun" w:hint="eastAsia"/>
          <w:lang w:eastAsia="zh-CN"/>
        </w:rPr>
        <w:t>，警察、看守和</w:t>
      </w:r>
      <w:r w:rsidR="00695993">
        <w:rPr>
          <w:rFonts w:ascii="SimSun" w:eastAsia="SimSun" w:hAnsi="SimSun" w:hint="eastAsia"/>
          <w:lang w:eastAsia="zh-CN"/>
        </w:rPr>
        <w:t>劳教人员</w:t>
      </w:r>
      <w:r>
        <w:rPr>
          <w:rFonts w:ascii="SimSun" w:eastAsia="SimSun" w:hAnsi="SimSun" w:hint="eastAsia"/>
          <w:lang w:eastAsia="zh-CN"/>
        </w:rPr>
        <w:t>故意残忍地将塑料管从鼻腔中拉进拉出，</w:t>
      </w:r>
      <w:r w:rsidR="00E75BCE">
        <w:rPr>
          <w:rFonts w:ascii="SimSun" w:eastAsia="SimSun" w:hAnsi="SimSun" w:hint="eastAsia"/>
          <w:lang w:eastAsia="zh-CN"/>
        </w:rPr>
        <w:t>给劳教人员</w:t>
      </w:r>
      <w:r>
        <w:rPr>
          <w:rFonts w:ascii="SimSun" w:eastAsia="SimSun" w:hAnsi="SimSun" w:hint="eastAsia"/>
          <w:lang w:eastAsia="zh-CN"/>
        </w:rPr>
        <w:t>造成疼痛和大量流血。</w:t>
      </w:r>
      <w:r w:rsidR="00BC1150" w:rsidRPr="00327DC2">
        <w:t xml:space="preserve"> </w:t>
      </w:r>
    </w:p>
    <w:p w:rsidR="00BC1150" w:rsidRDefault="00751391" w:rsidP="004A0842">
      <w:pPr>
        <w:pStyle w:val="BodyText"/>
        <w:jc w:val="both"/>
      </w:pPr>
      <w:r>
        <w:rPr>
          <w:rFonts w:ascii="SimSun" w:eastAsia="SimSun" w:hAnsi="SimSun" w:hint="eastAsia"/>
          <w:lang w:eastAsia="zh-CN"/>
        </w:rPr>
        <w:t>绝食的劳教人员还说，他们还经常被实施静脉滴注，当局经常以此来强行注射不明药物。在其他</w:t>
      </w:r>
      <w:r w:rsidR="008272B4">
        <w:rPr>
          <w:rFonts w:ascii="SimSun" w:eastAsia="SimSun" w:hAnsi="SimSun" w:hint="eastAsia"/>
          <w:lang w:eastAsia="zh-CN"/>
        </w:rPr>
        <w:t>个案</w:t>
      </w:r>
      <w:r>
        <w:rPr>
          <w:rFonts w:ascii="SimSun" w:eastAsia="SimSun" w:hAnsi="SimSun" w:hint="eastAsia"/>
          <w:lang w:eastAsia="zh-CN"/>
        </w:rPr>
        <w:t>中，劳教人员认为他们的饮食有时被秘密添加了药物，这给他们造成剧痛和折磨，有时对他们的健康造成长期负面</w:t>
      </w:r>
      <w:r w:rsidR="00E75BCE">
        <w:rPr>
          <w:rFonts w:ascii="SimSun" w:eastAsia="SimSun" w:hAnsi="SimSun" w:hint="eastAsia"/>
          <w:lang w:eastAsia="zh-CN"/>
        </w:rPr>
        <w:t>影响</w:t>
      </w:r>
      <w:r>
        <w:rPr>
          <w:rFonts w:ascii="SimSun" w:eastAsia="SimSun" w:hAnsi="SimSun" w:hint="eastAsia"/>
          <w:lang w:eastAsia="zh-CN"/>
        </w:rPr>
        <w:t>。</w:t>
      </w:r>
      <w:r w:rsidR="00BC1150" w:rsidRPr="00327DC2">
        <w:t xml:space="preserve"> </w:t>
      </w:r>
    </w:p>
    <w:p w:rsidR="00BC1150" w:rsidRPr="00327DC2" w:rsidRDefault="00751391" w:rsidP="004A0842">
      <w:pPr>
        <w:pStyle w:val="BodyText"/>
        <w:jc w:val="both"/>
      </w:pPr>
      <w:r>
        <w:rPr>
          <w:rFonts w:ascii="SimSun" w:eastAsia="SimSun" w:hAnsi="SimSun" w:hint="eastAsia"/>
          <w:b/>
          <w:lang w:eastAsia="zh-CN"/>
        </w:rPr>
        <w:t>于真洁</w:t>
      </w:r>
      <w:r>
        <w:rPr>
          <w:rFonts w:ascii="SimSun" w:eastAsia="SimSun" w:hAnsi="SimSun" w:hint="eastAsia"/>
          <w:lang w:eastAsia="zh-CN"/>
        </w:rPr>
        <w:t>（上文有所介绍）曾在牡丹江市检察院担任会计职务，她在</w:t>
      </w:r>
      <w:r w:rsidRPr="00751391">
        <w:rPr>
          <w:rFonts w:eastAsia="SimSun"/>
          <w:lang w:eastAsia="zh-CN"/>
        </w:rPr>
        <w:t>1998</w:t>
      </w:r>
      <w:r>
        <w:rPr>
          <w:rFonts w:ascii="SimSun" w:eastAsia="SimSun" w:hAnsi="SimSun" w:hint="eastAsia"/>
          <w:lang w:eastAsia="zh-CN"/>
        </w:rPr>
        <w:t>年</w:t>
      </w:r>
      <w:r w:rsidRPr="00751391">
        <w:rPr>
          <w:rFonts w:eastAsia="SimSun"/>
          <w:lang w:eastAsia="zh-CN"/>
        </w:rPr>
        <w:t>12</w:t>
      </w:r>
      <w:r>
        <w:rPr>
          <w:rFonts w:ascii="SimSun" w:eastAsia="SimSun" w:hAnsi="SimSun" w:hint="eastAsia"/>
          <w:lang w:eastAsia="zh-CN"/>
        </w:rPr>
        <w:t>月因为修炼法轮功而被强迫解职。</w:t>
      </w:r>
      <w:r w:rsidR="00072BA9">
        <w:rPr>
          <w:rFonts w:ascii="SimSun" w:eastAsia="SimSun" w:hAnsi="SimSun" w:hint="eastAsia"/>
          <w:lang w:eastAsia="zh-CN"/>
        </w:rPr>
        <w:t>她被送往劳教</w:t>
      </w:r>
      <w:r w:rsidR="00072BA9" w:rsidRPr="00072BA9">
        <w:rPr>
          <w:rFonts w:eastAsia="SimSun"/>
          <w:lang w:eastAsia="zh-CN"/>
        </w:rPr>
        <w:t>3</w:t>
      </w:r>
      <w:r w:rsidR="00072BA9">
        <w:rPr>
          <w:rFonts w:ascii="SimSun" w:eastAsia="SimSun" w:hAnsi="SimSun" w:hint="eastAsia"/>
          <w:lang w:eastAsia="zh-CN"/>
        </w:rPr>
        <w:t>年，然后在</w:t>
      </w:r>
      <w:r w:rsidR="00072BA9" w:rsidRPr="0037541F">
        <w:t>1999</w:t>
      </w:r>
      <w:r w:rsidR="00072BA9">
        <w:rPr>
          <w:rFonts w:hint="eastAsia"/>
          <w:lang w:eastAsia="zh-CN"/>
        </w:rPr>
        <w:t>年</w:t>
      </w:r>
      <w:r w:rsidR="00072BA9" w:rsidRPr="0037541F">
        <w:t>1</w:t>
      </w:r>
      <w:r w:rsidR="00633E78">
        <w:rPr>
          <w:rFonts w:hint="eastAsia"/>
          <w:lang w:eastAsia="zh-CN"/>
        </w:rPr>
        <w:t>2</w:t>
      </w:r>
      <w:r w:rsidR="00633E78">
        <w:rPr>
          <w:rFonts w:hint="eastAsia"/>
          <w:lang w:eastAsia="zh-CN"/>
        </w:rPr>
        <w:t>月被转移到黑龙江省双合劳教所。</w:t>
      </w:r>
      <w:r>
        <w:rPr>
          <w:rFonts w:ascii="SimSun" w:eastAsia="SimSun" w:hAnsi="SimSun" w:hint="eastAsia"/>
          <w:lang w:eastAsia="zh-CN"/>
        </w:rPr>
        <w:t>在接受国际特赦组织采访时，她讲述了她如何绝食并遭强迫喂食，劳教所所长本人亲自参与对她实施酷刑，他帮助警察把于真洁绑在一张床上，并将管子强行插入她的鼻腔。</w:t>
      </w:r>
      <w:r w:rsidR="00633E78">
        <w:rPr>
          <w:rFonts w:ascii="SimSun" w:eastAsia="SimSun" w:hAnsi="SimSun" w:hint="eastAsia"/>
          <w:lang w:eastAsia="zh-CN"/>
        </w:rPr>
        <w:t>其后，</w:t>
      </w:r>
      <w:r>
        <w:rPr>
          <w:rFonts w:ascii="SimSun" w:eastAsia="SimSun" w:hAnsi="SimSun" w:hint="eastAsia"/>
          <w:lang w:eastAsia="zh-CN"/>
        </w:rPr>
        <w:t>他们将管子拉进拉出，直到她的鼻腔大量出血，床上到处是鲜血。</w:t>
      </w:r>
      <w:r w:rsidR="00BC1150" w:rsidRPr="00327DC2">
        <w:t xml:space="preserve"> </w:t>
      </w:r>
    </w:p>
    <w:p w:rsidR="00BC1150" w:rsidRDefault="00751391" w:rsidP="004A0842">
      <w:pPr>
        <w:pStyle w:val="AITextquote"/>
        <w:numPr>
          <w:ilvl w:val="0"/>
          <w:numId w:val="1"/>
        </w:numPr>
        <w:jc w:val="both"/>
      </w:pPr>
      <w:r>
        <w:rPr>
          <w:rFonts w:ascii="SimSun" w:eastAsia="SimSun" w:hAnsi="SimSun" w:hint="eastAsia"/>
          <w:lang w:eastAsia="zh-CN"/>
        </w:rPr>
        <w:t>“然后他们转过来问我‘你还练吗？’我开始回答‘我们都是好人</w:t>
      </w:r>
      <w:r w:rsidRPr="00764A91">
        <w:rPr>
          <w:rFonts w:ascii="SimSun" w:eastAsia="SimSun" w:hAnsi="SimSun"/>
        </w:rPr>
        <w:t>…</w:t>
      </w:r>
      <w:r w:rsidR="00633E78" w:rsidRPr="00764A91">
        <w:rPr>
          <w:rFonts w:ascii="SimSun" w:eastAsia="SimSun" w:hAnsi="SimSun"/>
        </w:rPr>
        <w:t>…</w:t>
      </w:r>
      <w:r>
        <w:rPr>
          <w:rFonts w:ascii="SimSun" w:eastAsia="SimSun" w:hAnsi="SimSun" w:hint="eastAsia"/>
          <w:lang w:eastAsia="zh-CN"/>
        </w:rPr>
        <w:t>’管子还在我鼻子里，警察就开始用一根金属警棍不停地打我</w:t>
      </w:r>
      <w:r w:rsidR="00633E78">
        <w:rPr>
          <w:rFonts w:ascii="SimSun" w:eastAsia="SimSun" w:hAnsi="SimSun" w:hint="eastAsia"/>
          <w:lang w:eastAsia="zh-CN"/>
        </w:rPr>
        <w:t>的头</w:t>
      </w:r>
      <w:r>
        <w:rPr>
          <w:rFonts w:ascii="SimSun" w:eastAsia="SimSun" w:hAnsi="SimSun" w:hint="eastAsia"/>
          <w:lang w:eastAsia="zh-CN"/>
        </w:rPr>
        <w:t>，直到我的嘴和鼻子到处都流血。那以后你都看不见我的眼睛，我的脸肿得厉害。”</w:t>
      </w:r>
      <w:r w:rsidR="00BC1150">
        <w:rPr>
          <w:rStyle w:val="EndnoteReference"/>
        </w:rPr>
        <w:endnoteReference w:id="102"/>
      </w:r>
    </w:p>
    <w:p w:rsidR="00BC1150" w:rsidRDefault="00BC1150" w:rsidP="004A0842">
      <w:pPr>
        <w:pStyle w:val="AITextquote"/>
        <w:numPr>
          <w:ilvl w:val="0"/>
          <w:numId w:val="1"/>
        </w:numPr>
        <w:jc w:val="both"/>
      </w:pPr>
    </w:p>
    <w:p w:rsidR="00BC1150" w:rsidRPr="00327DC2" w:rsidRDefault="00751391" w:rsidP="004A0842">
      <w:pPr>
        <w:pStyle w:val="BodyText"/>
        <w:jc w:val="both"/>
      </w:pPr>
      <w:r>
        <w:rPr>
          <w:rFonts w:ascii="SimSun" w:eastAsia="SimSun" w:hAnsi="SimSun" w:hint="eastAsia"/>
          <w:lang w:eastAsia="zh-CN"/>
        </w:rPr>
        <w:t>双合劳教所未能“转化”于真洁，他们在她三年劳教期快期满时，将她送到黑龙江省戒毒所。于真洁讲述了她到达那里时的情况：</w:t>
      </w:r>
    </w:p>
    <w:p w:rsidR="00BC1150" w:rsidRPr="0037541F" w:rsidRDefault="00691C4C" w:rsidP="004A0842">
      <w:pPr>
        <w:pStyle w:val="AITextquote"/>
        <w:numPr>
          <w:ilvl w:val="0"/>
          <w:numId w:val="1"/>
        </w:numPr>
        <w:jc w:val="both"/>
      </w:pPr>
      <w:r>
        <w:rPr>
          <w:rFonts w:ascii="SimSun" w:eastAsia="SimSun" w:hAnsi="SimSun" w:hint="eastAsia"/>
          <w:lang w:eastAsia="zh-CN"/>
        </w:rPr>
        <w:t>“当我第一次到戒毒所时，警察跟我说‘我们听说你很厉害’，他们把我</w:t>
      </w:r>
      <w:r w:rsidR="00633E78">
        <w:rPr>
          <w:rFonts w:ascii="SimSun" w:eastAsia="SimSun" w:hAnsi="SimSun" w:hint="eastAsia"/>
          <w:lang w:eastAsia="zh-CN"/>
        </w:rPr>
        <w:t>关</w:t>
      </w:r>
      <w:r>
        <w:rPr>
          <w:rFonts w:ascii="SimSun" w:eastAsia="SimSun" w:hAnsi="SimSun" w:hint="eastAsia"/>
          <w:lang w:eastAsia="zh-CN"/>
        </w:rPr>
        <w:t>在一个铁笼子里，还把我绑在一张铁椅子上。他们问我‘那你能飞出去吗？’然后他们给我打了一针。他们说我肯定难受，给了我一杯水</w:t>
      </w:r>
      <w:r w:rsidR="00633E78">
        <w:rPr>
          <w:rFonts w:ascii="SimSun" w:eastAsia="SimSun" w:hAnsi="SimSun" w:hint="eastAsia"/>
          <w:lang w:eastAsia="zh-CN"/>
        </w:rPr>
        <w:t>，</w:t>
      </w:r>
      <w:r>
        <w:rPr>
          <w:rFonts w:ascii="SimSun" w:eastAsia="SimSun" w:hAnsi="SimSun" w:hint="eastAsia"/>
          <w:lang w:eastAsia="zh-CN"/>
        </w:rPr>
        <w:t>我也没想就喝了</w:t>
      </w:r>
      <w:r w:rsidR="00633E78">
        <w:rPr>
          <w:rFonts w:ascii="SimSun" w:eastAsia="SimSun" w:hAnsi="SimSun" w:hint="eastAsia"/>
          <w:lang w:eastAsia="zh-CN"/>
        </w:rPr>
        <w:t>，</w:t>
      </w:r>
      <w:r>
        <w:rPr>
          <w:rFonts w:ascii="SimSun" w:eastAsia="SimSun" w:hAnsi="SimSun" w:hint="eastAsia"/>
          <w:lang w:eastAsia="zh-CN"/>
        </w:rPr>
        <w:t>然后我的嘴就失去了感觉。我头痛剧烈，感觉像是我的头在撞墙</w:t>
      </w:r>
      <w:r w:rsidR="00633E78">
        <w:rPr>
          <w:rFonts w:ascii="SimSun" w:eastAsia="SimSun" w:hAnsi="SimSun" w:hint="eastAsia"/>
          <w:lang w:eastAsia="zh-CN"/>
        </w:rPr>
        <w:t>，</w:t>
      </w:r>
      <w:r>
        <w:rPr>
          <w:rFonts w:ascii="SimSun" w:eastAsia="SimSun" w:hAnsi="SimSun" w:hint="eastAsia"/>
          <w:lang w:eastAsia="zh-CN"/>
        </w:rPr>
        <w:t>然后他们把我捆起来，给我打滴流。忽然我不能动了</w:t>
      </w:r>
      <w:r w:rsidR="00633E78">
        <w:rPr>
          <w:rFonts w:ascii="SimSun" w:eastAsia="SimSun" w:hAnsi="SimSun" w:hint="eastAsia"/>
          <w:lang w:eastAsia="zh-CN"/>
        </w:rPr>
        <w:t>，</w:t>
      </w:r>
      <w:r>
        <w:rPr>
          <w:rFonts w:ascii="SimSun" w:eastAsia="SimSun" w:hAnsi="SimSun" w:hint="eastAsia"/>
          <w:lang w:eastAsia="zh-CN"/>
        </w:rPr>
        <w:t>我昏倒了</w:t>
      </w:r>
      <w:r w:rsidR="00633E78">
        <w:rPr>
          <w:rFonts w:ascii="SimSun" w:eastAsia="SimSun" w:hAnsi="SimSun" w:hint="eastAsia"/>
          <w:lang w:eastAsia="zh-CN"/>
        </w:rPr>
        <w:t>，</w:t>
      </w:r>
      <w:r>
        <w:rPr>
          <w:rFonts w:ascii="SimSun" w:eastAsia="SimSun" w:hAnsi="SimSun" w:hint="eastAsia"/>
          <w:lang w:eastAsia="zh-CN"/>
        </w:rPr>
        <w:t>他们把我送到黑龙江省医院。劳教所的警察一直在医院监视我，他们脱掉我的衣服 —</w:t>
      </w:r>
      <w:r w:rsidR="00633E78">
        <w:rPr>
          <w:rFonts w:ascii="SimSun" w:eastAsia="SimSun" w:hAnsi="SimSun" w:hint="eastAsia"/>
          <w:lang w:eastAsia="zh-CN"/>
        </w:rPr>
        <w:t>—</w:t>
      </w:r>
      <w:r>
        <w:rPr>
          <w:rFonts w:ascii="SimSun" w:eastAsia="SimSun" w:hAnsi="SimSun" w:hint="eastAsia"/>
          <w:lang w:eastAsia="zh-CN"/>
        </w:rPr>
        <w:t xml:space="preserve"> 我在担架上赤身裸体。那里的医生认为我装病和装不能动</w:t>
      </w:r>
      <w:r w:rsidR="00E6525F">
        <w:rPr>
          <w:rFonts w:ascii="SimSun" w:eastAsia="SimSun" w:hAnsi="SimSun" w:hint="eastAsia"/>
          <w:lang w:eastAsia="zh-CN"/>
        </w:rPr>
        <w:t>，</w:t>
      </w:r>
      <w:r>
        <w:rPr>
          <w:rFonts w:ascii="SimSun" w:eastAsia="SimSun" w:hAnsi="SimSun" w:hint="eastAsia"/>
          <w:lang w:eastAsia="zh-CN"/>
        </w:rPr>
        <w:t>他们拿硬的东西扎我的胳膊和大腿</w:t>
      </w:r>
      <w:r w:rsidR="00633E78">
        <w:rPr>
          <w:rFonts w:ascii="SimSun" w:eastAsia="SimSun" w:hAnsi="SimSun" w:hint="eastAsia"/>
          <w:lang w:eastAsia="zh-CN"/>
        </w:rPr>
        <w:t>，</w:t>
      </w:r>
      <w:r>
        <w:rPr>
          <w:rFonts w:ascii="SimSun" w:eastAsia="SimSun" w:hAnsi="SimSun" w:hint="eastAsia"/>
          <w:lang w:eastAsia="zh-CN"/>
        </w:rPr>
        <w:lastRenderedPageBreak/>
        <w:t>我不能动</w:t>
      </w:r>
      <w:r w:rsidR="00633E78">
        <w:rPr>
          <w:rFonts w:ascii="SimSun" w:eastAsia="SimSun" w:hAnsi="SimSun" w:hint="eastAsia"/>
          <w:lang w:eastAsia="zh-CN"/>
        </w:rPr>
        <w:t>，</w:t>
      </w:r>
      <w:r>
        <w:rPr>
          <w:rFonts w:ascii="SimSun" w:eastAsia="SimSun" w:hAnsi="SimSun" w:hint="eastAsia"/>
          <w:lang w:eastAsia="zh-CN"/>
        </w:rPr>
        <w:t>他们认为我要死了。那真是痛苦和丢人，生不如死。他们让我在那里呆了三天。”</w:t>
      </w:r>
      <w:r w:rsidR="00BC1150">
        <w:rPr>
          <w:rStyle w:val="EndnoteReference"/>
        </w:rPr>
        <w:endnoteReference w:id="103"/>
      </w:r>
      <w:r w:rsidR="00BC1150">
        <w:br/>
      </w:r>
    </w:p>
    <w:p w:rsidR="00BC1150" w:rsidRPr="00327DC2" w:rsidRDefault="00691C4C" w:rsidP="0091680D">
      <w:pPr>
        <w:pStyle w:val="BodyText"/>
        <w:jc w:val="both"/>
      </w:pPr>
      <w:r>
        <w:rPr>
          <w:rFonts w:ascii="SimSun" w:eastAsia="SimSun" w:hAnsi="SimSun" w:hint="eastAsia"/>
          <w:b/>
          <w:lang w:eastAsia="zh-CN"/>
        </w:rPr>
        <w:t>赵淑环</w:t>
      </w:r>
      <w:r>
        <w:rPr>
          <w:rFonts w:ascii="SimSun" w:eastAsia="SimSun" w:hAnsi="SimSun" w:hint="eastAsia"/>
          <w:lang w:eastAsia="zh-CN"/>
        </w:rPr>
        <w:t>在接受国际特赦组织采访时说，她从马三家劳教所</w:t>
      </w:r>
      <w:r w:rsidR="00633E78">
        <w:rPr>
          <w:rFonts w:ascii="SimSun" w:eastAsia="SimSun" w:hAnsi="SimSun" w:hint="eastAsia"/>
          <w:lang w:eastAsia="zh-CN"/>
        </w:rPr>
        <w:t>被</w:t>
      </w:r>
      <w:r>
        <w:rPr>
          <w:rFonts w:ascii="SimSun" w:eastAsia="SimSun" w:hAnsi="SimSun" w:hint="eastAsia"/>
          <w:lang w:eastAsia="zh-CN"/>
        </w:rPr>
        <w:t>转到沈新劳教所后立即开始绝食。劳教所当局开始将一根管子插入她的鼻腔，</w:t>
      </w:r>
      <w:r w:rsidR="002A7D50">
        <w:rPr>
          <w:rFonts w:ascii="SimSun" w:eastAsia="SimSun" w:hAnsi="SimSun" w:hint="eastAsia"/>
          <w:lang w:eastAsia="zh-CN"/>
        </w:rPr>
        <w:t>以</w:t>
      </w:r>
      <w:r>
        <w:rPr>
          <w:rFonts w:ascii="SimSun" w:eastAsia="SimSun" w:hAnsi="SimSun" w:hint="eastAsia"/>
          <w:lang w:eastAsia="zh-CN"/>
        </w:rPr>
        <w:t>进行强制喂食，还对她进行静脉滴注。赵淑环因为滴注引起的疼痛，</w:t>
      </w:r>
      <w:r w:rsidR="002A7D50">
        <w:rPr>
          <w:rFonts w:ascii="SimSun" w:eastAsia="SimSun" w:hAnsi="SimSun" w:hint="eastAsia"/>
          <w:lang w:eastAsia="zh-CN"/>
        </w:rPr>
        <w:t>认为</w:t>
      </w:r>
      <w:r>
        <w:rPr>
          <w:rFonts w:ascii="SimSun" w:eastAsia="SimSun" w:hAnsi="SimSun" w:hint="eastAsia"/>
          <w:lang w:eastAsia="zh-CN"/>
        </w:rPr>
        <w:t>医生将不明药物放入了静脉滴液中。她讲述了静脉滴注的影响：</w:t>
      </w:r>
    </w:p>
    <w:p w:rsidR="00BC1150" w:rsidRDefault="00691C4C" w:rsidP="0091680D">
      <w:pPr>
        <w:pStyle w:val="AITextquote"/>
        <w:numPr>
          <w:ilvl w:val="0"/>
          <w:numId w:val="1"/>
        </w:numPr>
        <w:jc w:val="both"/>
      </w:pPr>
      <w:r>
        <w:rPr>
          <w:rFonts w:eastAsia="SimSun" w:hint="eastAsia"/>
          <w:lang w:eastAsia="zh-CN"/>
        </w:rPr>
        <w:t>“我感到的疼痛，我无法用言语来形容。我感到完全凄凉</w:t>
      </w:r>
      <w:r w:rsidR="002A7D50">
        <w:rPr>
          <w:rFonts w:eastAsia="SimSun" w:hint="eastAsia"/>
          <w:lang w:eastAsia="zh-CN"/>
        </w:rPr>
        <w:t>，</w:t>
      </w:r>
      <w:r>
        <w:rPr>
          <w:rFonts w:eastAsia="SimSun" w:hint="eastAsia"/>
          <w:lang w:eastAsia="zh-CN"/>
        </w:rPr>
        <w:t>他们给我的药摧毁了我的精神。我不想活了</w:t>
      </w:r>
      <w:r>
        <w:rPr>
          <w:rFonts w:eastAsia="SimSun" w:hint="eastAsia"/>
          <w:lang w:eastAsia="zh-CN"/>
        </w:rPr>
        <w:t xml:space="preserve"> </w:t>
      </w:r>
      <w:r>
        <w:rPr>
          <w:rFonts w:eastAsia="SimSun" w:hint="eastAsia"/>
          <w:lang w:eastAsia="zh-CN"/>
        </w:rPr>
        <w:t>—</w:t>
      </w:r>
      <w:r w:rsidR="002A7D50">
        <w:rPr>
          <w:rFonts w:eastAsia="SimSun" w:hint="eastAsia"/>
          <w:lang w:eastAsia="zh-CN"/>
        </w:rPr>
        <w:t>—</w:t>
      </w:r>
      <w:r>
        <w:rPr>
          <w:rFonts w:eastAsia="SimSun" w:hint="eastAsia"/>
          <w:lang w:eastAsia="zh-CN"/>
        </w:rPr>
        <w:t xml:space="preserve"> </w:t>
      </w:r>
      <w:r>
        <w:rPr>
          <w:rFonts w:eastAsia="SimSun" w:hint="eastAsia"/>
          <w:lang w:eastAsia="zh-CN"/>
        </w:rPr>
        <w:t>那种痛苦是在你身体深处，在你的骨子里。我一直头晕</w:t>
      </w:r>
      <w:r w:rsidR="002A7D50">
        <w:rPr>
          <w:rFonts w:eastAsia="SimSun" w:hint="eastAsia"/>
          <w:lang w:eastAsia="zh-CN"/>
        </w:rPr>
        <w:t>，</w:t>
      </w:r>
      <w:r>
        <w:rPr>
          <w:rFonts w:eastAsia="SimSun" w:hint="eastAsia"/>
          <w:lang w:eastAsia="zh-CN"/>
        </w:rPr>
        <w:t>我丧失了所有的生活希望</w:t>
      </w:r>
      <w:r w:rsidR="002A7D50">
        <w:rPr>
          <w:rFonts w:eastAsia="SimSun" w:hint="eastAsia"/>
          <w:lang w:eastAsia="zh-CN"/>
        </w:rPr>
        <w:t>，</w:t>
      </w:r>
      <w:r>
        <w:rPr>
          <w:rFonts w:eastAsia="SimSun" w:hint="eastAsia"/>
          <w:lang w:eastAsia="zh-CN"/>
        </w:rPr>
        <w:t>我知道他们想杀我。医生告诉我</w:t>
      </w:r>
      <w:proofErr w:type="gramStart"/>
      <w:r>
        <w:rPr>
          <w:rFonts w:eastAsia="SimSun" w:hint="eastAsia"/>
          <w:lang w:eastAsia="zh-CN"/>
        </w:rPr>
        <w:t>我</w:t>
      </w:r>
      <w:proofErr w:type="gramEnd"/>
      <w:r>
        <w:rPr>
          <w:rFonts w:eastAsia="SimSun" w:hint="eastAsia"/>
          <w:lang w:eastAsia="zh-CN"/>
        </w:rPr>
        <w:t>活不成</w:t>
      </w:r>
      <w:r w:rsidR="002A7D50">
        <w:rPr>
          <w:rFonts w:eastAsia="SimSun" w:hint="eastAsia"/>
          <w:lang w:eastAsia="zh-CN"/>
        </w:rPr>
        <w:t>，</w:t>
      </w:r>
      <w:r>
        <w:rPr>
          <w:rFonts w:eastAsia="SimSun" w:hint="eastAsia"/>
          <w:lang w:eastAsia="zh-CN"/>
        </w:rPr>
        <w:t>他知道他们给我的是什么药</w:t>
      </w:r>
      <w:r w:rsidR="002A7D50">
        <w:rPr>
          <w:rFonts w:eastAsia="SimSun" w:hint="eastAsia"/>
          <w:lang w:eastAsia="zh-CN"/>
        </w:rPr>
        <w:t>，</w:t>
      </w:r>
      <w:r>
        <w:rPr>
          <w:rFonts w:eastAsia="SimSun" w:hint="eastAsia"/>
          <w:lang w:eastAsia="zh-CN"/>
        </w:rPr>
        <w:t>药就是他给我的！他说‘你活不了。你活不过几天。’这就是劳教所的医院！”</w:t>
      </w:r>
      <w:r w:rsidR="00BC1150">
        <w:rPr>
          <w:rStyle w:val="EndnoteReference"/>
        </w:rPr>
        <w:endnoteReference w:id="104"/>
      </w:r>
    </w:p>
    <w:p w:rsidR="00BC1150" w:rsidRPr="0037541F" w:rsidRDefault="00BC1150" w:rsidP="0091680D">
      <w:pPr>
        <w:pStyle w:val="AITextquote"/>
        <w:numPr>
          <w:ilvl w:val="0"/>
          <w:numId w:val="1"/>
        </w:numPr>
        <w:jc w:val="both"/>
      </w:pPr>
    </w:p>
    <w:p w:rsidR="00BC1150" w:rsidRPr="00327DC2" w:rsidRDefault="00691C4C" w:rsidP="0091680D">
      <w:pPr>
        <w:pStyle w:val="BodyText"/>
        <w:widowControl/>
        <w:jc w:val="both"/>
      </w:pPr>
      <w:r>
        <w:rPr>
          <w:rFonts w:eastAsia="SimSun" w:hint="eastAsia"/>
          <w:lang w:eastAsia="zh-CN"/>
        </w:rPr>
        <w:t>劳教所当局通知赵淑环的家人来劳教所，她认为这是为了让家人说服</w:t>
      </w:r>
      <w:proofErr w:type="gramStart"/>
      <w:r>
        <w:rPr>
          <w:rFonts w:eastAsia="SimSun" w:hint="eastAsia"/>
          <w:lang w:eastAsia="zh-CN"/>
        </w:rPr>
        <w:t>她签署</w:t>
      </w:r>
      <w:proofErr w:type="gramEnd"/>
      <w:r>
        <w:rPr>
          <w:rFonts w:eastAsia="SimSun" w:hint="eastAsia"/>
          <w:lang w:eastAsia="zh-CN"/>
        </w:rPr>
        <w:t>“保证书”。当赵淑环的一个弟弟看到她是多么消瘦时，他对劳教所所长说：“如果我姐姐（从劳教所）躺着出来，我们就不要她。如果她自己走着出来，我们就接她。”赵淑环的弟弟</w:t>
      </w:r>
      <w:r w:rsidR="002A7D50">
        <w:rPr>
          <w:rFonts w:eastAsia="SimSun" w:hint="eastAsia"/>
          <w:lang w:eastAsia="zh-CN"/>
        </w:rPr>
        <w:t>还是</w:t>
      </w:r>
      <w:r>
        <w:rPr>
          <w:rFonts w:eastAsia="SimSun" w:hint="eastAsia"/>
          <w:lang w:eastAsia="zh-CN"/>
        </w:rPr>
        <w:t>把她接回了家。她说：“他们没有等我死。”</w:t>
      </w:r>
      <w:r w:rsidR="00BC1150">
        <w:rPr>
          <w:rStyle w:val="EndnoteReference"/>
        </w:rPr>
        <w:endnoteReference w:id="105"/>
      </w:r>
    </w:p>
    <w:p w:rsidR="00BC1150" w:rsidRDefault="00691C4C" w:rsidP="0091680D">
      <w:pPr>
        <w:pStyle w:val="BodyText"/>
        <w:jc w:val="both"/>
      </w:pPr>
      <w:r>
        <w:rPr>
          <w:rFonts w:ascii="SimSun" w:eastAsia="SimSun" w:hAnsi="SimSun" w:hint="eastAsia"/>
          <w:lang w:eastAsia="zh-CN"/>
        </w:rPr>
        <w:t>但</w:t>
      </w:r>
      <w:proofErr w:type="gramStart"/>
      <w:r>
        <w:rPr>
          <w:rFonts w:ascii="SimSun" w:eastAsia="SimSun" w:hAnsi="SimSun" w:hint="eastAsia"/>
          <w:lang w:eastAsia="zh-CN"/>
        </w:rPr>
        <w:t>频临</w:t>
      </w:r>
      <w:proofErr w:type="gramEnd"/>
      <w:r>
        <w:rPr>
          <w:rFonts w:ascii="SimSun" w:eastAsia="SimSun" w:hAnsi="SimSun" w:hint="eastAsia"/>
          <w:lang w:eastAsia="zh-CN"/>
        </w:rPr>
        <w:t>死亡并不意味她苦难的终结：在随后的几年中，赵淑环在出国前又被拘禁了</w:t>
      </w:r>
      <w:r w:rsidRPr="002A7D50">
        <w:rPr>
          <w:rFonts w:eastAsia="SimSun"/>
          <w:lang w:eastAsia="zh-CN"/>
        </w:rPr>
        <w:t>3</w:t>
      </w:r>
      <w:r>
        <w:rPr>
          <w:rFonts w:ascii="SimSun" w:eastAsia="SimSun" w:hAnsi="SimSun" w:hint="eastAsia"/>
          <w:lang w:eastAsia="zh-CN"/>
        </w:rPr>
        <w:t>次，她每次都拒绝与当局合作，每次都进行绝食。</w:t>
      </w:r>
      <w:r w:rsidR="00BC1150">
        <w:t xml:space="preserve"> </w:t>
      </w:r>
    </w:p>
    <w:p w:rsidR="00BC1150" w:rsidRDefault="00BC1150" w:rsidP="005C5F10">
      <w:pPr>
        <w:pStyle w:val="BodyText"/>
      </w:pPr>
    </w:p>
    <w:p w:rsidR="00BC1150" w:rsidRPr="00B1414D" w:rsidRDefault="00190075" w:rsidP="00583309">
      <w:pPr>
        <w:pStyle w:val="Heading2"/>
        <w:jc w:val="both"/>
      </w:pPr>
      <w:bookmarkStart w:id="25" w:name="_Toc373507423"/>
      <w:bookmarkStart w:id="26" w:name="_Toc373915414"/>
      <w:bookmarkStart w:id="27" w:name="_Toc373487226"/>
      <w:r>
        <w:rPr>
          <w:rFonts w:hint="eastAsia"/>
          <w:lang w:eastAsia="zh-CN"/>
        </w:rPr>
        <w:t>劳教所中发生的死亡</w:t>
      </w:r>
      <w:bookmarkEnd w:id="25"/>
      <w:bookmarkEnd w:id="26"/>
      <w:bookmarkEnd w:id="27"/>
      <w:r w:rsidR="002A7D50">
        <w:rPr>
          <w:rFonts w:hint="eastAsia"/>
          <w:lang w:eastAsia="zh-CN"/>
        </w:rPr>
        <w:t>事件</w:t>
      </w:r>
    </w:p>
    <w:p w:rsidR="00BC1150" w:rsidRDefault="00190075" w:rsidP="00583309">
      <w:pPr>
        <w:pStyle w:val="BodyText"/>
        <w:jc w:val="both"/>
      </w:pPr>
      <w:r>
        <w:rPr>
          <w:rFonts w:ascii="SimSun" w:eastAsia="SimSun" w:hAnsi="SimSun" w:hint="eastAsia"/>
          <w:lang w:eastAsia="zh-CN"/>
        </w:rPr>
        <w:t>国际特赦组织接到的报告称，一些劳教人员没</w:t>
      </w:r>
      <w:r w:rsidR="00555C77">
        <w:rPr>
          <w:rFonts w:ascii="SimSun" w:eastAsia="SimSun" w:hAnsi="SimSun" w:hint="eastAsia"/>
          <w:lang w:eastAsia="zh-CN"/>
        </w:rPr>
        <w:t>能</w:t>
      </w:r>
      <w:r>
        <w:rPr>
          <w:rFonts w:ascii="SimSun" w:eastAsia="SimSun" w:hAnsi="SimSun" w:hint="eastAsia"/>
          <w:lang w:eastAsia="zh-CN"/>
        </w:rPr>
        <w:t>承受得住他们遭受的酷刑，在劳教所</w:t>
      </w:r>
      <w:r w:rsidR="00695993">
        <w:rPr>
          <w:rFonts w:ascii="SimSun" w:eastAsia="SimSun" w:hAnsi="SimSun" w:hint="eastAsia"/>
          <w:lang w:eastAsia="zh-CN"/>
        </w:rPr>
        <w:t>内</w:t>
      </w:r>
      <w:r>
        <w:rPr>
          <w:rFonts w:ascii="SimSun" w:eastAsia="SimSun" w:hAnsi="SimSun" w:hint="eastAsia"/>
          <w:lang w:eastAsia="zh-CN"/>
        </w:rPr>
        <w:t>或在获释后不久死亡。国际特赦组织采访的许多前劳教人员讲述了他们在劳教期间</w:t>
      </w:r>
      <w:proofErr w:type="gramStart"/>
      <w:r>
        <w:rPr>
          <w:rFonts w:ascii="SimSun" w:eastAsia="SimSun" w:hAnsi="SimSun" w:hint="eastAsia"/>
          <w:lang w:eastAsia="zh-CN"/>
        </w:rPr>
        <w:t>频临</w:t>
      </w:r>
      <w:proofErr w:type="gramEnd"/>
      <w:r>
        <w:rPr>
          <w:rFonts w:ascii="SimSun" w:eastAsia="SimSun" w:hAnsi="SimSun" w:hint="eastAsia"/>
          <w:lang w:eastAsia="zh-CN"/>
        </w:rPr>
        <w:t>死亡的感觉</w:t>
      </w:r>
      <w:r w:rsidR="00555C77">
        <w:rPr>
          <w:rFonts w:ascii="SimSun" w:eastAsia="SimSun" w:hAnsi="SimSun" w:hint="eastAsia"/>
          <w:lang w:eastAsia="zh-CN"/>
        </w:rPr>
        <w:t>，</w:t>
      </w:r>
      <w:r>
        <w:rPr>
          <w:rFonts w:ascii="SimSun" w:eastAsia="SimSun" w:hAnsi="SimSun" w:hint="eastAsia"/>
          <w:lang w:eastAsia="zh-CN"/>
        </w:rPr>
        <w:t>在一些</w:t>
      </w:r>
      <w:r w:rsidR="00555C77">
        <w:rPr>
          <w:rFonts w:ascii="SimSun" w:eastAsia="SimSun" w:hAnsi="SimSun" w:hint="eastAsia"/>
          <w:lang w:eastAsia="zh-CN"/>
        </w:rPr>
        <w:t>个案</w:t>
      </w:r>
      <w:r>
        <w:rPr>
          <w:rFonts w:ascii="SimSun" w:eastAsia="SimSun" w:hAnsi="SimSun" w:hint="eastAsia"/>
          <w:lang w:eastAsia="zh-CN"/>
        </w:rPr>
        <w:t>中，他们获释仅仅是因为劳教所当局认为他们接近死亡。许多法轮功学员还称，劳教所的警察和看守经常告诉他们，有时是在对他们实施酷刑时告诉他们，劳教所每个月或每年都有人员可以死亡数量的“指标”，这意味着如果他们拒绝合作就可能</w:t>
      </w:r>
      <w:r w:rsidR="00555C77">
        <w:rPr>
          <w:rFonts w:ascii="SimSun" w:eastAsia="SimSun" w:hAnsi="SimSun" w:hint="eastAsia"/>
          <w:lang w:eastAsia="zh-CN"/>
        </w:rPr>
        <w:t>会</w:t>
      </w:r>
      <w:r>
        <w:rPr>
          <w:rFonts w:ascii="SimSun" w:eastAsia="SimSun" w:hAnsi="SimSun" w:hint="eastAsia"/>
          <w:lang w:eastAsia="zh-CN"/>
        </w:rPr>
        <w:t>死亡。</w:t>
      </w:r>
      <w:r w:rsidR="00BC1150">
        <w:rPr>
          <w:rStyle w:val="EndnoteReference"/>
        </w:rPr>
        <w:endnoteReference w:id="106"/>
      </w:r>
      <w:r>
        <w:rPr>
          <w:rFonts w:ascii="SimSun" w:eastAsia="SimSun" w:hAnsi="SimSun"/>
          <w:lang w:eastAsia="zh-CN"/>
        </w:rPr>
        <w:t xml:space="preserve"> </w:t>
      </w:r>
      <w:r>
        <w:rPr>
          <w:rFonts w:ascii="SimSun" w:eastAsia="SimSun" w:hAnsi="SimSun" w:hint="eastAsia"/>
          <w:lang w:eastAsia="zh-CN"/>
        </w:rPr>
        <w:t>劳教所当局将有些死亡</w:t>
      </w:r>
      <w:r w:rsidR="00555C77">
        <w:rPr>
          <w:rFonts w:ascii="SimSun" w:eastAsia="SimSun" w:hAnsi="SimSun" w:hint="eastAsia"/>
          <w:lang w:eastAsia="zh-CN"/>
        </w:rPr>
        <w:t>事件</w:t>
      </w:r>
      <w:r>
        <w:rPr>
          <w:rFonts w:ascii="SimSun" w:eastAsia="SimSun" w:hAnsi="SimSun" w:hint="eastAsia"/>
          <w:lang w:eastAsia="zh-CN"/>
        </w:rPr>
        <w:t>解释为自杀，或由疾病和其他“意外事故”导致。</w:t>
      </w:r>
    </w:p>
    <w:p w:rsidR="00BC1150" w:rsidRDefault="00190075" w:rsidP="00583309">
      <w:pPr>
        <w:pStyle w:val="BodyText"/>
        <w:jc w:val="both"/>
      </w:pPr>
      <w:r>
        <w:rPr>
          <w:rFonts w:ascii="SimSun" w:eastAsia="SimSun" w:hAnsi="SimSun" w:hint="eastAsia"/>
          <w:lang w:eastAsia="zh-CN"/>
        </w:rPr>
        <w:t>前劳教人员向国际特赦组织报告</w:t>
      </w:r>
      <w:r w:rsidR="0059645C">
        <w:rPr>
          <w:rFonts w:ascii="SimSun" w:eastAsia="SimSun" w:hAnsi="SimSun" w:hint="eastAsia"/>
          <w:lang w:eastAsia="zh-CN"/>
        </w:rPr>
        <w:t>，其中</w:t>
      </w:r>
      <w:r>
        <w:rPr>
          <w:rFonts w:ascii="SimSun" w:eastAsia="SimSun" w:hAnsi="SimSun" w:hint="eastAsia"/>
          <w:lang w:eastAsia="zh-CN"/>
        </w:rPr>
        <w:t>一个常见</w:t>
      </w:r>
      <w:r w:rsidR="0059645C">
        <w:rPr>
          <w:rFonts w:ascii="SimSun" w:eastAsia="SimSun" w:hAnsi="SimSun" w:hint="eastAsia"/>
          <w:lang w:eastAsia="zh-CN"/>
        </w:rPr>
        <w:t>的</w:t>
      </w:r>
      <w:r>
        <w:rPr>
          <w:rFonts w:ascii="SimSun" w:eastAsia="SimSun" w:hAnsi="SimSun" w:hint="eastAsia"/>
          <w:lang w:eastAsia="zh-CN"/>
        </w:rPr>
        <w:t>死亡原因是与绝食期间强迫喂食相关的并发症。由于插入管子的警察和</w:t>
      </w:r>
      <w:r w:rsidR="00695993">
        <w:rPr>
          <w:rFonts w:ascii="SimSun" w:eastAsia="SimSun" w:hAnsi="SimSun" w:hint="eastAsia"/>
          <w:lang w:eastAsia="zh-CN"/>
        </w:rPr>
        <w:t>劳教人员</w:t>
      </w:r>
      <w:r>
        <w:rPr>
          <w:rFonts w:ascii="SimSun" w:eastAsia="SimSun" w:hAnsi="SimSun" w:hint="eastAsia"/>
          <w:lang w:eastAsia="zh-CN"/>
        </w:rPr>
        <w:t>缺乏医疗训练，而且经常故意用残忍的方式插入管子，据报管子经常在插入时刺破肺部，导致受害者窒息而死。</w:t>
      </w:r>
      <w:r w:rsidR="00BC1150">
        <w:rPr>
          <w:rStyle w:val="EndnoteReference"/>
        </w:rPr>
        <w:endnoteReference w:id="107"/>
      </w:r>
    </w:p>
    <w:p w:rsidR="00BC1150" w:rsidRDefault="00190075" w:rsidP="00583309">
      <w:pPr>
        <w:pStyle w:val="BodyText"/>
        <w:jc w:val="both"/>
      </w:pPr>
      <w:r>
        <w:rPr>
          <w:rFonts w:ascii="SimSun" w:eastAsia="SimSun" w:hAnsi="SimSun" w:hint="eastAsia"/>
          <w:lang w:eastAsia="zh-CN"/>
        </w:rPr>
        <w:t>法轮功设在海外的网站法轮大法信息网，收到有关在中国的法轮功学员遭受迫害的报告。该</w:t>
      </w:r>
      <w:proofErr w:type="gramStart"/>
      <w:r>
        <w:rPr>
          <w:rFonts w:ascii="SimSun" w:eastAsia="SimSun" w:hAnsi="SimSun" w:hint="eastAsia"/>
          <w:lang w:eastAsia="zh-CN"/>
        </w:rPr>
        <w:t>网站称</w:t>
      </w:r>
      <w:proofErr w:type="gramEnd"/>
      <w:r>
        <w:rPr>
          <w:rFonts w:ascii="SimSun" w:eastAsia="SimSun" w:hAnsi="SimSun" w:hint="eastAsia"/>
          <w:lang w:eastAsia="zh-CN"/>
        </w:rPr>
        <w:t>从</w:t>
      </w:r>
      <w:r w:rsidRPr="00190075">
        <w:rPr>
          <w:rFonts w:eastAsia="SimSun"/>
          <w:lang w:eastAsia="zh-CN"/>
        </w:rPr>
        <w:t>1999</w:t>
      </w:r>
      <w:r>
        <w:rPr>
          <w:rFonts w:ascii="SimSun" w:eastAsia="SimSun" w:hAnsi="SimSun" w:hint="eastAsia"/>
          <w:lang w:eastAsia="zh-CN"/>
        </w:rPr>
        <w:t>年至今，有</w:t>
      </w:r>
      <w:r w:rsidRPr="00190075">
        <w:rPr>
          <w:rFonts w:eastAsia="SimSun"/>
          <w:lang w:eastAsia="zh-CN"/>
        </w:rPr>
        <w:t>3</w:t>
      </w:r>
      <w:r>
        <w:rPr>
          <w:rFonts w:eastAsia="SimSun"/>
          <w:lang w:eastAsia="zh-CN"/>
        </w:rPr>
        <w:t>,</w:t>
      </w:r>
      <w:r w:rsidRPr="00190075">
        <w:rPr>
          <w:rFonts w:eastAsia="SimSun"/>
          <w:lang w:eastAsia="zh-CN"/>
        </w:rPr>
        <w:t>700</w:t>
      </w:r>
      <w:r>
        <w:rPr>
          <w:rFonts w:ascii="SimSun" w:eastAsia="SimSun" w:hAnsi="SimSun" w:hint="eastAsia"/>
          <w:lang w:eastAsia="zh-CN"/>
        </w:rPr>
        <w:t>名法轮功学员在关押期间死亡，其中有</w:t>
      </w:r>
      <w:r w:rsidRPr="00190075">
        <w:rPr>
          <w:rFonts w:eastAsia="SimSun"/>
          <w:lang w:eastAsia="zh-CN"/>
        </w:rPr>
        <w:t>700</w:t>
      </w:r>
      <w:r>
        <w:rPr>
          <w:rFonts w:ascii="SimSun" w:eastAsia="SimSun" w:hAnsi="SimSun" w:hint="eastAsia"/>
          <w:lang w:eastAsia="zh-CN"/>
        </w:rPr>
        <w:t>多人据报死于劳教所</w:t>
      </w:r>
      <w:r w:rsidR="0059645C">
        <w:rPr>
          <w:rFonts w:ascii="SimSun" w:eastAsia="SimSun" w:hAnsi="SimSun" w:hint="eastAsia"/>
          <w:lang w:eastAsia="zh-CN"/>
        </w:rPr>
        <w:t>内</w:t>
      </w:r>
      <w:r>
        <w:rPr>
          <w:rFonts w:ascii="SimSun" w:eastAsia="SimSun" w:hAnsi="SimSun" w:hint="eastAsia"/>
          <w:lang w:eastAsia="zh-CN"/>
        </w:rPr>
        <w:t>，或在劳教所获释后不久死亡，死因是他们在劳教所遭受的虐待。</w:t>
      </w:r>
      <w:r w:rsidR="00BC1150">
        <w:rPr>
          <w:rStyle w:val="EndnoteReference"/>
        </w:rPr>
        <w:endnoteReference w:id="108"/>
      </w:r>
    </w:p>
    <w:p w:rsidR="00BC1150" w:rsidRDefault="00190075" w:rsidP="00583309">
      <w:pPr>
        <w:pStyle w:val="BodyText"/>
        <w:jc w:val="both"/>
      </w:pPr>
      <w:r>
        <w:rPr>
          <w:rFonts w:ascii="SimSun" w:eastAsia="SimSun" w:hAnsi="SimSun" w:hint="eastAsia"/>
          <w:lang w:eastAsia="zh-CN"/>
        </w:rPr>
        <w:t>这可能只是关押期间</w:t>
      </w:r>
      <w:r w:rsidR="0059645C">
        <w:rPr>
          <w:rFonts w:ascii="SimSun" w:eastAsia="SimSun" w:hAnsi="SimSun" w:hint="eastAsia"/>
          <w:lang w:eastAsia="zh-CN"/>
        </w:rPr>
        <w:t>死亡</w:t>
      </w:r>
      <w:r>
        <w:rPr>
          <w:rFonts w:ascii="SimSun" w:eastAsia="SimSun" w:hAnsi="SimSun" w:hint="eastAsia"/>
          <w:lang w:eastAsia="zh-CN"/>
        </w:rPr>
        <w:t>实际人数的</w:t>
      </w:r>
      <w:proofErr w:type="gramStart"/>
      <w:r>
        <w:rPr>
          <w:rFonts w:ascii="SimSun" w:eastAsia="SimSun" w:hAnsi="SimSun" w:hint="eastAsia"/>
          <w:lang w:eastAsia="zh-CN"/>
        </w:rPr>
        <w:t>一</w:t>
      </w:r>
      <w:proofErr w:type="gramEnd"/>
      <w:r>
        <w:rPr>
          <w:rFonts w:ascii="SimSun" w:eastAsia="SimSun" w:hAnsi="SimSun" w:hint="eastAsia"/>
          <w:lang w:eastAsia="zh-CN"/>
        </w:rPr>
        <w:t>小部分，实际上</w:t>
      </w:r>
      <w:r w:rsidR="0059645C">
        <w:rPr>
          <w:rFonts w:ascii="SimSun" w:eastAsia="SimSun" w:hAnsi="SimSun" w:hint="eastAsia"/>
          <w:lang w:eastAsia="zh-CN"/>
        </w:rPr>
        <w:t>也</w:t>
      </w:r>
      <w:r>
        <w:rPr>
          <w:rFonts w:ascii="SimSun" w:eastAsia="SimSun" w:hAnsi="SimSun" w:hint="eastAsia"/>
          <w:lang w:eastAsia="zh-CN"/>
        </w:rPr>
        <w:t>只是劳教所中发生的死亡总数的一部分，因为许多家庭没有就这些死亡</w:t>
      </w:r>
      <w:r w:rsidR="0059645C">
        <w:rPr>
          <w:rFonts w:ascii="SimSun" w:eastAsia="SimSun" w:hAnsi="SimSun" w:hint="eastAsia"/>
          <w:lang w:eastAsia="zh-CN"/>
        </w:rPr>
        <w:t>事件</w:t>
      </w:r>
      <w:r>
        <w:rPr>
          <w:rFonts w:ascii="SimSun" w:eastAsia="SimSun" w:hAnsi="SimSun" w:hint="eastAsia"/>
          <w:lang w:eastAsia="zh-CN"/>
        </w:rPr>
        <w:t>而寻求法律补救，或有系统地通知海外消息来源。国际特赦组织采访的家人叙述了他们如何被警察和公安人员威胁和警告，不要公开讲述他们的亲人死亡的情况和寻求补救，或要求进行调查，那些这样做的人遭到骚扰、拘留，</w:t>
      </w:r>
      <w:r w:rsidR="0059645C">
        <w:rPr>
          <w:rFonts w:ascii="SimSun" w:eastAsia="SimSun" w:hAnsi="SimSun" w:hint="eastAsia"/>
          <w:lang w:eastAsia="zh-CN"/>
        </w:rPr>
        <w:t>有时候</w:t>
      </w:r>
      <w:r>
        <w:rPr>
          <w:rFonts w:ascii="SimSun" w:eastAsia="SimSun" w:hAnsi="SimSun" w:hint="eastAsia"/>
          <w:lang w:eastAsia="zh-CN"/>
        </w:rPr>
        <w:t>自己也被报复性地处以劳教或其他形式的任意拘留。</w:t>
      </w:r>
      <w:r w:rsidR="00BC1150">
        <w:rPr>
          <w:rStyle w:val="EndnoteReference"/>
        </w:rPr>
        <w:endnoteReference w:id="109"/>
      </w:r>
    </w:p>
    <w:p w:rsidR="00BC1150" w:rsidRDefault="00190075" w:rsidP="00583309">
      <w:pPr>
        <w:pStyle w:val="BodyText"/>
        <w:jc w:val="both"/>
      </w:pPr>
      <w:proofErr w:type="spellStart"/>
      <w:r w:rsidRPr="0063796A">
        <w:rPr>
          <w:rFonts w:ascii="SimSun" w:eastAsia="SimSun" w:hAnsi="SimSun" w:cs="SimSun" w:hint="eastAsia"/>
          <w:b/>
        </w:rPr>
        <w:t>王秀青</w:t>
      </w:r>
      <w:proofErr w:type="spellEnd"/>
      <w:r>
        <w:rPr>
          <w:rFonts w:ascii="SimSun" w:eastAsia="SimSun" w:hAnsi="SimSun" w:cs="SimSun" w:hint="eastAsia"/>
          <w:lang w:eastAsia="zh-CN"/>
        </w:rPr>
        <w:t>和她的女儿</w:t>
      </w:r>
      <w:proofErr w:type="spellStart"/>
      <w:r w:rsidRPr="0063796A">
        <w:rPr>
          <w:rFonts w:ascii="SimSun" w:eastAsia="SimSun" w:hAnsi="SimSun" w:cs="SimSun" w:hint="eastAsia"/>
          <w:b/>
        </w:rPr>
        <w:t>秦海龙</w:t>
      </w:r>
      <w:proofErr w:type="spellEnd"/>
      <w:r>
        <w:rPr>
          <w:rFonts w:ascii="SimSun" w:eastAsia="SimSun" w:hAnsi="SimSun" w:cs="SimSun" w:hint="eastAsia"/>
          <w:lang w:eastAsia="zh-CN"/>
        </w:rPr>
        <w:t>都在</w:t>
      </w:r>
      <w:r w:rsidRPr="00B37107">
        <w:rPr>
          <w:rFonts w:eastAsia="SimSun" w:cs="SimSun"/>
          <w:lang w:eastAsia="zh-CN"/>
        </w:rPr>
        <w:t>2011</w:t>
      </w:r>
      <w:r>
        <w:rPr>
          <w:rFonts w:ascii="SimSun" w:eastAsia="SimSun" w:hAnsi="SimSun" w:cs="SimSun" w:hint="eastAsia"/>
          <w:lang w:eastAsia="zh-CN"/>
        </w:rPr>
        <w:t>年</w:t>
      </w:r>
      <w:r w:rsidRPr="00B37107">
        <w:rPr>
          <w:rFonts w:eastAsia="SimSun" w:cs="SimSun"/>
          <w:lang w:eastAsia="zh-CN"/>
        </w:rPr>
        <w:t>11</w:t>
      </w:r>
      <w:r>
        <w:rPr>
          <w:rFonts w:ascii="SimSun" w:eastAsia="SimSun" w:hAnsi="SimSun" w:cs="SimSun" w:hint="eastAsia"/>
          <w:lang w:eastAsia="zh-CN"/>
        </w:rPr>
        <w:t>月被处以</w:t>
      </w:r>
      <w:r w:rsidRPr="00B37107">
        <w:rPr>
          <w:rFonts w:eastAsia="SimSun" w:cs="SimSun"/>
          <w:lang w:eastAsia="zh-CN"/>
        </w:rPr>
        <w:t>18</w:t>
      </w:r>
      <w:r>
        <w:rPr>
          <w:rFonts w:ascii="SimSun" w:eastAsia="SimSun" w:hAnsi="SimSun" w:cs="SimSun" w:hint="eastAsia"/>
          <w:lang w:eastAsia="zh-CN"/>
        </w:rPr>
        <w:t>个月的劳教，此前她们就王秀清的丈夫和</w:t>
      </w:r>
      <w:proofErr w:type="gramStart"/>
      <w:r>
        <w:rPr>
          <w:rFonts w:ascii="SimSun" w:eastAsia="SimSun" w:hAnsi="SimSun" w:cs="SimSun" w:hint="eastAsia"/>
          <w:lang w:eastAsia="zh-CN"/>
        </w:rPr>
        <w:t>秦海龙</w:t>
      </w:r>
      <w:proofErr w:type="gramEnd"/>
      <w:r>
        <w:rPr>
          <w:rFonts w:ascii="SimSun" w:eastAsia="SimSun" w:hAnsi="SimSun" w:cs="SimSun" w:hint="eastAsia"/>
          <w:lang w:eastAsia="zh-CN"/>
        </w:rPr>
        <w:t>的父亲</w:t>
      </w:r>
      <w:proofErr w:type="spellStart"/>
      <w:r w:rsidRPr="00B37107">
        <w:rPr>
          <w:rFonts w:ascii="SimSun" w:eastAsia="SimSun" w:hAnsi="SimSun" w:cs="SimSun" w:hint="eastAsia"/>
          <w:b/>
        </w:rPr>
        <w:t>秦月明</w:t>
      </w:r>
      <w:proofErr w:type="spellEnd"/>
      <w:r>
        <w:rPr>
          <w:rFonts w:ascii="SimSun" w:eastAsia="SimSun" w:hAnsi="SimSun" w:cs="SimSun" w:hint="eastAsia"/>
          <w:lang w:eastAsia="zh-CN"/>
        </w:rPr>
        <w:t>的死亡事件，努力争取法律补救。秦月明在</w:t>
      </w:r>
      <w:r w:rsidRPr="00B37107">
        <w:rPr>
          <w:rFonts w:eastAsia="SimSun" w:cs="SimSun"/>
          <w:lang w:eastAsia="zh-CN"/>
        </w:rPr>
        <w:t>2011</w:t>
      </w:r>
      <w:r>
        <w:rPr>
          <w:rFonts w:ascii="SimSun" w:eastAsia="SimSun" w:hAnsi="SimSun" w:cs="SimSun" w:hint="eastAsia"/>
          <w:lang w:eastAsia="zh-CN"/>
        </w:rPr>
        <w:t>年</w:t>
      </w:r>
      <w:r w:rsidRPr="00B37107">
        <w:rPr>
          <w:rFonts w:eastAsia="SimSun" w:cs="SimSun"/>
          <w:lang w:eastAsia="zh-CN"/>
        </w:rPr>
        <w:t>2</w:t>
      </w:r>
      <w:r>
        <w:rPr>
          <w:rFonts w:ascii="SimSun" w:eastAsia="SimSun" w:hAnsi="SimSun" w:cs="SimSun" w:hint="eastAsia"/>
          <w:lang w:eastAsia="zh-CN"/>
        </w:rPr>
        <w:t>月死于佳木斯监狱。当家人在监狱查看秦月明的尸体时，发现尸体满是</w:t>
      </w:r>
      <w:proofErr w:type="gramStart"/>
      <w:r>
        <w:rPr>
          <w:rFonts w:ascii="SimSun" w:eastAsia="SimSun" w:hAnsi="SimSun" w:cs="SimSun" w:hint="eastAsia"/>
          <w:lang w:eastAsia="zh-CN"/>
        </w:rPr>
        <w:t>瘀</w:t>
      </w:r>
      <w:proofErr w:type="gramEnd"/>
      <w:r>
        <w:rPr>
          <w:rFonts w:ascii="SimSun" w:eastAsia="SimSun" w:hAnsi="SimSun" w:cs="SimSun" w:hint="eastAsia"/>
          <w:lang w:eastAsia="zh-CN"/>
        </w:rPr>
        <w:t>伤，鼻子流血</w:t>
      </w:r>
      <w:r w:rsidR="0059645C">
        <w:rPr>
          <w:rFonts w:ascii="SimSun" w:eastAsia="SimSun" w:hAnsi="SimSun" w:cs="SimSun" w:hint="eastAsia"/>
          <w:lang w:eastAsia="zh-CN"/>
        </w:rPr>
        <w:t>，</w:t>
      </w:r>
      <w:r>
        <w:rPr>
          <w:rFonts w:ascii="SimSun" w:eastAsia="SimSun" w:hAnsi="SimSun" w:cs="SimSun" w:hint="eastAsia"/>
          <w:lang w:eastAsia="zh-CN"/>
        </w:rPr>
        <w:t>据信他是因遭受酷刑而死。</w:t>
      </w:r>
      <w:r w:rsidR="00BC1150">
        <w:rPr>
          <w:rStyle w:val="EndnoteReference"/>
        </w:rPr>
        <w:endnoteReference w:id="110"/>
      </w:r>
    </w:p>
    <w:p w:rsidR="00BC1150" w:rsidRDefault="00B37107" w:rsidP="00583309">
      <w:pPr>
        <w:pStyle w:val="BodyText"/>
        <w:jc w:val="both"/>
      </w:pPr>
      <w:proofErr w:type="spellStart"/>
      <w:r w:rsidRPr="00226550">
        <w:rPr>
          <w:rFonts w:ascii="SimSun" w:eastAsia="SimSun" w:hAnsi="SimSun" w:cs="SimSun" w:hint="eastAsia"/>
          <w:b/>
        </w:rPr>
        <w:t>江锡清</w:t>
      </w:r>
      <w:proofErr w:type="spellEnd"/>
      <w:r>
        <w:rPr>
          <w:rFonts w:ascii="SimSun" w:eastAsia="SimSun" w:hAnsi="SimSun" w:cs="SimSun" w:hint="eastAsia"/>
          <w:lang w:eastAsia="zh-CN"/>
        </w:rPr>
        <w:t>因练习法轮功而在</w:t>
      </w:r>
      <w:r w:rsidRPr="00A952B3">
        <w:rPr>
          <w:rFonts w:eastAsia="SimSun" w:cs="SimSun"/>
          <w:lang w:eastAsia="zh-CN"/>
        </w:rPr>
        <w:t>2008</w:t>
      </w:r>
      <w:r>
        <w:rPr>
          <w:rFonts w:ascii="SimSun" w:eastAsia="SimSun" w:hAnsi="SimSun" w:cs="SimSun" w:hint="eastAsia"/>
          <w:lang w:eastAsia="zh-CN"/>
        </w:rPr>
        <w:t>年</w:t>
      </w:r>
      <w:r w:rsidRPr="00A952B3">
        <w:rPr>
          <w:rFonts w:eastAsia="SimSun" w:cs="SimSun"/>
          <w:lang w:eastAsia="zh-CN"/>
        </w:rPr>
        <w:t>5</w:t>
      </w:r>
      <w:r>
        <w:rPr>
          <w:rFonts w:ascii="SimSun" w:eastAsia="SimSun" w:hAnsi="SimSun" w:cs="SimSun" w:hint="eastAsia"/>
          <w:lang w:eastAsia="zh-CN"/>
        </w:rPr>
        <w:t>月</w:t>
      </w:r>
      <w:r w:rsidRPr="00A952B3">
        <w:rPr>
          <w:rFonts w:eastAsia="SimSun" w:cs="SimSun"/>
          <w:lang w:eastAsia="zh-CN"/>
        </w:rPr>
        <w:t>14</w:t>
      </w:r>
      <w:r>
        <w:rPr>
          <w:rFonts w:ascii="SimSun" w:eastAsia="SimSun" w:hAnsi="SimSun" w:cs="SimSun" w:hint="eastAsia"/>
          <w:lang w:eastAsia="zh-CN"/>
        </w:rPr>
        <w:t>日受到拘留，被处以</w:t>
      </w:r>
      <w:r w:rsidRPr="00A952B3">
        <w:rPr>
          <w:rFonts w:eastAsia="SimSun" w:cs="SimSun"/>
          <w:lang w:eastAsia="zh-CN"/>
        </w:rPr>
        <w:t>1</w:t>
      </w:r>
      <w:r>
        <w:rPr>
          <w:rFonts w:ascii="SimSun" w:eastAsia="SimSun" w:hAnsi="SimSun" w:cs="SimSun" w:hint="eastAsia"/>
          <w:lang w:eastAsia="zh-CN"/>
        </w:rPr>
        <w:t>年劳教，并被送到重庆市西山坪劳教所。</w:t>
      </w:r>
      <w:r w:rsidRPr="00A952B3">
        <w:rPr>
          <w:rFonts w:eastAsia="SimSun" w:cs="SimSun"/>
          <w:lang w:eastAsia="zh-CN"/>
        </w:rPr>
        <w:t>2009</w:t>
      </w:r>
      <w:r>
        <w:rPr>
          <w:rFonts w:ascii="SimSun" w:eastAsia="SimSun" w:hAnsi="SimSun" w:cs="SimSun" w:hint="eastAsia"/>
          <w:lang w:eastAsia="zh-CN"/>
        </w:rPr>
        <w:t>年</w:t>
      </w:r>
      <w:r w:rsidRPr="00A952B3">
        <w:rPr>
          <w:rFonts w:eastAsia="SimSun" w:cs="SimSun"/>
          <w:lang w:eastAsia="zh-CN"/>
        </w:rPr>
        <w:t>1</w:t>
      </w:r>
      <w:r>
        <w:rPr>
          <w:rFonts w:ascii="SimSun" w:eastAsia="SimSun" w:hAnsi="SimSun" w:cs="SimSun" w:hint="eastAsia"/>
          <w:lang w:eastAsia="zh-CN"/>
        </w:rPr>
        <w:t>月</w:t>
      </w:r>
      <w:r w:rsidRPr="00A952B3">
        <w:rPr>
          <w:rFonts w:eastAsia="SimSun" w:cs="SimSun"/>
          <w:lang w:eastAsia="zh-CN"/>
        </w:rPr>
        <w:t>28</w:t>
      </w:r>
      <w:r>
        <w:rPr>
          <w:rFonts w:ascii="SimSun" w:eastAsia="SimSun" w:hAnsi="SimSun" w:cs="SimSun" w:hint="eastAsia"/>
          <w:lang w:eastAsia="zh-CN"/>
        </w:rPr>
        <w:t>日，劳教所当局通知</w:t>
      </w:r>
      <w:proofErr w:type="spellStart"/>
      <w:r>
        <w:rPr>
          <w:rFonts w:ascii="SimSun" w:eastAsia="SimSun" w:hAnsi="SimSun" w:cs="SimSun" w:hint="eastAsia"/>
        </w:rPr>
        <w:t>江锡清</w:t>
      </w:r>
      <w:proofErr w:type="spellEnd"/>
      <w:r>
        <w:rPr>
          <w:rFonts w:ascii="SimSun" w:eastAsia="SimSun" w:hAnsi="SimSun" w:cs="SimSun" w:hint="eastAsia"/>
          <w:lang w:eastAsia="zh-CN"/>
        </w:rPr>
        <w:t>的家人他死于心脏病</w:t>
      </w:r>
      <w:r w:rsidR="00F1183F">
        <w:rPr>
          <w:rFonts w:ascii="SimSun" w:eastAsia="SimSun" w:hAnsi="SimSun" w:cs="SimSun" w:hint="eastAsia"/>
          <w:lang w:eastAsia="zh-CN"/>
        </w:rPr>
        <w:t>，</w:t>
      </w:r>
      <w:r>
        <w:rPr>
          <w:rFonts w:ascii="SimSun" w:eastAsia="SimSun" w:hAnsi="SimSun" w:cs="SimSun" w:hint="eastAsia"/>
          <w:lang w:eastAsia="zh-CN"/>
        </w:rPr>
        <w:t>在家人没有同意的情况下他的尸体被火化。家人聘请了律师</w:t>
      </w:r>
      <w:proofErr w:type="spellStart"/>
      <w:r>
        <w:rPr>
          <w:rFonts w:ascii="SimSun" w:eastAsia="SimSun" w:hAnsi="SimSun" w:cs="SimSun" w:hint="eastAsia"/>
        </w:rPr>
        <w:t>张凯</w:t>
      </w:r>
      <w:proofErr w:type="spellEnd"/>
      <w:r>
        <w:rPr>
          <w:rFonts w:ascii="SimSun" w:eastAsia="SimSun" w:hAnsi="SimSun" w:cs="SimSun" w:hint="eastAsia"/>
          <w:lang w:eastAsia="zh-CN"/>
        </w:rPr>
        <w:t>和</w:t>
      </w:r>
      <w:proofErr w:type="spellStart"/>
      <w:r>
        <w:rPr>
          <w:rFonts w:ascii="SimSun" w:eastAsia="SimSun" w:hAnsi="SimSun" w:cs="SimSun" w:hint="eastAsia"/>
        </w:rPr>
        <w:t>李春富</w:t>
      </w:r>
      <w:proofErr w:type="spellEnd"/>
      <w:r>
        <w:rPr>
          <w:rFonts w:ascii="SimSun" w:eastAsia="SimSun" w:hAnsi="SimSun" w:cs="SimSun" w:hint="eastAsia"/>
          <w:lang w:eastAsia="zh-CN"/>
        </w:rPr>
        <w:t>，就</w:t>
      </w:r>
      <w:proofErr w:type="spellStart"/>
      <w:r>
        <w:rPr>
          <w:rFonts w:ascii="SimSun" w:eastAsia="SimSun" w:hAnsi="SimSun" w:cs="SimSun" w:hint="eastAsia"/>
        </w:rPr>
        <w:t>江锡清</w:t>
      </w:r>
      <w:proofErr w:type="spellEnd"/>
      <w:r>
        <w:rPr>
          <w:rFonts w:ascii="SimSun" w:eastAsia="SimSun" w:hAnsi="SimSun" w:cs="SimSun" w:hint="eastAsia"/>
          <w:lang w:eastAsia="zh-CN"/>
        </w:rPr>
        <w:t>死亡</w:t>
      </w:r>
      <w:r w:rsidR="00F1183F">
        <w:rPr>
          <w:rFonts w:ascii="SimSun" w:eastAsia="SimSun" w:hAnsi="SimSun" w:cs="SimSun" w:hint="eastAsia"/>
          <w:lang w:eastAsia="zh-CN"/>
        </w:rPr>
        <w:t>的</w:t>
      </w:r>
      <w:r>
        <w:rPr>
          <w:rFonts w:ascii="SimSun" w:eastAsia="SimSun" w:hAnsi="SimSun" w:cs="SimSun" w:hint="eastAsia"/>
          <w:lang w:eastAsia="zh-CN"/>
        </w:rPr>
        <w:t>事件寻求法</w:t>
      </w:r>
      <w:r>
        <w:rPr>
          <w:rFonts w:ascii="SimSun" w:eastAsia="SimSun" w:hAnsi="SimSun" w:cs="SimSun" w:hint="eastAsia"/>
          <w:lang w:eastAsia="zh-CN"/>
        </w:rPr>
        <w:lastRenderedPageBreak/>
        <w:t>律补救。</w:t>
      </w:r>
      <w:r w:rsidRPr="00A952B3">
        <w:rPr>
          <w:rFonts w:eastAsia="SimSun" w:cs="SimSun"/>
          <w:lang w:eastAsia="zh-CN"/>
        </w:rPr>
        <w:t>2009</w:t>
      </w:r>
      <w:r>
        <w:rPr>
          <w:rFonts w:ascii="SimSun" w:eastAsia="SimSun" w:hAnsi="SimSun" w:cs="SimSun" w:hint="eastAsia"/>
          <w:lang w:eastAsia="zh-CN"/>
        </w:rPr>
        <w:t>年</w:t>
      </w:r>
      <w:r w:rsidRPr="00A952B3">
        <w:rPr>
          <w:rFonts w:eastAsia="SimSun" w:cs="SimSun"/>
          <w:lang w:eastAsia="zh-CN"/>
        </w:rPr>
        <w:t>5</w:t>
      </w:r>
      <w:r>
        <w:rPr>
          <w:rFonts w:ascii="SimSun" w:eastAsia="SimSun" w:hAnsi="SimSun" w:cs="SimSun" w:hint="eastAsia"/>
          <w:lang w:eastAsia="zh-CN"/>
        </w:rPr>
        <w:t>月</w:t>
      </w:r>
      <w:r w:rsidRPr="00A952B3">
        <w:rPr>
          <w:rFonts w:eastAsia="SimSun" w:cs="SimSun"/>
          <w:lang w:eastAsia="zh-CN"/>
        </w:rPr>
        <w:t>13</w:t>
      </w:r>
      <w:r>
        <w:rPr>
          <w:rFonts w:ascii="SimSun" w:eastAsia="SimSun" w:hAnsi="SimSun" w:cs="SimSun" w:hint="eastAsia"/>
          <w:lang w:eastAsia="zh-CN"/>
        </w:rPr>
        <w:t>日，这两名律师在他们的委托人家中讨论该案时，遭到当地警察的殴打。他们</w:t>
      </w:r>
      <w:r w:rsidR="00F1183F">
        <w:rPr>
          <w:rFonts w:ascii="SimSun" w:eastAsia="SimSun" w:hAnsi="SimSun" w:cs="SimSun" w:hint="eastAsia"/>
          <w:lang w:eastAsia="zh-CN"/>
        </w:rPr>
        <w:t>其</w:t>
      </w:r>
      <w:r>
        <w:rPr>
          <w:rFonts w:ascii="SimSun" w:eastAsia="SimSun" w:hAnsi="SimSun" w:cs="SimSun" w:hint="eastAsia"/>
          <w:lang w:eastAsia="zh-CN"/>
        </w:rPr>
        <w:t>后被带到派出所，警察又对他们实施酷刑和威胁，</w:t>
      </w:r>
      <w:r w:rsidR="00F1183F">
        <w:rPr>
          <w:rFonts w:ascii="SimSun" w:eastAsia="SimSun" w:hAnsi="SimSun" w:cs="SimSun" w:hint="eastAsia"/>
          <w:lang w:eastAsia="zh-CN"/>
        </w:rPr>
        <w:t>以</w:t>
      </w:r>
      <w:r>
        <w:rPr>
          <w:rFonts w:ascii="SimSun" w:eastAsia="SimSun" w:hAnsi="SimSun" w:cs="SimSun" w:hint="eastAsia"/>
          <w:lang w:eastAsia="zh-CN"/>
        </w:rPr>
        <w:t>迫使他们放弃该案，还对他们说他们不能为法轮</w:t>
      </w:r>
      <w:proofErr w:type="gramStart"/>
      <w:r>
        <w:rPr>
          <w:rFonts w:ascii="SimSun" w:eastAsia="SimSun" w:hAnsi="SimSun" w:cs="SimSun" w:hint="eastAsia"/>
          <w:lang w:eastAsia="zh-CN"/>
        </w:rPr>
        <w:t>功案件</w:t>
      </w:r>
      <w:proofErr w:type="gramEnd"/>
      <w:r>
        <w:rPr>
          <w:rFonts w:ascii="SimSun" w:eastAsia="SimSun" w:hAnsi="SimSun" w:cs="SimSun" w:hint="eastAsia"/>
          <w:lang w:eastAsia="zh-CN"/>
        </w:rPr>
        <w:t>辩护。</w:t>
      </w:r>
      <w:r w:rsidR="00BC1150">
        <w:rPr>
          <w:rStyle w:val="EndnoteReference"/>
        </w:rPr>
        <w:endnoteReference w:id="111"/>
      </w:r>
      <w:r>
        <w:rPr>
          <w:rFonts w:ascii="SimSun" w:eastAsia="SimSun" w:hAnsi="SimSun" w:cs="SimSun"/>
          <w:lang w:eastAsia="zh-CN"/>
        </w:rPr>
        <w:t xml:space="preserve"> </w:t>
      </w:r>
      <w:r>
        <w:rPr>
          <w:rFonts w:ascii="SimSun" w:eastAsia="SimSun" w:hAnsi="SimSun" w:hint="eastAsia"/>
          <w:lang w:eastAsia="zh-CN"/>
        </w:rPr>
        <w:t>法医的初步检查据报显示，</w:t>
      </w:r>
      <w:proofErr w:type="spellStart"/>
      <w:r>
        <w:rPr>
          <w:rFonts w:ascii="SimSun" w:eastAsia="SimSun" w:hAnsi="SimSun" w:cs="SimSun" w:hint="eastAsia"/>
        </w:rPr>
        <w:t>江锡清</w:t>
      </w:r>
      <w:proofErr w:type="spellEnd"/>
      <w:r>
        <w:rPr>
          <w:rFonts w:ascii="SimSun" w:eastAsia="SimSun" w:hAnsi="SimSun" w:cs="SimSun" w:hint="eastAsia"/>
          <w:lang w:eastAsia="zh-CN"/>
        </w:rPr>
        <w:t>的三根肋骨骨折，胸部附近有大出血和</w:t>
      </w:r>
      <w:proofErr w:type="gramStart"/>
      <w:r>
        <w:rPr>
          <w:rFonts w:ascii="SimSun" w:eastAsia="SimSun" w:hAnsi="SimSun" w:cs="SimSun" w:hint="eastAsia"/>
          <w:lang w:eastAsia="zh-CN"/>
        </w:rPr>
        <w:t>瘀</w:t>
      </w:r>
      <w:proofErr w:type="gramEnd"/>
      <w:r>
        <w:rPr>
          <w:rFonts w:ascii="SimSun" w:eastAsia="SimSun" w:hAnsi="SimSun" w:cs="SimSun" w:hint="eastAsia"/>
          <w:lang w:eastAsia="zh-CN"/>
        </w:rPr>
        <w:t>伤，显示他曾遭受酷刑。</w:t>
      </w:r>
      <w:r w:rsidR="00BC1150">
        <w:rPr>
          <w:rStyle w:val="EndnoteReference"/>
        </w:rPr>
        <w:endnoteReference w:id="112"/>
      </w:r>
    </w:p>
    <w:p w:rsidR="00BC1150" w:rsidRDefault="00545364" w:rsidP="00CE1BB7">
      <w:pPr>
        <w:pStyle w:val="BodyText"/>
        <w:jc w:val="both"/>
      </w:pPr>
      <w:r>
        <w:rPr>
          <w:rFonts w:ascii="SimSun" w:eastAsia="SimSun" w:hAnsi="SimSun" w:hint="eastAsia"/>
          <w:lang w:eastAsia="zh-CN"/>
        </w:rPr>
        <w:t>国际特赦组织采访的许多法轮功学员和其他劳教人员说，他们本人至少知道数名法轮功学员死于关押期间或在获释后不久，其中许多人是死在劳教所</w:t>
      </w:r>
      <w:r w:rsidR="00F1183F">
        <w:rPr>
          <w:rFonts w:ascii="SimSun" w:eastAsia="SimSun" w:hAnsi="SimSun" w:hint="eastAsia"/>
          <w:lang w:eastAsia="zh-CN"/>
        </w:rPr>
        <w:t>内</w:t>
      </w:r>
      <w:r>
        <w:rPr>
          <w:rFonts w:ascii="SimSun" w:eastAsia="SimSun" w:hAnsi="SimSun" w:hint="eastAsia"/>
          <w:lang w:eastAsia="zh-CN"/>
        </w:rPr>
        <w:t>。许多人讲述了与其关押在同一劳教所的法轮功学员如何忽然消失，在一些</w:t>
      </w:r>
      <w:r w:rsidR="00F1183F">
        <w:rPr>
          <w:rFonts w:ascii="SimSun" w:eastAsia="SimSun" w:hAnsi="SimSun" w:hint="eastAsia"/>
          <w:lang w:eastAsia="zh-CN"/>
        </w:rPr>
        <w:t>个案</w:t>
      </w:r>
      <w:r>
        <w:rPr>
          <w:rFonts w:ascii="SimSun" w:eastAsia="SimSun" w:hAnsi="SimSun" w:hint="eastAsia"/>
          <w:lang w:eastAsia="zh-CN"/>
        </w:rPr>
        <w:t>中这是发生在酷刑后，这些人再也没有被带回劳教所。</w:t>
      </w:r>
      <w:r w:rsidR="00BC1150">
        <w:t xml:space="preserve"> </w:t>
      </w:r>
    </w:p>
    <w:p w:rsidR="00BC1150" w:rsidRDefault="00545364" w:rsidP="00CE1BB7">
      <w:pPr>
        <w:pStyle w:val="BodyText"/>
        <w:jc w:val="both"/>
      </w:pPr>
      <w:r w:rsidRPr="00545364">
        <w:rPr>
          <w:rFonts w:eastAsia="SimSun"/>
          <w:lang w:eastAsia="zh-CN"/>
        </w:rPr>
        <w:t>2006</w:t>
      </w:r>
      <w:r>
        <w:rPr>
          <w:rFonts w:ascii="SimSun" w:eastAsia="SimSun" w:hAnsi="SimSun" w:hint="eastAsia"/>
          <w:lang w:eastAsia="zh-CN"/>
        </w:rPr>
        <w:t>年至</w:t>
      </w:r>
      <w:r w:rsidRPr="00545364">
        <w:rPr>
          <w:rFonts w:eastAsia="SimSun"/>
          <w:lang w:eastAsia="zh-CN"/>
        </w:rPr>
        <w:t>2011</w:t>
      </w:r>
      <w:r>
        <w:rPr>
          <w:rFonts w:ascii="SimSun" w:eastAsia="SimSun" w:hAnsi="SimSun" w:hint="eastAsia"/>
          <w:lang w:eastAsia="zh-CN"/>
        </w:rPr>
        <w:t>年</w:t>
      </w:r>
      <w:r w:rsidR="00F1183F">
        <w:rPr>
          <w:rFonts w:ascii="SimSun" w:eastAsia="SimSun" w:hAnsi="SimSun" w:hint="eastAsia"/>
          <w:lang w:eastAsia="zh-CN"/>
        </w:rPr>
        <w:t>期间</w:t>
      </w:r>
      <w:r>
        <w:rPr>
          <w:rFonts w:ascii="SimSun" w:eastAsia="SimSun" w:hAnsi="SimSun" w:hint="eastAsia"/>
          <w:lang w:eastAsia="zh-CN"/>
        </w:rPr>
        <w:t>，</w:t>
      </w:r>
      <w:proofErr w:type="spellStart"/>
      <w:r w:rsidRPr="00773CF3">
        <w:rPr>
          <w:rFonts w:ascii="SimSun" w:eastAsia="SimSun" w:hAnsi="SimSun" w:hint="eastAsia"/>
          <w:b/>
        </w:rPr>
        <w:t>张连英</w:t>
      </w:r>
      <w:proofErr w:type="spellEnd"/>
      <w:r>
        <w:rPr>
          <w:rFonts w:ascii="SimSun" w:eastAsia="SimSun" w:hAnsi="SimSun" w:hint="eastAsia"/>
          <w:lang w:eastAsia="zh-CN"/>
        </w:rPr>
        <w:t>（上文有所介绍）在</w:t>
      </w:r>
      <w:r w:rsidRPr="00545364">
        <w:rPr>
          <w:rFonts w:eastAsia="SimSun"/>
          <w:lang w:eastAsia="zh-CN"/>
        </w:rPr>
        <w:t>3</w:t>
      </w:r>
      <w:r>
        <w:rPr>
          <w:rFonts w:ascii="SimSun" w:eastAsia="SimSun" w:hAnsi="SimSun" w:hint="eastAsia"/>
          <w:lang w:eastAsia="zh-CN"/>
        </w:rPr>
        <w:t>个劳教所被关押了</w:t>
      </w:r>
      <w:r w:rsidRPr="00545364">
        <w:rPr>
          <w:rFonts w:eastAsia="SimSun"/>
          <w:lang w:eastAsia="zh-CN"/>
        </w:rPr>
        <w:t>6</w:t>
      </w:r>
      <w:r>
        <w:rPr>
          <w:rFonts w:ascii="SimSun" w:eastAsia="SimSun" w:hAnsi="SimSun" w:hint="eastAsia"/>
          <w:lang w:eastAsia="zh-CN"/>
        </w:rPr>
        <w:t>年多。她向国际特赦组织讲述了她本人所知道的</w:t>
      </w:r>
      <w:r w:rsidRPr="00545364">
        <w:rPr>
          <w:rFonts w:eastAsia="SimSun"/>
          <w:lang w:eastAsia="zh-CN"/>
        </w:rPr>
        <w:t>21</w:t>
      </w:r>
      <w:r>
        <w:rPr>
          <w:rFonts w:ascii="SimSun" w:eastAsia="SimSun" w:hAnsi="SimSun" w:hint="eastAsia"/>
          <w:lang w:eastAsia="zh-CN"/>
        </w:rPr>
        <w:t>名法轮功学员，在关押期间或获释后不久死于酷刑或其他虐待的情况，其中至少有</w:t>
      </w:r>
      <w:r w:rsidRPr="00545364">
        <w:rPr>
          <w:rFonts w:eastAsia="SimSun"/>
          <w:lang w:eastAsia="zh-CN"/>
        </w:rPr>
        <w:t>6</w:t>
      </w:r>
      <w:r>
        <w:rPr>
          <w:rFonts w:ascii="SimSun" w:eastAsia="SimSun" w:hAnsi="SimSun" w:hint="eastAsia"/>
          <w:lang w:eastAsia="zh-CN"/>
        </w:rPr>
        <w:t>人是死在劳教所</w:t>
      </w:r>
      <w:r w:rsidR="00F1183F">
        <w:rPr>
          <w:rFonts w:ascii="SimSun" w:eastAsia="SimSun" w:hAnsi="SimSun" w:hint="eastAsia"/>
          <w:lang w:eastAsia="zh-CN"/>
        </w:rPr>
        <w:t>内</w:t>
      </w:r>
      <w:r>
        <w:rPr>
          <w:rFonts w:ascii="SimSun" w:eastAsia="SimSun" w:hAnsi="SimSun" w:hint="eastAsia"/>
          <w:lang w:eastAsia="zh-CN"/>
        </w:rPr>
        <w:t>。这些人中有的是她的邻居，其他</w:t>
      </w:r>
      <w:r w:rsidR="00F1183F">
        <w:rPr>
          <w:rFonts w:ascii="SimSun" w:eastAsia="SimSun" w:hAnsi="SimSun" w:hint="eastAsia"/>
          <w:lang w:eastAsia="zh-CN"/>
        </w:rPr>
        <w:t>则</w:t>
      </w:r>
      <w:r>
        <w:rPr>
          <w:rFonts w:ascii="SimSun" w:eastAsia="SimSun" w:hAnsi="SimSun" w:hint="eastAsia"/>
          <w:lang w:eastAsia="zh-CN"/>
        </w:rPr>
        <w:t>是和她一起被关押在劳教所中的人。有的人是</w:t>
      </w:r>
      <w:r w:rsidR="00F1183F">
        <w:rPr>
          <w:rFonts w:ascii="SimSun" w:eastAsia="SimSun" w:hAnsi="SimSun" w:hint="eastAsia"/>
          <w:lang w:eastAsia="zh-CN"/>
        </w:rPr>
        <w:t>遭受酷刑之后死于</w:t>
      </w:r>
      <w:r>
        <w:rPr>
          <w:rFonts w:ascii="SimSun" w:eastAsia="SimSun" w:hAnsi="SimSun" w:hint="eastAsia"/>
          <w:lang w:eastAsia="zh-CN"/>
        </w:rPr>
        <w:t>劳教所中，其他人则忽然从劳教所消失，张连英后来从她们的家人那里证实她们已死亡。</w:t>
      </w:r>
      <w:r w:rsidR="00BC1150">
        <w:rPr>
          <w:rStyle w:val="EndnoteReference"/>
        </w:rPr>
        <w:endnoteReference w:id="113"/>
      </w:r>
    </w:p>
    <w:p w:rsidR="00BC1150" w:rsidRDefault="00BC1150">
      <w:pPr>
        <w:widowControl/>
        <w:suppressAutoHyphens w:val="0"/>
        <w:spacing w:after="0" w:line="240" w:lineRule="auto"/>
      </w:pPr>
    </w:p>
    <w:p w:rsidR="00BC1150" w:rsidRPr="00B1414D" w:rsidRDefault="00BC1150" w:rsidP="009015EC">
      <w:pPr>
        <w:pStyle w:val="Heading1"/>
        <w:jc w:val="both"/>
      </w:pPr>
      <w:bookmarkStart w:id="28" w:name="_Toc373507424"/>
      <w:r>
        <w:br w:type="page"/>
      </w:r>
      <w:bookmarkStart w:id="29" w:name="_Toc373915415"/>
      <w:bookmarkStart w:id="30" w:name="_Toc373487227"/>
      <w:bookmarkEnd w:id="28"/>
      <w:r w:rsidR="007269EA">
        <w:rPr>
          <w:rFonts w:hint="eastAsia"/>
          <w:lang w:eastAsia="zh-CN"/>
        </w:rPr>
        <w:lastRenderedPageBreak/>
        <w:t>虽然劳教所被关闭，侵害</w:t>
      </w:r>
      <w:r w:rsidR="00F1183F">
        <w:rPr>
          <w:rFonts w:hint="eastAsia"/>
          <w:lang w:eastAsia="zh-CN"/>
        </w:rPr>
        <w:t>行为</w:t>
      </w:r>
      <w:r w:rsidR="007269EA">
        <w:rPr>
          <w:rFonts w:hint="eastAsia"/>
          <w:lang w:eastAsia="zh-CN"/>
        </w:rPr>
        <w:t>继续发生</w:t>
      </w:r>
      <w:bookmarkEnd w:id="29"/>
      <w:bookmarkEnd w:id="30"/>
    </w:p>
    <w:p w:rsidR="00BC1150" w:rsidRDefault="007269EA" w:rsidP="009015EC">
      <w:pPr>
        <w:pStyle w:val="BodyText"/>
        <w:spacing w:before="1200"/>
        <w:jc w:val="both"/>
      </w:pPr>
      <w:r>
        <w:rPr>
          <w:rFonts w:ascii="SimSun" w:eastAsia="SimSun" w:hAnsi="SimSun" w:hint="eastAsia"/>
          <w:lang w:eastAsia="zh-CN"/>
        </w:rPr>
        <w:t>最近中共在三中全会宣布有意废除劳教制度，而此前一些高层官员和其他消息来源多次发出</w:t>
      </w:r>
      <w:r w:rsidR="00F1183F">
        <w:rPr>
          <w:rFonts w:ascii="SimSun" w:eastAsia="SimSun" w:hAnsi="SimSun" w:hint="eastAsia"/>
          <w:lang w:eastAsia="zh-CN"/>
        </w:rPr>
        <w:t>预示</w:t>
      </w:r>
      <w:r>
        <w:rPr>
          <w:rFonts w:ascii="SimSun" w:eastAsia="SimSun" w:hAnsi="SimSun" w:hint="eastAsia"/>
          <w:lang w:eastAsia="zh-CN"/>
        </w:rPr>
        <w:t>，表</w:t>
      </w:r>
      <w:r w:rsidR="00F1183F">
        <w:rPr>
          <w:rFonts w:ascii="SimSun" w:eastAsia="SimSun" w:hAnsi="SimSun" w:hint="eastAsia"/>
          <w:lang w:eastAsia="zh-CN"/>
        </w:rPr>
        <w:t>明</w:t>
      </w:r>
      <w:r>
        <w:rPr>
          <w:rFonts w:ascii="SimSun" w:eastAsia="SimSun" w:hAnsi="SimSun" w:hint="eastAsia"/>
          <w:lang w:eastAsia="zh-CN"/>
        </w:rPr>
        <w:t>当局计划对该制度进行重大改革。</w:t>
      </w:r>
      <w:r w:rsidRPr="007269EA">
        <w:rPr>
          <w:rFonts w:eastAsia="SimSun"/>
          <w:lang w:eastAsia="zh-CN"/>
        </w:rPr>
        <w:t>2013</w:t>
      </w:r>
      <w:r>
        <w:rPr>
          <w:rFonts w:ascii="SimSun" w:eastAsia="SimSun" w:hAnsi="SimSun" w:hint="eastAsia"/>
          <w:lang w:eastAsia="zh-CN"/>
        </w:rPr>
        <w:t>年</w:t>
      </w:r>
      <w:r w:rsidRPr="007269EA">
        <w:rPr>
          <w:rFonts w:eastAsia="SimSun"/>
          <w:lang w:eastAsia="zh-CN"/>
        </w:rPr>
        <w:t>1</w:t>
      </w:r>
      <w:r>
        <w:rPr>
          <w:rFonts w:ascii="SimSun" w:eastAsia="SimSun" w:hAnsi="SimSun" w:hint="eastAsia"/>
          <w:lang w:eastAsia="zh-CN"/>
        </w:rPr>
        <w:t>月召开的全国政法工作会议</w:t>
      </w:r>
      <w:r w:rsidR="00F1183F">
        <w:rPr>
          <w:rFonts w:ascii="SimSun" w:eastAsia="SimSun" w:hAnsi="SimSun" w:hint="eastAsia"/>
          <w:lang w:eastAsia="zh-CN"/>
        </w:rPr>
        <w:t>上</w:t>
      </w:r>
      <w:r>
        <w:rPr>
          <w:rFonts w:ascii="SimSun" w:eastAsia="SimSun" w:hAnsi="SimSun" w:hint="eastAsia"/>
          <w:lang w:eastAsia="zh-CN"/>
        </w:rPr>
        <w:t>，据报</w:t>
      </w:r>
      <w:proofErr w:type="gramStart"/>
      <w:r>
        <w:rPr>
          <w:rFonts w:ascii="SimSun" w:eastAsia="SimSun" w:hAnsi="SimSun" w:hint="eastAsia"/>
          <w:lang w:eastAsia="zh-CN"/>
        </w:rPr>
        <w:t>称改革</w:t>
      </w:r>
      <w:proofErr w:type="gramEnd"/>
      <w:r>
        <w:rPr>
          <w:rFonts w:ascii="SimSun" w:eastAsia="SimSun" w:hAnsi="SimSun" w:hint="eastAsia"/>
          <w:lang w:eastAsia="zh-CN"/>
        </w:rPr>
        <w:t>劳教制度是年度工作重点</w:t>
      </w:r>
      <w:r w:rsidR="00F1183F">
        <w:rPr>
          <w:rFonts w:ascii="SimSun" w:eastAsia="SimSun" w:hAnsi="SimSun" w:hint="eastAsia"/>
          <w:lang w:eastAsia="zh-CN"/>
        </w:rPr>
        <w:t>，</w:t>
      </w:r>
      <w:r w:rsidR="00BC1150" w:rsidRPr="00327DC2">
        <w:rPr>
          <w:rStyle w:val="EndnoteReference"/>
        </w:rPr>
        <w:endnoteReference w:id="114"/>
      </w:r>
      <w:r>
        <w:rPr>
          <w:rFonts w:ascii="SimSun" w:eastAsia="SimSun" w:hAnsi="SimSun"/>
          <w:lang w:eastAsia="zh-CN"/>
        </w:rPr>
        <w:t xml:space="preserve"> </w:t>
      </w:r>
      <w:r>
        <w:rPr>
          <w:rFonts w:ascii="SimSun" w:eastAsia="SimSun" w:hAnsi="SimSun" w:hint="eastAsia"/>
          <w:lang w:eastAsia="zh-CN"/>
        </w:rPr>
        <w:t>还有报道提到中央政法委员会和司法部发布关于如何进行这些改革的指示。</w:t>
      </w:r>
      <w:r w:rsidRPr="007269EA">
        <w:rPr>
          <w:rFonts w:eastAsia="SimSun"/>
          <w:lang w:eastAsia="zh-CN"/>
        </w:rPr>
        <w:t>2013</w:t>
      </w:r>
      <w:r>
        <w:rPr>
          <w:rFonts w:ascii="SimSun" w:eastAsia="SimSun" w:hAnsi="SimSun" w:hint="eastAsia"/>
          <w:lang w:eastAsia="zh-CN"/>
        </w:rPr>
        <w:t>年</w:t>
      </w:r>
      <w:r w:rsidRPr="007269EA">
        <w:rPr>
          <w:rFonts w:eastAsia="SimSun"/>
          <w:lang w:eastAsia="zh-CN"/>
        </w:rPr>
        <w:t>1</w:t>
      </w:r>
      <w:r>
        <w:rPr>
          <w:rFonts w:ascii="SimSun" w:eastAsia="SimSun" w:hAnsi="SimSun" w:hint="eastAsia"/>
          <w:lang w:eastAsia="zh-CN"/>
        </w:rPr>
        <w:t>月</w:t>
      </w:r>
      <w:r w:rsidRPr="007269EA">
        <w:rPr>
          <w:rFonts w:eastAsia="SimSun"/>
          <w:lang w:eastAsia="zh-CN"/>
        </w:rPr>
        <w:t>28</w:t>
      </w:r>
      <w:r>
        <w:rPr>
          <w:rFonts w:ascii="SimSun" w:eastAsia="SimSun" w:hAnsi="SimSun" w:hint="eastAsia"/>
          <w:lang w:eastAsia="zh-CN"/>
        </w:rPr>
        <w:t>日，广东省司法厅厅长</w:t>
      </w:r>
      <w:proofErr w:type="spellStart"/>
      <w:r w:rsidRPr="00E5756E">
        <w:rPr>
          <w:rFonts w:ascii="SimSun" w:eastAsia="SimSun" w:hAnsi="SimSun" w:hint="eastAsia"/>
        </w:rPr>
        <w:t>严植婵</w:t>
      </w:r>
      <w:proofErr w:type="spellEnd"/>
      <w:r>
        <w:rPr>
          <w:rFonts w:ascii="SimSun" w:eastAsia="SimSun" w:hAnsi="SimSun" w:hint="eastAsia"/>
          <w:lang w:eastAsia="zh-CN"/>
        </w:rPr>
        <w:t>据报表示，广东将按中央指示来改革劳教制度</w:t>
      </w:r>
      <w:r w:rsidRPr="00E5756E">
        <w:rPr>
          <w:rFonts w:ascii="SimSun" w:eastAsia="SimSun" w:hAnsi="SimSun" w:hint="eastAsia"/>
          <w:lang w:eastAsia="zh-CN"/>
        </w:rPr>
        <w:t>，</w:t>
      </w:r>
      <w:r>
        <w:rPr>
          <w:rFonts w:ascii="SimSun" w:eastAsia="SimSun" w:hAnsi="SimSun" w:hint="eastAsia"/>
          <w:lang w:eastAsia="zh-CN"/>
        </w:rPr>
        <w:t>该</w:t>
      </w:r>
      <w:r w:rsidRPr="00E5756E">
        <w:rPr>
          <w:rFonts w:ascii="SimSun" w:eastAsia="SimSun" w:hAnsi="SimSun" w:hint="eastAsia"/>
          <w:lang w:eastAsia="zh-CN"/>
        </w:rPr>
        <w:t>制度</w:t>
      </w:r>
      <w:r>
        <w:rPr>
          <w:rFonts w:ascii="SimSun" w:eastAsia="SimSun" w:hAnsi="SimSun" w:hint="eastAsia"/>
          <w:lang w:eastAsia="zh-CN"/>
        </w:rPr>
        <w:t>有可能在年底前被废除。</w:t>
      </w:r>
      <w:r w:rsidR="00BC1150">
        <w:rPr>
          <w:rStyle w:val="EndnoteReference"/>
        </w:rPr>
        <w:endnoteReference w:id="115"/>
      </w:r>
      <w:r>
        <w:rPr>
          <w:rFonts w:ascii="SimSun" w:eastAsia="SimSun" w:hAnsi="SimSun"/>
          <w:lang w:eastAsia="zh-CN"/>
        </w:rPr>
        <w:t xml:space="preserve"> </w:t>
      </w:r>
      <w:r>
        <w:rPr>
          <w:rFonts w:ascii="SimSun" w:eastAsia="SimSun" w:hAnsi="SimSun" w:hint="eastAsia"/>
          <w:lang w:eastAsia="zh-CN"/>
        </w:rPr>
        <w:t>广东省司法厅劳</w:t>
      </w:r>
      <w:r w:rsidR="00F1183F">
        <w:rPr>
          <w:rFonts w:ascii="SimSun" w:eastAsia="SimSun" w:hAnsi="SimSun" w:hint="eastAsia"/>
          <w:lang w:eastAsia="zh-CN"/>
        </w:rPr>
        <w:t>动</w:t>
      </w:r>
      <w:r>
        <w:rPr>
          <w:rFonts w:ascii="SimSun" w:eastAsia="SimSun" w:hAnsi="SimSun" w:hint="eastAsia"/>
          <w:lang w:eastAsia="zh-CN"/>
        </w:rPr>
        <w:t>教</w:t>
      </w:r>
      <w:r w:rsidR="00F1183F">
        <w:rPr>
          <w:rFonts w:ascii="SimSun" w:eastAsia="SimSun" w:hAnsi="SimSun" w:hint="eastAsia"/>
          <w:lang w:eastAsia="zh-CN"/>
        </w:rPr>
        <w:t>养</w:t>
      </w:r>
      <w:r>
        <w:rPr>
          <w:rFonts w:ascii="SimSun" w:eastAsia="SimSun" w:hAnsi="SimSun" w:hint="eastAsia"/>
          <w:lang w:eastAsia="zh-CN"/>
        </w:rPr>
        <w:t>工作管理局的一名工作人员据报在</w:t>
      </w:r>
      <w:r w:rsidRPr="007269EA">
        <w:rPr>
          <w:rFonts w:eastAsia="SimSun"/>
          <w:lang w:eastAsia="zh-CN"/>
        </w:rPr>
        <w:t>7</w:t>
      </w:r>
      <w:r>
        <w:rPr>
          <w:rFonts w:ascii="SimSun" w:eastAsia="SimSun" w:hAnsi="SimSun" w:hint="eastAsia"/>
          <w:lang w:eastAsia="zh-CN"/>
        </w:rPr>
        <w:t>月</w:t>
      </w:r>
      <w:r w:rsidRPr="007269EA">
        <w:rPr>
          <w:rFonts w:eastAsia="SimSun"/>
          <w:lang w:eastAsia="zh-CN"/>
        </w:rPr>
        <w:t>15</w:t>
      </w:r>
      <w:r>
        <w:rPr>
          <w:rFonts w:ascii="SimSun" w:eastAsia="SimSun" w:hAnsi="SimSun" w:hint="eastAsia"/>
          <w:lang w:eastAsia="zh-CN"/>
        </w:rPr>
        <w:t>日说，</w:t>
      </w:r>
      <w:r w:rsidR="00F1183F">
        <w:rPr>
          <w:rFonts w:ascii="SimSun" w:eastAsia="SimSun" w:hAnsi="SimSun" w:hint="eastAsia"/>
          <w:lang w:eastAsia="zh-CN"/>
        </w:rPr>
        <w:t>为配合</w:t>
      </w:r>
      <w:r>
        <w:rPr>
          <w:rFonts w:ascii="SimSun" w:eastAsia="SimSun" w:hAnsi="SimSun" w:hint="eastAsia"/>
          <w:lang w:eastAsia="zh-CN"/>
        </w:rPr>
        <w:t>全国的形势，广东当时已没有新人员被送入劳教所。</w:t>
      </w:r>
      <w:r w:rsidRPr="007269EA">
        <w:rPr>
          <w:rFonts w:eastAsia="SimSun"/>
          <w:lang w:eastAsia="zh-CN"/>
        </w:rPr>
        <w:t>3</w:t>
      </w:r>
      <w:r>
        <w:rPr>
          <w:rFonts w:ascii="SimSun" w:eastAsia="SimSun" w:hAnsi="SimSun" w:hint="eastAsia"/>
          <w:lang w:eastAsia="zh-CN"/>
        </w:rPr>
        <w:t>月</w:t>
      </w:r>
      <w:r w:rsidRPr="007269EA">
        <w:rPr>
          <w:rFonts w:eastAsia="SimSun"/>
          <w:lang w:eastAsia="zh-CN"/>
        </w:rPr>
        <w:t>17</w:t>
      </w:r>
      <w:r>
        <w:rPr>
          <w:rFonts w:ascii="SimSun" w:eastAsia="SimSun" w:hAnsi="SimSun" w:hint="eastAsia"/>
          <w:lang w:eastAsia="zh-CN"/>
        </w:rPr>
        <w:t>日，中国总理李克强在北京的一个记者招待会上进一步宣布，改革中国劳教制度的计划可能在年底前推出。</w:t>
      </w:r>
      <w:r w:rsidR="00BC1150" w:rsidRPr="00327DC2">
        <w:rPr>
          <w:rStyle w:val="EndnoteReference"/>
        </w:rPr>
        <w:endnoteReference w:id="116"/>
      </w:r>
    </w:p>
    <w:p w:rsidR="00BC1150" w:rsidRPr="00327DC2" w:rsidRDefault="007269EA" w:rsidP="009015EC">
      <w:pPr>
        <w:pStyle w:val="BodyText"/>
        <w:jc w:val="both"/>
      </w:pPr>
      <w:r>
        <w:rPr>
          <w:rFonts w:ascii="SimSun" w:eastAsia="SimSun" w:hAnsi="SimSun" w:hint="eastAsia"/>
          <w:lang w:eastAsia="zh-CN"/>
        </w:rPr>
        <w:t>此外，国际特赦组织从中国不同地区劳教所获释人员等方面得到的报告证实，当局在今年</w:t>
      </w:r>
      <w:r w:rsidR="00AB1F94">
        <w:rPr>
          <w:rFonts w:ascii="SimSun" w:eastAsia="SimSun" w:hAnsi="SimSun" w:hint="eastAsia"/>
          <w:lang w:eastAsia="zh-CN"/>
        </w:rPr>
        <w:t>早</w:t>
      </w:r>
      <w:r w:rsidR="00F1183F">
        <w:rPr>
          <w:rFonts w:ascii="SimSun" w:eastAsia="SimSun" w:hAnsi="SimSun" w:hint="eastAsia"/>
          <w:lang w:eastAsia="zh-CN"/>
        </w:rPr>
        <w:t>前</w:t>
      </w:r>
      <w:r>
        <w:rPr>
          <w:rFonts w:ascii="SimSun" w:eastAsia="SimSun" w:hAnsi="SimSun" w:hint="eastAsia"/>
          <w:lang w:eastAsia="zh-CN"/>
        </w:rPr>
        <w:t>开始对劳教体系进行重大变</w:t>
      </w:r>
      <w:r w:rsidR="00F1183F">
        <w:rPr>
          <w:rFonts w:ascii="SimSun" w:eastAsia="SimSun" w:hAnsi="SimSun" w:hint="eastAsia"/>
          <w:lang w:eastAsia="zh-CN"/>
        </w:rPr>
        <w:t>革，</w:t>
      </w:r>
      <w:r>
        <w:rPr>
          <w:rFonts w:ascii="SimSun" w:eastAsia="SimSun" w:hAnsi="SimSun" w:hint="eastAsia"/>
          <w:lang w:eastAsia="zh-CN"/>
        </w:rPr>
        <w:t>这些劳教人员说许多劳教所已被关闭。受访者称，在石家庄的河北省女子劳教所大约在</w:t>
      </w:r>
      <w:r w:rsidRPr="002505C2">
        <w:rPr>
          <w:rFonts w:eastAsia="SimSun"/>
          <w:lang w:eastAsia="zh-CN"/>
        </w:rPr>
        <w:t>7</w:t>
      </w:r>
      <w:r>
        <w:rPr>
          <w:rFonts w:ascii="SimSun" w:eastAsia="SimSun" w:hAnsi="SimSun" w:hint="eastAsia"/>
          <w:lang w:eastAsia="zh-CN"/>
        </w:rPr>
        <w:t>月开始将</w:t>
      </w:r>
      <w:r w:rsidR="00AB1F94">
        <w:rPr>
          <w:rFonts w:ascii="SimSun" w:eastAsia="SimSun" w:hAnsi="SimSun" w:hint="eastAsia"/>
          <w:lang w:eastAsia="zh-CN"/>
        </w:rPr>
        <w:t>劳教人员</w:t>
      </w:r>
      <w:r>
        <w:rPr>
          <w:rFonts w:ascii="SimSun" w:eastAsia="SimSun" w:hAnsi="SimSun" w:hint="eastAsia"/>
          <w:lang w:eastAsia="zh-CN"/>
        </w:rPr>
        <w:t>释放回家，最后一名法轮功劳教人员李珊珊在</w:t>
      </w:r>
      <w:r w:rsidRPr="002505C2">
        <w:rPr>
          <w:rFonts w:eastAsia="SimSun"/>
          <w:lang w:eastAsia="zh-CN"/>
        </w:rPr>
        <w:t>2013</w:t>
      </w:r>
      <w:r>
        <w:rPr>
          <w:rFonts w:ascii="SimSun" w:eastAsia="SimSun" w:hAnsi="SimSun" w:hint="eastAsia"/>
          <w:lang w:eastAsia="zh-CN"/>
        </w:rPr>
        <w:t>年</w:t>
      </w:r>
      <w:r w:rsidRPr="002505C2">
        <w:rPr>
          <w:rFonts w:eastAsia="SimSun"/>
          <w:lang w:eastAsia="zh-CN"/>
        </w:rPr>
        <w:t>11</w:t>
      </w:r>
      <w:r>
        <w:rPr>
          <w:rFonts w:ascii="SimSun" w:eastAsia="SimSun" w:hAnsi="SimSun" w:hint="eastAsia"/>
          <w:lang w:eastAsia="zh-CN"/>
        </w:rPr>
        <w:t>月</w:t>
      </w:r>
      <w:r w:rsidRPr="002505C2">
        <w:rPr>
          <w:rFonts w:eastAsia="SimSun"/>
          <w:lang w:eastAsia="zh-CN"/>
        </w:rPr>
        <w:t>8</w:t>
      </w:r>
      <w:r>
        <w:rPr>
          <w:rFonts w:ascii="SimSun" w:eastAsia="SimSun" w:hAnsi="SimSun" w:hint="eastAsia"/>
          <w:lang w:eastAsia="zh-CN"/>
        </w:rPr>
        <w:t>日获释。</w:t>
      </w:r>
      <w:r w:rsidR="00BC1150" w:rsidRPr="00327DC2">
        <w:rPr>
          <w:rStyle w:val="EndnoteReference"/>
        </w:rPr>
        <w:endnoteReference w:id="117"/>
      </w:r>
      <w:r w:rsidR="002505C2">
        <w:rPr>
          <w:rFonts w:ascii="SimSun" w:eastAsia="SimSun" w:hAnsi="SimSun"/>
          <w:lang w:eastAsia="zh-CN"/>
        </w:rPr>
        <w:t xml:space="preserve"> </w:t>
      </w:r>
      <w:r w:rsidR="002505C2">
        <w:rPr>
          <w:rFonts w:ascii="SimSun" w:eastAsia="SimSun" w:hAnsi="SimSun" w:hint="eastAsia"/>
          <w:lang w:eastAsia="zh-CN"/>
        </w:rPr>
        <w:t>江苏省女子劳教所的最后一批法轮功劳教人员，据报在</w:t>
      </w:r>
      <w:r w:rsidR="002505C2" w:rsidRPr="002505C2">
        <w:rPr>
          <w:rFonts w:eastAsia="SimSun"/>
          <w:lang w:eastAsia="zh-CN"/>
        </w:rPr>
        <w:t>8</w:t>
      </w:r>
      <w:r w:rsidR="002505C2">
        <w:rPr>
          <w:rFonts w:ascii="SimSun" w:eastAsia="SimSun" w:hAnsi="SimSun" w:hint="eastAsia"/>
          <w:lang w:eastAsia="zh-CN"/>
        </w:rPr>
        <w:t>月</w:t>
      </w:r>
      <w:r w:rsidR="002505C2" w:rsidRPr="002505C2">
        <w:rPr>
          <w:rFonts w:eastAsia="SimSun"/>
          <w:lang w:eastAsia="zh-CN"/>
        </w:rPr>
        <w:t>19</w:t>
      </w:r>
      <w:r w:rsidR="002505C2">
        <w:rPr>
          <w:rFonts w:ascii="SimSun" w:eastAsia="SimSun" w:hAnsi="SimSun" w:hint="eastAsia"/>
          <w:lang w:eastAsia="zh-CN"/>
        </w:rPr>
        <w:t>日获释。其他一些据报关闭的劳教所包括黑龙江省第一女子劳教所</w:t>
      </w:r>
      <w:r w:rsidR="00F1183F">
        <w:rPr>
          <w:rFonts w:ascii="SimSun" w:eastAsia="SimSun" w:hAnsi="SimSun" w:hint="eastAsia"/>
          <w:lang w:eastAsia="zh-CN"/>
        </w:rPr>
        <w:t>，该劳教所</w:t>
      </w:r>
      <w:r w:rsidR="002505C2">
        <w:rPr>
          <w:rFonts w:ascii="SimSun" w:eastAsia="SimSun" w:hAnsi="SimSun" w:hint="eastAsia"/>
          <w:lang w:eastAsia="zh-CN"/>
        </w:rPr>
        <w:t>据报在</w:t>
      </w:r>
      <w:r w:rsidR="002505C2" w:rsidRPr="002505C2">
        <w:rPr>
          <w:rFonts w:eastAsia="SimSun"/>
          <w:lang w:eastAsia="zh-CN"/>
        </w:rPr>
        <w:t>8</w:t>
      </w:r>
      <w:r w:rsidR="002505C2">
        <w:rPr>
          <w:rFonts w:ascii="SimSun" w:eastAsia="SimSun" w:hAnsi="SimSun" w:hint="eastAsia"/>
          <w:lang w:eastAsia="zh-CN"/>
        </w:rPr>
        <w:t>月</w:t>
      </w:r>
      <w:r w:rsidR="002505C2" w:rsidRPr="002505C2">
        <w:rPr>
          <w:rFonts w:eastAsia="SimSun"/>
          <w:lang w:eastAsia="zh-CN"/>
        </w:rPr>
        <w:t>29</w:t>
      </w:r>
      <w:r w:rsidR="002505C2">
        <w:rPr>
          <w:rFonts w:ascii="SimSun" w:eastAsia="SimSun" w:hAnsi="SimSun" w:hint="eastAsia"/>
          <w:lang w:eastAsia="zh-CN"/>
        </w:rPr>
        <w:t>日前释放了最后一批</w:t>
      </w:r>
      <w:r w:rsidR="00DD0D75">
        <w:rPr>
          <w:rFonts w:ascii="SimSun" w:eastAsia="SimSun" w:hAnsi="SimSun" w:hint="eastAsia"/>
          <w:lang w:eastAsia="zh-CN"/>
        </w:rPr>
        <w:t>劳教人员</w:t>
      </w:r>
      <w:r w:rsidR="002505C2">
        <w:rPr>
          <w:rFonts w:ascii="SimSun" w:eastAsia="SimSun" w:hAnsi="SimSun" w:hint="eastAsia"/>
          <w:lang w:eastAsia="zh-CN"/>
        </w:rPr>
        <w:t>并关闭；哈尔滨市的前进劳教所据报在</w:t>
      </w:r>
      <w:r w:rsidR="002505C2" w:rsidRPr="002505C2">
        <w:rPr>
          <w:rFonts w:eastAsia="SimSun"/>
          <w:lang w:eastAsia="zh-CN"/>
        </w:rPr>
        <w:t>9</w:t>
      </w:r>
      <w:r w:rsidR="002505C2">
        <w:rPr>
          <w:rFonts w:ascii="SimSun" w:eastAsia="SimSun" w:hAnsi="SimSun" w:hint="eastAsia"/>
          <w:lang w:eastAsia="zh-CN"/>
        </w:rPr>
        <w:t>月前也释放了最后一批</w:t>
      </w:r>
      <w:r w:rsidR="00DD0D75">
        <w:rPr>
          <w:rFonts w:ascii="SimSun" w:eastAsia="SimSun" w:hAnsi="SimSun" w:hint="eastAsia"/>
          <w:lang w:eastAsia="zh-CN"/>
        </w:rPr>
        <w:t>劳教人员</w:t>
      </w:r>
      <w:r w:rsidR="002505C2">
        <w:rPr>
          <w:rFonts w:ascii="SimSun" w:eastAsia="SimSun" w:hAnsi="SimSun" w:hint="eastAsia"/>
          <w:lang w:eastAsia="zh-CN"/>
        </w:rPr>
        <w:t>；河南省郑州市白庙劳教所据报在</w:t>
      </w:r>
      <w:r w:rsidR="002505C2" w:rsidRPr="002505C2">
        <w:rPr>
          <w:rFonts w:eastAsia="SimSun"/>
          <w:lang w:eastAsia="zh-CN"/>
        </w:rPr>
        <w:t>10</w:t>
      </w:r>
      <w:r w:rsidR="002505C2">
        <w:rPr>
          <w:rFonts w:ascii="SimSun" w:eastAsia="SimSun" w:hAnsi="SimSun" w:hint="eastAsia"/>
          <w:lang w:eastAsia="zh-CN"/>
        </w:rPr>
        <w:t>月初被关闭。</w:t>
      </w:r>
      <w:r w:rsidR="00BC1150" w:rsidRPr="00327DC2">
        <w:rPr>
          <w:rStyle w:val="EndnoteReference"/>
        </w:rPr>
        <w:endnoteReference w:id="118"/>
      </w:r>
    </w:p>
    <w:p w:rsidR="00BC1150" w:rsidRDefault="002505C2" w:rsidP="009015EC">
      <w:pPr>
        <w:pStyle w:val="BodyText"/>
        <w:jc w:val="both"/>
      </w:pPr>
      <w:r>
        <w:rPr>
          <w:rFonts w:ascii="SimSun" w:eastAsia="SimSun" w:hAnsi="SimSun" w:hint="eastAsia"/>
          <w:lang w:eastAsia="zh-CN"/>
        </w:rPr>
        <w:t>虽然中共现在正式声明有意废除劳教制度，并已朝这一方向采取了相当</w:t>
      </w:r>
      <w:r w:rsidR="00F1183F">
        <w:rPr>
          <w:rFonts w:ascii="SimSun" w:eastAsia="SimSun" w:hAnsi="SimSun" w:hint="eastAsia"/>
          <w:lang w:eastAsia="zh-CN"/>
        </w:rPr>
        <w:t>前列</w:t>
      </w:r>
      <w:r>
        <w:rPr>
          <w:rFonts w:ascii="SimSun" w:eastAsia="SimSun" w:hAnsi="SimSun" w:hint="eastAsia"/>
          <w:lang w:eastAsia="zh-CN"/>
        </w:rPr>
        <w:t>的措施，但中央当局尚未公布全面的计划，说明如何废除该制度，也没有清楚地公开表示，他们意图以什么来取代</w:t>
      </w:r>
      <w:r w:rsidR="00F1183F">
        <w:rPr>
          <w:rFonts w:ascii="SimSun" w:eastAsia="SimSun" w:hAnsi="SimSun" w:hint="eastAsia"/>
          <w:lang w:eastAsia="zh-CN"/>
        </w:rPr>
        <w:t>该制度</w:t>
      </w:r>
      <w:r>
        <w:rPr>
          <w:rFonts w:ascii="SimSun" w:eastAsia="SimSun" w:hAnsi="SimSun" w:hint="eastAsia"/>
          <w:lang w:eastAsia="zh-CN"/>
        </w:rPr>
        <w:t>。而且</w:t>
      </w:r>
      <w:r w:rsidR="00F1183F">
        <w:rPr>
          <w:rFonts w:ascii="SimSun" w:eastAsia="SimSun" w:hAnsi="SimSun" w:hint="eastAsia"/>
          <w:lang w:eastAsia="zh-CN"/>
        </w:rPr>
        <w:t>，</w:t>
      </w:r>
      <w:r>
        <w:rPr>
          <w:rFonts w:ascii="SimSun" w:eastAsia="SimSun" w:hAnsi="SimSun" w:hint="eastAsia"/>
          <w:lang w:eastAsia="zh-CN"/>
        </w:rPr>
        <w:t>当局</w:t>
      </w:r>
      <w:r w:rsidR="00F1183F">
        <w:rPr>
          <w:rFonts w:ascii="SimSun" w:eastAsia="SimSun" w:hAnsi="SimSun" w:hint="eastAsia"/>
          <w:lang w:eastAsia="zh-CN"/>
        </w:rPr>
        <w:t>也</w:t>
      </w:r>
      <w:r>
        <w:rPr>
          <w:rFonts w:ascii="SimSun" w:eastAsia="SimSun" w:hAnsi="SimSun" w:hint="eastAsia"/>
          <w:lang w:eastAsia="zh-CN"/>
        </w:rPr>
        <w:t>没有说明，那些仍在运行的劳教所中的</w:t>
      </w:r>
      <w:r w:rsidR="00DD0D75">
        <w:rPr>
          <w:rFonts w:ascii="SimSun" w:eastAsia="SimSun" w:hAnsi="SimSun" w:hint="eastAsia"/>
          <w:lang w:eastAsia="zh-CN"/>
        </w:rPr>
        <w:t>劳教人员</w:t>
      </w:r>
      <w:r>
        <w:rPr>
          <w:rFonts w:ascii="SimSun" w:eastAsia="SimSun" w:hAnsi="SimSun" w:hint="eastAsia"/>
          <w:lang w:eastAsia="zh-CN"/>
        </w:rPr>
        <w:t>将会怎样，以及那些获释劳教人员的劳教期是否完全作废。该制度的废止是否意味着前劳教人员本来就不应被关押？是否意味着与前劳教人员情况类似的人将来不会遭到任何形式的关押？至少对于公众来说，</w:t>
      </w:r>
      <w:r w:rsidR="00F1183F">
        <w:rPr>
          <w:rFonts w:ascii="SimSun" w:eastAsia="SimSun" w:hAnsi="SimSun" w:hint="eastAsia"/>
          <w:lang w:eastAsia="zh-CN"/>
        </w:rPr>
        <w:t>当中</w:t>
      </w:r>
      <w:r>
        <w:rPr>
          <w:rFonts w:ascii="SimSun" w:eastAsia="SimSun" w:hAnsi="SimSun" w:hint="eastAsia"/>
          <w:lang w:eastAsia="zh-CN"/>
        </w:rPr>
        <w:t>还有许多至关重要的问题尚未得到解答。</w:t>
      </w:r>
    </w:p>
    <w:p w:rsidR="00BC1150" w:rsidRPr="00B1414D" w:rsidRDefault="002505C2" w:rsidP="009015EC">
      <w:pPr>
        <w:pStyle w:val="BodyText"/>
        <w:jc w:val="both"/>
        <w:rPr>
          <w:rFonts w:cs="Arial"/>
          <w:szCs w:val="18"/>
          <w:shd w:val="clear" w:color="auto" w:fill="FFFFFF"/>
        </w:rPr>
      </w:pPr>
      <w:r>
        <w:rPr>
          <w:rFonts w:eastAsia="SimSun" w:hint="eastAsia"/>
          <w:lang w:eastAsia="zh-CN"/>
        </w:rPr>
        <w:t>三中全会决定称，中共有意“</w:t>
      </w:r>
      <w:r w:rsidRPr="00C1377E">
        <w:rPr>
          <w:rFonts w:eastAsia="SimSun" w:hint="eastAsia"/>
          <w:lang w:eastAsia="zh-CN"/>
        </w:rPr>
        <w:t>完善对违法犯罪行为的惩治和矫正法律，健全社区矫正制度</w:t>
      </w:r>
      <w:r>
        <w:rPr>
          <w:rFonts w:eastAsia="SimSun" w:hint="eastAsia"/>
          <w:lang w:eastAsia="zh-CN"/>
        </w:rPr>
        <w:t>”</w:t>
      </w:r>
      <w:r w:rsidR="00F1183F">
        <w:rPr>
          <w:rFonts w:eastAsia="SimSun" w:hint="eastAsia"/>
          <w:lang w:eastAsia="zh-CN"/>
        </w:rPr>
        <w:t>，</w:t>
      </w:r>
      <w:r>
        <w:rPr>
          <w:rFonts w:eastAsia="SimSun" w:hint="eastAsia"/>
          <w:lang w:eastAsia="zh-CN"/>
        </w:rPr>
        <w:t>但当局没有详细说明将来可能用什么制度来取代劳教制度。</w:t>
      </w:r>
      <w:r w:rsidR="00BC1150">
        <w:rPr>
          <w:rStyle w:val="EndnoteReference"/>
        </w:rPr>
        <w:endnoteReference w:id="119"/>
      </w:r>
      <w:r>
        <w:rPr>
          <w:rFonts w:eastAsia="SimSun"/>
          <w:lang w:eastAsia="zh-CN"/>
        </w:rPr>
        <w:t xml:space="preserve"> </w:t>
      </w:r>
      <w:r>
        <w:rPr>
          <w:rFonts w:ascii="SimSun" w:eastAsia="SimSun" w:hAnsi="SimSun" w:hint="eastAsia"/>
          <w:lang w:eastAsia="zh-CN"/>
        </w:rPr>
        <w:t>全国人大在</w:t>
      </w:r>
      <w:r w:rsidRPr="00EA3EE0">
        <w:rPr>
          <w:rFonts w:eastAsia="SimSun"/>
          <w:lang w:eastAsia="zh-CN"/>
        </w:rPr>
        <w:t>2005</w:t>
      </w:r>
      <w:r>
        <w:rPr>
          <w:rFonts w:ascii="SimSun" w:eastAsia="SimSun" w:hAnsi="SimSun" w:hint="eastAsia"/>
          <w:lang w:eastAsia="zh-CN"/>
        </w:rPr>
        <w:t>年公布了《违法行为矫治法（草案）》，并称将以此作为取代劳教制度的法律，但草案仍未得到批准，也不清楚其是否仍为当局考虑中的主要法律框架。</w:t>
      </w:r>
      <w:r w:rsidR="00BC1150">
        <w:rPr>
          <w:rStyle w:val="EndnoteReference"/>
          <w:rFonts w:cs="Arial"/>
          <w:szCs w:val="18"/>
        </w:rPr>
        <w:endnoteReference w:id="120"/>
      </w:r>
      <w:r>
        <w:rPr>
          <w:rFonts w:ascii="SimSun" w:eastAsia="SimSun" w:hAnsi="SimSun"/>
          <w:lang w:eastAsia="zh-CN"/>
        </w:rPr>
        <w:t xml:space="preserve"> </w:t>
      </w:r>
      <w:r>
        <w:rPr>
          <w:rFonts w:ascii="SimSun" w:eastAsia="SimSun" w:hAnsi="SimSun" w:hint="eastAsia"/>
          <w:lang w:eastAsia="zh-CN"/>
        </w:rPr>
        <w:t>从</w:t>
      </w:r>
      <w:r w:rsidRPr="00EA3EE0">
        <w:rPr>
          <w:rFonts w:eastAsia="SimSun"/>
          <w:lang w:eastAsia="zh-CN"/>
        </w:rPr>
        <w:t>2011</w:t>
      </w:r>
      <w:r>
        <w:rPr>
          <w:rFonts w:ascii="SimSun" w:eastAsia="SimSun" w:hAnsi="SimSun" w:hint="eastAsia"/>
          <w:lang w:eastAsia="zh-CN"/>
        </w:rPr>
        <w:t>年开始，</w:t>
      </w:r>
      <w:r>
        <w:rPr>
          <w:rFonts w:ascii="SimSun" w:eastAsia="SimSun" w:hAnsi="SimSun" w:cs="Arial" w:hint="eastAsia"/>
          <w:szCs w:val="18"/>
          <w:lang w:eastAsia="zh-CN"/>
        </w:rPr>
        <w:t>济南、兰州、南京和郑州四个城市根据《</w:t>
      </w:r>
      <w:r w:rsidRPr="004D61FC">
        <w:rPr>
          <w:rFonts w:ascii="SimSun" w:eastAsia="SimSun" w:hAnsi="SimSun" w:cs="Arial" w:hint="eastAsia"/>
          <w:szCs w:val="18"/>
          <w:lang w:eastAsia="zh-CN"/>
        </w:rPr>
        <w:t>违法行为教育矫治委员会试点工作方案</w:t>
      </w:r>
      <w:r>
        <w:rPr>
          <w:rFonts w:ascii="SimSun" w:eastAsia="SimSun" w:hAnsi="SimSun" w:cs="Arial" w:hint="eastAsia"/>
          <w:szCs w:val="18"/>
          <w:lang w:eastAsia="zh-CN"/>
        </w:rPr>
        <w:t>》（该文件未被公布），实行了试验可行新制度的试点项目，但几乎没有关于这些行动的报道。</w:t>
      </w:r>
      <w:r w:rsidR="00BC1150" w:rsidRPr="00327DC2">
        <w:rPr>
          <w:rStyle w:val="EndnoteReference"/>
          <w:rFonts w:cs="Arial"/>
          <w:szCs w:val="18"/>
          <w:shd w:val="clear" w:color="auto" w:fill="FFFFFF"/>
        </w:rPr>
        <w:endnoteReference w:id="121"/>
      </w:r>
    </w:p>
    <w:p w:rsidR="00BC1150" w:rsidRPr="00327DC2" w:rsidRDefault="00EA3EE0" w:rsidP="009015EC">
      <w:pPr>
        <w:pStyle w:val="BodyText"/>
        <w:jc w:val="both"/>
      </w:pPr>
      <w:r w:rsidRPr="00EA3EE0">
        <w:rPr>
          <w:rFonts w:eastAsia="SimSun" w:cs="SimSun"/>
          <w:lang w:eastAsia="zh-CN"/>
        </w:rPr>
        <w:t>2013</w:t>
      </w:r>
      <w:r>
        <w:rPr>
          <w:rFonts w:ascii="SimSun" w:eastAsia="SimSun" w:hAnsi="SimSun" w:cs="SimSun" w:hint="eastAsia"/>
          <w:lang w:eastAsia="zh-CN"/>
        </w:rPr>
        <w:t>年</w:t>
      </w:r>
      <w:r w:rsidRPr="00EA3EE0">
        <w:rPr>
          <w:rFonts w:eastAsia="SimSun" w:cs="SimSun"/>
          <w:lang w:eastAsia="zh-CN"/>
        </w:rPr>
        <w:t>3</w:t>
      </w:r>
      <w:r>
        <w:rPr>
          <w:rFonts w:ascii="SimSun" w:eastAsia="SimSun" w:hAnsi="SimSun" w:cs="SimSun" w:hint="eastAsia"/>
          <w:lang w:eastAsia="zh-CN"/>
        </w:rPr>
        <w:t>月</w:t>
      </w:r>
      <w:r w:rsidRPr="00EA3EE0">
        <w:rPr>
          <w:rFonts w:eastAsia="SimSun" w:cs="SimSun"/>
          <w:lang w:eastAsia="zh-CN"/>
        </w:rPr>
        <w:t>9</w:t>
      </w:r>
      <w:r>
        <w:rPr>
          <w:rFonts w:ascii="SimSun" w:eastAsia="SimSun" w:hAnsi="SimSun" w:cs="SimSun" w:hint="eastAsia"/>
          <w:lang w:eastAsia="zh-CN"/>
        </w:rPr>
        <w:t>日网上发布的一篇文章中</w:t>
      </w:r>
      <w:r w:rsidR="00F1183F">
        <w:rPr>
          <w:rFonts w:ascii="SimSun" w:eastAsia="SimSun" w:hAnsi="SimSun" w:cs="SimSun" w:hint="eastAsia"/>
          <w:lang w:eastAsia="zh-CN"/>
        </w:rPr>
        <w:t>引述</w:t>
      </w:r>
      <w:r>
        <w:rPr>
          <w:rFonts w:ascii="SimSun" w:eastAsia="SimSun" w:hAnsi="SimSun" w:cs="SimSun" w:hint="eastAsia"/>
          <w:lang w:eastAsia="zh-CN"/>
        </w:rPr>
        <w:t>全国政协委员和政府高级法律顾问</w:t>
      </w:r>
      <w:proofErr w:type="spellStart"/>
      <w:r>
        <w:rPr>
          <w:rFonts w:ascii="SimSun" w:eastAsia="SimSun" w:hAnsi="SimSun" w:cs="SimSun" w:hint="eastAsia"/>
        </w:rPr>
        <w:t>陈冀平</w:t>
      </w:r>
      <w:proofErr w:type="spellEnd"/>
      <w:r>
        <w:rPr>
          <w:rFonts w:ascii="SimSun" w:eastAsia="SimSun" w:hAnsi="SimSun" w:cs="SimSun" w:hint="eastAsia"/>
          <w:lang w:eastAsia="zh-CN"/>
        </w:rPr>
        <w:t>说：“</w:t>
      </w:r>
      <w:r w:rsidRPr="0086243C">
        <w:rPr>
          <w:rFonts w:ascii="SimSun" w:eastAsia="SimSun" w:hAnsi="SimSun" w:cs="SimSun" w:hint="eastAsia"/>
          <w:lang w:eastAsia="zh-CN"/>
        </w:rPr>
        <w:t>违法行为社会矫正的运行效果也比较好，停止执行劳教制度的时机已经成熟</w:t>
      </w:r>
      <w:r>
        <w:rPr>
          <w:rFonts w:ascii="SimSun" w:eastAsia="SimSun" w:hAnsi="SimSun" w:cs="SimSun" w:hint="eastAsia"/>
          <w:lang w:eastAsia="zh-CN"/>
        </w:rPr>
        <w:t>。”</w:t>
      </w:r>
      <w:r w:rsidR="00BC1150" w:rsidRPr="00327DC2">
        <w:rPr>
          <w:rStyle w:val="EndnoteReference"/>
          <w:rFonts w:cs="Arial"/>
          <w:szCs w:val="18"/>
        </w:rPr>
        <w:endnoteReference w:id="122"/>
      </w:r>
      <w:r w:rsidR="00BC1150" w:rsidRPr="00B1414D">
        <w:rPr>
          <w:rFonts w:cs="Arial"/>
          <w:szCs w:val="18"/>
        </w:rPr>
        <w:t xml:space="preserve"> </w:t>
      </w:r>
      <w:r>
        <w:rPr>
          <w:rFonts w:ascii="SimSun" w:eastAsia="SimSun" w:hAnsi="SimSun" w:cs="Arial" w:hint="eastAsia"/>
          <w:szCs w:val="18"/>
          <w:lang w:eastAsia="zh-CN"/>
        </w:rPr>
        <w:t>但在另一方面，</w:t>
      </w:r>
      <w:proofErr w:type="spellStart"/>
      <w:r>
        <w:rPr>
          <w:rFonts w:ascii="SimSun" w:eastAsia="SimSun" w:hAnsi="SimSun" w:cs="SimSun" w:hint="eastAsia"/>
        </w:rPr>
        <w:t>陈冀平</w:t>
      </w:r>
      <w:proofErr w:type="spellEnd"/>
      <w:r>
        <w:rPr>
          <w:rFonts w:ascii="SimSun" w:eastAsia="SimSun" w:hAnsi="SimSun" w:cs="SimSun" w:hint="eastAsia"/>
          <w:lang w:eastAsia="zh-CN"/>
        </w:rPr>
        <w:t>据报还说：“以前会被送去劳教的人现在可能去法院，得到行政判决或罚款。”</w:t>
      </w:r>
      <w:r w:rsidR="00BC1150" w:rsidRPr="00327DC2">
        <w:rPr>
          <w:rStyle w:val="EndnoteReference"/>
        </w:rPr>
        <w:endnoteReference w:id="123"/>
      </w:r>
    </w:p>
    <w:p w:rsidR="00BC1150" w:rsidRDefault="00EA3EE0" w:rsidP="009015EC">
      <w:pPr>
        <w:pStyle w:val="BodyText"/>
        <w:jc w:val="both"/>
      </w:pPr>
      <w:r>
        <w:rPr>
          <w:rFonts w:ascii="SimSun" w:eastAsia="SimSun" w:hAnsi="SimSun" w:hint="eastAsia"/>
          <w:lang w:eastAsia="zh-CN"/>
        </w:rPr>
        <w:t>由于当局在废除劳教制度的计划和意图方面缺乏透明性，</w:t>
      </w:r>
      <w:r w:rsidR="00F1183F">
        <w:rPr>
          <w:rFonts w:ascii="SimSun" w:eastAsia="SimSun" w:hAnsi="SimSun" w:hint="eastAsia"/>
          <w:lang w:eastAsia="zh-CN"/>
        </w:rPr>
        <w:t>民众</w:t>
      </w:r>
      <w:r>
        <w:rPr>
          <w:rFonts w:ascii="SimSun" w:eastAsia="SimSun" w:hAnsi="SimSun" w:hint="eastAsia"/>
          <w:lang w:eastAsia="zh-CN"/>
        </w:rPr>
        <w:t>更为关切那些</w:t>
      </w:r>
      <w:r w:rsidR="00F1183F">
        <w:rPr>
          <w:rFonts w:ascii="SimSun" w:eastAsia="SimSun" w:hAnsi="SimSun" w:hint="eastAsia"/>
          <w:lang w:eastAsia="zh-CN"/>
        </w:rPr>
        <w:t>现时仍在劳教中和</w:t>
      </w:r>
      <w:r>
        <w:rPr>
          <w:rFonts w:ascii="SimSun" w:eastAsia="SimSun" w:hAnsi="SimSun" w:hint="eastAsia"/>
          <w:lang w:eastAsia="zh-CN"/>
        </w:rPr>
        <w:t>近来获释的劳教人员</w:t>
      </w:r>
      <w:r w:rsidR="00F1183F">
        <w:rPr>
          <w:rFonts w:ascii="SimSun" w:eastAsia="SimSun" w:hAnsi="SimSun" w:hint="eastAsia"/>
          <w:lang w:eastAsia="zh-CN"/>
        </w:rPr>
        <w:t>之</w:t>
      </w:r>
      <w:r>
        <w:rPr>
          <w:rFonts w:ascii="SimSun" w:eastAsia="SimSun" w:hAnsi="SimSun" w:hint="eastAsia"/>
          <w:lang w:eastAsia="zh-CN"/>
        </w:rPr>
        <w:t>命运，</w:t>
      </w:r>
      <w:r w:rsidR="00DD0D75">
        <w:rPr>
          <w:rFonts w:ascii="SimSun" w:eastAsia="SimSun" w:hAnsi="SimSun" w:hint="eastAsia"/>
          <w:lang w:eastAsia="zh-CN"/>
        </w:rPr>
        <w:t>以及</w:t>
      </w:r>
      <w:r>
        <w:rPr>
          <w:rFonts w:ascii="SimSun" w:eastAsia="SimSun" w:hAnsi="SimSun" w:hint="eastAsia"/>
          <w:lang w:eastAsia="zh-CN"/>
        </w:rPr>
        <w:t>以前</w:t>
      </w:r>
      <w:r w:rsidR="00F1183F">
        <w:rPr>
          <w:rFonts w:ascii="SimSun" w:eastAsia="SimSun" w:hAnsi="SimSun" w:hint="eastAsia"/>
          <w:lang w:eastAsia="zh-CN"/>
        </w:rPr>
        <w:t>曾</w:t>
      </w:r>
      <w:r>
        <w:rPr>
          <w:rFonts w:ascii="SimSun" w:eastAsia="SimSun" w:hAnsi="SimSun" w:hint="eastAsia"/>
          <w:lang w:eastAsia="zh-CN"/>
        </w:rPr>
        <w:t>受到劳教制度打压的个人和群体继续遭受人权侵犯的可能性。</w:t>
      </w:r>
      <w:r w:rsidRPr="00EA3EE0">
        <w:rPr>
          <w:rFonts w:eastAsia="SimSun"/>
          <w:lang w:eastAsia="zh-CN"/>
        </w:rPr>
        <w:t>2013</w:t>
      </w:r>
      <w:r>
        <w:rPr>
          <w:rFonts w:ascii="SimSun" w:eastAsia="SimSun" w:hAnsi="SimSun" w:hint="eastAsia"/>
          <w:lang w:eastAsia="zh-CN"/>
        </w:rPr>
        <w:t>年后期传来的报告显示，</w:t>
      </w:r>
      <w:r w:rsidR="008272B4">
        <w:rPr>
          <w:rFonts w:ascii="SimSun" w:eastAsia="SimSun" w:hAnsi="SimSun" w:hint="eastAsia"/>
          <w:lang w:eastAsia="zh-CN"/>
        </w:rPr>
        <w:t>许多同类型曾受</w:t>
      </w:r>
      <w:r>
        <w:rPr>
          <w:rFonts w:ascii="SimSun" w:eastAsia="SimSun" w:hAnsi="SimSun" w:hint="eastAsia"/>
          <w:lang w:eastAsia="zh-CN"/>
        </w:rPr>
        <w:t>劳教制度打压的人，继续受到当局处罚，</w:t>
      </w:r>
      <w:r w:rsidR="008272B4">
        <w:rPr>
          <w:rFonts w:ascii="SimSun" w:eastAsia="SimSun" w:hAnsi="SimSun" w:hint="eastAsia"/>
          <w:lang w:eastAsia="zh-CN"/>
        </w:rPr>
        <w:t>只是</w:t>
      </w:r>
      <w:r>
        <w:rPr>
          <w:rFonts w:ascii="SimSun" w:eastAsia="SimSun" w:hAnsi="SimSun" w:hint="eastAsia"/>
          <w:lang w:eastAsia="zh-CN"/>
        </w:rPr>
        <w:t>使用其他的任意拘留和处罚形式。</w:t>
      </w:r>
      <w:r w:rsidR="00BC1150">
        <w:rPr>
          <w:rStyle w:val="EndnoteReference"/>
        </w:rPr>
        <w:endnoteReference w:id="124"/>
      </w:r>
    </w:p>
    <w:p w:rsidR="00BC1150" w:rsidRPr="00327DC2" w:rsidRDefault="00EA3EE0" w:rsidP="008E0593">
      <w:pPr>
        <w:pStyle w:val="BodyText"/>
        <w:jc w:val="both"/>
      </w:pPr>
      <w:r>
        <w:rPr>
          <w:rFonts w:ascii="SimSun" w:eastAsia="SimSun" w:hAnsi="SimSun" w:hint="eastAsia"/>
          <w:lang w:eastAsia="zh-CN"/>
        </w:rPr>
        <w:lastRenderedPageBreak/>
        <w:t>首先，虽然许多劳教所被宣布“关闭”，但其中许多据报仅是更改了名称，在多</w:t>
      </w:r>
      <w:r w:rsidR="008272B4">
        <w:rPr>
          <w:rFonts w:ascii="SimSun" w:eastAsia="SimSun" w:hAnsi="SimSun" w:hint="eastAsia"/>
          <w:lang w:eastAsia="zh-CN"/>
        </w:rPr>
        <w:t>数</w:t>
      </w:r>
      <w:r>
        <w:rPr>
          <w:rFonts w:ascii="SimSun" w:eastAsia="SimSun" w:hAnsi="SimSun" w:hint="eastAsia"/>
          <w:lang w:eastAsia="zh-CN"/>
        </w:rPr>
        <w:t>情况</w:t>
      </w:r>
      <w:r w:rsidR="008272B4">
        <w:rPr>
          <w:rFonts w:ascii="SimSun" w:eastAsia="SimSun" w:hAnsi="SimSun" w:hint="eastAsia"/>
          <w:lang w:eastAsia="zh-CN"/>
        </w:rPr>
        <w:t>下</w:t>
      </w:r>
      <w:r>
        <w:rPr>
          <w:rFonts w:ascii="SimSun" w:eastAsia="SimSun" w:hAnsi="SimSun" w:hint="eastAsia"/>
          <w:lang w:eastAsia="zh-CN"/>
        </w:rPr>
        <w:t>被重新</w:t>
      </w:r>
      <w:r w:rsidR="0002633F">
        <w:rPr>
          <w:rFonts w:ascii="SimSun" w:eastAsia="SimSun" w:hAnsi="SimSun" w:hint="eastAsia"/>
          <w:lang w:eastAsia="zh-CN"/>
        </w:rPr>
        <w:t>命名为戒毒劳教所，或被用于其他形式的任意拘留。曾被关押在戒毒所</w:t>
      </w:r>
      <w:r>
        <w:rPr>
          <w:rFonts w:ascii="SimSun" w:eastAsia="SimSun" w:hAnsi="SimSun" w:hint="eastAsia"/>
          <w:lang w:eastAsia="zh-CN"/>
        </w:rPr>
        <w:t>的人</w:t>
      </w:r>
      <w:r w:rsidR="008272B4">
        <w:rPr>
          <w:rFonts w:ascii="SimSun" w:eastAsia="SimSun" w:hAnsi="SimSun" w:hint="eastAsia"/>
          <w:lang w:eastAsia="zh-CN"/>
        </w:rPr>
        <w:t>接受国际特赦组织采访时</w:t>
      </w:r>
      <w:r>
        <w:rPr>
          <w:rFonts w:ascii="SimSun" w:eastAsia="SimSun" w:hAnsi="SimSun" w:hint="eastAsia"/>
          <w:lang w:eastAsia="zh-CN"/>
        </w:rPr>
        <w:t>说，这些机构的运作方式似乎与普通劳教所十分类似，主要区别是这些戒毒所中有更大比例的吸毒者</w:t>
      </w:r>
      <w:r w:rsidR="008272B4">
        <w:rPr>
          <w:rFonts w:ascii="SimSun" w:eastAsia="SimSun" w:hAnsi="SimSun" w:hint="eastAsia"/>
          <w:lang w:eastAsia="zh-CN"/>
        </w:rPr>
        <w:t>，</w:t>
      </w:r>
      <w:r>
        <w:rPr>
          <w:rFonts w:ascii="SimSun" w:eastAsia="SimSun" w:hAnsi="SimSun" w:hint="eastAsia"/>
          <w:lang w:eastAsia="zh-CN"/>
        </w:rPr>
        <w:t>但近年来普通的劳教所据报也关押有许多吸毒者。</w:t>
      </w:r>
      <w:r w:rsidR="008272B4">
        <w:rPr>
          <w:rFonts w:ascii="SimSun" w:eastAsia="SimSun" w:hAnsi="SimSun" w:hint="eastAsia"/>
          <w:lang w:eastAsia="zh-CN"/>
        </w:rPr>
        <w:t>同样地</w:t>
      </w:r>
      <w:r>
        <w:rPr>
          <w:rFonts w:ascii="SimSun" w:eastAsia="SimSun" w:hAnsi="SimSun" w:hint="eastAsia"/>
          <w:lang w:eastAsia="zh-CN"/>
        </w:rPr>
        <w:t>，包括上访者和法轮功学员在内的政治犯近年来也被送到戒毒所，</w:t>
      </w:r>
      <w:r w:rsidR="008272B4">
        <w:rPr>
          <w:rFonts w:ascii="SimSun" w:eastAsia="SimSun" w:hAnsi="SimSun" w:hint="eastAsia"/>
          <w:lang w:eastAsia="zh-CN"/>
        </w:rPr>
        <w:t>因此</w:t>
      </w:r>
      <w:r>
        <w:rPr>
          <w:rFonts w:ascii="SimSun" w:eastAsia="SimSun" w:hAnsi="SimSun" w:hint="eastAsia"/>
          <w:lang w:eastAsia="zh-CN"/>
        </w:rPr>
        <w:t>缩小了这两种机构之间的区别</w:t>
      </w:r>
      <w:r w:rsidR="008272B4">
        <w:rPr>
          <w:rFonts w:ascii="SimSun" w:eastAsia="SimSun" w:hAnsi="SimSun" w:hint="eastAsia"/>
          <w:lang w:eastAsia="zh-CN"/>
        </w:rPr>
        <w:t>，</w:t>
      </w:r>
      <w:r>
        <w:rPr>
          <w:rFonts w:ascii="SimSun" w:eastAsia="SimSun" w:hAnsi="SimSun" w:hint="eastAsia"/>
          <w:lang w:eastAsia="zh-CN"/>
        </w:rPr>
        <w:t>例如，大连市劳教所据报在</w:t>
      </w:r>
      <w:r w:rsidRPr="00F80FD5">
        <w:rPr>
          <w:rFonts w:eastAsia="SimSun"/>
          <w:lang w:eastAsia="zh-CN"/>
        </w:rPr>
        <w:t>2013</w:t>
      </w:r>
      <w:r>
        <w:rPr>
          <w:rFonts w:ascii="SimSun" w:eastAsia="SimSun" w:hAnsi="SimSun" w:hint="eastAsia"/>
          <w:lang w:eastAsia="zh-CN"/>
        </w:rPr>
        <w:t>年</w:t>
      </w:r>
      <w:r w:rsidRPr="00F80FD5">
        <w:rPr>
          <w:rFonts w:eastAsia="SimSun"/>
          <w:lang w:eastAsia="zh-CN"/>
        </w:rPr>
        <w:t>9</w:t>
      </w:r>
      <w:r>
        <w:rPr>
          <w:rFonts w:ascii="SimSun" w:eastAsia="SimSun" w:hAnsi="SimSun" w:hint="eastAsia"/>
          <w:lang w:eastAsia="zh-CN"/>
        </w:rPr>
        <w:t>月关闭，至少一部分</w:t>
      </w:r>
      <w:r w:rsidR="00DD0D75">
        <w:rPr>
          <w:rFonts w:ascii="SimSun" w:eastAsia="SimSun" w:hAnsi="SimSun" w:hint="eastAsia"/>
          <w:lang w:eastAsia="zh-CN"/>
        </w:rPr>
        <w:t>劳教人员</w:t>
      </w:r>
      <w:r>
        <w:rPr>
          <w:rFonts w:ascii="SimSun" w:eastAsia="SimSun" w:hAnsi="SimSun" w:hint="eastAsia"/>
          <w:lang w:eastAsia="zh-CN"/>
        </w:rPr>
        <w:t>被释放回家，该劳教所据报改名为戒毒劳教所</w:t>
      </w:r>
      <w:r w:rsidR="008272B4">
        <w:rPr>
          <w:rFonts w:ascii="SimSun" w:eastAsia="SimSun" w:hAnsi="SimSun" w:hint="eastAsia"/>
          <w:lang w:eastAsia="zh-CN"/>
        </w:rPr>
        <w:t>；</w:t>
      </w:r>
      <w:r w:rsidR="00BC1150" w:rsidRPr="00327DC2">
        <w:rPr>
          <w:rStyle w:val="EndnoteReference"/>
        </w:rPr>
        <w:endnoteReference w:id="125"/>
      </w:r>
      <w:r>
        <w:rPr>
          <w:rFonts w:ascii="SimSun" w:eastAsia="SimSun" w:hAnsi="SimSun"/>
          <w:lang w:eastAsia="zh-CN"/>
        </w:rPr>
        <w:t xml:space="preserve"> </w:t>
      </w:r>
      <w:r>
        <w:rPr>
          <w:rFonts w:ascii="SimSun" w:eastAsia="SimSun" w:hAnsi="SimSun" w:hint="eastAsia"/>
          <w:lang w:eastAsia="zh-CN"/>
        </w:rPr>
        <w:t>新疆女子劳教所据报也在</w:t>
      </w:r>
      <w:r w:rsidRPr="00F80FD5">
        <w:rPr>
          <w:rFonts w:eastAsia="SimSun"/>
          <w:lang w:eastAsia="zh-CN"/>
        </w:rPr>
        <w:t>9</w:t>
      </w:r>
      <w:r>
        <w:rPr>
          <w:rFonts w:ascii="SimSun" w:eastAsia="SimSun" w:hAnsi="SimSun" w:hint="eastAsia"/>
          <w:lang w:eastAsia="zh-CN"/>
        </w:rPr>
        <w:t>月关闭并改名为强制戒毒所，但不清楚有多少</w:t>
      </w:r>
      <w:r w:rsidR="00DD0D75">
        <w:rPr>
          <w:rFonts w:ascii="SimSun" w:eastAsia="SimSun" w:hAnsi="SimSun" w:hint="eastAsia"/>
          <w:lang w:eastAsia="zh-CN"/>
        </w:rPr>
        <w:t>劳教人员</w:t>
      </w:r>
      <w:r>
        <w:rPr>
          <w:rFonts w:ascii="SimSun" w:eastAsia="SimSun" w:hAnsi="SimSun" w:hint="eastAsia"/>
          <w:lang w:eastAsia="zh-CN"/>
        </w:rPr>
        <w:t>仍被关押</w:t>
      </w:r>
      <w:r w:rsidR="008272B4">
        <w:rPr>
          <w:rFonts w:ascii="SimSun" w:eastAsia="SimSun" w:hAnsi="SimSun" w:hint="eastAsia"/>
          <w:lang w:eastAsia="zh-CN"/>
        </w:rPr>
        <w:t>；</w:t>
      </w:r>
      <w:r w:rsidR="00BC1150" w:rsidRPr="00327DC2">
        <w:rPr>
          <w:rStyle w:val="EndnoteReference"/>
        </w:rPr>
        <w:endnoteReference w:id="126"/>
      </w:r>
      <w:r>
        <w:rPr>
          <w:rFonts w:ascii="SimSun" w:eastAsia="SimSun" w:hAnsi="SimSun"/>
          <w:lang w:eastAsia="zh-CN"/>
        </w:rPr>
        <w:t xml:space="preserve"> </w:t>
      </w:r>
      <w:r>
        <w:rPr>
          <w:rFonts w:ascii="SimSun" w:eastAsia="SimSun" w:hAnsi="SimSun" w:hint="eastAsia"/>
          <w:lang w:eastAsia="zh-CN"/>
        </w:rPr>
        <w:t>江苏省女子劳教所据报改名为江苏省女子强制戒毒所</w:t>
      </w:r>
      <w:r w:rsidR="008272B4">
        <w:rPr>
          <w:rFonts w:ascii="SimSun" w:eastAsia="SimSun" w:hAnsi="SimSun" w:hint="eastAsia"/>
          <w:lang w:eastAsia="zh-CN"/>
        </w:rPr>
        <w:t>，</w:t>
      </w:r>
      <w:r w:rsidR="00BC1150">
        <w:rPr>
          <w:rStyle w:val="EndnoteReference"/>
        </w:rPr>
        <w:endnoteReference w:id="127"/>
      </w:r>
      <w:r>
        <w:rPr>
          <w:rFonts w:ascii="SimSun" w:eastAsia="SimSun" w:hAnsi="SimSun"/>
          <w:lang w:eastAsia="zh-CN"/>
        </w:rPr>
        <w:t xml:space="preserve"> </w:t>
      </w:r>
      <w:r>
        <w:rPr>
          <w:rFonts w:ascii="SimSun" w:eastAsia="SimSun" w:hAnsi="SimSun" w:hint="eastAsia"/>
          <w:lang w:eastAsia="zh-CN"/>
        </w:rPr>
        <w:t>其他据报被改为戒毒所的劳教所包括四川省绵阳市新华劳教所、上海市青浦第三女子劳教所和吉林省女子劳教所。</w:t>
      </w:r>
      <w:r w:rsidR="00BC1150">
        <w:rPr>
          <w:rStyle w:val="EndnoteReference"/>
        </w:rPr>
        <w:endnoteReference w:id="128"/>
      </w:r>
      <w:r w:rsidR="00F80FD5">
        <w:rPr>
          <w:rFonts w:ascii="SimSun" w:eastAsia="SimSun" w:hAnsi="SimSun"/>
          <w:lang w:eastAsia="zh-CN"/>
        </w:rPr>
        <w:t xml:space="preserve"> </w:t>
      </w:r>
      <w:r w:rsidR="00F80FD5">
        <w:rPr>
          <w:rFonts w:ascii="SimSun" w:eastAsia="SimSun" w:hAnsi="SimSun" w:hint="eastAsia"/>
          <w:lang w:eastAsia="zh-CN"/>
        </w:rPr>
        <w:t>这</w:t>
      </w:r>
      <w:r w:rsidR="008272B4">
        <w:rPr>
          <w:rFonts w:ascii="SimSun" w:eastAsia="SimSun" w:hAnsi="SimSun" w:hint="eastAsia"/>
          <w:lang w:eastAsia="zh-CN"/>
        </w:rPr>
        <w:t>引起关注</w:t>
      </w:r>
      <w:r w:rsidR="00F80FD5">
        <w:rPr>
          <w:rFonts w:ascii="SimSun" w:eastAsia="SimSun" w:hAnsi="SimSun" w:hint="eastAsia"/>
          <w:lang w:eastAsia="zh-CN"/>
        </w:rPr>
        <w:t>，</w:t>
      </w:r>
      <w:r w:rsidR="008272B4">
        <w:rPr>
          <w:rFonts w:ascii="SimSun" w:eastAsia="SimSun" w:hAnsi="SimSun" w:hint="eastAsia"/>
          <w:lang w:eastAsia="zh-CN"/>
        </w:rPr>
        <w:t>担忧</w:t>
      </w:r>
      <w:r w:rsidR="00F80FD5">
        <w:rPr>
          <w:rFonts w:ascii="SimSun" w:eastAsia="SimSun" w:hAnsi="SimSun" w:hint="eastAsia"/>
          <w:lang w:eastAsia="zh-CN"/>
        </w:rPr>
        <w:t>许多劳教所仅仅是被转变成强制戒毒所，或可能在短期关闭后作为戒毒所而重新开始运作。</w:t>
      </w:r>
      <w:r w:rsidR="008272B4">
        <w:rPr>
          <w:rFonts w:ascii="SimSun" w:eastAsia="SimSun" w:hAnsi="SimSun" w:hint="eastAsia"/>
          <w:lang w:eastAsia="zh-CN"/>
        </w:rPr>
        <w:t>戒毒所</w:t>
      </w:r>
      <w:r w:rsidR="00F80FD5">
        <w:rPr>
          <w:rFonts w:ascii="SimSun" w:eastAsia="SimSun" w:hAnsi="SimSun" w:hint="eastAsia"/>
          <w:lang w:eastAsia="zh-CN"/>
        </w:rPr>
        <w:t>在一些关键方面与</w:t>
      </w:r>
      <w:r w:rsidR="008272B4">
        <w:rPr>
          <w:rFonts w:ascii="SimSun" w:eastAsia="SimSun" w:hAnsi="SimSun" w:hint="eastAsia"/>
          <w:lang w:eastAsia="zh-CN"/>
        </w:rPr>
        <w:t>旧有</w:t>
      </w:r>
      <w:r w:rsidR="00F80FD5">
        <w:rPr>
          <w:rFonts w:ascii="SimSun" w:eastAsia="SimSun" w:hAnsi="SimSun" w:hint="eastAsia"/>
          <w:lang w:eastAsia="zh-CN"/>
        </w:rPr>
        <w:t>劳教所</w:t>
      </w:r>
      <w:r w:rsidR="008272B4">
        <w:rPr>
          <w:rFonts w:ascii="SimSun" w:eastAsia="SimSun" w:hAnsi="SimSun" w:hint="eastAsia"/>
          <w:lang w:eastAsia="zh-CN"/>
        </w:rPr>
        <w:t>的运作相</w:t>
      </w:r>
      <w:r w:rsidR="00F80FD5">
        <w:rPr>
          <w:rFonts w:ascii="SimSun" w:eastAsia="SimSun" w:hAnsi="SimSun" w:hint="eastAsia"/>
          <w:lang w:eastAsia="zh-CN"/>
        </w:rPr>
        <w:t>类似，</w:t>
      </w:r>
      <w:r w:rsidR="008272B4">
        <w:rPr>
          <w:rFonts w:ascii="SimSun" w:eastAsia="SimSun" w:hAnsi="SimSun" w:hint="eastAsia"/>
          <w:lang w:eastAsia="zh-CN"/>
        </w:rPr>
        <w:t>也</w:t>
      </w:r>
      <w:r w:rsidR="00F80FD5">
        <w:rPr>
          <w:rFonts w:ascii="SimSun" w:eastAsia="SimSun" w:hAnsi="SimSun" w:hint="eastAsia"/>
          <w:lang w:eastAsia="zh-CN"/>
        </w:rPr>
        <w:t>违反</w:t>
      </w:r>
      <w:r w:rsidR="008272B4">
        <w:rPr>
          <w:rFonts w:ascii="SimSun" w:eastAsia="SimSun" w:hAnsi="SimSun" w:hint="eastAsia"/>
          <w:lang w:eastAsia="zh-CN"/>
        </w:rPr>
        <w:t>了</w:t>
      </w:r>
      <w:r w:rsidR="00F80FD5">
        <w:rPr>
          <w:rFonts w:ascii="SimSun" w:eastAsia="SimSun" w:hAnsi="SimSun" w:hint="eastAsia"/>
          <w:lang w:eastAsia="zh-CN"/>
        </w:rPr>
        <w:t>许多</w:t>
      </w:r>
      <w:r w:rsidR="008272B4">
        <w:rPr>
          <w:rFonts w:ascii="SimSun" w:eastAsia="SimSun" w:hAnsi="SimSun" w:hint="eastAsia"/>
          <w:lang w:eastAsia="zh-CN"/>
        </w:rPr>
        <w:t>相</w:t>
      </w:r>
      <w:r w:rsidR="00F80FD5">
        <w:rPr>
          <w:rFonts w:ascii="SimSun" w:eastAsia="SimSun" w:hAnsi="SimSun" w:hint="eastAsia"/>
          <w:lang w:eastAsia="zh-CN"/>
        </w:rPr>
        <w:t>同的国际人权法律和准则，因为它们都是行政拘留系统，</w:t>
      </w:r>
      <w:r w:rsidR="008272B4">
        <w:rPr>
          <w:rFonts w:ascii="SimSun" w:eastAsia="SimSun" w:hAnsi="SimSun" w:hint="eastAsia"/>
          <w:lang w:eastAsia="zh-CN"/>
        </w:rPr>
        <w:t>被拘留</w:t>
      </w:r>
      <w:r w:rsidR="00F80FD5">
        <w:rPr>
          <w:rFonts w:ascii="SimSun" w:eastAsia="SimSun" w:hAnsi="SimSun" w:hint="eastAsia"/>
          <w:lang w:eastAsia="zh-CN"/>
        </w:rPr>
        <w:t>人在未经正当程序的情况下可能被关押多年，在这些机构中都实施强迫劳动，并普遍发生酷刑和其他虐待情况。</w:t>
      </w:r>
    </w:p>
    <w:p w:rsidR="00BC1150" w:rsidRDefault="008272B4" w:rsidP="008E0593">
      <w:pPr>
        <w:pStyle w:val="BodyText"/>
        <w:jc w:val="both"/>
      </w:pPr>
      <w:r>
        <w:rPr>
          <w:rFonts w:ascii="SimSun" w:eastAsia="SimSun" w:hAnsi="SimSun" w:hint="eastAsia"/>
          <w:lang w:eastAsia="zh-CN"/>
        </w:rPr>
        <w:t>一名为</w:t>
      </w:r>
      <w:r w:rsidR="00F80FD5">
        <w:rPr>
          <w:rFonts w:ascii="SimSun" w:eastAsia="SimSun" w:hAnsi="SimSun" w:hint="eastAsia"/>
          <w:lang w:eastAsia="zh-CN"/>
        </w:rPr>
        <w:t>新浪网</w:t>
      </w:r>
      <w:r>
        <w:rPr>
          <w:rFonts w:ascii="SimSun" w:eastAsia="SimSun" w:hAnsi="SimSun" w:hint="eastAsia"/>
          <w:lang w:eastAsia="zh-CN"/>
        </w:rPr>
        <w:t>撰稿</w:t>
      </w:r>
      <w:r w:rsidR="00F80FD5">
        <w:rPr>
          <w:rFonts w:ascii="SimSun" w:eastAsia="SimSun" w:hAnsi="SimSun" w:hint="eastAsia"/>
          <w:lang w:eastAsia="zh-CN"/>
        </w:rPr>
        <w:t>的</w:t>
      </w:r>
      <w:r>
        <w:rPr>
          <w:rFonts w:ascii="SimSun" w:eastAsia="SimSun" w:hAnsi="SimSun" w:hint="eastAsia"/>
          <w:lang w:eastAsia="zh-CN"/>
        </w:rPr>
        <w:t>记者</w:t>
      </w:r>
      <w:r w:rsidR="00F80FD5">
        <w:rPr>
          <w:rFonts w:ascii="SimSun" w:eastAsia="SimSun" w:hAnsi="SimSun" w:hint="eastAsia"/>
          <w:lang w:eastAsia="zh-CN"/>
        </w:rPr>
        <w:t>称，根据</w:t>
      </w:r>
      <w:r>
        <w:rPr>
          <w:rFonts w:ascii="SimSun" w:eastAsia="SimSun" w:hAnsi="SimSun" w:hint="eastAsia"/>
          <w:lang w:eastAsia="zh-CN"/>
        </w:rPr>
        <w:t>他</w:t>
      </w:r>
      <w:r w:rsidR="00F80FD5">
        <w:rPr>
          <w:rFonts w:ascii="SimSun" w:eastAsia="SimSun" w:hAnsi="SimSun" w:hint="eastAsia"/>
          <w:lang w:eastAsia="zh-CN"/>
        </w:rPr>
        <w:t>从公安和司法部门人员那里搜集的信息，“</w:t>
      </w:r>
      <w:r w:rsidR="00F80FD5" w:rsidRPr="00AB54DD">
        <w:rPr>
          <w:rFonts w:ascii="SimSun" w:eastAsia="SimSun" w:hAnsi="SimSun" w:hint="eastAsia"/>
          <w:lang w:eastAsia="zh-CN"/>
        </w:rPr>
        <w:t>现有劳教场所也在逐步实现职能转型，逐渐以强制戒毒为主</w:t>
      </w:r>
      <w:r w:rsidR="00F80FD5">
        <w:rPr>
          <w:rFonts w:ascii="SimSun" w:eastAsia="SimSun" w:hAnsi="SimSun" w:hint="eastAsia"/>
          <w:lang w:eastAsia="zh-CN"/>
        </w:rPr>
        <w:t>”。</w:t>
      </w:r>
      <w:r w:rsidR="00BC1150">
        <w:rPr>
          <w:rStyle w:val="EndnoteReference"/>
        </w:rPr>
        <w:endnoteReference w:id="129"/>
      </w:r>
      <w:r w:rsidR="00F80FD5">
        <w:rPr>
          <w:rFonts w:ascii="SimSun" w:eastAsia="SimSun" w:hAnsi="SimSun"/>
          <w:lang w:eastAsia="zh-CN"/>
        </w:rPr>
        <w:t xml:space="preserve"> </w:t>
      </w:r>
      <w:r w:rsidR="00F80FD5">
        <w:rPr>
          <w:rFonts w:ascii="SimSun" w:eastAsia="SimSun" w:hAnsi="SimSun" w:hint="eastAsia"/>
          <w:lang w:eastAsia="zh-CN"/>
        </w:rPr>
        <w:t>新浪网上</w:t>
      </w:r>
      <w:r>
        <w:rPr>
          <w:rFonts w:ascii="SimSun" w:eastAsia="SimSun" w:hAnsi="SimSun" w:hint="eastAsia"/>
          <w:lang w:eastAsia="zh-CN"/>
        </w:rPr>
        <w:t>其他</w:t>
      </w:r>
      <w:r w:rsidR="00F80FD5">
        <w:rPr>
          <w:rFonts w:ascii="SimSun" w:eastAsia="SimSun" w:hAnsi="SimSun" w:hint="eastAsia"/>
          <w:lang w:eastAsia="zh-CN"/>
        </w:rPr>
        <w:t>的</w:t>
      </w:r>
      <w:r>
        <w:rPr>
          <w:rFonts w:ascii="SimSun" w:eastAsia="SimSun" w:hAnsi="SimSun" w:hint="eastAsia"/>
          <w:lang w:eastAsia="zh-CN"/>
        </w:rPr>
        <w:t>信息</w:t>
      </w:r>
      <w:r w:rsidR="00F80FD5">
        <w:rPr>
          <w:rFonts w:ascii="SimSun" w:eastAsia="SimSun" w:hAnsi="SimSun" w:hint="eastAsia"/>
          <w:lang w:eastAsia="zh-CN"/>
        </w:rPr>
        <w:t>引用山东省司法厅一名消息人士的话说，该省的许多劳教所正在“转型”为戒毒所，</w:t>
      </w:r>
      <w:r>
        <w:rPr>
          <w:rFonts w:ascii="SimSun" w:eastAsia="SimSun" w:hAnsi="SimSun" w:hint="eastAsia"/>
          <w:lang w:eastAsia="zh-CN"/>
        </w:rPr>
        <w:t>至</w:t>
      </w:r>
      <w:r w:rsidR="00F80FD5" w:rsidRPr="00F80FD5">
        <w:rPr>
          <w:rFonts w:eastAsia="SimSun"/>
          <w:lang w:eastAsia="zh-CN"/>
        </w:rPr>
        <w:t>2013</w:t>
      </w:r>
      <w:r w:rsidR="00F80FD5">
        <w:rPr>
          <w:rFonts w:ascii="SimSun" w:eastAsia="SimSun" w:hAnsi="SimSun" w:hint="eastAsia"/>
          <w:lang w:eastAsia="zh-CN"/>
        </w:rPr>
        <w:t>年</w:t>
      </w:r>
      <w:r w:rsidR="00F80FD5" w:rsidRPr="00F80FD5">
        <w:rPr>
          <w:rFonts w:eastAsia="SimSun"/>
          <w:lang w:eastAsia="zh-CN"/>
        </w:rPr>
        <w:t>7</w:t>
      </w:r>
      <w:r w:rsidR="00F80FD5">
        <w:rPr>
          <w:rFonts w:ascii="SimSun" w:eastAsia="SimSun" w:hAnsi="SimSun" w:hint="eastAsia"/>
          <w:lang w:eastAsia="zh-CN"/>
        </w:rPr>
        <w:t>月，该省三分之一的劳教所已“挂牌”为戒毒所。</w:t>
      </w:r>
      <w:r w:rsidR="00BC1150">
        <w:rPr>
          <w:rStyle w:val="EndnoteReference"/>
        </w:rPr>
        <w:endnoteReference w:id="130"/>
      </w:r>
    </w:p>
    <w:p w:rsidR="00BC1150" w:rsidRDefault="00BC1150" w:rsidP="00B1414D">
      <w:pPr>
        <w:pStyle w:val="BodyText"/>
      </w:pPr>
    </w:p>
    <w:p w:rsidR="00BC1150" w:rsidRPr="00B1414D" w:rsidRDefault="0021257F" w:rsidP="00DD7833">
      <w:pPr>
        <w:pStyle w:val="Heading2"/>
        <w:jc w:val="both"/>
      </w:pPr>
      <w:bookmarkStart w:id="31" w:name="_Toc373507425"/>
      <w:bookmarkStart w:id="32" w:name="_Toc373915416"/>
      <w:r>
        <w:rPr>
          <w:rFonts w:hint="eastAsia"/>
          <w:lang w:eastAsia="zh-CN"/>
        </w:rPr>
        <w:t>法轮功学员</w:t>
      </w:r>
      <w:bookmarkEnd w:id="31"/>
      <w:bookmarkEnd w:id="32"/>
    </w:p>
    <w:p w:rsidR="00BC1150" w:rsidRDefault="0021257F" w:rsidP="00DD7833">
      <w:pPr>
        <w:pStyle w:val="BodyText"/>
        <w:jc w:val="both"/>
      </w:pPr>
      <w:r>
        <w:rPr>
          <w:rFonts w:ascii="SimSun" w:eastAsia="SimSun" w:hAnsi="SimSun" w:hint="eastAsia"/>
          <w:lang w:eastAsia="zh-CN"/>
        </w:rPr>
        <w:t>第二个令人关注的问题是，当一些劳教所被关闭时，许多劳教人员被转移到其他劳教所，或遭到其他形式的任意拘留</w:t>
      </w:r>
      <w:r w:rsidR="008272B4">
        <w:rPr>
          <w:rFonts w:ascii="SimSun" w:eastAsia="SimSun" w:hAnsi="SimSun" w:hint="eastAsia"/>
          <w:lang w:eastAsia="zh-CN"/>
        </w:rPr>
        <w:t>，</w:t>
      </w:r>
      <w:r>
        <w:rPr>
          <w:rFonts w:ascii="SimSun" w:eastAsia="SimSun" w:hAnsi="SimSun" w:hint="eastAsia"/>
          <w:lang w:eastAsia="zh-CN"/>
        </w:rPr>
        <w:t>至少对于相当数量的政治犯来说，情况似乎如此，其中包括大量上访者和法轮功学员。在</w:t>
      </w:r>
      <w:r w:rsidRPr="0021257F">
        <w:rPr>
          <w:rFonts w:eastAsia="SimSun"/>
          <w:lang w:eastAsia="zh-CN"/>
        </w:rPr>
        <w:t>2013</w:t>
      </w:r>
      <w:r>
        <w:rPr>
          <w:rFonts w:ascii="SimSun" w:eastAsia="SimSun" w:hAnsi="SimSun" w:hint="eastAsia"/>
          <w:lang w:eastAsia="zh-CN"/>
        </w:rPr>
        <w:t>年的上半年，江西省劳教所的一些劳教人员获释回家，劳教所被正式关闭，</w:t>
      </w:r>
      <w:r w:rsidR="008272B4">
        <w:rPr>
          <w:rFonts w:ascii="SimSun" w:eastAsia="SimSun" w:hAnsi="SimSun" w:hint="eastAsia"/>
          <w:lang w:eastAsia="zh-CN"/>
        </w:rPr>
        <w:t>但</w:t>
      </w:r>
      <w:r>
        <w:rPr>
          <w:rFonts w:ascii="SimSun" w:eastAsia="SimSun" w:hAnsi="SimSun" w:hint="eastAsia"/>
          <w:lang w:eastAsia="zh-CN"/>
        </w:rPr>
        <w:t>该劳教所中多数</w:t>
      </w:r>
      <w:r w:rsidR="008272B4">
        <w:rPr>
          <w:rFonts w:ascii="SimSun" w:eastAsia="SimSun" w:hAnsi="SimSun" w:hint="eastAsia"/>
          <w:lang w:eastAsia="zh-CN"/>
        </w:rPr>
        <w:t>的</w:t>
      </w:r>
      <w:r>
        <w:rPr>
          <w:rFonts w:ascii="SimSun" w:eastAsia="SimSun" w:hAnsi="SimSun" w:hint="eastAsia"/>
          <w:lang w:eastAsia="zh-CN"/>
        </w:rPr>
        <w:t>法轮功学员据报被转移到江西省强制戒毒所。</w:t>
      </w:r>
      <w:r w:rsidR="00BC1150" w:rsidRPr="00327DC2">
        <w:rPr>
          <w:rStyle w:val="EndnoteReference"/>
        </w:rPr>
        <w:endnoteReference w:id="131"/>
      </w:r>
      <w:r>
        <w:rPr>
          <w:rFonts w:ascii="SimSun" w:eastAsia="SimSun" w:hAnsi="SimSun"/>
          <w:lang w:eastAsia="zh-CN"/>
        </w:rPr>
        <w:t xml:space="preserve"> </w:t>
      </w:r>
      <w:r w:rsidR="008272B4">
        <w:rPr>
          <w:rFonts w:ascii="SimSun" w:eastAsia="SimSun" w:hAnsi="SimSun" w:hint="eastAsia"/>
          <w:lang w:eastAsia="zh-CN"/>
        </w:rPr>
        <w:t>同样地</w:t>
      </w:r>
      <w:r>
        <w:rPr>
          <w:rFonts w:ascii="SimSun" w:eastAsia="SimSun" w:hAnsi="SimSun" w:hint="eastAsia"/>
          <w:lang w:eastAsia="zh-CN"/>
        </w:rPr>
        <w:t>，在河北省秦皇岛市劳教所被关闭后，剩余的劳教人员据称被转移到河北省唐山市开平区第一劳教所。</w:t>
      </w:r>
      <w:r w:rsidR="00BC1150" w:rsidRPr="00327DC2">
        <w:rPr>
          <w:rStyle w:val="EndnoteReference"/>
        </w:rPr>
        <w:endnoteReference w:id="132"/>
      </w:r>
    </w:p>
    <w:p w:rsidR="00BC1150" w:rsidRDefault="0021257F" w:rsidP="00DD7833">
      <w:pPr>
        <w:pStyle w:val="BodyText"/>
        <w:jc w:val="both"/>
      </w:pPr>
      <w:r>
        <w:rPr>
          <w:rFonts w:ascii="SimSun" w:eastAsia="SimSun" w:hAnsi="SimSun" w:hint="eastAsia"/>
          <w:lang w:eastAsia="zh-CN"/>
        </w:rPr>
        <w:t>一些来自不同地区的人说，在法轮功学员从劳教所获释时，公安局和</w:t>
      </w:r>
      <w:r w:rsidRPr="0021257F">
        <w:rPr>
          <w:rFonts w:eastAsia="SimSun"/>
          <w:lang w:eastAsia="zh-CN"/>
        </w:rPr>
        <w:t>610</w:t>
      </w:r>
      <w:r>
        <w:rPr>
          <w:rFonts w:ascii="SimSun" w:eastAsia="SimSun" w:hAnsi="SimSun" w:hint="eastAsia"/>
          <w:lang w:eastAsia="zh-CN"/>
        </w:rPr>
        <w:t>办公室的人员现在经常试图拘留他们，将他们送到“洗脑中心”、拘留所或监狱。在国际特赦组织获得</w:t>
      </w:r>
      <w:r w:rsidR="008272B4">
        <w:rPr>
          <w:rFonts w:ascii="SimSun" w:eastAsia="SimSun" w:hAnsi="SimSun" w:hint="eastAsia"/>
          <w:lang w:eastAsia="zh-CN"/>
        </w:rPr>
        <w:t>关于</w:t>
      </w:r>
      <w:r>
        <w:rPr>
          <w:rFonts w:ascii="SimSun" w:eastAsia="SimSun" w:hAnsi="SimSun" w:hint="eastAsia"/>
          <w:lang w:eastAsia="zh-CN"/>
        </w:rPr>
        <w:t>此类直接转移的报告中，多数是和拒绝“转化”的法轮功学员有关。</w:t>
      </w:r>
      <w:r w:rsidR="00BC1150">
        <w:rPr>
          <w:rStyle w:val="EndnoteReference"/>
        </w:rPr>
        <w:endnoteReference w:id="133"/>
      </w:r>
    </w:p>
    <w:p w:rsidR="00BC1150" w:rsidRPr="00327DC2" w:rsidRDefault="0021257F" w:rsidP="00DD7833">
      <w:pPr>
        <w:pStyle w:val="BodyText"/>
        <w:jc w:val="both"/>
      </w:pPr>
      <w:r>
        <w:rPr>
          <w:rFonts w:ascii="SimSun" w:eastAsia="SimSun" w:hAnsi="SimSun" w:hint="eastAsia"/>
          <w:lang w:eastAsia="zh-CN"/>
        </w:rPr>
        <w:t>当四川省南充市劳教所被关闭时，十多名拒绝放弃信仰的法轮功劳教人员据报被直接转移到当地的一所“洗脑中心”。</w:t>
      </w:r>
      <w:r w:rsidR="00BC1150" w:rsidRPr="00327DC2">
        <w:rPr>
          <w:rStyle w:val="EndnoteReference"/>
        </w:rPr>
        <w:endnoteReference w:id="134"/>
      </w:r>
    </w:p>
    <w:p w:rsidR="00BC1150" w:rsidRDefault="0021257F" w:rsidP="00DD7833">
      <w:pPr>
        <w:pStyle w:val="BodyText"/>
        <w:jc w:val="both"/>
      </w:pPr>
      <w:r>
        <w:rPr>
          <w:rFonts w:ascii="SimSun" w:eastAsia="SimSun" w:hAnsi="SimSun" w:hint="eastAsia"/>
          <w:lang w:eastAsia="zh-CN"/>
        </w:rPr>
        <w:t>国际特赦组织采访的一个消息来源讲述</w:t>
      </w:r>
      <w:r w:rsidR="008272B4">
        <w:rPr>
          <w:rFonts w:ascii="SimSun" w:eastAsia="SimSun" w:hAnsi="SimSun" w:hint="eastAsia"/>
          <w:lang w:eastAsia="zh-CN"/>
        </w:rPr>
        <w:t>，在江苏省方强劳教所被关闭时，</w:t>
      </w:r>
      <w:r>
        <w:rPr>
          <w:rFonts w:ascii="SimSun" w:eastAsia="SimSun" w:hAnsi="SimSun" w:hint="eastAsia"/>
          <w:lang w:eastAsia="zh-CN"/>
        </w:rPr>
        <w:t>他和其他</w:t>
      </w:r>
      <w:r w:rsidRPr="0021257F">
        <w:rPr>
          <w:rFonts w:eastAsia="SimSun"/>
          <w:lang w:eastAsia="zh-CN"/>
        </w:rPr>
        <w:t>13</w:t>
      </w:r>
      <w:r>
        <w:rPr>
          <w:rFonts w:ascii="SimSun" w:eastAsia="SimSun" w:hAnsi="SimSun" w:hint="eastAsia"/>
          <w:lang w:eastAsia="zh-CN"/>
        </w:rPr>
        <w:t>名被关押在</w:t>
      </w:r>
      <w:r w:rsidR="008272B4">
        <w:rPr>
          <w:rFonts w:ascii="SimSun" w:eastAsia="SimSun" w:hAnsi="SimSun" w:hint="eastAsia"/>
          <w:lang w:eastAsia="zh-CN"/>
        </w:rPr>
        <w:t>该</w:t>
      </w:r>
      <w:r>
        <w:rPr>
          <w:rFonts w:ascii="SimSun" w:eastAsia="SimSun" w:hAnsi="SimSun" w:hint="eastAsia"/>
          <w:lang w:eastAsia="zh-CN"/>
        </w:rPr>
        <w:t>劳教所的法轮功男女学员如何在</w:t>
      </w:r>
      <w:r w:rsidRPr="0021257F">
        <w:rPr>
          <w:rFonts w:eastAsia="SimSun"/>
          <w:lang w:eastAsia="zh-CN"/>
        </w:rPr>
        <w:t>2013</w:t>
      </w:r>
      <w:r>
        <w:rPr>
          <w:rFonts w:ascii="SimSun" w:eastAsia="SimSun" w:hAnsi="SimSun" w:hint="eastAsia"/>
          <w:lang w:eastAsia="zh-CN"/>
        </w:rPr>
        <w:t>年</w:t>
      </w:r>
      <w:r w:rsidRPr="0021257F">
        <w:rPr>
          <w:rFonts w:eastAsia="SimSun"/>
          <w:lang w:eastAsia="zh-CN"/>
        </w:rPr>
        <w:t>2</w:t>
      </w:r>
      <w:r>
        <w:rPr>
          <w:rFonts w:ascii="SimSun" w:eastAsia="SimSun" w:hAnsi="SimSun" w:hint="eastAsia"/>
          <w:lang w:eastAsia="zh-CN"/>
        </w:rPr>
        <w:t>月</w:t>
      </w:r>
      <w:r w:rsidRPr="0021257F">
        <w:rPr>
          <w:rFonts w:eastAsia="SimSun"/>
          <w:lang w:eastAsia="zh-CN"/>
        </w:rPr>
        <w:t>21</w:t>
      </w:r>
      <w:r>
        <w:rPr>
          <w:rFonts w:ascii="SimSun" w:eastAsia="SimSun" w:hAnsi="SimSun" w:hint="eastAsia"/>
          <w:lang w:eastAsia="zh-CN"/>
        </w:rPr>
        <w:t>日被转移到</w:t>
      </w:r>
      <w:proofErr w:type="gramStart"/>
      <w:r>
        <w:rPr>
          <w:rFonts w:ascii="SimSun" w:eastAsia="SimSun" w:hAnsi="SimSun" w:hint="eastAsia"/>
          <w:lang w:eastAsia="zh-CN"/>
        </w:rPr>
        <w:t>句东女子</w:t>
      </w:r>
      <w:proofErr w:type="gramEnd"/>
      <w:r>
        <w:rPr>
          <w:rFonts w:ascii="SimSun" w:eastAsia="SimSun" w:hAnsi="SimSun" w:hint="eastAsia"/>
          <w:lang w:eastAsia="zh-CN"/>
        </w:rPr>
        <w:t>劳教所</w:t>
      </w:r>
      <w:r w:rsidR="008272B4">
        <w:rPr>
          <w:rFonts w:ascii="SimSun" w:eastAsia="SimSun" w:hAnsi="SimSun" w:hint="eastAsia"/>
          <w:lang w:eastAsia="zh-CN"/>
        </w:rPr>
        <w:t>，</w:t>
      </w:r>
      <w:r>
        <w:rPr>
          <w:rFonts w:ascii="SimSun" w:eastAsia="SimSun" w:hAnsi="SimSun" w:hint="eastAsia"/>
          <w:lang w:eastAsia="zh-CN"/>
        </w:rPr>
        <w:t>然后在</w:t>
      </w:r>
      <w:r w:rsidRPr="0021257F">
        <w:rPr>
          <w:rFonts w:eastAsia="SimSun"/>
          <w:lang w:eastAsia="zh-CN"/>
        </w:rPr>
        <w:t>2013</w:t>
      </w:r>
      <w:r>
        <w:rPr>
          <w:rFonts w:ascii="SimSun" w:eastAsia="SimSun" w:hAnsi="SimSun" w:hint="eastAsia"/>
          <w:lang w:eastAsia="zh-CN"/>
        </w:rPr>
        <w:t>年</w:t>
      </w:r>
      <w:r w:rsidRPr="0021257F">
        <w:rPr>
          <w:rFonts w:eastAsia="SimSun"/>
          <w:lang w:eastAsia="zh-CN"/>
        </w:rPr>
        <w:t>8</w:t>
      </w:r>
      <w:r>
        <w:rPr>
          <w:rFonts w:ascii="SimSun" w:eastAsia="SimSun" w:hAnsi="SimSun" w:hint="eastAsia"/>
          <w:lang w:eastAsia="zh-CN"/>
        </w:rPr>
        <w:t>月</w:t>
      </w:r>
      <w:r w:rsidRPr="0021257F">
        <w:rPr>
          <w:rFonts w:eastAsia="SimSun"/>
          <w:lang w:eastAsia="zh-CN"/>
        </w:rPr>
        <w:t>13</w:t>
      </w:r>
      <w:r>
        <w:rPr>
          <w:rFonts w:ascii="SimSun" w:eastAsia="SimSun" w:hAnsi="SimSun" w:hint="eastAsia"/>
          <w:lang w:eastAsia="zh-CN"/>
        </w:rPr>
        <w:t>日</w:t>
      </w:r>
      <w:proofErr w:type="gramStart"/>
      <w:r>
        <w:rPr>
          <w:rFonts w:ascii="SimSun" w:eastAsia="SimSun" w:hAnsi="SimSun" w:hint="eastAsia"/>
          <w:lang w:eastAsia="zh-CN"/>
        </w:rPr>
        <w:t>句东女子</w:t>
      </w:r>
      <w:proofErr w:type="gramEnd"/>
      <w:r>
        <w:rPr>
          <w:rFonts w:ascii="SimSun" w:eastAsia="SimSun" w:hAnsi="SimSun" w:hint="eastAsia"/>
          <w:lang w:eastAsia="zh-CN"/>
        </w:rPr>
        <w:t>劳教所被关闭的那一天，兴化市</w:t>
      </w:r>
      <w:r w:rsidR="008272B4">
        <w:rPr>
          <w:rFonts w:ascii="SimSun" w:eastAsia="SimSun" w:hAnsi="SimSun" w:hint="eastAsia"/>
          <w:lang w:eastAsia="zh-CN"/>
        </w:rPr>
        <w:t>当地</w:t>
      </w:r>
      <w:r>
        <w:rPr>
          <w:rFonts w:ascii="SimSun" w:eastAsia="SimSun" w:hAnsi="SimSun" w:hint="eastAsia"/>
          <w:lang w:eastAsia="zh-CN"/>
        </w:rPr>
        <w:t>的</w:t>
      </w:r>
      <w:r w:rsidRPr="0021257F">
        <w:rPr>
          <w:rFonts w:eastAsia="SimSun"/>
          <w:lang w:eastAsia="zh-CN"/>
        </w:rPr>
        <w:t>610</w:t>
      </w:r>
      <w:r>
        <w:rPr>
          <w:rFonts w:ascii="SimSun" w:eastAsia="SimSun" w:hAnsi="SimSun" w:hint="eastAsia"/>
          <w:lang w:eastAsia="zh-CN"/>
        </w:rPr>
        <w:t>办公室将</w:t>
      </w:r>
      <w:r w:rsidRPr="0021257F">
        <w:rPr>
          <w:rFonts w:eastAsia="SimSun"/>
          <w:lang w:eastAsia="zh-CN"/>
        </w:rPr>
        <w:t>14</w:t>
      </w:r>
      <w:r>
        <w:rPr>
          <w:rFonts w:ascii="SimSun" w:eastAsia="SimSun" w:hAnsi="SimSun" w:hint="eastAsia"/>
          <w:lang w:eastAsia="zh-CN"/>
        </w:rPr>
        <w:t>人中的至少</w:t>
      </w:r>
      <w:r w:rsidRPr="0021257F">
        <w:rPr>
          <w:rFonts w:eastAsia="SimSun"/>
          <w:lang w:eastAsia="zh-CN"/>
        </w:rPr>
        <w:t>5</w:t>
      </w:r>
      <w:r>
        <w:rPr>
          <w:rFonts w:ascii="SimSun" w:eastAsia="SimSun" w:hAnsi="SimSun" w:hint="eastAsia"/>
          <w:lang w:eastAsia="zh-CN"/>
        </w:rPr>
        <w:t>人带到兴化市的“洗脑中心”，这些人以前在劳教所时都拒绝“转化”。在本报告发布</w:t>
      </w:r>
      <w:r w:rsidR="008272B4">
        <w:rPr>
          <w:rFonts w:ascii="SimSun" w:eastAsia="SimSun" w:hAnsi="SimSun" w:hint="eastAsia"/>
          <w:lang w:eastAsia="zh-CN"/>
        </w:rPr>
        <w:t>之际</w:t>
      </w:r>
      <w:r>
        <w:rPr>
          <w:rFonts w:ascii="SimSun" w:eastAsia="SimSun" w:hAnsi="SimSun" w:hint="eastAsia"/>
          <w:lang w:eastAsia="zh-CN"/>
        </w:rPr>
        <w:t>，其中至少有</w:t>
      </w:r>
      <w:r w:rsidRPr="0021257F">
        <w:rPr>
          <w:rFonts w:eastAsia="SimSun"/>
          <w:lang w:eastAsia="zh-CN"/>
        </w:rPr>
        <w:t>4</w:t>
      </w:r>
      <w:r>
        <w:rPr>
          <w:rFonts w:ascii="SimSun" w:eastAsia="SimSun" w:hAnsi="SimSun" w:hint="eastAsia"/>
          <w:lang w:eastAsia="zh-CN"/>
        </w:rPr>
        <w:t>人仍被关押在“洗脑中心”。</w:t>
      </w:r>
      <w:r w:rsidR="00BC1150">
        <w:rPr>
          <w:rStyle w:val="EndnoteReference"/>
        </w:rPr>
        <w:endnoteReference w:id="135"/>
      </w:r>
    </w:p>
    <w:p w:rsidR="00BC1150" w:rsidRDefault="0021257F" w:rsidP="00DD7833">
      <w:pPr>
        <w:pStyle w:val="BodyText"/>
        <w:jc w:val="both"/>
      </w:pPr>
      <w:r>
        <w:rPr>
          <w:rFonts w:ascii="SimSun" w:eastAsia="SimSun" w:hAnsi="SimSun" w:hint="eastAsia"/>
          <w:lang w:eastAsia="zh-CN"/>
        </w:rPr>
        <w:t>在其他</w:t>
      </w:r>
      <w:r w:rsidR="008272B4">
        <w:rPr>
          <w:rFonts w:ascii="SimSun" w:eastAsia="SimSun" w:hAnsi="SimSun" w:hint="eastAsia"/>
          <w:lang w:eastAsia="zh-CN"/>
        </w:rPr>
        <w:t>个案</w:t>
      </w:r>
      <w:r>
        <w:rPr>
          <w:rFonts w:ascii="SimSun" w:eastAsia="SimSun" w:hAnsi="SimSun" w:hint="eastAsia"/>
          <w:lang w:eastAsia="zh-CN"/>
        </w:rPr>
        <w:t>中，在前劳教人员失踪了至少相当长的时间后，其家人才能得知有关他们的下落和</w:t>
      </w:r>
      <w:r w:rsidR="008272B4">
        <w:rPr>
          <w:rFonts w:ascii="SimSun" w:eastAsia="SimSun" w:hAnsi="SimSun" w:hint="eastAsia"/>
          <w:lang w:eastAsia="zh-CN"/>
        </w:rPr>
        <w:t>健康</w:t>
      </w:r>
      <w:r w:rsidR="00B803B9">
        <w:rPr>
          <w:rFonts w:ascii="SimSun" w:eastAsia="SimSun" w:hAnsi="SimSun" w:hint="eastAsia"/>
          <w:lang w:eastAsia="zh-CN"/>
        </w:rPr>
        <w:t>状况</w:t>
      </w:r>
      <w:r>
        <w:rPr>
          <w:rFonts w:ascii="SimSun" w:eastAsia="SimSun" w:hAnsi="SimSun" w:hint="eastAsia"/>
          <w:lang w:eastAsia="zh-CN"/>
        </w:rPr>
        <w:t>的信息。</w:t>
      </w:r>
      <w:r w:rsidR="00BC1150">
        <w:t xml:space="preserve"> </w:t>
      </w:r>
    </w:p>
    <w:p w:rsidR="00BC1150" w:rsidRDefault="0021257F" w:rsidP="00DD7833">
      <w:pPr>
        <w:pStyle w:val="BodyText"/>
        <w:jc w:val="both"/>
      </w:pPr>
      <w:r>
        <w:rPr>
          <w:rFonts w:ascii="SimSun" w:eastAsia="SimSun" w:hAnsi="SimSun" w:hint="eastAsia"/>
          <w:lang w:eastAsia="zh-CN"/>
        </w:rPr>
        <w:t>来自江苏省无锡市的</w:t>
      </w:r>
      <w:proofErr w:type="spellStart"/>
      <w:r w:rsidRPr="00AC3078">
        <w:rPr>
          <w:rFonts w:ascii="SimSun" w:eastAsia="SimSun" w:hAnsi="SimSun" w:hint="eastAsia"/>
          <w:b/>
        </w:rPr>
        <w:t>孙骁</w:t>
      </w:r>
      <w:proofErr w:type="spellEnd"/>
      <w:r>
        <w:rPr>
          <w:rFonts w:ascii="SimSun" w:eastAsia="SimSun" w:hAnsi="SimSun" w:hint="eastAsia"/>
          <w:lang w:eastAsia="zh-CN"/>
        </w:rPr>
        <w:t>以前被关押在江苏省方强劳教所，</w:t>
      </w:r>
      <w:r w:rsidR="008272B4">
        <w:rPr>
          <w:rFonts w:ascii="SimSun" w:eastAsia="SimSun" w:hAnsi="SimSun" w:hint="eastAsia"/>
          <w:lang w:eastAsia="zh-CN"/>
        </w:rPr>
        <w:t>其</w:t>
      </w:r>
      <w:r>
        <w:rPr>
          <w:rFonts w:ascii="SimSun" w:eastAsia="SimSun" w:hAnsi="SimSun" w:hint="eastAsia"/>
          <w:lang w:eastAsia="zh-CN"/>
        </w:rPr>
        <w:t>后被转移</w:t>
      </w:r>
      <w:proofErr w:type="gramStart"/>
      <w:r>
        <w:rPr>
          <w:rFonts w:ascii="SimSun" w:eastAsia="SimSun" w:hAnsi="SimSun" w:hint="eastAsia"/>
          <w:lang w:eastAsia="zh-CN"/>
        </w:rPr>
        <w:t>到句东劳教所</w:t>
      </w:r>
      <w:proofErr w:type="gramEnd"/>
      <w:r>
        <w:rPr>
          <w:rFonts w:ascii="SimSun" w:eastAsia="SimSun" w:hAnsi="SimSun" w:hint="eastAsia"/>
          <w:lang w:eastAsia="zh-CN"/>
        </w:rPr>
        <w:t>，他在</w:t>
      </w:r>
      <w:r w:rsidRPr="0021257F">
        <w:rPr>
          <w:rFonts w:eastAsia="SimSun"/>
          <w:lang w:eastAsia="zh-CN"/>
        </w:rPr>
        <w:t>9</w:t>
      </w:r>
      <w:r>
        <w:rPr>
          <w:rFonts w:ascii="SimSun" w:eastAsia="SimSun" w:hAnsi="SimSun" w:hint="eastAsia"/>
          <w:lang w:eastAsia="zh-CN"/>
        </w:rPr>
        <w:t>月</w:t>
      </w:r>
      <w:r w:rsidRPr="0021257F">
        <w:rPr>
          <w:rFonts w:eastAsia="SimSun"/>
          <w:lang w:eastAsia="zh-CN"/>
        </w:rPr>
        <w:t>20</w:t>
      </w:r>
      <w:r>
        <w:rPr>
          <w:rFonts w:ascii="SimSun" w:eastAsia="SimSun" w:hAnsi="SimSun" w:hint="eastAsia"/>
          <w:lang w:eastAsia="zh-CN"/>
        </w:rPr>
        <w:t>日失踪。当地的</w:t>
      </w:r>
      <w:r w:rsidRPr="0021257F">
        <w:rPr>
          <w:rFonts w:eastAsia="SimSun"/>
          <w:lang w:eastAsia="zh-CN"/>
        </w:rPr>
        <w:t>610</w:t>
      </w:r>
      <w:r>
        <w:rPr>
          <w:rFonts w:ascii="SimSun" w:eastAsia="SimSun" w:hAnsi="SimSun" w:hint="eastAsia"/>
          <w:lang w:eastAsia="zh-CN"/>
        </w:rPr>
        <w:t>办公室起初拒绝向他的亲友提供任何信息，最后证实孙</w:t>
      </w:r>
      <w:r w:rsidRPr="007873FB">
        <w:rPr>
          <w:rFonts w:ascii="SimSun" w:eastAsia="SimSun" w:hAnsi="SimSun" w:hint="eastAsia"/>
        </w:rPr>
        <w:t>骁</w:t>
      </w:r>
      <w:r>
        <w:rPr>
          <w:rFonts w:ascii="SimSun" w:eastAsia="SimSun" w:hAnsi="SimSun" w:hint="eastAsia"/>
          <w:lang w:eastAsia="zh-CN"/>
        </w:rPr>
        <w:t>被送到兴化市“法制教育学习班”，当地人将那里称为“洗脑中心”。在发布本报告</w:t>
      </w:r>
      <w:r w:rsidR="00B803B9">
        <w:rPr>
          <w:rFonts w:ascii="SimSun" w:eastAsia="SimSun" w:hAnsi="SimSun" w:hint="eastAsia"/>
          <w:lang w:eastAsia="zh-CN"/>
        </w:rPr>
        <w:t>之际</w:t>
      </w:r>
      <w:r>
        <w:rPr>
          <w:rFonts w:ascii="SimSun" w:eastAsia="SimSun" w:hAnsi="SimSun" w:hint="eastAsia"/>
          <w:lang w:eastAsia="zh-CN"/>
        </w:rPr>
        <w:t>，他的亲友都无法与他见面，也无法得知他的</w:t>
      </w:r>
      <w:r w:rsidR="00B803B9">
        <w:rPr>
          <w:rFonts w:ascii="SimSun" w:eastAsia="SimSun" w:hAnsi="SimSun" w:hint="eastAsia"/>
          <w:lang w:eastAsia="zh-CN"/>
        </w:rPr>
        <w:t>健康状</w:t>
      </w:r>
      <w:r>
        <w:rPr>
          <w:rFonts w:ascii="SimSun" w:eastAsia="SimSun" w:hAnsi="SimSun" w:hint="eastAsia"/>
          <w:lang w:eastAsia="zh-CN"/>
        </w:rPr>
        <w:t>况。</w:t>
      </w:r>
      <w:proofErr w:type="spellStart"/>
      <w:r w:rsidRPr="007873FB">
        <w:rPr>
          <w:rFonts w:ascii="SimSun" w:eastAsia="SimSun" w:hAnsi="SimSun" w:hint="eastAsia"/>
        </w:rPr>
        <w:t>孙骁</w:t>
      </w:r>
      <w:proofErr w:type="spellEnd"/>
      <w:r>
        <w:rPr>
          <w:rFonts w:ascii="SimSun" w:eastAsia="SimSun" w:hAnsi="SimSun" w:hint="eastAsia"/>
          <w:lang w:eastAsia="zh-CN"/>
        </w:rPr>
        <w:t>的父亲在他于劳教所时去世，</w:t>
      </w:r>
      <w:r w:rsidR="00B803B9">
        <w:rPr>
          <w:rFonts w:ascii="SimSun" w:eastAsia="SimSun" w:hAnsi="SimSun" w:hint="eastAsia"/>
          <w:lang w:eastAsia="zh-CN"/>
        </w:rPr>
        <w:t>他</w:t>
      </w:r>
      <w:r>
        <w:rPr>
          <w:rFonts w:ascii="SimSun" w:eastAsia="SimSun" w:hAnsi="SimSun" w:hint="eastAsia"/>
          <w:lang w:eastAsia="zh-CN"/>
        </w:rPr>
        <w:t>的母亲身患癌症并难以离家。</w:t>
      </w:r>
      <w:r w:rsidR="00BC1150">
        <w:rPr>
          <w:rStyle w:val="EndnoteReference"/>
        </w:rPr>
        <w:endnoteReference w:id="136"/>
      </w:r>
    </w:p>
    <w:p w:rsidR="00BC1150" w:rsidRDefault="0021257F" w:rsidP="00860A8E">
      <w:pPr>
        <w:pStyle w:val="BodyText"/>
        <w:jc w:val="both"/>
      </w:pPr>
      <w:r>
        <w:rPr>
          <w:rFonts w:ascii="SimSun" w:eastAsia="SimSun" w:hAnsi="SimSun" w:hint="eastAsia"/>
          <w:lang w:eastAsia="zh-CN"/>
        </w:rPr>
        <w:lastRenderedPageBreak/>
        <w:t>当方强劳教所被关闭时，同样来自江苏省无锡市的</w:t>
      </w:r>
      <w:proofErr w:type="spellStart"/>
      <w:r w:rsidRPr="00AC3078">
        <w:rPr>
          <w:rFonts w:ascii="SimSun" w:eastAsia="SimSun" w:hAnsi="SimSun" w:hint="eastAsia"/>
          <w:b/>
        </w:rPr>
        <w:t>施炳钧</w:t>
      </w:r>
      <w:r w:rsidRPr="00AC3078">
        <w:rPr>
          <w:rFonts w:ascii="SimSun" w:eastAsia="SimSun" w:hAnsi="SimSun" w:hint="eastAsia"/>
        </w:rPr>
        <w:t>（</w:t>
      </w:r>
      <w:proofErr w:type="gramStart"/>
      <w:r w:rsidRPr="00AC3078">
        <w:rPr>
          <w:rFonts w:ascii="SimSun" w:eastAsia="SimSun" w:hAnsi="SimSun" w:hint="eastAsia"/>
        </w:rPr>
        <w:t>炳</w:t>
      </w:r>
      <w:proofErr w:type="gramEnd"/>
      <w:r w:rsidRPr="00AC3078">
        <w:rPr>
          <w:rFonts w:ascii="SimSun" w:eastAsia="SimSun" w:hAnsi="SimSun" w:hint="eastAsia"/>
        </w:rPr>
        <w:t>君</w:t>
      </w:r>
      <w:proofErr w:type="spellEnd"/>
      <w:r w:rsidRPr="00AC3078">
        <w:rPr>
          <w:rFonts w:ascii="SimSun" w:eastAsia="SimSun" w:hAnsi="SimSun" w:hint="eastAsia"/>
        </w:rPr>
        <w:t>）</w:t>
      </w:r>
      <w:r>
        <w:rPr>
          <w:rFonts w:ascii="SimSun" w:eastAsia="SimSun" w:hAnsi="SimSun" w:hint="eastAsia"/>
          <w:lang w:eastAsia="zh-CN"/>
        </w:rPr>
        <w:t>也在</w:t>
      </w:r>
      <w:r w:rsidRPr="00A8426C">
        <w:rPr>
          <w:rFonts w:eastAsia="SimSun"/>
          <w:lang w:eastAsia="zh-CN"/>
        </w:rPr>
        <w:t>2013</w:t>
      </w:r>
      <w:r>
        <w:rPr>
          <w:rFonts w:ascii="SimSun" w:eastAsia="SimSun" w:hAnsi="SimSun" w:hint="eastAsia"/>
          <w:lang w:eastAsia="zh-CN"/>
        </w:rPr>
        <w:t>年</w:t>
      </w:r>
      <w:r w:rsidRPr="00A8426C">
        <w:rPr>
          <w:rFonts w:eastAsia="SimSun"/>
          <w:lang w:eastAsia="zh-CN"/>
        </w:rPr>
        <w:t>2</w:t>
      </w:r>
      <w:r>
        <w:rPr>
          <w:rFonts w:ascii="SimSun" w:eastAsia="SimSun" w:hAnsi="SimSun" w:hint="eastAsia"/>
          <w:lang w:eastAsia="zh-CN"/>
        </w:rPr>
        <w:t>月从那里</w:t>
      </w:r>
      <w:r w:rsidR="00B803B9">
        <w:rPr>
          <w:rFonts w:ascii="SimSun" w:eastAsia="SimSun" w:hAnsi="SimSun" w:hint="eastAsia"/>
          <w:lang w:eastAsia="zh-CN"/>
        </w:rPr>
        <w:t>被</w:t>
      </w:r>
      <w:r>
        <w:rPr>
          <w:rFonts w:ascii="SimSun" w:eastAsia="SimSun" w:hAnsi="SimSun" w:hint="eastAsia"/>
          <w:lang w:eastAsia="zh-CN"/>
        </w:rPr>
        <w:t>转移到</w:t>
      </w:r>
      <w:proofErr w:type="gramStart"/>
      <w:r>
        <w:rPr>
          <w:rFonts w:ascii="SimSun" w:eastAsia="SimSun" w:hAnsi="SimSun" w:hint="eastAsia"/>
          <w:lang w:eastAsia="zh-CN"/>
        </w:rPr>
        <w:t>句东女子</w:t>
      </w:r>
      <w:proofErr w:type="gramEnd"/>
      <w:r>
        <w:rPr>
          <w:rFonts w:ascii="SimSun" w:eastAsia="SimSun" w:hAnsi="SimSun" w:hint="eastAsia"/>
          <w:lang w:eastAsia="zh-CN"/>
        </w:rPr>
        <w:t>劳教所。但在</w:t>
      </w:r>
      <w:r w:rsidRPr="00A8426C">
        <w:rPr>
          <w:rFonts w:eastAsia="SimSun"/>
          <w:lang w:eastAsia="zh-CN"/>
        </w:rPr>
        <w:t>2013</w:t>
      </w:r>
      <w:r>
        <w:rPr>
          <w:rFonts w:ascii="SimSun" w:eastAsia="SimSun" w:hAnsi="SimSun" w:hint="eastAsia"/>
          <w:lang w:eastAsia="zh-CN"/>
        </w:rPr>
        <w:t>年</w:t>
      </w:r>
      <w:r w:rsidRPr="00A8426C">
        <w:rPr>
          <w:rFonts w:eastAsia="SimSun"/>
          <w:lang w:eastAsia="zh-CN"/>
        </w:rPr>
        <w:t>10</w:t>
      </w:r>
      <w:r>
        <w:rPr>
          <w:rFonts w:ascii="SimSun" w:eastAsia="SimSun" w:hAnsi="SimSun" w:hint="eastAsia"/>
          <w:lang w:eastAsia="zh-CN"/>
        </w:rPr>
        <w:t>月</w:t>
      </w:r>
      <w:r w:rsidRPr="00A8426C">
        <w:rPr>
          <w:rFonts w:eastAsia="SimSun"/>
          <w:lang w:eastAsia="zh-CN"/>
        </w:rPr>
        <w:t>10</w:t>
      </w:r>
      <w:r>
        <w:rPr>
          <w:rFonts w:ascii="SimSun" w:eastAsia="SimSun" w:hAnsi="SimSun" w:hint="eastAsia"/>
          <w:lang w:eastAsia="zh-CN"/>
        </w:rPr>
        <w:t>日，他的家人失去了与他的一切联系</w:t>
      </w:r>
      <w:r w:rsidR="003E60DC">
        <w:rPr>
          <w:rFonts w:ascii="SimSun" w:eastAsia="SimSun" w:hAnsi="SimSun" w:hint="eastAsia"/>
          <w:lang w:eastAsia="zh-CN"/>
        </w:rPr>
        <w:t>，</w:t>
      </w:r>
      <w:r>
        <w:rPr>
          <w:rFonts w:ascii="SimSun" w:eastAsia="SimSun" w:hAnsi="SimSun" w:hint="eastAsia"/>
          <w:lang w:eastAsia="zh-CN"/>
        </w:rPr>
        <w:t>当局起初拒绝提供有关他下落的任何信息，警察开始时也拒绝提供任何信息。在经过</w:t>
      </w:r>
      <w:r w:rsidR="003E60DC">
        <w:rPr>
          <w:rFonts w:ascii="SimSun" w:eastAsia="SimSun" w:hAnsi="SimSun" w:hint="eastAsia"/>
          <w:lang w:eastAsia="zh-CN"/>
        </w:rPr>
        <w:t>一番</w:t>
      </w:r>
      <w:r>
        <w:rPr>
          <w:rFonts w:ascii="SimSun" w:eastAsia="SimSun" w:hAnsi="SimSun" w:hint="eastAsia"/>
          <w:lang w:eastAsia="zh-CN"/>
        </w:rPr>
        <w:t>努力后，</w:t>
      </w:r>
      <w:proofErr w:type="spellStart"/>
      <w:r w:rsidRPr="005D0952">
        <w:rPr>
          <w:rFonts w:ascii="SimSun" w:eastAsia="SimSun" w:hAnsi="SimSun" w:hint="eastAsia"/>
        </w:rPr>
        <w:t>施炳钧</w:t>
      </w:r>
      <w:proofErr w:type="spellEnd"/>
      <w:r>
        <w:rPr>
          <w:rFonts w:ascii="SimSun" w:eastAsia="SimSun" w:hAnsi="SimSun" w:hint="eastAsia"/>
          <w:lang w:eastAsia="zh-CN"/>
        </w:rPr>
        <w:t>的母亲从无锡市公安局得知，他已被送到无锡市第一拘留所。在本报告发布</w:t>
      </w:r>
      <w:r w:rsidR="00342CE4">
        <w:rPr>
          <w:rFonts w:ascii="SimSun" w:eastAsia="SimSun" w:hAnsi="SimSun" w:hint="eastAsia"/>
          <w:lang w:eastAsia="zh-CN"/>
        </w:rPr>
        <w:t>之际</w:t>
      </w:r>
      <w:r>
        <w:rPr>
          <w:rFonts w:ascii="SimSun" w:eastAsia="SimSun" w:hAnsi="SimSun" w:hint="eastAsia"/>
          <w:lang w:eastAsia="zh-CN"/>
        </w:rPr>
        <w:t>，</w:t>
      </w:r>
      <w:proofErr w:type="spellStart"/>
      <w:r w:rsidRPr="005D0952">
        <w:rPr>
          <w:rFonts w:ascii="SimSun" w:eastAsia="SimSun" w:hAnsi="SimSun" w:hint="eastAsia"/>
        </w:rPr>
        <w:t>施炳钧</w:t>
      </w:r>
      <w:proofErr w:type="spellEnd"/>
      <w:r>
        <w:rPr>
          <w:rFonts w:ascii="SimSun" w:eastAsia="SimSun" w:hAnsi="SimSun" w:hint="eastAsia"/>
          <w:lang w:eastAsia="zh-CN"/>
        </w:rPr>
        <w:t>的母亲无法见到她的儿子，警察则继续拒绝提供有关他</w:t>
      </w:r>
      <w:r w:rsidR="00342CE4">
        <w:rPr>
          <w:rFonts w:ascii="SimSun" w:eastAsia="SimSun" w:hAnsi="SimSun" w:hint="eastAsia"/>
          <w:lang w:eastAsia="zh-CN"/>
        </w:rPr>
        <w:t>健康状</w:t>
      </w:r>
      <w:r>
        <w:rPr>
          <w:rFonts w:ascii="SimSun" w:eastAsia="SimSun" w:hAnsi="SimSun" w:hint="eastAsia"/>
          <w:lang w:eastAsia="zh-CN"/>
        </w:rPr>
        <w:t>况的任何信息。</w:t>
      </w:r>
      <w:r w:rsidR="00BC1150">
        <w:rPr>
          <w:rStyle w:val="EndnoteReference"/>
        </w:rPr>
        <w:endnoteReference w:id="137"/>
      </w:r>
    </w:p>
    <w:p w:rsidR="00BC1150" w:rsidRDefault="00342CE4" w:rsidP="00860A8E">
      <w:pPr>
        <w:pStyle w:val="BodyText"/>
        <w:jc w:val="both"/>
      </w:pPr>
      <w:r>
        <w:rPr>
          <w:rFonts w:ascii="SimSun" w:eastAsia="SimSun" w:hAnsi="SimSun" w:hint="eastAsia"/>
          <w:lang w:eastAsia="zh-CN"/>
        </w:rPr>
        <w:t>有时候</w:t>
      </w:r>
      <w:r w:rsidR="00A8426C">
        <w:rPr>
          <w:rFonts w:ascii="SimSun" w:eastAsia="SimSun" w:hAnsi="SimSun" w:hint="eastAsia"/>
          <w:lang w:eastAsia="zh-CN"/>
        </w:rPr>
        <w:t>，虽然劳教所据报被关闭，而且其他</w:t>
      </w:r>
      <w:r w:rsidR="00A07BD0">
        <w:rPr>
          <w:rFonts w:ascii="SimSun" w:eastAsia="SimSun" w:hAnsi="SimSun" w:hint="eastAsia"/>
          <w:lang w:eastAsia="zh-CN"/>
        </w:rPr>
        <w:t>劳教人员</w:t>
      </w:r>
      <w:r w:rsidR="00A8426C">
        <w:rPr>
          <w:rFonts w:ascii="SimSun" w:eastAsia="SimSun" w:hAnsi="SimSun" w:hint="eastAsia"/>
          <w:lang w:eastAsia="zh-CN"/>
        </w:rPr>
        <w:t>被释放，但政治敏感性团体的成员没有获释。在本报告发表</w:t>
      </w:r>
      <w:r>
        <w:rPr>
          <w:rFonts w:ascii="SimSun" w:eastAsia="SimSun" w:hAnsi="SimSun" w:hint="eastAsia"/>
          <w:lang w:eastAsia="zh-CN"/>
        </w:rPr>
        <w:t>之际</w:t>
      </w:r>
      <w:r w:rsidR="00A8426C">
        <w:rPr>
          <w:rFonts w:ascii="SimSun" w:eastAsia="SimSun" w:hAnsi="SimSun" w:hint="eastAsia"/>
          <w:lang w:eastAsia="zh-CN"/>
        </w:rPr>
        <w:t>，</w:t>
      </w:r>
      <w:proofErr w:type="spellStart"/>
      <w:r w:rsidR="00A8426C" w:rsidRPr="008602EC">
        <w:rPr>
          <w:rFonts w:ascii="SimSun" w:eastAsia="SimSun" w:hAnsi="SimSun" w:hint="eastAsia"/>
          <w:b/>
        </w:rPr>
        <w:t>韩凤华</w:t>
      </w:r>
      <w:proofErr w:type="spellEnd"/>
      <w:r w:rsidR="00A8426C" w:rsidRPr="008602EC">
        <w:rPr>
          <w:rFonts w:ascii="SimSun" w:eastAsia="SimSun" w:hAnsi="SimSun" w:hint="eastAsia"/>
          <w:lang w:eastAsia="zh-CN"/>
        </w:rPr>
        <w:t>、</w:t>
      </w:r>
      <w:proofErr w:type="spellStart"/>
      <w:r w:rsidR="00A8426C" w:rsidRPr="008602EC">
        <w:rPr>
          <w:rFonts w:ascii="SimSun" w:eastAsia="SimSun" w:hAnsi="SimSun" w:hint="eastAsia"/>
          <w:b/>
        </w:rPr>
        <w:t>谢丽</w:t>
      </w:r>
      <w:proofErr w:type="gramStart"/>
      <w:r w:rsidR="00A8426C" w:rsidRPr="008602EC">
        <w:rPr>
          <w:rFonts w:ascii="SimSun" w:eastAsia="SimSun" w:hAnsi="SimSun" w:hint="eastAsia"/>
          <w:b/>
        </w:rPr>
        <w:t>娟</w:t>
      </w:r>
      <w:proofErr w:type="spellEnd"/>
      <w:proofErr w:type="gramEnd"/>
      <w:r w:rsidR="00A8426C" w:rsidRPr="008602EC">
        <w:rPr>
          <w:rFonts w:ascii="SimSun" w:eastAsia="SimSun" w:hAnsi="SimSun" w:hint="eastAsia"/>
          <w:lang w:eastAsia="zh-CN"/>
        </w:rPr>
        <w:t>和</w:t>
      </w:r>
      <w:proofErr w:type="spellStart"/>
      <w:r w:rsidR="00A8426C" w:rsidRPr="008602EC">
        <w:rPr>
          <w:rFonts w:ascii="SimSun" w:eastAsia="SimSun" w:hAnsi="SimSun" w:hint="eastAsia"/>
          <w:b/>
        </w:rPr>
        <w:t>费桂玲</w:t>
      </w:r>
      <w:proofErr w:type="spellEnd"/>
      <w:r w:rsidR="00A8426C">
        <w:rPr>
          <w:rFonts w:ascii="SimSun" w:eastAsia="SimSun" w:hAnsi="SimSun" w:hint="eastAsia"/>
          <w:lang w:eastAsia="zh-CN"/>
        </w:rPr>
        <w:t>这三名女法轮功学员仍被关押在</w:t>
      </w:r>
      <w:r>
        <w:rPr>
          <w:rFonts w:ascii="SimSun" w:eastAsia="SimSun" w:hAnsi="SimSun" w:hint="eastAsia"/>
          <w:lang w:eastAsia="zh-CN"/>
        </w:rPr>
        <w:t>据报已被关闭的</w:t>
      </w:r>
      <w:r w:rsidR="00A8426C">
        <w:rPr>
          <w:rFonts w:ascii="SimSun" w:eastAsia="SimSun" w:hAnsi="SimSun" w:hint="eastAsia"/>
          <w:lang w:eastAsia="zh-CN"/>
        </w:rPr>
        <w:t>黑嘴子女子劳教所，劳教所当局据报威胁要把她们送到戒毒所。</w:t>
      </w:r>
      <w:r w:rsidR="00BC1150" w:rsidRPr="00327DC2">
        <w:rPr>
          <w:rStyle w:val="EndnoteReference"/>
        </w:rPr>
        <w:endnoteReference w:id="138"/>
      </w:r>
    </w:p>
    <w:p w:rsidR="00BC1150" w:rsidRDefault="00A8426C" w:rsidP="00860A8E">
      <w:pPr>
        <w:pStyle w:val="BodyText"/>
        <w:jc w:val="both"/>
      </w:pPr>
      <w:r>
        <w:rPr>
          <w:rFonts w:ascii="SimSun" w:eastAsia="SimSun" w:hAnsi="SimSun" w:hint="eastAsia"/>
          <w:lang w:eastAsia="zh-CN"/>
        </w:rPr>
        <w:t>吉林省通化市的消息来源称，在法轮功学员预定获释日期</w:t>
      </w:r>
      <w:r w:rsidR="00342CE4">
        <w:rPr>
          <w:rFonts w:ascii="SimSun" w:eastAsia="SimSun" w:hAnsi="SimSun" w:hint="eastAsia"/>
          <w:lang w:eastAsia="zh-CN"/>
        </w:rPr>
        <w:t>的当天</w:t>
      </w:r>
      <w:r>
        <w:rPr>
          <w:rFonts w:ascii="SimSun" w:eastAsia="SimSun" w:hAnsi="SimSun" w:hint="eastAsia"/>
          <w:lang w:eastAsia="zh-CN"/>
        </w:rPr>
        <w:t>，</w:t>
      </w:r>
      <w:r w:rsidRPr="00A8426C">
        <w:rPr>
          <w:rFonts w:eastAsia="SimSun"/>
          <w:lang w:eastAsia="zh-CN"/>
        </w:rPr>
        <w:t>610</w:t>
      </w:r>
      <w:r>
        <w:rPr>
          <w:rFonts w:ascii="SimSun" w:eastAsia="SimSun" w:hAnsi="SimSun" w:hint="eastAsia"/>
          <w:lang w:eastAsia="zh-CN"/>
        </w:rPr>
        <w:t>办公室和公安局人员经常来到当地的劳教所。一名消息来源称：“除非</w:t>
      </w:r>
      <w:r w:rsidR="00342CE4" w:rsidRPr="00A8426C">
        <w:rPr>
          <w:rFonts w:eastAsia="SimSun"/>
          <w:lang w:eastAsia="zh-CN"/>
        </w:rPr>
        <w:t>610</w:t>
      </w:r>
      <w:r w:rsidR="00342CE4">
        <w:rPr>
          <w:rFonts w:ascii="SimSun" w:eastAsia="SimSun" w:hAnsi="SimSun" w:hint="eastAsia"/>
          <w:lang w:eastAsia="zh-CN"/>
        </w:rPr>
        <w:t>办公室和</w:t>
      </w:r>
      <w:r>
        <w:rPr>
          <w:rFonts w:ascii="SimSun" w:eastAsia="SimSun" w:hAnsi="SimSun" w:hint="eastAsia"/>
          <w:lang w:eastAsia="zh-CN"/>
        </w:rPr>
        <w:t>公安局人员在那里，否则劳教所不会释放</w:t>
      </w:r>
      <w:r w:rsidR="00342CE4">
        <w:rPr>
          <w:rFonts w:ascii="SimSun" w:eastAsia="SimSun" w:hAnsi="SimSun" w:hint="eastAsia"/>
          <w:lang w:eastAsia="zh-CN"/>
        </w:rPr>
        <w:t>任何</w:t>
      </w:r>
      <w:r>
        <w:rPr>
          <w:rFonts w:ascii="SimSun" w:eastAsia="SimSun" w:hAnsi="SimSun" w:hint="eastAsia"/>
          <w:lang w:eastAsia="zh-CN"/>
        </w:rPr>
        <w:t>法轮功学员。”</w:t>
      </w:r>
      <w:r w:rsidR="00BC1150">
        <w:rPr>
          <w:rStyle w:val="EndnoteReference"/>
        </w:rPr>
        <w:endnoteReference w:id="139"/>
      </w:r>
    </w:p>
    <w:p w:rsidR="00BC1150" w:rsidRDefault="00A8426C" w:rsidP="00860A8E">
      <w:pPr>
        <w:pStyle w:val="BodyText"/>
        <w:jc w:val="both"/>
      </w:pPr>
      <w:r>
        <w:rPr>
          <w:rFonts w:ascii="SimSun" w:eastAsia="SimSun" w:hAnsi="SimSun" w:hint="eastAsia"/>
          <w:lang w:eastAsia="zh-CN"/>
        </w:rPr>
        <w:t>为应对这种趋势，至少在一些地区，在一名法轮功学员预定释放的日期，大批法轮功学员聚集在劳教所的大门前，准备阻止</w:t>
      </w:r>
      <w:r w:rsidRPr="00A8426C">
        <w:rPr>
          <w:rFonts w:eastAsia="SimSun"/>
          <w:lang w:eastAsia="zh-CN"/>
        </w:rPr>
        <w:t>610</w:t>
      </w:r>
      <w:r>
        <w:rPr>
          <w:rFonts w:ascii="SimSun" w:eastAsia="SimSun" w:hAnsi="SimSun" w:hint="eastAsia"/>
          <w:lang w:eastAsia="zh-CN"/>
        </w:rPr>
        <w:t>办公室和公安人员将该人带走。</w:t>
      </w:r>
      <w:r w:rsidRPr="00A8426C">
        <w:rPr>
          <w:rFonts w:eastAsia="SimSun"/>
          <w:lang w:eastAsia="zh-CN"/>
        </w:rPr>
        <w:t>2013</w:t>
      </w:r>
      <w:r>
        <w:rPr>
          <w:rFonts w:ascii="SimSun" w:eastAsia="SimSun" w:hAnsi="SimSun" w:hint="eastAsia"/>
          <w:lang w:eastAsia="zh-CN"/>
        </w:rPr>
        <w:t>年</w:t>
      </w:r>
      <w:r w:rsidRPr="00A8426C">
        <w:rPr>
          <w:rFonts w:eastAsia="SimSun"/>
          <w:lang w:eastAsia="zh-CN"/>
        </w:rPr>
        <w:t>8</w:t>
      </w:r>
      <w:r>
        <w:rPr>
          <w:rFonts w:ascii="SimSun" w:eastAsia="SimSun" w:hAnsi="SimSun" w:hint="eastAsia"/>
          <w:lang w:eastAsia="zh-CN"/>
        </w:rPr>
        <w:t>月</w:t>
      </w:r>
      <w:r w:rsidRPr="00A8426C">
        <w:rPr>
          <w:rFonts w:eastAsia="SimSun"/>
          <w:lang w:eastAsia="zh-CN"/>
        </w:rPr>
        <w:t>14</w:t>
      </w:r>
      <w:r>
        <w:rPr>
          <w:rFonts w:ascii="SimSun" w:eastAsia="SimSun" w:hAnsi="SimSun" w:hint="eastAsia"/>
          <w:lang w:eastAsia="zh-CN"/>
        </w:rPr>
        <w:t>日，</w:t>
      </w:r>
      <w:proofErr w:type="spellStart"/>
      <w:r w:rsidRPr="00170298">
        <w:rPr>
          <w:rStyle w:val="st"/>
          <w:rFonts w:ascii="SimSun" w:eastAsia="SimSun" w:hAnsi="SimSun"/>
          <w:b/>
        </w:rPr>
        <w:t>杜国</w:t>
      </w:r>
      <w:r w:rsidRPr="00170298">
        <w:rPr>
          <w:rStyle w:val="st"/>
          <w:rFonts w:ascii="SimSun" w:eastAsia="SimSun" w:hAnsi="SimSun" w:cs="PMingLiU" w:hint="eastAsia"/>
          <w:b/>
        </w:rPr>
        <w:t>林</w:t>
      </w:r>
      <w:proofErr w:type="spellEnd"/>
      <w:r>
        <w:rPr>
          <w:rStyle w:val="st"/>
          <w:rFonts w:ascii="SimSun" w:eastAsia="SimSun" w:hAnsi="SimSun" w:cs="PMingLiU" w:hint="eastAsia"/>
          <w:lang w:eastAsia="zh-CN"/>
        </w:rPr>
        <w:t>和</w:t>
      </w:r>
      <w:proofErr w:type="spellStart"/>
      <w:r w:rsidRPr="00170298">
        <w:rPr>
          <w:rFonts w:ascii="SimSun" w:eastAsia="SimSun" w:hAnsi="SimSun" w:cs="SimSun" w:hint="eastAsia"/>
          <w:b/>
        </w:rPr>
        <w:t>王新贵</w:t>
      </w:r>
      <w:proofErr w:type="spellEnd"/>
      <w:r>
        <w:rPr>
          <w:rFonts w:ascii="SimSun" w:eastAsia="SimSun" w:hAnsi="SimSun" w:cs="SimSun" w:hint="eastAsia"/>
          <w:lang w:eastAsia="zh-CN"/>
        </w:rPr>
        <w:t>从长春奋进劳教所获释，</w:t>
      </w:r>
      <w:r w:rsidRPr="00A8426C">
        <w:rPr>
          <w:rFonts w:eastAsia="SimSun" w:cs="SimSun"/>
          <w:lang w:eastAsia="zh-CN"/>
        </w:rPr>
        <w:t>100</w:t>
      </w:r>
      <w:r>
        <w:rPr>
          <w:rFonts w:ascii="SimSun" w:eastAsia="SimSun" w:hAnsi="SimSun" w:cs="SimSun" w:hint="eastAsia"/>
          <w:lang w:eastAsia="zh-CN"/>
        </w:rPr>
        <w:t>多名支持者聚集在劳教所门前</w:t>
      </w:r>
      <w:r>
        <w:rPr>
          <w:rFonts w:ascii="SimSun" w:eastAsia="SimSun" w:hAnsi="SimSun" w:hint="eastAsia"/>
          <w:lang w:eastAsia="zh-CN"/>
        </w:rPr>
        <w:t>，并阻止了</w:t>
      </w:r>
      <w:r w:rsidRPr="00A8426C">
        <w:rPr>
          <w:rFonts w:eastAsia="SimSun"/>
          <w:lang w:eastAsia="zh-CN"/>
        </w:rPr>
        <w:t>610</w:t>
      </w:r>
      <w:r>
        <w:rPr>
          <w:rFonts w:ascii="SimSun" w:eastAsia="SimSun" w:hAnsi="SimSun" w:hint="eastAsia"/>
          <w:lang w:eastAsia="zh-CN"/>
        </w:rPr>
        <w:t>办公室和公安人员拘留这两人。</w:t>
      </w:r>
      <w:r w:rsidR="00BC1150">
        <w:rPr>
          <w:rStyle w:val="EndnoteReference"/>
        </w:rPr>
        <w:endnoteReference w:id="140"/>
      </w:r>
    </w:p>
    <w:p w:rsidR="00BC1150" w:rsidRPr="0037541F" w:rsidRDefault="00A8426C" w:rsidP="00860A8E">
      <w:pPr>
        <w:pStyle w:val="BodyText"/>
        <w:jc w:val="both"/>
      </w:pPr>
      <w:r w:rsidRPr="00A8426C">
        <w:rPr>
          <w:rFonts w:eastAsia="SimSun"/>
          <w:lang w:eastAsia="zh-CN"/>
        </w:rPr>
        <w:t>50</w:t>
      </w:r>
      <w:r>
        <w:rPr>
          <w:rFonts w:ascii="SimSun" w:eastAsia="SimSun" w:hAnsi="SimSun" w:hint="eastAsia"/>
          <w:lang w:eastAsia="zh-CN"/>
        </w:rPr>
        <w:t>多岁的女法轮功学员</w:t>
      </w:r>
      <w:r w:rsidRPr="001E39D4">
        <w:rPr>
          <w:rFonts w:ascii="SimSun" w:eastAsia="SimSun" w:hAnsi="SimSun" w:hint="eastAsia"/>
          <w:b/>
          <w:lang w:eastAsia="zh-CN"/>
        </w:rPr>
        <w:t>张志</w:t>
      </w:r>
      <w:r>
        <w:rPr>
          <w:rFonts w:ascii="SimSun" w:eastAsia="SimSun" w:hAnsi="SimSun" w:hint="eastAsia"/>
          <w:lang w:eastAsia="zh-CN"/>
        </w:rPr>
        <w:t>以前是黑龙江农垦中学的教师，她在</w:t>
      </w:r>
      <w:r w:rsidRPr="00A8426C">
        <w:rPr>
          <w:rFonts w:eastAsia="SimSun"/>
          <w:lang w:eastAsia="zh-CN"/>
        </w:rPr>
        <w:t>2013</w:t>
      </w:r>
      <w:r>
        <w:rPr>
          <w:rFonts w:ascii="SimSun" w:eastAsia="SimSun" w:hAnsi="SimSun" w:hint="eastAsia"/>
          <w:lang w:eastAsia="zh-CN"/>
        </w:rPr>
        <w:t>年</w:t>
      </w:r>
      <w:r w:rsidRPr="00A8426C">
        <w:rPr>
          <w:rFonts w:eastAsia="SimSun"/>
          <w:lang w:eastAsia="zh-CN"/>
        </w:rPr>
        <w:t>6</w:t>
      </w:r>
      <w:r>
        <w:rPr>
          <w:rFonts w:ascii="SimSun" w:eastAsia="SimSun" w:hAnsi="SimSun" w:hint="eastAsia"/>
          <w:lang w:eastAsia="zh-CN"/>
        </w:rPr>
        <w:t>月从哈尔滨市戒毒所获释。</w:t>
      </w:r>
      <w:r w:rsidR="00BC1150">
        <w:rPr>
          <w:rStyle w:val="EndnoteReference"/>
        </w:rPr>
        <w:endnoteReference w:id="141"/>
      </w:r>
      <w:r>
        <w:rPr>
          <w:rFonts w:ascii="SimSun" w:eastAsia="SimSun" w:hAnsi="SimSun"/>
          <w:lang w:eastAsia="zh-CN"/>
        </w:rPr>
        <w:t xml:space="preserve"> </w:t>
      </w:r>
      <w:r>
        <w:rPr>
          <w:rFonts w:ascii="SimSun" w:eastAsia="SimSun" w:hAnsi="SimSun" w:hint="eastAsia"/>
          <w:lang w:eastAsia="zh-CN"/>
        </w:rPr>
        <w:t>当她离开戒毒所时，她的家人在那里准备接她回家</w:t>
      </w:r>
      <w:r w:rsidR="00342CE4">
        <w:rPr>
          <w:rFonts w:ascii="SimSun" w:eastAsia="SimSun" w:hAnsi="SimSun" w:hint="eastAsia"/>
          <w:lang w:eastAsia="zh-CN"/>
        </w:rPr>
        <w:t>，</w:t>
      </w:r>
      <w:r>
        <w:rPr>
          <w:rFonts w:ascii="SimSun" w:eastAsia="SimSun" w:hAnsi="SimSun" w:hint="eastAsia"/>
          <w:lang w:eastAsia="zh-CN"/>
        </w:rPr>
        <w:t>但哈尔滨市</w:t>
      </w:r>
      <w:r w:rsidRPr="00A8426C">
        <w:rPr>
          <w:rFonts w:eastAsia="SimSun"/>
          <w:lang w:eastAsia="zh-CN"/>
        </w:rPr>
        <w:t>610</w:t>
      </w:r>
      <w:r>
        <w:rPr>
          <w:rFonts w:ascii="SimSun" w:eastAsia="SimSun" w:hAnsi="SimSun" w:hint="eastAsia"/>
          <w:lang w:eastAsia="zh-CN"/>
        </w:rPr>
        <w:t>办公室的人员在门口等待，试图将她带到一个“洗脑中心”去。她的家人</w:t>
      </w:r>
      <w:r w:rsidR="00342CE4">
        <w:rPr>
          <w:rFonts w:ascii="SimSun" w:eastAsia="SimSun" w:hAnsi="SimSun" w:hint="eastAsia"/>
          <w:lang w:eastAsia="zh-CN"/>
        </w:rPr>
        <w:t>出面</w:t>
      </w:r>
      <w:r>
        <w:rPr>
          <w:rFonts w:ascii="SimSun" w:eastAsia="SimSun" w:hAnsi="SimSun" w:hint="eastAsia"/>
          <w:lang w:eastAsia="zh-CN"/>
        </w:rPr>
        <w:t>干预，并成功地阻止他们那样做。但据报张志</w:t>
      </w:r>
      <w:r w:rsidR="00342CE4">
        <w:rPr>
          <w:rFonts w:ascii="SimSun" w:eastAsia="SimSun" w:hAnsi="SimSun" w:hint="eastAsia"/>
          <w:lang w:eastAsia="zh-CN"/>
        </w:rPr>
        <w:t>因</w:t>
      </w:r>
      <w:r>
        <w:rPr>
          <w:rFonts w:ascii="SimSun" w:eastAsia="SimSun" w:hAnsi="SimSun" w:hint="eastAsia"/>
          <w:lang w:eastAsia="zh-CN"/>
        </w:rPr>
        <w:t>害怕警察会来到她的家中拘留她，所以躲藏了起来。</w:t>
      </w:r>
      <w:r w:rsidR="00BC1150">
        <w:rPr>
          <w:rStyle w:val="EndnoteReference"/>
        </w:rPr>
        <w:endnoteReference w:id="142"/>
      </w:r>
    </w:p>
    <w:p w:rsidR="00BC1150" w:rsidRDefault="00A8426C" w:rsidP="00860A8E">
      <w:pPr>
        <w:pStyle w:val="BodyText"/>
        <w:jc w:val="both"/>
      </w:pPr>
      <w:r>
        <w:rPr>
          <w:rFonts w:ascii="SimSun" w:eastAsia="SimSun" w:hAnsi="SimSun" w:hint="eastAsia"/>
          <w:lang w:eastAsia="zh-CN"/>
        </w:rPr>
        <w:t>另一个趋势是，从劳教所获释或在支持者干预下逃脱再度拘禁的人，迅速又被警察抓捕，并被处以某种形式的任意拘留。</w:t>
      </w:r>
      <w:r w:rsidRPr="00A8426C">
        <w:rPr>
          <w:rFonts w:eastAsia="SimSun"/>
          <w:lang w:eastAsia="zh-CN"/>
        </w:rPr>
        <w:t>2013</w:t>
      </w:r>
      <w:r>
        <w:rPr>
          <w:rFonts w:ascii="SimSun" w:eastAsia="SimSun" w:hAnsi="SimSun" w:hint="eastAsia"/>
          <w:lang w:eastAsia="zh-CN"/>
        </w:rPr>
        <w:t>年</w:t>
      </w:r>
      <w:r w:rsidRPr="00A8426C">
        <w:rPr>
          <w:rFonts w:eastAsia="SimSun"/>
          <w:lang w:eastAsia="zh-CN"/>
        </w:rPr>
        <w:t>10</w:t>
      </w:r>
      <w:r>
        <w:rPr>
          <w:rFonts w:ascii="SimSun" w:eastAsia="SimSun" w:hAnsi="SimSun" w:hint="eastAsia"/>
          <w:lang w:eastAsia="zh-CN"/>
        </w:rPr>
        <w:t>月</w:t>
      </w:r>
      <w:r w:rsidRPr="00A8426C">
        <w:rPr>
          <w:rFonts w:eastAsia="SimSun"/>
          <w:lang w:eastAsia="zh-CN"/>
        </w:rPr>
        <w:t>29</w:t>
      </w:r>
      <w:r>
        <w:rPr>
          <w:rFonts w:ascii="SimSun" w:eastAsia="SimSun" w:hAnsi="SimSun" w:hint="eastAsia"/>
          <w:lang w:eastAsia="zh-CN"/>
        </w:rPr>
        <w:t>日，至少有</w:t>
      </w:r>
      <w:r w:rsidRPr="00A8426C">
        <w:rPr>
          <w:rFonts w:eastAsia="SimSun"/>
          <w:lang w:eastAsia="zh-CN"/>
        </w:rPr>
        <w:t>4</w:t>
      </w:r>
      <w:r>
        <w:rPr>
          <w:rFonts w:ascii="SimSun" w:eastAsia="SimSun" w:hAnsi="SimSun" w:hint="eastAsia"/>
          <w:lang w:eastAsia="zh-CN"/>
        </w:rPr>
        <w:t>名来自吉林省通化市的人失踪或遭到拘留，</w:t>
      </w:r>
      <w:r w:rsidRPr="005533AC">
        <w:rPr>
          <w:rFonts w:ascii="SimSun" w:eastAsia="SimSun" w:hAnsi="SimSun" w:hint="eastAsia"/>
          <w:lang w:eastAsia="zh-CN"/>
        </w:rPr>
        <w:t>包括</w:t>
      </w:r>
      <w:proofErr w:type="spellStart"/>
      <w:r w:rsidRPr="005533AC">
        <w:rPr>
          <w:rFonts w:ascii="SimSun" w:eastAsia="SimSun" w:hAnsi="SimSun" w:cs="SimSun" w:hint="eastAsia"/>
          <w:b/>
        </w:rPr>
        <w:t>杨福军</w:t>
      </w:r>
      <w:proofErr w:type="spellEnd"/>
      <w:r w:rsidRPr="005533AC">
        <w:rPr>
          <w:rFonts w:ascii="SimSun" w:eastAsia="SimSun" w:hAnsi="SimSun" w:cs="SimSun" w:hint="eastAsia"/>
          <w:lang w:eastAsia="zh-CN"/>
        </w:rPr>
        <w:t>、</w:t>
      </w:r>
      <w:proofErr w:type="spellStart"/>
      <w:r w:rsidRPr="005533AC">
        <w:rPr>
          <w:rFonts w:ascii="SimSun" w:eastAsia="SimSun" w:hAnsi="SimSun" w:cs="SimSun" w:hint="eastAsia"/>
          <w:b/>
        </w:rPr>
        <w:t>胡松</w:t>
      </w:r>
      <w:proofErr w:type="spellEnd"/>
      <w:r w:rsidRPr="005533AC">
        <w:rPr>
          <w:rFonts w:ascii="SimSun" w:eastAsia="SimSun" w:hAnsi="SimSun" w:cs="SimSun" w:hint="eastAsia"/>
          <w:lang w:eastAsia="zh-CN"/>
        </w:rPr>
        <w:t>、</w:t>
      </w:r>
      <w:proofErr w:type="spellStart"/>
      <w:r w:rsidRPr="005533AC">
        <w:rPr>
          <w:rFonts w:ascii="SimSun" w:eastAsia="SimSun" w:hAnsi="SimSun" w:cs="SimSun" w:hint="eastAsia"/>
          <w:b/>
        </w:rPr>
        <w:t>宋殿杰</w:t>
      </w:r>
      <w:proofErr w:type="spellEnd"/>
      <w:r w:rsidRPr="005533AC">
        <w:rPr>
          <w:rFonts w:ascii="SimSun" w:eastAsia="SimSun" w:hAnsi="SimSun" w:cs="SimSun" w:hint="eastAsia"/>
          <w:lang w:eastAsia="zh-CN"/>
        </w:rPr>
        <w:t>和</w:t>
      </w:r>
      <w:proofErr w:type="spellStart"/>
      <w:r w:rsidRPr="005533AC">
        <w:rPr>
          <w:rFonts w:ascii="SimSun" w:eastAsia="SimSun" w:hAnsi="SimSun" w:cs="SimSun" w:hint="eastAsia"/>
          <w:b/>
        </w:rPr>
        <w:t>刘英</w:t>
      </w:r>
      <w:proofErr w:type="spellEnd"/>
      <w:r>
        <w:rPr>
          <w:rFonts w:ascii="SimSun" w:eastAsia="SimSun" w:hAnsi="SimSun" w:cs="SimSun" w:hint="eastAsia"/>
          <w:lang w:eastAsia="zh-CN"/>
        </w:rPr>
        <w:t>。</w:t>
      </w:r>
      <w:r w:rsidRPr="00A8426C">
        <w:rPr>
          <w:rFonts w:eastAsia="SimSun" w:cs="SimSun"/>
          <w:lang w:eastAsia="zh-CN"/>
        </w:rPr>
        <w:t>610</w:t>
      </w:r>
      <w:r>
        <w:rPr>
          <w:rFonts w:ascii="SimSun" w:eastAsia="SimSun" w:hAnsi="SimSun" w:cs="SimSun" w:hint="eastAsia"/>
          <w:lang w:eastAsia="zh-CN"/>
        </w:rPr>
        <w:t>办公室起初拒绝向家人提供任何信息，但最终告诉他们，他们已被拘留，并被送到位于和家小宾馆的通化市“洗脑中心”。</w:t>
      </w:r>
      <w:r w:rsidR="00BC1150">
        <w:rPr>
          <w:rStyle w:val="EndnoteReference"/>
        </w:rPr>
        <w:endnoteReference w:id="143"/>
      </w:r>
    </w:p>
    <w:p w:rsidR="00BC1150" w:rsidRDefault="00CD0F87" w:rsidP="00860A8E">
      <w:pPr>
        <w:pStyle w:val="BodyText"/>
        <w:widowControl/>
        <w:jc w:val="both"/>
      </w:pPr>
      <w:r>
        <w:rPr>
          <w:rFonts w:ascii="SimSun" w:eastAsia="SimSun" w:hAnsi="SimSun" w:hint="eastAsia"/>
          <w:lang w:eastAsia="zh-CN"/>
        </w:rPr>
        <w:t>被关闭的劳教所还被用于设立新的“洗脑中心”。黑龙江省</w:t>
      </w:r>
      <w:r w:rsidR="003B09F9">
        <w:rPr>
          <w:rFonts w:ascii="SimSun" w:eastAsia="SimSun" w:hAnsi="SimSun" w:hint="eastAsia"/>
          <w:lang w:eastAsia="zh-CN"/>
        </w:rPr>
        <w:t>牡丹江市</w:t>
      </w:r>
      <w:r>
        <w:rPr>
          <w:rFonts w:ascii="SimSun" w:eastAsia="SimSun" w:hAnsi="SimSun" w:hint="eastAsia"/>
          <w:lang w:eastAsia="zh-CN"/>
        </w:rPr>
        <w:t>的鸡西劳教所在关闭后变成了一所“洗脑中心”。</w:t>
      </w:r>
      <w:r w:rsidRPr="00DA2BF3">
        <w:rPr>
          <w:rFonts w:ascii="SimSun" w:eastAsia="SimSun" w:hAnsi="SimSun" w:hint="eastAsia"/>
          <w:lang w:eastAsia="zh-CN"/>
        </w:rPr>
        <w:t>法轮功学员</w:t>
      </w:r>
      <w:proofErr w:type="spellStart"/>
      <w:r w:rsidRPr="00623318">
        <w:rPr>
          <w:rFonts w:ascii="SimSun" w:eastAsia="SimSun" w:hAnsi="SimSun" w:cs="SimSun" w:hint="eastAsia"/>
          <w:b/>
        </w:rPr>
        <w:t>于金凤</w:t>
      </w:r>
      <w:proofErr w:type="spellEnd"/>
      <w:r w:rsidRPr="00DA2BF3">
        <w:rPr>
          <w:rFonts w:ascii="SimSun" w:eastAsia="SimSun" w:hAnsi="SimSun" w:hint="eastAsia"/>
          <w:lang w:eastAsia="zh-CN"/>
        </w:rPr>
        <w:t>来自黑龙江省虎林市</w:t>
      </w:r>
      <w:r>
        <w:rPr>
          <w:rFonts w:ascii="SimSun" w:eastAsia="SimSun" w:hAnsi="SimSun" w:hint="eastAsia"/>
          <w:lang w:eastAsia="zh-CN"/>
        </w:rPr>
        <w:t>，她</w:t>
      </w:r>
      <w:r w:rsidRPr="00DA2BF3">
        <w:rPr>
          <w:rFonts w:ascii="SimSun" w:eastAsia="SimSun" w:hAnsi="SimSun" w:cs="SimSun" w:hint="eastAsia"/>
          <w:lang w:eastAsia="zh-CN"/>
        </w:rPr>
        <w:t>的丈夫聘请的律师</w:t>
      </w:r>
      <w:r>
        <w:rPr>
          <w:rFonts w:ascii="SimSun" w:eastAsia="SimSun" w:hAnsi="SimSun" w:cs="SimSun" w:hint="eastAsia"/>
          <w:lang w:eastAsia="zh-CN"/>
        </w:rPr>
        <w:t>唐吉田说，她被送到了设在前鸡西劳教所中的“洗脑中心”。唐吉田被阻止与他的委托人联系，当他在她的家中讨论该案时，他自己也被带走，并从</w:t>
      </w:r>
      <w:r w:rsidRPr="00CD0F87">
        <w:rPr>
          <w:rFonts w:eastAsia="SimSun" w:cs="SimSun"/>
          <w:lang w:eastAsia="zh-CN"/>
        </w:rPr>
        <w:t>11</w:t>
      </w:r>
      <w:r>
        <w:rPr>
          <w:rFonts w:ascii="SimSun" w:eastAsia="SimSun" w:hAnsi="SimSun" w:cs="SimSun" w:hint="eastAsia"/>
          <w:lang w:eastAsia="zh-CN"/>
        </w:rPr>
        <w:t>月</w:t>
      </w:r>
      <w:r w:rsidRPr="00CD0F87">
        <w:rPr>
          <w:rFonts w:eastAsia="SimSun" w:cs="SimSun"/>
          <w:lang w:eastAsia="zh-CN"/>
        </w:rPr>
        <w:t>13</w:t>
      </w:r>
      <w:r>
        <w:rPr>
          <w:rFonts w:ascii="SimSun" w:eastAsia="SimSun" w:hAnsi="SimSun" w:cs="SimSun" w:hint="eastAsia"/>
          <w:lang w:eastAsia="zh-CN"/>
        </w:rPr>
        <w:t>日至</w:t>
      </w:r>
      <w:r w:rsidRPr="00CD0F87">
        <w:rPr>
          <w:rFonts w:eastAsia="SimSun" w:cs="SimSun"/>
          <w:lang w:eastAsia="zh-CN"/>
        </w:rPr>
        <w:t>18</w:t>
      </w:r>
      <w:r>
        <w:rPr>
          <w:rFonts w:ascii="SimSun" w:eastAsia="SimSun" w:hAnsi="SimSun" w:cs="SimSun" w:hint="eastAsia"/>
          <w:lang w:eastAsia="zh-CN"/>
        </w:rPr>
        <w:t>日在通化市拘留所被拘留了</w:t>
      </w:r>
      <w:r w:rsidRPr="00CD0F87">
        <w:rPr>
          <w:rFonts w:eastAsia="SimSun" w:cs="SimSun"/>
          <w:lang w:eastAsia="zh-CN"/>
        </w:rPr>
        <w:t>5</w:t>
      </w:r>
      <w:r>
        <w:rPr>
          <w:rFonts w:ascii="SimSun" w:eastAsia="SimSun" w:hAnsi="SimSun" w:cs="SimSun" w:hint="eastAsia"/>
          <w:lang w:eastAsia="zh-CN"/>
        </w:rPr>
        <w:t>天。</w:t>
      </w:r>
      <w:r w:rsidR="00BC1150">
        <w:rPr>
          <w:rStyle w:val="EndnoteReference"/>
        </w:rPr>
        <w:endnoteReference w:id="144"/>
      </w:r>
      <w:r>
        <w:rPr>
          <w:rFonts w:ascii="SimSun" w:eastAsia="SimSun" w:hAnsi="SimSun" w:cs="SimSun"/>
          <w:lang w:eastAsia="zh-CN"/>
        </w:rPr>
        <w:t xml:space="preserve"> </w:t>
      </w:r>
      <w:r w:rsidR="00563223">
        <w:rPr>
          <w:rFonts w:ascii="SimSun" w:eastAsia="SimSun" w:hAnsi="SimSun" w:cs="SimSun" w:hint="eastAsia"/>
          <w:lang w:eastAsia="zh-CN"/>
        </w:rPr>
        <w:t>在</w:t>
      </w:r>
      <w:r>
        <w:rPr>
          <w:rFonts w:ascii="SimSun" w:eastAsia="SimSun" w:hAnsi="SimSun" w:hint="eastAsia"/>
          <w:lang w:eastAsia="zh-CN"/>
        </w:rPr>
        <w:t>本报告</w:t>
      </w:r>
      <w:r w:rsidRPr="00563223">
        <w:rPr>
          <w:rFonts w:ascii="SimSun" w:eastAsia="SimSun" w:hAnsi="SimSun" w:hint="eastAsia"/>
          <w:lang w:eastAsia="zh-CN"/>
        </w:rPr>
        <w:t>发布</w:t>
      </w:r>
      <w:r w:rsidR="003B09F9" w:rsidRPr="00563223">
        <w:rPr>
          <w:rFonts w:ascii="SimSun" w:eastAsia="SimSun" w:hAnsi="SimSun" w:hint="eastAsia"/>
          <w:lang w:eastAsia="zh-CN"/>
        </w:rPr>
        <w:t>之际</w:t>
      </w:r>
      <w:r>
        <w:rPr>
          <w:rFonts w:ascii="SimSun" w:eastAsia="SimSun" w:hAnsi="SimSun" w:hint="eastAsia"/>
          <w:lang w:eastAsia="zh-CN"/>
        </w:rPr>
        <w:t>，于金凤的丈夫和律师都未曾获准见她。</w:t>
      </w:r>
      <w:r w:rsidR="00BC1150">
        <w:t xml:space="preserve"> </w:t>
      </w:r>
    </w:p>
    <w:p w:rsidR="00BC1150" w:rsidRDefault="00CD0F87" w:rsidP="00860A8E">
      <w:pPr>
        <w:pStyle w:val="BodyText"/>
        <w:jc w:val="both"/>
      </w:pPr>
      <w:r w:rsidRPr="00623318">
        <w:rPr>
          <w:rFonts w:ascii="SimSun" w:eastAsia="SimSun" w:hAnsi="SimSun" w:hint="eastAsia"/>
          <w:lang w:eastAsia="zh-CN"/>
        </w:rPr>
        <w:t>来自北京的</w:t>
      </w:r>
      <w:r>
        <w:rPr>
          <w:rFonts w:ascii="SimSun" w:eastAsia="SimSun" w:hAnsi="SimSun" w:cs="SimSun" w:hint="eastAsia"/>
          <w:lang w:eastAsia="zh-CN"/>
        </w:rPr>
        <w:t>法轮功学员</w:t>
      </w:r>
      <w:proofErr w:type="spellStart"/>
      <w:r w:rsidRPr="00623318">
        <w:rPr>
          <w:rFonts w:ascii="SimSun" w:eastAsia="SimSun" w:hAnsi="SimSun" w:cs="SimSun" w:hint="eastAsia"/>
          <w:b/>
        </w:rPr>
        <w:t>张一粟</w:t>
      </w:r>
      <w:proofErr w:type="spellEnd"/>
      <w:r>
        <w:rPr>
          <w:rFonts w:ascii="SimSun" w:eastAsia="SimSun" w:hAnsi="SimSun" w:cs="SimSun" w:hint="eastAsia"/>
          <w:lang w:eastAsia="zh-CN"/>
        </w:rPr>
        <w:t>，在</w:t>
      </w:r>
      <w:r w:rsidRPr="00CD0F87">
        <w:rPr>
          <w:rFonts w:eastAsia="SimSun" w:cs="SimSun"/>
          <w:lang w:eastAsia="zh-CN"/>
        </w:rPr>
        <w:t>2013</w:t>
      </w:r>
      <w:r>
        <w:rPr>
          <w:rFonts w:ascii="SimSun" w:eastAsia="SimSun" w:hAnsi="SimSun" w:cs="SimSun" w:hint="eastAsia"/>
          <w:lang w:eastAsia="zh-CN"/>
        </w:rPr>
        <w:t>年</w:t>
      </w:r>
      <w:r w:rsidRPr="00CD0F87">
        <w:rPr>
          <w:rFonts w:eastAsia="SimSun" w:cs="SimSun"/>
          <w:lang w:eastAsia="zh-CN"/>
        </w:rPr>
        <w:t>6</w:t>
      </w:r>
      <w:r>
        <w:rPr>
          <w:rFonts w:ascii="SimSun" w:eastAsia="SimSun" w:hAnsi="SimSun" w:cs="SimSun" w:hint="eastAsia"/>
          <w:lang w:eastAsia="zh-CN"/>
        </w:rPr>
        <w:t>月从北京市女子劳教所获释，她此前因将家中的一个房间出租给另一名法轮功学员</w:t>
      </w:r>
      <w:proofErr w:type="spellStart"/>
      <w:r>
        <w:rPr>
          <w:rFonts w:ascii="SimSun" w:eastAsia="SimSun" w:hAnsi="SimSun" w:cs="SimSun" w:hint="eastAsia"/>
        </w:rPr>
        <w:t>曹东</w:t>
      </w:r>
      <w:proofErr w:type="spellEnd"/>
      <w:r>
        <w:rPr>
          <w:rFonts w:ascii="SimSun" w:eastAsia="SimSun" w:hAnsi="SimSun" w:cs="SimSun" w:hint="eastAsia"/>
          <w:lang w:eastAsia="zh-CN"/>
        </w:rPr>
        <w:t>，而被处以劳教。在她获释后，国旺社区委员会主任兼</w:t>
      </w:r>
      <w:r w:rsidRPr="001F4DD9">
        <w:rPr>
          <w:rFonts w:ascii="SimSun" w:eastAsia="SimSun" w:hAnsi="SimSun" w:cs="SimSun" w:hint="eastAsia"/>
          <w:lang w:eastAsia="zh-CN"/>
        </w:rPr>
        <w:t>党</w:t>
      </w:r>
      <w:r>
        <w:rPr>
          <w:rFonts w:ascii="SimSun" w:eastAsia="SimSun" w:hAnsi="SimSun" w:cs="SimSun" w:hint="eastAsia"/>
          <w:lang w:eastAsia="zh-CN"/>
        </w:rPr>
        <w:t>委</w:t>
      </w:r>
      <w:r w:rsidRPr="001F4DD9">
        <w:rPr>
          <w:rFonts w:ascii="SimSun" w:eastAsia="SimSun" w:hAnsi="SimSun" w:cs="SimSun" w:hint="eastAsia"/>
          <w:lang w:eastAsia="zh-CN"/>
        </w:rPr>
        <w:t>书记王琴</w:t>
      </w:r>
      <w:r>
        <w:rPr>
          <w:rFonts w:ascii="SimSun" w:eastAsia="SimSun" w:hAnsi="SimSun" w:cs="SimSun" w:hint="eastAsia"/>
          <w:lang w:eastAsia="zh-CN"/>
        </w:rPr>
        <w:t>据报一直威胁和骚扰她，说如果她不放弃法轮功信仰，她就会再次被拘留并被送到“法制学习班”或“洗脑中心”。</w:t>
      </w:r>
      <w:r w:rsidRPr="00CD0F87">
        <w:rPr>
          <w:rFonts w:eastAsia="SimSun" w:cs="SimSun"/>
          <w:lang w:eastAsia="zh-CN"/>
        </w:rPr>
        <w:t>8</w:t>
      </w:r>
      <w:r>
        <w:rPr>
          <w:rFonts w:ascii="SimSun" w:eastAsia="SimSun" w:hAnsi="SimSun" w:cs="SimSun" w:hint="eastAsia"/>
          <w:lang w:eastAsia="zh-CN"/>
        </w:rPr>
        <w:t>月</w:t>
      </w:r>
      <w:r w:rsidRPr="00CD0F87">
        <w:rPr>
          <w:rFonts w:eastAsia="SimSun" w:cs="SimSun"/>
          <w:lang w:eastAsia="zh-CN"/>
        </w:rPr>
        <w:t>27</w:t>
      </w:r>
      <w:r>
        <w:rPr>
          <w:rFonts w:ascii="SimSun" w:eastAsia="SimSun" w:hAnsi="SimSun" w:cs="SimSun" w:hint="eastAsia"/>
          <w:lang w:eastAsia="zh-CN"/>
        </w:rPr>
        <w:t>日，据报王琴和当地警察前来将张一粟拘留，并把她送到当地的一所“洗脑中心”。</w:t>
      </w:r>
      <w:r w:rsidR="00BC1150" w:rsidRPr="00327DC2">
        <w:rPr>
          <w:rStyle w:val="EndnoteReference"/>
        </w:rPr>
        <w:endnoteReference w:id="145"/>
      </w:r>
    </w:p>
    <w:p w:rsidR="00BC1150" w:rsidRDefault="00CD0F87" w:rsidP="00860A8E">
      <w:pPr>
        <w:pStyle w:val="BodyText"/>
        <w:jc w:val="both"/>
      </w:pPr>
      <w:r>
        <w:rPr>
          <w:rFonts w:ascii="SimSun" w:eastAsia="SimSun" w:hAnsi="SimSun" w:hint="eastAsia"/>
          <w:szCs w:val="21"/>
          <w:lang w:eastAsia="zh-CN"/>
        </w:rPr>
        <w:t>北京市新安劳教所据报在</w:t>
      </w:r>
      <w:r w:rsidRPr="00CD0F87">
        <w:rPr>
          <w:rFonts w:eastAsia="SimSun"/>
          <w:szCs w:val="21"/>
          <w:lang w:eastAsia="zh-CN"/>
        </w:rPr>
        <w:t>7</w:t>
      </w:r>
      <w:r>
        <w:rPr>
          <w:rFonts w:ascii="SimSun" w:eastAsia="SimSun" w:hAnsi="SimSun" w:hint="eastAsia"/>
          <w:szCs w:val="21"/>
          <w:lang w:eastAsia="zh-CN"/>
        </w:rPr>
        <w:t>月</w:t>
      </w:r>
      <w:r w:rsidRPr="00CD0F87">
        <w:rPr>
          <w:rFonts w:eastAsia="SimSun"/>
          <w:szCs w:val="21"/>
          <w:lang w:eastAsia="zh-CN"/>
        </w:rPr>
        <w:t>5</w:t>
      </w:r>
      <w:r>
        <w:rPr>
          <w:rFonts w:ascii="SimSun" w:eastAsia="SimSun" w:hAnsi="SimSun" w:hint="eastAsia"/>
          <w:szCs w:val="21"/>
          <w:lang w:eastAsia="zh-CN"/>
        </w:rPr>
        <w:t>日释放了其关押的大多数法轮功学员</w:t>
      </w:r>
      <w:r w:rsidR="00563223">
        <w:rPr>
          <w:rFonts w:ascii="SimSun" w:eastAsia="SimSun" w:hAnsi="SimSun" w:hint="eastAsia"/>
          <w:szCs w:val="21"/>
          <w:lang w:eastAsia="zh-CN"/>
        </w:rPr>
        <w:t>，</w:t>
      </w:r>
      <w:r>
        <w:rPr>
          <w:rFonts w:ascii="SimSun" w:eastAsia="SimSun" w:hAnsi="SimSun" w:hint="eastAsia"/>
          <w:szCs w:val="21"/>
          <w:lang w:eastAsia="zh-CN"/>
        </w:rPr>
        <w:t>但那些拒绝“转化”的学员据报被直接送到北京周围的各</w:t>
      </w:r>
      <w:r w:rsidR="00563223">
        <w:rPr>
          <w:rFonts w:ascii="SimSun" w:eastAsia="SimSun" w:hAnsi="SimSun" w:hint="eastAsia"/>
          <w:szCs w:val="21"/>
          <w:lang w:eastAsia="zh-CN"/>
        </w:rPr>
        <w:t>个</w:t>
      </w:r>
      <w:r>
        <w:rPr>
          <w:rFonts w:ascii="SimSun" w:eastAsia="SimSun" w:hAnsi="SimSun" w:hint="eastAsia"/>
          <w:szCs w:val="21"/>
          <w:lang w:eastAsia="zh-CN"/>
        </w:rPr>
        <w:t>“洗脑中心”。曾被关押在该劳教所的</w:t>
      </w:r>
      <w:proofErr w:type="spellStart"/>
      <w:r w:rsidRPr="00CD0F87">
        <w:rPr>
          <w:rFonts w:ascii="SimSun" w:eastAsia="SimSun" w:hAnsi="SimSun" w:cs="SimSun" w:hint="eastAsia"/>
          <w:b/>
        </w:rPr>
        <w:t>刘永平</w:t>
      </w:r>
      <w:proofErr w:type="spellEnd"/>
      <w:r>
        <w:rPr>
          <w:rFonts w:ascii="SimSun" w:eastAsia="SimSun" w:hAnsi="SimSun" w:cs="SimSun" w:hint="eastAsia"/>
          <w:lang w:eastAsia="zh-CN"/>
        </w:rPr>
        <w:t>据报被送到北京市沙河</w:t>
      </w:r>
      <w:r w:rsidR="00563223">
        <w:rPr>
          <w:rFonts w:ascii="SimSun" w:eastAsia="SimSun" w:hAnsi="SimSun" w:cs="SimSun" w:hint="eastAsia"/>
          <w:lang w:eastAsia="zh-CN"/>
        </w:rPr>
        <w:t>、小汤山镇</w:t>
      </w:r>
      <w:r>
        <w:rPr>
          <w:rFonts w:ascii="SimSun" w:eastAsia="SimSun" w:hAnsi="SimSun" w:cs="SimSun" w:hint="eastAsia"/>
          <w:lang w:eastAsia="zh-CN"/>
        </w:rPr>
        <w:t>的一个“洗脑中心”。</w:t>
      </w:r>
      <w:r w:rsidR="00BC1150">
        <w:rPr>
          <w:rStyle w:val="EndnoteReference"/>
        </w:rPr>
        <w:endnoteReference w:id="146"/>
      </w:r>
    </w:p>
    <w:p w:rsidR="00BC1150" w:rsidRPr="00327DC2" w:rsidRDefault="00CD0F87" w:rsidP="00860A8E">
      <w:pPr>
        <w:pStyle w:val="BodyText"/>
        <w:jc w:val="both"/>
      </w:pPr>
      <w:r>
        <w:rPr>
          <w:rFonts w:ascii="SimSun" w:eastAsia="SimSun" w:hAnsi="SimSun" w:hint="eastAsia"/>
          <w:lang w:eastAsia="zh-CN"/>
        </w:rPr>
        <w:t>在其他</w:t>
      </w:r>
      <w:r w:rsidR="00563223">
        <w:rPr>
          <w:rFonts w:ascii="SimSun" w:eastAsia="SimSun" w:hAnsi="SimSun" w:hint="eastAsia"/>
          <w:lang w:eastAsia="zh-CN"/>
        </w:rPr>
        <w:t>个案</w:t>
      </w:r>
      <w:r>
        <w:rPr>
          <w:rFonts w:ascii="SimSun" w:eastAsia="SimSun" w:hAnsi="SimSun" w:hint="eastAsia"/>
          <w:lang w:eastAsia="zh-CN"/>
        </w:rPr>
        <w:t>中，法轮功学员据报被有条件地从劳教所释放。一些法轮功学员的家人称，他们不得不与当地警察、</w:t>
      </w:r>
      <w:r w:rsidRPr="00CD0F87">
        <w:rPr>
          <w:rFonts w:eastAsia="SimSun"/>
          <w:lang w:eastAsia="zh-CN"/>
        </w:rPr>
        <w:t>610</w:t>
      </w:r>
      <w:r>
        <w:rPr>
          <w:rFonts w:ascii="SimSun" w:eastAsia="SimSun" w:hAnsi="SimSun" w:hint="eastAsia"/>
          <w:lang w:eastAsia="zh-CN"/>
        </w:rPr>
        <w:t>办公室或公安部门签订“协议”，对他们家人的行为</w:t>
      </w:r>
      <w:proofErr w:type="gramStart"/>
      <w:r>
        <w:rPr>
          <w:rFonts w:ascii="SimSun" w:eastAsia="SimSun" w:hAnsi="SimSun" w:hint="eastAsia"/>
          <w:lang w:eastAsia="zh-CN"/>
        </w:rPr>
        <w:t>作出</w:t>
      </w:r>
      <w:proofErr w:type="gramEnd"/>
      <w:r>
        <w:rPr>
          <w:rFonts w:ascii="SimSun" w:eastAsia="SimSun" w:hAnsi="SimSun" w:hint="eastAsia"/>
          <w:lang w:eastAsia="zh-CN"/>
        </w:rPr>
        <w:t>保证</w:t>
      </w:r>
      <w:r w:rsidR="00563223">
        <w:rPr>
          <w:rFonts w:ascii="SimSun" w:eastAsia="SimSun" w:hAnsi="SimSun" w:hint="eastAsia"/>
          <w:lang w:eastAsia="zh-CN"/>
        </w:rPr>
        <w:t>，作为释放其家人的条件</w:t>
      </w:r>
      <w:r>
        <w:rPr>
          <w:rFonts w:ascii="SimSun" w:eastAsia="SimSun" w:hAnsi="SimSun" w:hint="eastAsia"/>
          <w:lang w:eastAsia="zh-CN"/>
        </w:rPr>
        <w:t>。关押在黑龙江省戒毒所的法轮功学员</w:t>
      </w:r>
      <w:r w:rsidR="00563223">
        <w:rPr>
          <w:rFonts w:ascii="SimSun" w:eastAsia="SimSun" w:hAnsi="SimSun" w:hint="eastAsia"/>
          <w:lang w:eastAsia="zh-CN"/>
        </w:rPr>
        <w:t>之</w:t>
      </w:r>
      <w:r>
        <w:rPr>
          <w:rFonts w:ascii="SimSun" w:eastAsia="SimSun" w:hAnsi="SimSun" w:hint="eastAsia"/>
          <w:lang w:eastAsia="zh-CN"/>
        </w:rPr>
        <w:t>家人，在</w:t>
      </w:r>
      <w:r w:rsidRPr="00CD0F87">
        <w:rPr>
          <w:rFonts w:eastAsia="SimSun"/>
          <w:lang w:eastAsia="zh-CN"/>
        </w:rPr>
        <w:t>9</w:t>
      </w:r>
      <w:r>
        <w:rPr>
          <w:rFonts w:ascii="SimSun" w:eastAsia="SimSun" w:hAnsi="SimSun" w:hint="eastAsia"/>
          <w:lang w:eastAsia="zh-CN"/>
        </w:rPr>
        <w:t>月被要求去</w:t>
      </w:r>
      <w:r w:rsidRPr="00CD0F87">
        <w:rPr>
          <w:rFonts w:eastAsia="SimSun"/>
          <w:lang w:eastAsia="zh-CN"/>
        </w:rPr>
        <w:t>610</w:t>
      </w:r>
      <w:r>
        <w:rPr>
          <w:rFonts w:ascii="SimSun" w:eastAsia="SimSun" w:hAnsi="SimSun" w:hint="eastAsia"/>
          <w:lang w:eastAsia="zh-CN"/>
        </w:rPr>
        <w:t>办公室签署一份“保证书”，劳教所随后才愿意释放这些人。在离开劳教所时，劳教所的警察警告法轮功学员，如果他们继续练功，他们“</w:t>
      </w:r>
      <w:r w:rsidR="00563223">
        <w:rPr>
          <w:rFonts w:ascii="SimSun" w:eastAsia="SimSun" w:hAnsi="SimSun" w:hint="eastAsia"/>
          <w:lang w:eastAsia="zh-CN"/>
        </w:rPr>
        <w:t>不是</w:t>
      </w:r>
      <w:r>
        <w:rPr>
          <w:rFonts w:ascii="SimSun" w:eastAsia="SimSun" w:hAnsi="SimSun" w:hint="eastAsia"/>
          <w:lang w:eastAsia="zh-CN"/>
        </w:rPr>
        <w:t>被送进监狱，</w:t>
      </w:r>
      <w:r w:rsidR="00563223">
        <w:rPr>
          <w:rFonts w:ascii="SimSun" w:eastAsia="SimSun" w:hAnsi="SimSun" w:hint="eastAsia"/>
          <w:lang w:eastAsia="zh-CN"/>
        </w:rPr>
        <w:t>就是</w:t>
      </w:r>
      <w:r>
        <w:rPr>
          <w:rFonts w:ascii="SimSun" w:eastAsia="SimSun" w:hAnsi="SimSun" w:hint="eastAsia"/>
          <w:lang w:eastAsia="zh-CN"/>
        </w:rPr>
        <w:t>被送到洗脑中心”。</w:t>
      </w:r>
      <w:r w:rsidR="00BC1150" w:rsidRPr="00327DC2">
        <w:rPr>
          <w:rStyle w:val="EndnoteReference"/>
        </w:rPr>
        <w:endnoteReference w:id="147"/>
      </w:r>
    </w:p>
    <w:p w:rsidR="00BC1150" w:rsidRPr="00327DC2" w:rsidRDefault="0069574A" w:rsidP="00860A8E">
      <w:pPr>
        <w:pStyle w:val="BodyText"/>
        <w:jc w:val="both"/>
      </w:pPr>
      <w:r w:rsidRPr="0069574A">
        <w:rPr>
          <w:rFonts w:eastAsia="SimSun"/>
          <w:lang w:eastAsia="zh-CN"/>
        </w:rPr>
        <w:t>9</w:t>
      </w:r>
      <w:r>
        <w:rPr>
          <w:rFonts w:ascii="SimSun" w:eastAsia="SimSun" w:hAnsi="SimSun" w:hint="eastAsia"/>
          <w:lang w:eastAsia="zh-CN"/>
        </w:rPr>
        <w:t>月</w:t>
      </w:r>
      <w:r w:rsidRPr="0069574A">
        <w:rPr>
          <w:rFonts w:eastAsia="SimSun"/>
          <w:lang w:eastAsia="zh-CN"/>
        </w:rPr>
        <w:t>8</w:t>
      </w:r>
      <w:r>
        <w:rPr>
          <w:rFonts w:ascii="SimSun" w:eastAsia="SimSun" w:hAnsi="SimSun" w:hint="eastAsia"/>
          <w:lang w:eastAsia="zh-CN"/>
        </w:rPr>
        <w:t>日，当</w:t>
      </w:r>
      <w:proofErr w:type="spellStart"/>
      <w:r w:rsidRPr="006F0B09">
        <w:rPr>
          <w:rFonts w:ascii="SimSun" w:eastAsia="SimSun" w:hAnsi="SimSun"/>
          <w:b/>
        </w:rPr>
        <w:t>刘丽</w:t>
      </w:r>
      <w:r w:rsidRPr="006F0B09">
        <w:rPr>
          <w:rFonts w:ascii="SimSun" w:eastAsia="SimSun" w:hAnsi="SimSun" w:cs="PMingLiU" w:hint="eastAsia"/>
          <w:b/>
        </w:rPr>
        <w:t>杰</w:t>
      </w:r>
      <w:proofErr w:type="spellEnd"/>
      <w:r>
        <w:rPr>
          <w:rFonts w:ascii="SimSun" w:eastAsia="SimSun" w:hAnsi="SimSun" w:cs="PMingLiU" w:hint="eastAsia"/>
          <w:lang w:eastAsia="zh-CN"/>
        </w:rPr>
        <w:t>从哈尔滨市女子戒毒所获释时，</w:t>
      </w:r>
      <w:r>
        <w:rPr>
          <w:rFonts w:ascii="SimSun" w:eastAsia="SimSun" w:hAnsi="SimSun" w:cs="SimSun" w:hint="eastAsia"/>
          <w:lang w:eastAsia="zh-CN"/>
        </w:rPr>
        <w:t>三大队的教导员</w:t>
      </w:r>
      <w:proofErr w:type="spellStart"/>
      <w:r>
        <w:rPr>
          <w:rFonts w:ascii="SimSun" w:eastAsia="SimSun" w:hAnsi="SimSun" w:cs="SimSun" w:hint="eastAsia"/>
        </w:rPr>
        <w:t>吕培红</w:t>
      </w:r>
      <w:proofErr w:type="spellEnd"/>
      <w:r>
        <w:rPr>
          <w:rFonts w:ascii="SimSun" w:eastAsia="SimSun" w:hAnsi="SimSun" w:cs="SimSun" w:hint="eastAsia"/>
          <w:lang w:eastAsia="zh-CN"/>
        </w:rPr>
        <w:t>警告她“不要参与任何法轮功活动”，并称与其他地方相比，劳教所使用的手段十分“文雅”和“文明”。</w:t>
      </w:r>
      <w:r w:rsidR="00BC1150" w:rsidRPr="00327DC2">
        <w:rPr>
          <w:rStyle w:val="EndnoteReference"/>
        </w:rPr>
        <w:lastRenderedPageBreak/>
        <w:endnoteReference w:id="148"/>
      </w:r>
      <w:r w:rsidR="00342CE4">
        <w:rPr>
          <w:rFonts w:ascii="SimSun" w:eastAsia="SimSun" w:hAnsi="SimSun" w:cs="SimSun" w:hint="eastAsia"/>
          <w:lang w:eastAsia="zh-CN"/>
        </w:rPr>
        <w:t xml:space="preserve"> </w:t>
      </w:r>
      <w:r>
        <w:rPr>
          <w:rFonts w:ascii="SimSun" w:eastAsia="SimSun" w:hAnsi="SimSun" w:hint="eastAsia"/>
          <w:lang w:eastAsia="zh-CN"/>
        </w:rPr>
        <w:t>当刘丽杰不同意该说法，并指出劳教所对她和其他犯人实施酷刑时，</w:t>
      </w:r>
      <w:proofErr w:type="spellStart"/>
      <w:r>
        <w:rPr>
          <w:rFonts w:ascii="SimSun" w:eastAsia="SimSun" w:hAnsi="SimSun" w:cs="SimSun" w:hint="eastAsia"/>
        </w:rPr>
        <w:t>吕培红</w:t>
      </w:r>
      <w:proofErr w:type="spellEnd"/>
      <w:r>
        <w:rPr>
          <w:rFonts w:ascii="SimSun" w:eastAsia="SimSun" w:hAnsi="SimSun" w:cs="SimSun" w:hint="eastAsia"/>
          <w:lang w:eastAsia="zh-CN"/>
        </w:rPr>
        <w:t>回答说：“</w:t>
      </w:r>
      <w:proofErr w:type="gramStart"/>
      <w:r>
        <w:rPr>
          <w:rFonts w:ascii="SimSun" w:eastAsia="SimSun" w:hAnsi="SimSun" w:cs="SimSun" w:hint="eastAsia"/>
          <w:lang w:eastAsia="zh-CN"/>
        </w:rPr>
        <w:t>你等着</w:t>
      </w:r>
      <w:proofErr w:type="gramEnd"/>
      <w:r>
        <w:rPr>
          <w:rFonts w:ascii="SimSun" w:eastAsia="SimSun" w:hAnsi="SimSun" w:cs="SimSun" w:hint="eastAsia"/>
          <w:lang w:eastAsia="zh-CN"/>
        </w:rPr>
        <w:t>瞧</w:t>
      </w:r>
      <w:r w:rsidR="00563223">
        <w:rPr>
          <w:rFonts w:ascii="SimSun" w:eastAsia="SimSun" w:hAnsi="SimSun" w:cs="SimSun" w:hint="eastAsia"/>
          <w:lang w:eastAsia="zh-CN"/>
        </w:rPr>
        <w:t>！</w:t>
      </w:r>
      <w:r>
        <w:rPr>
          <w:rFonts w:ascii="SimSun" w:eastAsia="SimSun" w:hAnsi="SimSun" w:cs="SimSun" w:hint="eastAsia"/>
          <w:lang w:eastAsia="zh-CN"/>
        </w:rPr>
        <w:t>如果你被送到监狱或洗脑中心，你会看到甚至更邪</w:t>
      </w:r>
      <w:r w:rsidR="00563223">
        <w:rPr>
          <w:rFonts w:ascii="SimSun" w:eastAsia="SimSun" w:hAnsi="SimSun" w:cs="SimSun" w:hint="eastAsia"/>
          <w:lang w:eastAsia="zh-CN"/>
        </w:rPr>
        <w:t>恶</w:t>
      </w:r>
      <w:r>
        <w:rPr>
          <w:rFonts w:ascii="SimSun" w:eastAsia="SimSun" w:hAnsi="SimSun" w:cs="SimSun" w:hint="eastAsia"/>
          <w:lang w:eastAsia="zh-CN"/>
        </w:rPr>
        <w:t>的手段</w:t>
      </w:r>
      <w:r w:rsidR="00563223">
        <w:rPr>
          <w:rFonts w:ascii="SimSun" w:eastAsia="SimSun" w:hAnsi="SimSun" w:cs="SimSun" w:hint="eastAsia"/>
          <w:lang w:eastAsia="zh-CN"/>
        </w:rPr>
        <w:t>，</w:t>
      </w:r>
      <w:r>
        <w:rPr>
          <w:rFonts w:ascii="SimSun" w:eastAsia="SimSun" w:hAnsi="SimSun" w:cs="SimSun" w:hint="eastAsia"/>
          <w:lang w:eastAsia="zh-CN"/>
        </w:rPr>
        <w:t>而且你会被判处很长的徒刑。”</w:t>
      </w:r>
      <w:r w:rsidR="00BC1150" w:rsidRPr="00327DC2">
        <w:rPr>
          <w:rStyle w:val="EndnoteReference"/>
        </w:rPr>
        <w:endnoteReference w:id="149"/>
      </w:r>
      <w:r w:rsidR="00BC1150">
        <w:t xml:space="preserve"> </w:t>
      </w:r>
      <w:r>
        <w:rPr>
          <w:rFonts w:ascii="SimSun" w:eastAsia="SimSun" w:hAnsi="SimSun" w:hint="eastAsia"/>
          <w:lang w:eastAsia="zh-CN"/>
        </w:rPr>
        <w:t>劳教所三大队副大队长</w:t>
      </w:r>
      <w:proofErr w:type="spellStart"/>
      <w:r w:rsidRPr="006B57E5">
        <w:rPr>
          <w:rFonts w:ascii="SimSun" w:eastAsia="SimSun" w:hAnsi="SimSun" w:hint="eastAsia"/>
        </w:rPr>
        <w:t>师帅</w:t>
      </w:r>
      <w:proofErr w:type="spellEnd"/>
      <w:r>
        <w:rPr>
          <w:rFonts w:ascii="SimSun" w:eastAsia="SimSun" w:hAnsi="SimSun" w:hint="eastAsia"/>
          <w:lang w:eastAsia="zh-CN"/>
        </w:rPr>
        <w:t>威胁劳教人员说，如果她们不合作，她们就会被送进监狱。</w:t>
      </w:r>
      <w:r w:rsidR="00BC1150">
        <w:rPr>
          <w:rStyle w:val="EndnoteReference"/>
        </w:rPr>
        <w:endnoteReference w:id="150"/>
      </w:r>
    </w:p>
    <w:p w:rsidR="00BC1150" w:rsidRPr="00327DC2" w:rsidRDefault="0069574A" w:rsidP="00473288">
      <w:pPr>
        <w:pStyle w:val="BodyText"/>
        <w:jc w:val="both"/>
      </w:pPr>
      <w:r>
        <w:rPr>
          <w:rFonts w:ascii="SimSun" w:eastAsia="SimSun" w:hAnsi="SimSun" w:hint="eastAsia"/>
          <w:lang w:eastAsia="zh-CN"/>
        </w:rPr>
        <w:t>北京市女子劳教所据报将劳教所中的法轮功学员分成三组：提前获释的人员；“保释”的人员</w:t>
      </w:r>
      <w:r w:rsidR="00A84B3E">
        <w:rPr>
          <w:rFonts w:ascii="SimSun" w:eastAsia="SimSun" w:hAnsi="SimSun" w:hint="eastAsia"/>
          <w:lang w:eastAsia="zh-CN"/>
        </w:rPr>
        <w:t>，以及</w:t>
      </w:r>
      <w:r>
        <w:rPr>
          <w:rFonts w:ascii="SimSun" w:eastAsia="SimSun" w:hAnsi="SimSun" w:hint="eastAsia"/>
          <w:lang w:eastAsia="zh-CN"/>
        </w:rPr>
        <w:t>“所外执行”劳教的人员。第三类人员据报主要由那些在劳教所中拒绝与当局合作的学员组成</w:t>
      </w:r>
      <w:r w:rsidR="00563223">
        <w:rPr>
          <w:rFonts w:ascii="SimSun" w:eastAsia="SimSun" w:hAnsi="SimSun" w:hint="eastAsia"/>
          <w:lang w:eastAsia="zh-CN"/>
        </w:rPr>
        <w:t>；</w:t>
      </w:r>
      <w:r>
        <w:rPr>
          <w:rFonts w:ascii="SimSun" w:eastAsia="SimSun" w:hAnsi="SimSun" w:hint="eastAsia"/>
          <w:lang w:eastAsia="zh-CN"/>
        </w:rPr>
        <w:t>第二类可能是那些劳教所当局认为“转化”不彻底的人员。对所有这些人员，劳教所据报都制定了“继续控制”和监督的方法。警察经常对获释的法轮功人员进行“家访”，后者必须定期向警察汇报他们的活动，而且不准在未经许可的情况下离开北京。那些提前获释的人在其原先被判的劳教期满前，被认为</w:t>
      </w:r>
      <w:r w:rsidR="00563223">
        <w:rPr>
          <w:rFonts w:ascii="SimSun" w:eastAsia="SimSun" w:hAnsi="SimSun" w:hint="eastAsia"/>
          <w:lang w:eastAsia="zh-CN"/>
        </w:rPr>
        <w:t>还没有</w:t>
      </w:r>
      <w:r>
        <w:rPr>
          <w:rFonts w:ascii="SimSun" w:eastAsia="SimSun" w:hAnsi="SimSun" w:hint="eastAsia"/>
          <w:lang w:eastAsia="zh-CN"/>
        </w:rPr>
        <w:t>结束劳教。</w:t>
      </w:r>
      <w:proofErr w:type="spellStart"/>
      <w:r w:rsidRPr="006A54AB">
        <w:rPr>
          <w:rFonts w:ascii="SimSun" w:eastAsia="SimSun" w:hAnsi="SimSun" w:hint="eastAsia"/>
          <w:b/>
        </w:rPr>
        <w:t>张凤英</w:t>
      </w:r>
      <w:proofErr w:type="spellEnd"/>
      <w:r>
        <w:rPr>
          <w:rFonts w:ascii="SimSun" w:eastAsia="SimSun" w:hAnsi="SimSun" w:hint="eastAsia"/>
          <w:lang w:eastAsia="zh-CN"/>
        </w:rPr>
        <w:t>在北京市女子劳教所被关押了</w:t>
      </w:r>
      <w:r w:rsidRPr="0069574A">
        <w:rPr>
          <w:rFonts w:eastAsia="SimSun"/>
          <w:lang w:eastAsia="zh-CN"/>
        </w:rPr>
        <w:t>8</w:t>
      </w:r>
      <w:r>
        <w:rPr>
          <w:rFonts w:ascii="SimSun" w:eastAsia="SimSun" w:hAnsi="SimSun" w:hint="eastAsia"/>
          <w:lang w:eastAsia="zh-CN"/>
        </w:rPr>
        <w:t>个月后获释回家，劳教所的警察告诉她，她应“</w:t>
      </w:r>
      <w:r w:rsidRPr="00B13A96">
        <w:rPr>
          <w:rFonts w:ascii="SimSun" w:eastAsia="SimSun" w:hAnsi="SimSun" w:hint="eastAsia"/>
          <w:lang w:eastAsia="zh-CN"/>
        </w:rPr>
        <w:t>老实在家呆着</w:t>
      </w:r>
      <w:r>
        <w:rPr>
          <w:rFonts w:ascii="SimSun" w:eastAsia="SimSun" w:hAnsi="SimSun" w:hint="eastAsia"/>
          <w:lang w:eastAsia="zh-CN"/>
        </w:rPr>
        <w:t>”。当她要求填写大多数劳教人员在获释时都能得到的出所文件时，劳教所的警察告诉她，北京市劳教局的指示是在她劳教期满时她才能填写该文件。</w:t>
      </w:r>
      <w:r w:rsidR="00BC1150" w:rsidRPr="00327DC2">
        <w:rPr>
          <w:rStyle w:val="EndnoteReference"/>
        </w:rPr>
        <w:endnoteReference w:id="151"/>
      </w:r>
    </w:p>
    <w:p w:rsidR="00BC1150" w:rsidRDefault="0069574A" w:rsidP="00473288">
      <w:pPr>
        <w:pStyle w:val="BodyText"/>
        <w:widowControl/>
        <w:jc w:val="both"/>
      </w:pPr>
      <w:r>
        <w:rPr>
          <w:rFonts w:ascii="SimSun" w:eastAsia="SimSun" w:hAnsi="SimSun" w:hint="eastAsia"/>
          <w:lang w:eastAsia="zh-CN"/>
        </w:rPr>
        <w:t>设在海外的法轮功明慧网，报道了对</w:t>
      </w:r>
      <w:r w:rsidRPr="0069574A">
        <w:rPr>
          <w:rFonts w:eastAsia="SimSun"/>
          <w:lang w:eastAsia="zh-CN"/>
        </w:rPr>
        <w:t>2013</w:t>
      </w:r>
      <w:r>
        <w:rPr>
          <w:rFonts w:ascii="SimSun" w:eastAsia="SimSun" w:hAnsi="SimSun" w:hint="eastAsia"/>
          <w:lang w:eastAsia="zh-CN"/>
        </w:rPr>
        <w:t>年上半年法轮功学员被拘留案件的分析。分析显示，对该群体使用劳教这种拘留和处罚手段的情况大为减少，但其他形式的拘留情况则相对增多。</w:t>
      </w:r>
      <w:r w:rsidRPr="0069574A">
        <w:rPr>
          <w:rFonts w:eastAsia="SimSun"/>
          <w:lang w:eastAsia="zh-CN"/>
        </w:rPr>
        <w:t>2013</w:t>
      </w:r>
      <w:r>
        <w:rPr>
          <w:rFonts w:ascii="SimSun" w:eastAsia="SimSun" w:hAnsi="SimSun" w:hint="eastAsia"/>
          <w:lang w:eastAsia="zh-CN"/>
        </w:rPr>
        <w:t>年上半年法轮功学员被拘留、逮捕或处于拘禁状态的情况是：</w:t>
      </w:r>
      <w:r w:rsidRPr="0069574A">
        <w:rPr>
          <w:rFonts w:eastAsia="SimSun"/>
          <w:lang w:eastAsia="zh-CN"/>
        </w:rPr>
        <w:t>14</w:t>
      </w:r>
      <w:r>
        <w:rPr>
          <w:rFonts w:ascii="SimSun" w:eastAsia="SimSun" w:hAnsi="SimSun" w:hint="eastAsia"/>
          <w:lang w:eastAsia="zh-CN"/>
        </w:rPr>
        <w:t>人被送到劳教所；</w:t>
      </w:r>
      <w:r w:rsidRPr="0069574A">
        <w:rPr>
          <w:rFonts w:eastAsia="SimSun"/>
          <w:lang w:eastAsia="zh-CN"/>
        </w:rPr>
        <w:t>186</w:t>
      </w:r>
      <w:r>
        <w:rPr>
          <w:rFonts w:ascii="SimSun" w:eastAsia="SimSun" w:hAnsi="SimSun" w:hint="eastAsia"/>
          <w:lang w:eastAsia="zh-CN"/>
        </w:rPr>
        <w:t>人被送到“洗脑中心”；</w:t>
      </w:r>
      <w:r w:rsidRPr="0069574A">
        <w:rPr>
          <w:rFonts w:eastAsia="SimSun"/>
          <w:lang w:eastAsia="zh-CN"/>
        </w:rPr>
        <w:t>445</w:t>
      </w:r>
      <w:r>
        <w:rPr>
          <w:rFonts w:ascii="SimSun" w:eastAsia="SimSun" w:hAnsi="SimSun" w:hint="eastAsia"/>
          <w:lang w:eastAsia="zh-CN"/>
        </w:rPr>
        <w:t>人被判刑入狱；</w:t>
      </w:r>
      <w:r w:rsidRPr="0069574A">
        <w:rPr>
          <w:rFonts w:eastAsia="SimSun"/>
          <w:lang w:eastAsia="zh-CN"/>
        </w:rPr>
        <w:t>2</w:t>
      </w:r>
      <w:r>
        <w:rPr>
          <w:rFonts w:eastAsia="SimSun"/>
          <w:lang w:eastAsia="zh-CN"/>
        </w:rPr>
        <w:t>,</w:t>
      </w:r>
      <w:r w:rsidRPr="0069574A">
        <w:rPr>
          <w:rFonts w:eastAsia="SimSun"/>
          <w:lang w:eastAsia="zh-CN"/>
        </w:rPr>
        <w:t>021</w:t>
      </w:r>
      <w:r>
        <w:rPr>
          <w:rFonts w:ascii="SimSun" w:eastAsia="SimSun" w:hAnsi="SimSun" w:hint="eastAsia"/>
          <w:lang w:eastAsia="zh-CN"/>
        </w:rPr>
        <w:t>人被正式逮捕并等待审判。</w:t>
      </w:r>
      <w:r w:rsidR="00BC1150">
        <w:rPr>
          <w:rStyle w:val="EndnoteReference"/>
        </w:rPr>
        <w:endnoteReference w:id="152"/>
      </w:r>
      <w:r w:rsidR="00BC1150" w:rsidRPr="00327DC2">
        <w:t xml:space="preserve"> </w:t>
      </w:r>
    </w:p>
    <w:p w:rsidR="00BC1150" w:rsidRDefault="00BC1150" w:rsidP="00B1414D">
      <w:pPr>
        <w:pStyle w:val="BodyText"/>
      </w:pPr>
    </w:p>
    <w:p w:rsidR="00BC1150" w:rsidRPr="00B1414D" w:rsidRDefault="0069574A" w:rsidP="00F77453">
      <w:pPr>
        <w:pStyle w:val="Heading2"/>
        <w:jc w:val="both"/>
      </w:pPr>
      <w:bookmarkStart w:id="33" w:name="_Toc373507426"/>
      <w:bookmarkStart w:id="34" w:name="_Toc373915417"/>
      <w:bookmarkStart w:id="35" w:name="_Toc373487228"/>
      <w:r>
        <w:rPr>
          <w:rFonts w:hint="eastAsia"/>
          <w:lang w:eastAsia="zh-CN"/>
        </w:rPr>
        <w:t>上访者</w:t>
      </w:r>
      <w:bookmarkEnd w:id="33"/>
      <w:bookmarkEnd w:id="34"/>
      <w:bookmarkEnd w:id="35"/>
    </w:p>
    <w:p w:rsidR="00BC1150" w:rsidRDefault="0069574A" w:rsidP="00F77453">
      <w:pPr>
        <w:pStyle w:val="BodyText"/>
        <w:jc w:val="both"/>
      </w:pPr>
      <w:r>
        <w:rPr>
          <w:rFonts w:ascii="SimSun" w:eastAsia="SimSun" w:hAnsi="SimSun" w:hint="eastAsia"/>
          <w:lang w:eastAsia="zh-CN"/>
        </w:rPr>
        <w:t>国际特赦组织和其他非政府组织近来搜集的证据显示，上访者也遭受类似的待遇</w:t>
      </w:r>
      <w:r w:rsidR="00563223">
        <w:rPr>
          <w:rFonts w:ascii="SimSun" w:eastAsia="SimSun" w:hAnsi="SimSun" w:hint="eastAsia"/>
          <w:lang w:eastAsia="zh-CN"/>
        </w:rPr>
        <w:t>。</w:t>
      </w:r>
      <w:r>
        <w:rPr>
          <w:rFonts w:ascii="SimSun" w:eastAsia="SimSun" w:hAnsi="SimSun" w:hint="eastAsia"/>
          <w:lang w:eastAsia="zh-CN"/>
        </w:rPr>
        <w:t>虽然劳教所被关闭，而且当局近来宣布即将废除该制度，但</w:t>
      </w:r>
      <w:r w:rsidR="00563223">
        <w:rPr>
          <w:rFonts w:ascii="SimSun" w:eastAsia="SimSun" w:hAnsi="SimSun" w:hint="eastAsia"/>
          <w:lang w:eastAsia="zh-CN"/>
        </w:rPr>
        <w:t>民众</w:t>
      </w:r>
      <w:r>
        <w:rPr>
          <w:rFonts w:ascii="SimSun" w:eastAsia="SimSun" w:hAnsi="SimSun" w:hint="eastAsia"/>
          <w:lang w:eastAsia="zh-CN"/>
        </w:rPr>
        <w:t>因为上访活动而遭任意拘留、骚扰和被强行送回原籍的情况持续不减。</w:t>
      </w:r>
      <w:r w:rsidR="00BC1150">
        <w:rPr>
          <w:rStyle w:val="EndnoteReference"/>
        </w:rPr>
        <w:endnoteReference w:id="153"/>
      </w:r>
    </w:p>
    <w:p w:rsidR="00BC1150" w:rsidRPr="00327DC2" w:rsidRDefault="0069574A" w:rsidP="00F77453">
      <w:pPr>
        <w:pStyle w:val="BodyText"/>
        <w:jc w:val="both"/>
      </w:pPr>
      <w:r>
        <w:rPr>
          <w:rFonts w:ascii="SimSun" w:eastAsia="SimSun" w:hAnsi="SimSun" w:hint="eastAsia"/>
          <w:lang w:eastAsia="zh-CN"/>
        </w:rPr>
        <w:t>北京的警察继续围捕上访者，</w:t>
      </w:r>
      <w:r w:rsidR="00563223">
        <w:rPr>
          <w:rFonts w:ascii="SimSun" w:eastAsia="SimSun" w:hAnsi="SimSun" w:hint="eastAsia"/>
          <w:lang w:eastAsia="zh-CN"/>
        </w:rPr>
        <w:t>任意拘留</w:t>
      </w:r>
      <w:r>
        <w:rPr>
          <w:rFonts w:ascii="SimSun" w:eastAsia="SimSun" w:hAnsi="SimSun" w:hint="eastAsia"/>
          <w:lang w:eastAsia="zh-CN"/>
        </w:rPr>
        <w:t>他们，并把他们交给原籍省份的警察</w:t>
      </w:r>
      <w:r w:rsidR="00563223">
        <w:rPr>
          <w:rFonts w:ascii="SimSun" w:eastAsia="SimSun" w:hAnsi="SimSun" w:hint="eastAsia"/>
          <w:lang w:eastAsia="zh-CN"/>
        </w:rPr>
        <w:t>。</w:t>
      </w:r>
      <w:r>
        <w:rPr>
          <w:rFonts w:ascii="SimSun" w:eastAsia="SimSun" w:hAnsi="SimSun" w:hint="eastAsia"/>
          <w:lang w:eastAsia="zh-CN"/>
        </w:rPr>
        <w:t>他们通常被这些警察强行送回原籍，并可能在那里进一步遭受任意拘留，拘留期间普遍发生酷刑和其他虐待。在“敏感”时期，即中共和政府召开重要会议时，上访者</w:t>
      </w:r>
      <w:proofErr w:type="gramStart"/>
      <w:r>
        <w:rPr>
          <w:rFonts w:ascii="SimSun" w:eastAsia="SimSun" w:hAnsi="SimSun" w:hint="eastAsia"/>
          <w:lang w:eastAsia="zh-CN"/>
        </w:rPr>
        <w:t>最</w:t>
      </w:r>
      <w:r w:rsidR="00563223">
        <w:rPr>
          <w:rFonts w:ascii="SimSun" w:eastAsia="SimSun" w:hAnsi="SimSun" w:hint="eastAsia"/>
          <w:lang w:eastAsia="zh-CN"/>
        </w:rPr>
        <w:t>处于</w:t>
      </w:r>
      <w:proofErr w:type="gramEnd"/>
      <w:r w:rsidR="00563223">
        <w:rPr>
          <w:rFonts w:ascii="SimSun" w:eastAsia="SimSun" w:hAnsi="SimSun" w:hint="eastAsia"/>
          <w:lang w:eastAsia="zh-CN"/>
        </w:rPr>
        <w:t>弱势</w:t>
      </w:r>
      <w:r>
        <w:rPr>
          <w:rFonts w:ascii="SimSun" w:eastAsia="SimSun" w:hAnsi="SimSun" w:hint="eastAsia"/>
          <w:lang w:eastAsia="zh-CN"/>
        </w:rPr>
        <w:t>。在</w:t>
      </w:r>
      <w:r w:rsidR="008550A2">
        <w:t>11</w:t>
      </w:r>
      <w:r>
        <w:rPr>
          <w:rFonts w:ascii="SimSun" w:eastAsia="SimSun" w:hAnsi="SimSun" w:hint="eastAsia"/>
          <w:lang w:eastAsia="zh-CN"/>
        </w:rPr>
        <w:t>月</w:t>
      </w:r>
      <w:r>
        <w:t>9</w:t>
      </w:r>
      <w:r w:rsidR="00563223">
        <w:rPr>
          <w:rFonts w:hint="eastAsia"/>
          <w:lang w:eastAsia="zh-CN"/>
        </w:rPr>
        <w:t>至</w:t>
      </w:r>
      <w:r>
        <w:t>12</w:t>
      </w:r>
      <w:r>
        <w:rPr>
          <w:rFonts w:ascii="SimSun" w:eastAsia="SimSun" w:hAnsi="SimSun" w:hint="eastAsia"/>
          <w:lang w:eastAsia="zh-CN"/>
        </w:rPr>
        <w:t>日</w:t>
      </w:r>
      <w:r w:rsidR="00563223">
        <w:rPr>
          <w:rFonts w:ascii="SimSun" w:eastAsia="SimSun" w:hAnsi="SimSun" w:hint="eastAsia"/>
          <w:lang w:eastAsia="zh-CN"/>
        </w:rPr>
        <w:t>于</w:t>
      </w:r>
      <w:r>
        <w:rPr>
          <w:rFonts w:ascii="SimSun" w:eastAsia="SimSun" w:hAnsi="SimSun" w:hint="eastAsia"/>
          <w:lang w:eastAsia="zh-CN"/>
        </w:rPr>
        <w:t>北京召开的三中全会前夕，情况就是如此。在会议开始前几天，当地警察开始围捕大批被怀疑在首都上访的人，许多人甚至被其所在省份的警察阻止前往北京。</w:t>
      </w:r>
      <w:r w:rsidR="00BC1150">
        <w:t xml:space="preserve"> </w:t>
      </w:r>
    </w:p>
    <w:p w:rsidR="00BC1150" w:rsidRDefault="0069574A" w:rsidP="00F77453">
      <w:pPr>
        <w:pStyle w:val="BodyText"/>
        <w:jc w:val="both"/>
      </w:pPr>
      <w:r>
        <w:rPr>
          <w:rFonts w:ascii="SimSun" w:eastAsia="SimSun" w:hAnsi="SimSun" w:hint="eastAsia"/>
          <w:lang w:eastAsia="zh-CN"/>
        </w:rPr>
        <w:t>正如刘华对国际特赦组织所说的：“你不能去北京的任何地方上访</w:t>
      </w:r>
      <w:r w:rsidR="00563223">
        <w:rPr>
          <w:rFonts w:ascii="SimSun" w:eastAsia="SimSun" w:hAnsi="SimSun" w:hint="eastAsia"/>
          <w:lang w:eastAsia="zh-CN"/>
        </w:rPr>
        <w:t>，</w:t>
      </w:r>
      <w:r>
        <w:rPr>
          <w:rFonts w:ascii="SimSun" w:eastAsia="SimSun" w:hAnsi="SimSun" w:hint="eastAsia"/>
          <w:lang w:eastAsia="zh-CN"/>
        </w:rPr>
        <w:t>如果你接近</w:t>
      </w:r>
      <w:r w:rsidR="00563223">
        <w:rPr>
          <w:rFonts w:ascii="SimSun" w:eastAsia="SimSun" w:hAnsi="SimSun" w:hint="eastAsia"/>
          <w:lang w:eastAsia="zh-CN"/>
        </w:rPr>
        <w:t>任何</w:t>
      </w:r>
      <w:r>
        <w:rPr>
          <w:rFonts w:ascii="SimSun" w:eastAsia="SimSun" w:hAnsi="SimSun" w:hint="eastAsia"/>
          <w:lang w:eastAsia="zh-CN"/>
        </w:rPr>
        <w:t>政府大楼，他们就拘留你。”</w:t>
      </w:r>
      <w:r w:rsidR="00BC1150">
        <w:rPr>
          <w:rStyle w:val="EndnoteReference"/>
        </w:rPr>
        <w:endnoteReference w:id="154"/>
      </w:r>
    </w:p>
    <w:p w:rsidR="00BC1150" w:rsidRDefault="0069574A" w:rsidP="00F77453">
      <w:pPr>
        <w:pStyle w:val="BodyText"/>
        <w:jc w:val="both"/>
      </w:pPr>
      <w:r>
        <w:rPr>
          <w:rFonts w:ascii="SimSun" w:eastAsia="SimSun" w:hAnsi="SimSun" w:hint="eastAsia"/>
          <w:lang w:eastAsia="zh-CN"/>
        </w:rPr>
        <w:t>上访</w:t>
      </w:r>
      <w:proofErr w:type="gramStart"/>
      <w:r>
        <w:rPr>
          <w:rFonts w:ascii="SimSun" w:eastAsia="SimSun" w:hAnsi="SimSun" w:hint="eastAsia"/>
          <w:lang w:eastAsia="zh-CN"/>
        </w:rPr>
        <w:t>者以前</w:t>
      </w:r>
      <w:proofErr w:type="gramEnd"/>
      <w:r>
        <w:rPr>
          <w:rFonts w:ascii="SimSun" w:eastAsia="SimSun" w:hAnsi="SimSun" w:hint="eastAsia"/>
          <w:lang w:eastAsia="zh-CN"/>
        </w:rPr>
        <w:t>被大量送到劳教所，但现在如果他们不停止上访，他们</w:t>
      </w:r>
      <w:r w:rsidR="00563223">
        <w:rPr>
          <w:rFonts w:ascii="SimSun" w:eastAsia="SimSun" w:hAnsi="SimSun" w:hint="eastAsia"/>
          <w:lang w:eastAsia="zh-CN"/>
        </w:rPr>
        <w:t>看来</w:t>
      </w:r>
      <w:r>
        <w:rPr>
          <w:rFonts w:ascii="SimSun" w:eastAsia="SimSun" w:hAnsi="SimSun" w:hint="eastAsia"/>
          <w:lang w:eastAsia="zh-CN"/>
        </w:rPr>
        <w:t>主要被送到“黑监狱”，或被强行关押在精神病机构和医院及拘留所，遭到判刑入狱的威胁，以及其他形式的骚扰。虽然上访</w:t>
      </w:r>
      <w:proofErr w:type="gramStart"/>
      <w:r>
        <w:rPr>
          <w:rFonts w:ascii="SimSun" w:eastAsia="SimSun" w:hAnsi="SimSun" w:hint="eastAsia"/>
          <w:lang w:eastAsia="zh-CN"/>
        </w:rPr>
        <w:t>者以前</w:t>
      </w:r>
      <w:proofErr w:type="gramEnd"/>
      <w:r>
        <w:rPr>
          <w:rFonts w:ascii="SimSun" w:eastAsia="SimSun" w:hAnsi="SimSun" w:hint="eastAsia"/>
          <w:lang w:eastAsia="zh-CN"/>
        </w:rPr>
        <w:t>也遭受这些形式的处罚，但国际特赦组织对上访者的采访显示，</w:t>
      </w:r>
      <w:r w:rsidR="00563223">
        <w:rPr>
          <w:rFonts w:ascii="SimSun" w:eastAsia="SimSun" w:hAnsi="SimSun" w:hint="eastAsia"/>
          <w:lang w:eastAsia="zh-CN"/>
        </w:rPr>
        <w:t>有关方面在过去一年增加使用</w:t>
      </w:r>
      <w:r>
        <w:rPr>
          <w:rFonts w:ascii="SimSun" w:eastAsia="SimSun" w:hAnsi="SimSun" w:hint="eastAsia"/>
          <w:lang w:eastAsia="zh-CN"/>
        </w:rPr>
        <w:t>此类处罚。</w:t>
      </w:r>
      <w:r w:rsidR="00BC1150">
        <w:rPr>
          <w:rStyle w:val="EndnoteReference"/>
        </w:rPr>
        <w:endnoteReference w:id="155"/>
      </w:r>
    </w:p>
    <w:p w:rsidR="00BC1150" w:rsidRDefault="0069574A" w:rsidP="00F77453">
      <w:pPr>
        <w:pStyle w:val="BodyText"/>
        <w:jc w:val="both"/>
      </w:pPr>
      <w:r>
        <w:rPr>
          <w:rFonts w:ascii="SimSun" w:eastAsia="SimSun" w:hAnsi="SimSun" w:hint="eastAsia"/>
          <w:lang w:eastAsia="zh-CN"/>
        </w:rPr>
        <w:t>在三中全会开始前几天，</w:t>
      </w:r>
      <w:r w:rsidRPr="0069574A">
        <w:rPr>
          <w:rFonts w:eastAsia="SimSun"/>
          <w:lang w:eastAsia="zh-CN"/>
        </w:rPr>
        <w:t>300</w:t>
      </w:r>
      <w:r>
        <w:rPr>
          <w:rFonts w:ascii="SimSun" w:eastAsia="SimSun" w:hAnsi="SimSun" w:hint="eastAsia"/>
          <w:lang w:eastAsia="zh-CN"/>
        </w:rPr>
        <w:t>多名解放军退伍军人前往北京，希望向更高级别的领导递交他们的申诉。自由亚洲电台在</w:t>
      </w:r>
      <w:r w:rsidRPr="0069574A">
        <w:rPr>
          <w:rFonts w:eastAsia="SimSun"/>
          <w:lang w:eastAsia="zh-CN"/>
        </w:rPr>
        <w:t>11</w:t>
      </w:r>
      <w:r>
        <w:rPr>
          <w:rFonts w:ascii="SimSun" w:eastAsia="SimSun" w:hAnsi="SimSun" w:hint="eastAsia"/>
          <w:lang w:eastAsia="zh-CN"/>
        </w:rPr>
        <w:t>月</w:t>
      </w:r>
      <w:r w:rsidRPr="0069574A">
        <w:rPr>
          <w:rFonts w:eastAsia="SimSun"/>
          <w:lang w:eastAsia="zh-CN"/>
        </w:rPr>
        <w:t>6</w:t>
      </w:r>
      <w:r>
        <w:rPr>
          <w:rFonts w:ascii="SimSun" w:eastAsia="SimSun" w:hAnsi="SimSun" w:hint="eastAsia"/>
          <w:lang w:eastAsia="zh-CN"/>
        </w:rPr>
        <w:t>日引述退伍军人</w:t>
      </w:r>
      <w:proofErr w:type="spellStart"/>
      <w:r w:rsidRPr="006A54AB">
        <w:rPr>
          <w:rFonts w:ascii="SimSun" w:eastAsia="SimSun" w:hAnsi="SimSun" w:cs="SimSun" w:hint="eastAsia"/>
          <w:b/>
        </w:rPr>
        <w:t>孙恩伟</w:t>
      </w:r>
      <w:proofErr w:type="spellEnd"/>
      <w:r>
        <w:rPr>
          <w:rFonts w:ascii="SimSun" w:eastAsia="SimSun" w:hAnsi="SimSun" w:cs="SimSun" w:hint="eastAsia"/>
          <w:lang w:eastAsia="zh-CN"/>
        </w:rPr>
        <w:t>的话说，这些解放军退伍军人已被遣送回家，全国各地有</w:t>
      </w:r>
      <w:r w:rsidRPr="0069574A">
        <w:rPr>
          <w:rFonts w:eastAsia="SimSun" w:cs="SimSun"/>
          <w:lang w:eastAsia="zh-CN"/>
        </w:rPr>
        <w:t>1</w:t>
      </w:r>
      <w:r>
        <w:rPr>
          <w:rFonts w:eastAsia="SimSun" w:cs="SimSun"/>
          <w:lang w:eastAsia="zh-CN"/>
        </w:rPr>
        <w:t>,</w:t>
      </w:r>
      <w:r w:rsidRPr="0069574A">
        <w:rPr>
          <w:rFonts w:eastAsia="SimSun" w:cs="SimSun"/>
          <w:lang w:eastAsia="zh-CN"/>
        </w:rPr>
        <w:t>000</w:t>
      </w:r>
      <w:r>
        <w:rPr>
          <w:rFonts w:ascii="SimSun" w:eastAsia="SimSun" w:hAnsi="SimSun" w:cs="SimSun" w:hint="eastAsia"/>
          <w:lang w:eastAsia="zh-CN"/>
        </w:rPr>
        <w:t>多人受到严密监视或被软禁。这些退伍军人争取</w:t>
      </w:r>
      <w:r w:rsidR="00563223">
        <w:rPr>
          <w:rFonts w:ascii="SimSun" w:eastAsia="SimSun" w:hAnsi="SimSun" w:cs="SimSun" w:hint="eastAsia"/>
          <w:lang w:eastAsia="zh-CN"/>
        </w:rPr>
        <w:t>就</w:t>
      </w:r>
      <w:r>
        <w:rPr>
          <w:rFonts w:ascii="SimSun" w:eastAsia="SimSun" w:hAnsi="SimSun" w:cs="SimSun" w:hint="eastAsia"/>
          <w:lang w:eastAsia="zh-CN"/>
        </w:rPr>
        <w:t>退伍后工作和养老金</w:t>
      </w:r>
      <w:r w:rsidR="00563223">
        <w:rPr>
          <w:rFonts w:ascii="SimSun" w:eastAsia="SimSun" w:hAnsi="SimSun" w:cs="SimSun" w:hint="eastAsia"/>
          <w:lang w:eastAsia="zh-CN"/>
        </w:rPr>
        <w:t>承诺方面提出</w:t>
      </w:r>
      <w:r>
        <w:rPr>
          <w:rFonts w:ascii="SimSun" w:eastAsia="SimSun" w:hAnsi="SimSun" w:cs="SimSun" w:hint="eastAsia"/>
          <w:lang w:eastAsia="zh-CN"/>
        </w:rPr>
        <w:t>申诉，他们称政府没有兑现这些</w:t>
      </w:r>
      <w:r w:rsidR="00563223">
        <w:rPr>
          <w:rFonts w:ascii="SimSun" w:eastAsia="SimSun" w:hAnsi="SimSun" w:cs="SimSun" w:hint="eastAsia"/>
          <w:lang w:eastAsia="zh-CN"/>
        </w:rPr>
        <w:t>承诺</w:t>
      </w:r>
      <w:r>
        <w:rPr>
          <w:rFonts w:ascii="SimSun" w:eastAsia="SimSun" w:hAnsi="SimSun" w:cs="SimSun" w:hint="eastAsia"/>
          <w:lang w:eastAsia="zh-CN"/>
        </w:rPr>
        <w:t>。</w:t>
      </w:r>
      <w:r w:rsidR="00BC1150">
        <w:rPr>
          <w:rStyle w:val="EndnoteReference"/>
        </w:rPr>
        <w:endnoteReference w:id="156"/>
      </w:r>
    </w:p>
    <w:p w:rsidR="00BC1150" w:rsidRDefault="0069574A" w:rsidP="00F77453">
      <w:pPr>
        <w:pStyle w:val="BodyText"/>
        <w:jc w:val="both"/>
      </w:pPr>
      <w:proofErr w:type="gramStart"/>
      <w:r>
        <w:rPr>
          <w:rFonts w:ascii="SimSun" w:eastAsia="SimSun" w:hAnsi="SimSun" w:cs="SimSun" w:hint="eastAsia"/>
          <w:lang w:eastAsia="zh-CN"/>
        </w:rPr>
        <w:t>自由亚洲电台</w:t>
      </w:r>
      <w:proofErr w:type="gramEnd"/>
      <w:r>
        <w:rPr>
          <w:rFonts w:ascii="SimSun" w:eastAsia="SimSun" w:hAnsi="SimSun" w:cs="SimSun" w:hint="eastAsia"/>
          <w:lang w:eastAsia="zh-CN"/>
        </w:rPr>
        <w:t>采访了来自陕西的残疾人上访者</w:t>
      </w:r>
      <w:proofErr w:type="spellStart"/>
      <w:proofErr w:type="gramStart"/>
      <w:r w:rsidRPr="006A54AB">
        <w:rPr>
          <w:rFonts w:ascii="SimSun" w:eastAsia="SimSun" w:hAnsi="SimSun" w:cs="SimSun" w:hint="eastAsia"/>
          <w:b/>
        </w:rPr>
        <w:t>胥</w:t>
      </w:r>
      <w:proofErr w:type="gramEnd"/>
      <w:r w:rsidRPr="006A54AB">
        <w:rPr>
          <w:rFonts w:ascii="SimSun" w:eastAsia="SimSun" w:hAnsi="SimSun" w:cs="SimSun" w:hint="eastAsia"/>
          <w:b/>
        </w:rPr>
        <w:t>灵永</w:t>
      </w:r>
      <w:proofErr w:type="spellEnd"/>
      <w:r>
        <w:rPr>
          <w:rFonts w:ascii="SimSun" w:eastAsia="SimSun" w:hAnsi="SimSun" w:cs="SimSun" w:hint="eastAsia"/>
          <w:lang w:eastAsia="zh-CN"/>
        </w:rPr>
        <w:t>，他说北京的廉价宾馆挤满了上访者，他们试图在三中全会前</w:t>
      </w:r>
      <w:r w:rsidR="00563223">
        <w:rPr>
          <w:rFonts w:ascii="SimSun" w:eastAsia="SimSun" w:hAnsi="SimSun" w:cs="SimSun" w:hint="eastAsia"/>
          <w:lang w:eastAsia="zh-CN"/>
        </w:rPr>
        <w:t>争取任何人处理</w:t>
      </w:r>
      <w:r>
        <w:rPr>
          <w:rFonts w:ascii="SimSun" w:eastAsia="SimSun" w:hAnsi="SimSun" w:cs="SimSun" w:hint="eastAsia"/>
          <w:lang w:eastAsia="zh-CN"/>
        </w:rPr>
        <w:t>自己的申诉</w:t>
      </w:r>
      <w:r w:rsidR="00563223">
        <w:rPr>
          <w:rFonts w:ascii="SimSun" w:eastAsia="SimSun" w:hAnsi="SimSun" w:cs="SimSun" w:hint="eastAsia"/>
          <w:lang w:eastAsia="zh-CN"/>
        </w:rPr>
        <w:t>，</w:t>
      </w:r>
      <w:r>
        <w:rPr>
          <w:rFonts w:ascii="SimSun" w:eastAsia="SimSun" w:hAnsi="SimSun" w:cs="SimSun" w:hint="eastAsia"/>
          <w:lang w:eastAsia="zh-CN"/>
        </w:rPr>
        <w:t>但其中许多人被围捕并拘留在北京市郊的马家楼，那是一处非正规的拘留所。</w:t>
      </w:r>
      <w:proofErr w:type="gramStart"/>
      <w:r>
        <w:rPr>
          <w:rFonts w:ascii="SimSun" w:eastAsia="SimSun" w:hAnsi="SimSun" w:cs="SimSun" w:hint="eastAsia"/>
          <w:lang w:eastAsia="zh-CN"/>
        </w:rPr>
        <w:t>据自由亚洲电台</w:t>
      </w:r>
      <w:proofErr w:type="gramEnd"/>
      <w:r>
        <w:rPr>
          <w:rFonts w:ascii="SimSun" w:eastAsia="SimSun" w:hAnsi="SimSun" w:cs="SimSun" w:hint="eastAsia"/>
          <w:lang w:eastAsia="zh-CN"/>
        </w:rPr>
        <w:t>报道，</w:t>
      </w:r>
      <w:proofErr w:type="gramStart"/>
      <w:r>
        <w:rPr>
          <w:rFonts w:ascii="SimSun" w:eastAsia="SimSun" w:hAnsi="SimSun" w:cs="SimSun" w:hint="eastAsia"/>
          <w:lang w:eastAsia="zh-CN"/>
        </w:rPr>
        <w:t>胥灵永</w:t>
      </w:r>
      <w:proofErr w:type="gramEnd"/>
      <w:r>
        <w:rPr>
          <w:rFonts w:ascii="SimSun" w:eastAsia="SimSun" w:hAnsi="SimSun" w:cs="SimSun" w:hint="eastAsia"/>
          <w:lang w:eastAsia="zh-CN"/>
        </w:rPr>
        <w:t>说：“</w:t>
      </w:r>
      <w:r w:rsidRPr="001A60ED">
        <w:rPr>
          <w:rFonts w:ascii="SimSun" w:eastAsia="SimSun" w:hAnsi="SimSun" w:cs="SimSun" w:hint="eastAsia"/>
          <w:lang w:eastAsia="zh-CN"/>
        </w:rPr>
        <w:t>他们利用保安和警察把我们强制押到车上，所有的外地人都要清除出北京</w:t>
      </w:r>
      <w:r>
        <w:rPr>
          <w:rFonts w:ascii="SimSun" w:eastAsia="SimSun" w:hAnsi="SimSun" w:cs="SimSun" w:hint="eastAsia"/>
          <w:lang w:eastAsia="zh-CN"/>
        </w:rPr>
        <w:t>。”</w:t>
      </w:r>
      <w:r w:rsidR="00BC1150">
        <w:rPr>
          <w:rStyle w:val="EndnoteReference"/>
        </w:rPr>
        <w:endnoteReference w:id="157"/>
      </w:r>
    </w:p>
    <w:p w:rsidR="00BC1150" w:rsidRDefault="00121D12" w:rsidP="00F77453">
      <w:pPr>
        <w:pStyle w:val="BodyText"/>
        <w:widowControl/>
        <w:jc w:val="both"/>
      </w:pPr>
      <w:r>
        <w:rPr>
          <w:rFonts w:ascii="SimSun" w:eastAsia="SimSun" w:hAnsi="SimSun" w:hint="eastAsia"/>
          <w:lang w:eastAsia="zh-CN"/>
        </w:rPr>
        <w:t>许多以前被关押在马三家女子劳教所的上访者 —</w:t>
      </w:r>
      <w:r w:rsidR="00563223">
        <w:rPr>
          <w:rFonts w:ascii="SimSun" w:eastAsia="SimSun" w:hAnsi="SimSun" w:hint="eastAsia"/>
          <w:lang w:eastAsia="zh-CN"/>
        </w:rPr>
        <w:t>—</w:t>
      </w:r>
      <w:r>
        <w:rPr>
          <w:rFonts w:ascii="SimSun" w:eastAsia="SimSun" w:hAnsi="SimSun" w:hint="eastAsia"/>
          <w:lang w:eastAsia="zh-CN"/>
        </w:rPr>
        <w:t xml:space="preserve"> 揭露该劳教所酷刑情况的录像介绍了其中的许多人 —</w:t>
      </w:r>
      <w:r w:rsidR="00563223">
        <w:rPr>
          <w:rFonts w:ascii="SimSun" w:eastAsia="SimSun" w:hAnsi="SimSun" w:hint="eastAsia"/>
          <w:lang w:eastAsia="zh-CN"/>
        </w:rPr>
        <w:t>—</w:t>
      </w:r>
      <w:r>
        <w:rPr>
          <w:rFonts w:ascii="SimSun" w:eastAsia="SimSun" w:hAnsi="SimSun" w:hint="eastAsia"/>
          <w:lang w:eastAsia="zh-CN"/>
        </w:rPr>
        <w:t xml:space="preserve"> 从该劳教所获释后，又重新遭到各种形式的任意拘留。</w:t>
      </w:r>
      <w:r w:rsidR="00BC1150">
        <w:t xml:space="preserve"> </w:t>
      </w:r>
    </w:p>
    <w:p w:rsidR="00BC1150" w:rsidRPr="00327DC2" w:rsidRDefault="00121D12" w:rsidP="00F77453">
      <w:pPr>
        <w:numPr>
          <w:ilvl w:val="0"/>
          <w:numId w:val="29"/>
        </w:numPr>
        <w:jc w:val="both"/>
      </w:pPr>
      <w:proofErr w:type="spellStart"/>
      <w:proofErr w:type="gramStart"/>
      <w:r w:rsidRPr="00D95EC2">
        <w:rPr>
          <w:rFonts w:ascii="SimSun" w:eastAsia="SimSun" w:hAnsi="SimSun"/>
          <w:b/>
        </w:rPr>
        <w:lastRenderedPageBreak/>
        <w:t>陈沈</w:t>
      </w:r>
      <w:r w:rsidRPr="00D95EC2">
        <w:rPr>
          <w:rFonts w:ascii="SimSun" w:eastAsia="SimSun" w:hAnsi="SimSun" w:cs="PMingLiU" w:hint="eastAsia"/>
          <w:b/>
        </w:rPr>
        <w:t>群</w:t>
      </w:r>
      <w:proofErr w:type="spellEnd"/>
      <w:r>
        <w:rPr>
          <w:rFonts w:ascii="SimSun" w:eastAsia="SimSun" w:hAnsi="SimSun" w:cs="PMingLiU" w:hint="eastAsia"/>
          <w:lang w:eastAsia="zh-CN"/>
        </w:rPr>
        <w:t>以前</w:t>
      </w:r>
      <w:proofErr w:type="gramEnd"/>
      <w:r w:rsidRPr="00D95EC2">
        <w:rPr>
          <w:rFonts w:ascii="SimSun" w:eastAsia="SimSun" w:hAnsi="SimSun" w:cs="PMingLiU" w:hint="eastAsia"/>
          <w:lang w:eastAsia="zh-CN"/>
        </w:rPr>
        <w:t>是辽宁省沈阳市苏家屯区砂轮厂的一名工作人员</w:t>
      </w:r>
      <w:r>
        <w:rPr>
          <w:rFonts w:ascii="SimSun" w:eastAsia="SimSun" w:hAnsi="SimSun" w:cs="PMingLiU" w:hint="eastAsia"/>
          <w:lang w:eastAsia="zh-CN"/>
        </w:rPr>
        <w:t>，她因为在失去工作后进行上访而被送到马三家劳教所</w:t>
      </w:r>
      <w:r w:rsidR="00563223">
        <w:rPr>
          <w:rFonts w:ascii="SimSun" w:eastAsia="SimSun" w:hAnsi="SimSun" w:cs="PMingLiU" w:hint="eastAsia"/>
          <w:lang w:eastAsia="zh-CN"/>
        </w:rPr>
        <w:t>，</w:t>
      </w:r>
      <w:r>
        <w:rPr>
          <w:rFonts w:ascii="SimSun" w:eastAsia="SimSun" w:hAnsi="SimSun" w:cs="PMingLiU" w:hint="eastAsia"/>
          <w:lang w:eastAsia="zh-CN"/>
        </w:rPr>
        <w:t>她在那里遭受虐待，包括在劳动时不准去小便。</w:t>
      </w:r>
      <w:r w:rsidRPr="00121D12">
        <w:rPr>
          <w:rFonts w:eastAsia="SimSun" w:cs="PMingLiU"/>
          <w:lang w:eastAsia="zh-CN"/>
        </w:rPr>
        <w:t>2009</w:t>
      </w:r>
      <w:r>
        <w:rPr>
          <w:rFonts w:ascii="SimSun" w:eastAsia="SimSun" w:hAnsi="SimSun" w:cs="PMingLiU" w:hint="eastAsia"/>
          <w:lang w:eastAsia="zh-CN"/>
        </w:rPr>
        <w:t>年</w:t>
      </w:r>
      <w:r w:rsidRPr="00121D12">
        <w:rPr>
          <w:rFonts w:eastAsia="SimSun" w:cs="PMingLiU"/>
          <w:lang w:eastAsia="zh-CN"/>
        </w:rPr>
        <w:t>6</w:t>
      </w:r>
      <w:r>
        <w:rPr>
          <w:rFonts w:ascii="SimSun" w:eastAsia="SimSun" w:hAnsi="SimSun" w:cs="PMingLiU" w:hint="eastAsia"/>
          <w:lang w:eastAsia="zh-CN"/>
        </w:rPr>
        <w:t>月</w:t>
      </w:r>
      <w:r w:rsidRPr="00121D12">
        <w:rPr>
          <w:rFonts w:eastAsia="SimSun" w:cs="PMingLiU"/>
          <w:lang w:eastAsia="zh-CN"/>
        </w:rPr>
        <w:t>30</w:t>
      </w:r>
      <w:r>
        <w:rPr>
          <w:rFonts w:ascii="SimSun" w:eastAsia="SimSun" w:hAnsi="SimSun" w:cs="PMingLiU" w:hint="eastAsia"/>
          <w:lang w:eastAsia="zh-CN"/>
        </w:rPr>
        <w:t>日，她从马三家劳教所保外就医。随后，她因为继续上访，而被两次送到沈阳市苏家屯的精神病院，一次是在</w:t>
      </w:r>
      <w:r w:rsidRPr="00121D12">
        <w:rPr>
          <w:rFonts w:eastAsia="SimSun" w:cs="PMingLiU"/>
          <w:lang w:eastAsia="zh-CN"/>
        </w:rPr>
        <w:t>2011</w:t>
      </w:r>
      <w:r>
        <w:rPr>
          <w:rFonts w:ascii="SimSun" w:eastAsia="SimSun" w:hAnsi="SimSun" w:cs="PMingLiU" w:hint="eastAsia"/>
          <w:lang w:eastAsia="zh-CN"/>
        </w:rPr>
        <w:t>年被关押了</w:t>
      </w:r>
      <w:r w:rsidRPr="00121D12">
        <w:rPr>
          <w:rFonts w:eastAsia="SimSun" w:cs="PMingLiU"/>
          <w:lang w:eastAsia="zh-CN"/>
        </w:rPr>
        <w:t>48</w:t>
      </w:r>
      <w:r>
        <w:rPr>
          <w:rFonts w:ascii="SimSun" w:eastAsia="SimSun" w:hAnsi="SimSun" w:cs="PMingLiU" w:hint="eastAsia"/>
          <w:lang w:eastAsia="zh-CN"/>
        </w:rPr>
        <w:t>天，另一次是在</w:t>
      </w:r>
      <w:r w:rsidRPr="00121D12">
        <w:rPr>
          <w:rFonts w:eastAsia="SimSun" w:cs="PMingLiU"/>
          <w:lang w:eastAsia="zh-CN"/>
        </w:rPr>
        <w:t>2012</w:t>
      </w:r>
      <w:r>
        <w:rPr>
          <w:rFonts w:ascii="SimSun" w:eastAsia="SimSun" w:hAnsi="SimSun" w:cs="PMingLiU" w:hint="eastAsia"/>
          <w:lang w:eastAsia="zh-CN"/>
        </w:rPr>
        <w:t>年被关押了</w:t>
      </w:r>
      <w:r w:rsidRPr="00121D12">
        <w:rPr>
          <w:rFonts w:eastAsia="SimSun" w:cs="PMingLiU"/>
          <w:lang w:eastAsia="zh-CN"/>
        </w:rPr>
        <w:t>1</w:t>
      </w:r>
      <w:r>
        <w:rPr>
          <w:rFonts w:ascii="SimSun" w:eastAsia="SimSun" w:hAnsi="SimSun" w:cs="PMingLiU" w:hint="eastAsia"/>
          <w:lang w:eastAsia="zh-CN"/>
        </w:rPr>
        <w:t>个月。</w:t>
      </w:r>
      <w:r w:rsidRPr="00121D12">
        <w:rPr>
          <w:rFonts w:eastAsia="SimSun" w:cs="PMingLiU"/>
          <w:lang w:eastAsia="zh-CN"/>
        </w:rPr>
        <w:t>2013</w:t>
      </w:r>
      <w:r>
        <w:rPr>
          <w:rFonts w:ascii="SimSun" w:eastAsia="SimSun" w:hAnsi="SimSun" w:cs="PMingLiU" w:hint="eastAsia"/>
          <w:lang w:eastAsia="zh-CN"/>
        </w:rPr>
        <w:t>年初，她被关押在位于苏家屯一家宾馆的“黑监狱”中，警察在那里威胁说，如果她不停止上访，就会把她送进监狱。</w:t>
      </w:r>
      <w:r w:rsidR="00BC1150" w:rsidRPr="00327DC2">
        <w:rPr>
          <w:rStyle w:val="EndnoteReference"/>
        </w:rPr>
        <w:endnoteReference w:id="158"/>
      </w:r>
    </w:p>
    <w:p w:rsidR="00BC1150" w:rsidRDefault="00563223" w:rsidP="00F77453">
      <w:pPr>
        <w:numPr>
          <w:ilvl w:val="0"/>
          <w:numId w:val="29"/>
        </w:numPr>
        <w:jc w:val="both"/>
      </w:pPr>
      <w:r w:rsidRPr="004B05C6">
        <w:rPr>
          <w:rFonts w:ascii="SimSun" w:eastAsia="SimSun" w:hAnsi="SimSun" w:hint="eastAsia"/>
          <w:b/>
          <w:lang w:eastAsia="zh-CN"/>
        </w:rPr>
        <w:t>王</w:t>
      </w:r>
      <w:r w:rsidR="00121D12" w:rsidRPr="004B05C6">
        <w:rPr>
          <w:rFonts w:ascii="SimSun" w:eastAsia="SimSun" w:hAnsi="SimSun" w:hint="eastAsia"/>
          <w:b/>
          <w:lang w:eastAsia="zh-CN"/>
        </w:rPr>
        <w:t>贵兰</w:t>
      </w:r>
      <w:r w:rsidR="00121D12">
        <w:rPr>
          <w:rFonts w:ascii="SimSun" w:eastAsia="SimSun" w:hAnsi="SimSun" w:hint="eastAsia"/>
          <w:lang w:eastAsia="zh-CN"/>
        </w:rPr>
        <w:t>曾被关押在马三家女子劳教所，她在</w:t>
      </w:r>
      <w:r w:rsidR="00121D12" w:rsidRPr="00121D12">
        <w:rPr>
          <w:rFonts w:eastAsia="SimSun"/>
          <w:lang w:eastAsia="zh-CN"/>
        </w:rPr>
        <w:t>2013</w:t>
      </w:r>
      <w:r w:rsidR="00121D12">
        <w:rPr>
          <w:rFonts w:ascii="SimSun" w:eastAsia="SimSun" w:hAnsi="SimSun" w:hint="eastAsia"/>
          <w:lang w:eastAsia="zh-CN"/>
        </w:rPr>
        <w:t>年</w:t>
      </w:r>
      <w:r w:rsidR="00121D12" w:rsidRPr="00121D12">
        <w:rPr>
          <w:rFonts w:eastAsia="SimSun"/>
          <w:lang w:eastAsia="zh-CN"/>
        </w:rPr>
        <w:t>11</w:t>
      </w:r>
      <w:r w:rsidR="00121D12">
        <w:rPr>
          <w:rFonts w:ascii="SimSun" w:eastAsia="SimSun" w:hAnsi="SimSun" w:hint="eastAsia"/>
          <w:lang w:eastAsia="zh-CN"/>
        </w:rPr>
        <w:t>月</w:t>
      </w:r>
      <w:r w:rsidR="00121D12" w:rsidRPr="00121D12">
        <w:rPr>
          <w:rFonts w:eastAsia="SimSun"/>
          <w:lang w:eastAsia="zh-CN"/>
        </w:rPr>
        <w:t>5</w:t>
      </w:r>
      <w:r w:rsidR="00121D12">
        <w:rPr>
          <w:rFonts w:ascii="SimSun" w:eastAsia="SimSun" w:hAnsi="SimSun" w:hint="eastAsia"/>
          <w:lang w:eastAsia="zh-CN"/>
        </w:rPr>
        <w:t>日在北京被拘留，当时她正</w:t>
      </w:r>
      <w:r w:rsidR="008550A2">
        <w:rPr>
          <w:rFonts w:ascii="SimSun" w:eastAsia="SimSun" w:hAnsi="SimSun" w:hint="eastAsia"/>
          <w:lang w:eastAsia="zh-CN"/>
        </w:rPr>
        <w:t>前</w:t>
      </w:r>
      <w:r w:rsidR="00121D12">
        <w:rPr>
          <w:rFonts w:ascii="SimSun" w:eastAsia="SimSun" w:hAnsi="SimSun" w:hint="eastAsia"/>
          <w:lang w:eastAsia="zh-CN"/>
        </w:rPr>
        <w:t>去最高人民检察院递交一份有关</w:t>
      </w:r>
      <w:r>
        <w:rPr>
          <w:rFonts w:ascii="SimSun" w:eastAsia="SimSun" w:hAnsi="SimSun" w:hint="eastAsia"/>
          <w:lang w:eastAsia="zh-CN"/>
        </w:rPr>
        <w:t>其</w:t>
      </w:r>
      <w:r w:rsidR="00121D12">
        <w:rPr>
          <w:rFonts w:ascii="SimSun" w:eastAsia="SimSun" w:hAnsi="SimSun" w:hint="eastAsia"/>
          <w:lang w:eastAsia="zh-CN"/>
        </w:rPr>
        <w:t>案件的申诉。北京市的警察拘留了她，并把她交给辽宁省公安人员，后者</w:t>
      </w:r>
      <w:r>
        <w:rPr>
          <w:rFonts w:ascii="SimSun" w:eastAsia="SimSun" w:hAnsi="SimSun" w:hint="eastAsia"/>
          <w:lang w:eastAsia="zh-CN"/>
        </w:rPr>
        <w:t>其</w:t>
      </w:r>
      <w:r w:rsidR="00121D12">
        <w:rPr>
          <w:rFonts w:ascii="SimSun" w:eastAsia="SimSun" w:hAnsi="SimSun" w:hint="eastAsia"/>
          <w:lang w:eastAsia="zh-CN"/>
        </w:rPr>
        <w:t>后强行将她送回辽宁省辽阳市，她在那里一直被拘留到</w:t>
      </w:r>
      <w:r w:rsidR="00121D12" w:rsidRPr="00121D12">
        <w:rPr>
          <w:rFonts w:eastAsia="SimSun"/>
          <w:lang w:eastAsia="zh-CN"/>
        </w:rPr>
        <w:t>11</w:t>
      </w:r>
      <w:r w:rsidR="00121D12">
        <w:rPr>
          <w:rFonts w:ascii="SimSun" w:eastAsia="SimSun" w:hAnsi="SimSun" w:hint="eastAsia"/>
          <w:lang w:eastAsia="zh-CN"/>
        </w:rPr>
        <w:t>月</w:t>
      </w:r>
      <w:r w:rsidR="00121D12" w:rsidRPr="00121D12">
        <w:rPr>
          <w:rFonts w:eastAsia="SimSun"/>
          <w:lang w:eastAsia="zh-CN"/>
        </w:rPr>
        <w:t>13</w:t>
      </w:r>
      <w:r w:rsidR="00121D12">
        <w:rPr>
          <w:rFonts w:ascii="SimSun" w:eastAsia="SimSun" w:hAnsi="SimSun" w:hint="eastAsia"/>
          <w:lang w:eastAsia="zh-CN"/>
        </w:rPr>
        <w:t>日。</w:t>
      </w:r>
      <w:r w:rsidR="00BC1150">
        <w:rPr>
          <w:rStyle w:val="EndnoteReference"/>
        </w:rPr>
        <w:endnoteReference w:id="159"/>
      </w:r>
    </w:p>
    <w:p w:rsidR="00BC1150" w:rsidRDefault="00121D12" w:rsidP="00F77453">
      <w:pPr>
        <w:numPr>
          <w:ilvl w:val="0"/>
          <w:numId w:val="29"/>
        </w:numPr>
        <w:jc w:val="both"/>
      </w:pPr>
      <w:r>
        <w:rPr>
          <w:rFonts w:ascii="SimSun" w:eastAsia="SimSun" w:hAnsi="SimSun" w:hint="eastAsia"/>
          <w:lang w:eastAsia="zh-CN"/>
        </w:rPr>
        <w:t>来自辽宁省本溪市的上访者</w:t>
      </w:r>
      <w:proofErr w:type="spellStart"/>
      <w:r w:rsidRPr="00EA63E0">
        <w:rPr>
          <w:rFonts w:ascii="SimSun" w:eastAsia="SimSun" w:hAnsi="SimSun" w:cs="SimSun" w:hint="eastAsia"/>
          <w:b/>
        </w:rPr>
        <w:t>屈美玉</w:t>
      </w:r>
      <w:proofErr w:type="spellEnd"/>
      <w:r>
        <w:rPr>
          <w:rFonts w:ascii="SimSun" w:eastAsia="SimSun" w:hAnsi="SimSun" w:hint="eastAsia"/>
          <w:lang w:eastAsia="zh-CN"/>
        </w:rPr>
        <w:t>，因为她的丈夫未得到工伤赔偿而进行上访，她因此在马三家劳教所遭受了严重的酷刑。她在</w:t>
      </w:r>
      <w:r w:rsidRPr="00121D12">
        <w:rPr>
          <w:rFonts w:eastAsia="SimSun"/>
          <w:lang w:eastAsia="zh-CN"/>
        </w:rPr>
        <w:t>2013</w:t>
      </w:r>
      <w:r>
        <w:rPr>
          <w:rFonts w:ascii="SimSun" w:eastAsia="SimSun" w:hAnsi="SimSun" w:hint="eastAsia"/>
          <w:lang w:eastAsia="zh-CN"/>
        </w:rPr>
        <w:t>年</w:t>
      </w:r>
      <w:r w:rsidRPr="00121D12">
        <w:rPr>
          <w:rFonts w:eastAsia="SimSun"/>
          <w:lang w:eastAsia="zh-CN"/>
        </w:rPr>
        <w:t>1</w:t>
      </w:r>
      <w:r>
        <w:rPr>
          <w:rFonts w:ascii="SimSun" w:eastAsia="SimSun" w:hAnsi="SimSun" w:hint="eastAsia"/>
          <w:lang w:eastAsia="zh-CN"/>
        </w:rPr>
        <w:t>月</w:t>
      </w:r>
      <w:r w:rsidRPr="00121D12">
        <w:rPr>
          <w:rFonts w:eastAsia="SimSun"/>
          <w:lang w:eastAsia="zh-CN"/>
        </w:rPr>
        <w:t>7</w:t>
      </w:r>
      <w:r>
        <w:rPr>
          <w:rFonts w:ascii="SimSun" w:eastAsia="SimSun" w:hAnsi="SimSun" w:hint="eastAsia"/>
          <w:lang w:eastAsia="zh-CN"/>
        </w:rPr>
        <w:t>日从马三家劳教所获释后，继续进行上访</w:t>
      </w:r>
      <w:r w:rsidR="00563223">
        <w:rPr>
          <w:rFonts w:ascii="SimSun" w:eastAsia="SimSun" w:hAnsi="SimSun" w:hint="eastAsia"/>
          <w:lang w:eastAsia="zh-CN"/>
        </w:rPr>
        <w:t>，</w:t>
      </w:r>
      <w:r>
        <w:rPr>
          <w:rFonts w:ascii="SimSun" w:eastAsia="SimSun" w:hAnsi="SimSun" w:hint="eastAsia"/>
          <w:lang w:eastAsia="zh-CN"/>
        </w:rPr>
        <w:t>此后她在本溪市两次受到行政拘留，一次是在</w:t>
      </w:r>
      <w:r w:rsidRPr="00121D12">
        <w:rPr>
          <w:rFonts w:eastAsia="SimSun"/>
          <w:lang w:eastAsia="zh-CN"/>
        </w:rPr>
        <w:t>8</w:t>
      </w:r>
      <w:r>
        <w:rPr>
          <w:rFonts w:ascii="SimSun" w:eastAsia="SimSun" w:hAnsi="SimSun" w:hint="eastAsia"/>
          <w:lang w:eastAsia="zh-CN"/>
        </w:rPr>
        <w:t>月，另一次是在</w:t>
      </w:r>
      <w:r w:rsidRPr="00121D12">
        <w:rPr>
          <w:rFonts w:eastAsia="SimSun"/>
          <w:lang w:eastAsia="zh-CN"/>
        </w:rPr>
        <w:t>9</w:t>
      </w:r>
      <w:r>
        <w:rPr>
          <w:rFonts w:ascii="SimSun" w:eastAsia="SimSun" w:hAnsi="SimSun" w:hint="eastAsia"/>
          <w:lang w:eastAsia="zh-CN"/>
        </w:rPr>
        <w:t>月，每次都</w:t>
      </w:r>
      <w:r w:rsidR="008550A2">
        <w:rPr>
          <w:rFonts w:ascii="SimSun" w:eastAsia="SimSun" w:hAnsi="SimSun" w:hint="eastAsia"/>
          <w:lang w:eastAsia="zh-CN"/>
        </w:rPr>
        <w:t>被拘留了</w:t>
      </w:r>
      <w:r w:rsidRPr="00121D12">
        <w:rPr>
          <w:rFonts w:eastAsia="SimSun"/>
          <w:lang w:eastAsia="zh-CN"/>
        </w:rPr>
        <w:t>10</w:t>
      </w:r>
      <w:r>
        <w:rPr>
          <w:rFonts w:ascii="SimSun" w:eastAsia="SimSun" w:hAnsi="SimSun" w:hint="eastAsia"/>
          <w:lang w:eastAsia="zh-CN"/>
        </w:rPr>
        <w:t>天。她的丈夫</w:t>
      </w:r>
      <w:proofErr w:type="spellStart"/>
      <w:r w:rsidRPr="004A2552">
        <w:rPr>
          <w:rFonts w:ascii="SimSun" w:eastAsia="SimSun" w:hAnsi="SimSun" w:hint="eastAsia"/>
          <w:b/>
        </w:rPr>
        <w:t>冯永泉</w:t>
      </w:r>
      <w:proofErr w:type="spellEnd"/>
      <w:r>
        <w:rPr>
          <w:rFonts w:ascii="SimSun" w:eastAsia="SimSun" w:hAnsi="SimSun" w:hint="eastAsia"/>
          <w:lang w:eastAsia="zh-CN"/>
        </w:rPr>
        <w:t>身体残疾，在过去几个月期间，他也在一所“</w:t>
      </w:r>
      <w:r>
        <w:rPr>
          <w:rFonts w:eastAsia="SimSun" w:hint="eastAsia"/>
          <w:lang w:eastAsia="zh-CN"/>
        </w:rPr>
        <w:t>黑</w:t>
      </w:r>
      <w:r w:rsidRPr="004A2552">
        <w:rPr>
          <w:rFonts w:ascii="SimSun" w:eastAsia="SimSun" w:hAnsi="SimSun" w:hint="eastAsia"/>
          <w:lang w:eastAsia="zh-CN"/>
        </w:rPr>
        <w:t>监狱”</w:t>
      </w:r>
      <w:r>
        <w:rPr>
          <w:rFonts w:ascii="SimSun" w:eastAsia="SimSun" w:hAnsi="SimSun" w:hint="eastAsia"/>
          <w:lang w:eastAsia="zh-CN"/>
        </w:rPr>
        <w:t>中被拘留了</w:t>
      </w:r>
      <w:r w:rsidRPr="00121D12">
        <w:rPr>
          <w:rFonts w:eastAsia="SimSun"/>
          <w:lang w:eastAsia="zh-CN"/>
        </w:rPr>
        <w:t>20</w:t>
      </w:r>
      <w:r>
        <w:rPr>
          <w:rFonts w:ascii="SimSun" w:eastAsia="SimSun" w:hAnsi="SimSun" w:hint="eastAsia"/>
          <w:lang w:eastAsia="zh-CN"/>
        </w:rPr>
        <w:t>多天。屈美玉和她的丈夫因为害怕受到地方当局的报复，而不敢回家。</w:t>
      </w:r>
      <w:r w:rsidR="00BC1150">
        <w:rPr>
          <w:rStyle w:val="EndnoteReference"/>
        </w:rPr>
        <w:endnoteReference w:id="160"/>
      </w:r>
    </w:p>
    <w:p w:rsidR="00BC1150" w:rsidRDefault="00121D12" w:rsidP="00F77453">
      <w:pPr>
        <w:numPr>
          <w:ilvl w:val="0"/>
          <w:numId w:val="29"/>
        </w:numPr>
        <w:jc w:val="both"/>
      </w:pPr>
      <w:r>
        <w:rPr>
          <w:rFonts w:ascii="SimSun" w:eastAsia="SimSun" w:hAnsi="SimSun" w:hint="eastAsia"/>
          <w:lang w:eastAsia="zh-CN"/>
        </w:rPr>
        <w:t>来自辽宁省辽中县的</w:t>
      </w:r>
      <w:proofErr w:type="spellStart"/>
      <w:r w:rsidRPr="004A2552">
        <w:rPr>
          <w:rFonts w:ascii="SimSun" w:eastAsia="SimSun" w:hAnsi="SimSun" w:hint="eastAsia"/>
          <w:b/>
        </w:rPr>
        <w:t>李平</w:t>
      </w:r>
      <w:proofErr w:type="spellEnd"/>
      <w:r>
        <w:rPr>
          <w:rFonts w:ascii="SimSun" w:eastAsia="SimSun" w:hAnsi="SimSun" w:hint="eastAsia"/>
          <w:lang w:eastAsia="zh-CN"/>
        </w:rPr>
        <w:t>身体残疾，她因为上访活动而被北京市警察拘留，并在</w:t>
      </w:r>
      <w:r w:rsidRPr="00121D12">
        <w:rPr>
          <w:rFonts w:eastAsia="SimSun"/>
          <w:lang w:eastAsia="zh-CN"/>
        </w:rPr>
        <w:t>9</w:t>
      </w:r>
      <w:r>
        <w:rPr>
          <w:rFonts w:ascii="SimSun" w:eastAsia="SimSun" w:hAnsi="SimSun" w:hint="eastAsia"/>
          <w:lang w:eastAsia="zh-CN"/>
        </w:rPr>
        <w:t>月</w:t>
      </w:r>
      <w:r w:rsidRPr="00121D12">
        <w:rPr>
          <w:rFonts w:eastAsia="SimSun"/>
          <w:lang w:eastAsia="zh-CN"/>
        </w:rPr>
        <w:t>28</w:t>
      </w:r>
      <w:r>
        <w:rPr>
          <w:rFonts w:ascii="SimSun" w:eastAsia="SimSun" w:hAnsi="SimSun" w:hint="eastAsia"/>
          <w:lang w:eastAsia="zh-CN"/>
        </w:rPr>
        <w:t>日被送回辽宁。</w:t>
      </w:r>
      <w:r w:rsidRPr="00121D12">
        <w:rPr>
          <w:rFonts w:eastAsia="SimSun"/>
          <w:lang w:eastAsia="zh-CN"/>
        </w:rPr>
        <w:t>11</w:t>
      </w:r>
      <w:r>
        <w:rPr>
          <w:rFonts w:ascii="SimSun" w:eastAsia="SimSun" w:hAnsi="SimSun" w:hint="eastAsia"/>
          <w:lang w:eastAsia="zh-CN"/>
        </w:rPr>
        <w:t>月</w:t>
      </w:r>
      <w:r w:rsidRPr="00121D12">
        <w:rPr>
          <w:rFonts w:eastAsia="SimSun"/>
          <w:lang w:eastAsia="zh-CN"/>
        </w:rPr>
        <w:t>3</w:t>
      </w:r>
      <w:r>
        <w:rPr>
          <w:rFonts w:ascii="SimSun" w:eastAsia="SimSun" w:hAnsi="SimSun" w:hint="eastAsia"/>
          <w:lang w:eastAsia="zh-CN"/>
        </w:rPr>
        <w:t>日，据报她被</w:t>
      </w:r>
      <w:r w:rsidR="00563223">
        <w:rPr>
          <w:rFonts w:ascii="SimSun" w:eastAsia="SimSun" w:hAnsi="SimSun" w:hint="eastAsia"/>
          <w:lang w:eastAsia="zh-CN"/>
        </w:rPr>
        <w:t>人</w:t>
      </w:r>
      <w:r>
        <w:rPr>
          <w:rFonts w:ascii="SimSun" w:eastAsia="SimSun" w:hAnsi="SimSun" w:hint="eastAsia"/>
          <w:lang w:eastAsia="zh-CN"/>
        </w:rPr>
        <w:t>以“照顾”的名义</w:t>
      </w:r>
      <w:r w:rsidRPr="004A2552">
        <w:rPr>
          <w:rFonts w:ascii="SimSun" w:eastAsia="SimSun" w:hAnsi="SimSun" w:hint="eastAsia"/>
          <w:lang w:eastAsia="zh-CN"/>
        </w:rPr>
        <w:t>强行拘留在一所小的县级医院里</w:t>
      </w:r>
      <w:r>
        <w:rPr>
          <w:rFonts w:ascii="SimSun" w:eastAsia="SimSun" w:hAnsi="SimSun" w:hint="eastAsia"/>
          <w:lang w:eastAsia="zh-CN"/>
        </w:rPr>
        <w:t>。</w:t>
      </w:r>
      <w:r w:rsidR="00BC1150">
        <w:rPr>
          <w:rStyle w:val="EndnoteReference"/>
        </w:rPr>
        <w:endnoteReference w:id="161"/>
      </w:r>
      <w:r w:rsidR="00563223">
        <w:rPr>
          <w:rFonts w:ascii="SimSun" w:eastAsia="SimSun" w:hAnsi="SimSun" w:hint="eastAsia"/>
          <w:lang w:eastAsia="zh-CN"/>
        </w:rPr>
        <w:t xml:space="preserve"> </w:t>
      </w:r>
      <w:r>
        <w:rPr>
          <w:rFonts w:ascii="SimSun" w:eastAsia="SimSun" w:hAnsi="SimSun" w:hint="eastAsia"/>
          <w:lang w:eastAsia="zh-CN"/>
        </w:rPr>
        <w:t>辽宁省的警察据报仍在向北京的警察付费，要求将</w:t>
      </w:r>
      <w:r w:rsidR="00563223">
        <w:rPr>
          <w:rFonts w:ascii="SimSun" w:eastAsia="SimSun" w:hAnsi="SimSun" w:hint="eastAsia"/>
          <w:lang w:eastAsia="zh-CN"/>
        </w:rPr>
        <w:t>“其”</w:t>
      </w:r>
      <w:r>
        <w:rPr>
          <w:rFonts w:ascii="SimSun" w:eastAsia="SimSun" w:hAnsi="SimSun" w:hint="eastAsia"/>
          <w:lang w:eastAsia="zh-CN"/>
        </w:rPr>
        <w:t>在北京</w:t>
      </w:r>
      <w:r w:rsidR="00563223">
        <w:rPr>
          <w:rFonts w:ascii="SimSun" w:eastAsia="SimSun" w:hAnsi="SimSun" w:hint="eastAsia"/>
          <w:lang w:eastAsia="zh-CN"/>
        </w:rPr>
        <w:t>被</w:t>
      </w:r>
      <w:r>
        <w:rPr>
          <w:rFonts w:ascii="SimSun" w:eastAsia="SimSun" w:hAnsi="SimSun" w:hint="eastAsia"/>
          <w:lang w:eastAsia="zh-CN"/>
        </w:rPr>
        <w:t>拘留的上访者交给他们，以强行将这些人送回原籍。</w:t>
      </w:r>
      <w:r w:rsidR="00BC1150">
        <w:t xml:space="preserve"> </w:t>
      </w:r>
    </w:p>
    <w:p w:rsidR="00BC1150" w:rsidRDefault="00121D12" w:rsidP="00F77453">
      <w:pPr>
        <w:pStyle w:val="BodyText"/>
        <w:jc w:val="both"/>
      </w:pPr>
      <w:r>
        <w:rPr>
          <w:rFonts w:ascii="SimSun" w:eastAsia="SimSun" w:hAnsi="SimSun" w:hint="eastAsia"/>
          <w:lang w:eastAsia="zh-CN"/>
        </w:rPr>
        <w:t>除了任意拘留，警察还用其他方式骚扰上访者。刘华非常公开地谴责当局对上访者的虐待</w:t>
      </w:r>
      <w:r w:rsidR="004B05C6">
        <w:rPr>
          <w:rFonts w:ascii="SimSun" w:hAnsi="SimSun" w:hint="eastAsia"/>
          <w:lang w:eastAsia="zh-CN"/>
        </w:rPr>
        <w:t>行为</w:t>
      </w:r>
      <w:r>
        <w:rPr>
          <w:rFonts w:ascii="SimSun" w:eastAsia="SimSun" w:hAnsi="SimSun" w:hint="eastAsia"/>
          <w:lang w:eastAsia="zh-CN"/>
        </w:rPr>
        <w:t>，她从马三家劳教所获释后</w:t>
      </w:r>
      <w:r w:rsidR="004B05C6">
        <w:rPr>
          <w:rFonts w:ascii="SimSun" w:eastAsia="SimSun" w:hAnsi="SimSun" w:hint="eastAsia"/>
          <w:lang w:eastAsia="zh-CN"/>
        </w:rPr>
        <w:t>就</w:t>
      </w:r>
      <w:r>
        <w:rPr>
          <w:rFonts w:ascii="SimSun" w:eastAsia="SimSun" w:hAnsi="SimSun" w:hint="eastAsia"/>
          <w:lang w:eastAsia="zh-CN"/>
        </w:rPr>
        <w:t>没有再被拘留，这可能是由于她</w:t>
      </w:r>
      <w:r w:rsidR="004B05C6">
        <w:rPr>
          <w:rFonts w:ascii="SimSun" w:eastAsia="SimSun" w:hAnsi="SimSun" w:hint="eastAsia"/>
          <w:lang w:eastAsia="zh-CN"/>
        </w:rPr>
        <w:t>具有</w:t>
      </w:r>
      <w:r>
        <w:rPr>
          <w:rFonts w:ascii="SimSun" w:eastAsia="SimSun" w:hAnsi="SimSun" w:hint="eastAsia"/>
          <w:lang w:eastAsia="zh-CN"/>
        </w:rPr>
        <w:t>较高的国际知名度</w:t>
      </w:r>
      <w:r w:rsidR="004B05C6">
        <w:rPr>
          <w:rFonts w:ascii="SimSun" w:eastAsia="SimSun" w:hAnsi="SimSun" w:hint="eastAsia"/>
          <w:lang w:eastAsia="zh-CN"/>
        </w:rPr>
        <w:t>，</w:t>
      </w:r>
      <w:r>
        <w:rPr>
          <w:rFonts w:ascii="SimSun" w:eastAsia="SimSun" w:hAnsi="SimSun" w:hint="eastAsia"/>
          <w:lang w:eastAsia="zh-CN"/>
        </w:rPr>
        <w:t>但她</w:t>
      </w:r>
      <w:r w:rsidR="004B05C6">
        <w:rPr>
          <w:rFonts w:ascii="SimSun" w:eastAsia="SimSun" w:hAnsi="SimSun" w:hint="eastAsia"/>
          <w:lang w:eastAsia="zh-CN"/>
        </w:rPr>
        <w:t>在</w:t>
      </w:r>
      <w:r w:rsidR="004B05C6" w:rsidRPr="00121D12">
        <w:rPr>
          <w:rFonts w:eastAsia="SimSun"/>
          <w:lang w:eastAsia="zh-CN"/>
        </w:rPr>
        <w:t>7</w:t>
      </w:r>
      <w:r w:rsidR="004B05C6">
        <w:rPr>
          <w:rFonts w:ascii="SimSun" w:eastAsia="SimSun" w:hAnsi="SimSun" w:hint="eastAsia"/>
          <w:lang w:eastAsia="zh-CN"/>
        </w:rPr>
        <w:t>月</w:t>
      </w:r>
      <w:r w:rsidR="004B05C6" w:rsidRPr="00121D12">
        <w:rPr>
          <w:rFonts w:eastAsia="SimSun"/>
          <w:lang w:eastAsia="zh-CN"/>
        </w:rPr>
        <w:t>18</w:t>
      </w:r>
      <w:r w:rsidR="004B05C6">
        <w:rPr>
          <w:rFonts w:ascii="SimSun" w:eastAsia="SimSun" w:hAnsi="SimSun" w:hint="eastAsia"/>
          <w:lang w:eastAsia="zh-CN"/>
        </w:rPr>
        <w:t>日声称</w:t>
      </w:r>
      <w:r>
        <w:rPr>
          <w:rFonts w:ascii="SimSun" w:eastAsia="SimSun" w:hAnsi="SimSun" w:hint="eastAsia"/>
          <w:lang w:eastAsia="zh-CN"/>
        </w:rPr>
        <w:t>警察窃取了她和她丈夫的三轮车。她认为，考虑到事发的时间，她和她的丈夫受到</w:t>
      </w:r>
      <w:r w:rsidR="004B05C6">
        <w:rPr>
          <w:rFonts w:ascii="SimSun" w:eastAsia="SimSun" w:hAnsi="SimSun" w:hint="eastAsia"/>
          <w:lang w:eastAsia="zh-CN"/>
        </w:rPr>
        <w:t>针对</w:t>
      </w:r>
      <w:r w:rsidR="00473847">
        <w:rPr>
          <w:rFonts w:ascii="SimSun" w:eastAsia="SimSun" w:hAnsi="SimSun" w:hint="eastAsia"/>
          <w:lang w:eastAsia="zh-CN"/>
        </w:rPr>
        <w:t>，是因为她出现在杜斌揭露马三家劳教所酷刑情况的</w:t>
      </w:r>
      <w:r>
        <w:rPr>
          <w:rFonts w:ascii="SimSun" w:eastAsia="SimSun" w:hAnsi="SimSun" w:hint="eastAsia"/>
          <w:lang w:eastAsia="zh-CN"/>
        </w:rPr>
        <w:t>录像片中。刘华哀叹说：</w:t>
      </w:r>
    </w:p>
    <w:p w:rsidR="00BC1150" w:rsidRDefault="00121D12" w:rsidP="00F77453">
      <w:pPr>
        <w:pStyle w:val="AITextquote"/>
        <w:jc w:val="both"/>
      </w:pPr>
      <w:r>
        <w:rPr>
          <w:rFonts w:ascii="SimSun" w:eastAsia="SimSun" w:hAnsi="SimSun" w:hint="eastAsia"/>
          <w:lang w:eastAsia="zh-CN"/>
        </w:rPr>
        <w:t>“我不能回家，因为地方当局会由于我揭露他们而报复我们</w:t>
      </w:r>
      <w:r w:rsidR="004B05C6">
        <w:rPr>
          <w:rFonts w:ascii="SimSun" w:eastAsia="SimSun" w:hAnsi="SimSun" w:hint="eastAsia"/>
          <w:lang w:eastAsia="zh-CN"/>
        </w:rPr>
        <w:t>，</w:t>
      </w:r>
      <w:r>
        <w:rPr>
          <w:rFonts w:ascii="SimSun" w:eastAsia="SimSun" w:hAnsi="SimSun" w:hint="eastAsia"/>
          <w:lang w:eastAsia="zh-CN"/>
        </w:rPr>
        <w:t>但在北京</w:t>
      </w:r>
      <w:r w:rsidR="004B05C6">
        <w:rPr>
          <w:rFonts w:ascii="SimSun" w:eastAsia="SimSun" w:hAnsi="SimSun" w:hint="eastAsia"/>
          <w:lang w:eastAsia="zh-CN"/>
        </w:rPr>
        <w:t>这里</w:t>
      </w:r>
      <w:r>
        <w:rPr>
          <w:rFonts w:ascii="SimSun" w:eastAsia="SimSun" w:hAnsi="SimSun" w:hint="eastAsia"/>
          <w:lang w:eastAsia="zh-CN"/>
        </w:rPr>
        <w:t>，警察想让我们没法生活下去。他们偷了我丈夫的三轮车</w:t>
      </w:r>
      <w:r w:rsidR="004B05C6">
        <w:rPr>
          <w:rFonts w:ascii="SimSun" w:eastAsia="SimSun" w:hAnsi="SimSun" w:hint="eastAsia"/>
          <w:lang w:eastAsia="zh-CN"/>
        </w:rPr>
        <w:t>，</w:t>
      </w:r>
      <w:r>
        <w:rPr>
          <w:rFonts w:ascii="SimSun" w:eastAsia="SimSun" w:hAnsi="SimSun" w:hint="eastAsia"/>
          <w:lang w:eastAsia="zh-CN"/>
        </w:rPr>
        <w:t>我们没有钱，现在我们没有谋生的手段。”</w:t>
      </w:r>
      <w:r w:rsidR="00BC1150">
        <w:rPr>
          <w:rStyle w:val="EndnoteReference"/>
        </w:rPr>
        <w:endnoteReference w:id="162"/>
      </w:r>
    </w:p>
    <w:p w:rsidR="00BC1150" w:rsidRDefault="00BC1150" w:rsidP="00F77453">
      <w:pPr>
        <w:pStyle w:val="BodyText"/>
        <w:spacing w:after="0"/>
        <w:jc w:val="both"/>
      </w:pPr>
    </w:p>
    <w:p w:rsidR="00BC1150" w:rsidRDefault="00121D12" w:rsidP="00F77453">
      <w:pPr>
        <w:numPr>
          <w:ilvl w:val="0"/>
          <w:numId w:val="29"/>
        </w:numPr>
        <w:jc w:val="both"/>
      </w:pPr>
      <w:r w:rsidRPr="00121D12">
        <w:rPr>
          <w:rFonts w:eastAsia="SimSun"/>
          <w:lang w:eastAsia="zh-CN"/>
        </w:rPr>
        <w:t>71</w:t>
      </w:r>
      <w:r>
        <w:rPr>
          <w:rFonts w:ascii="SimSun" w:eastAsia="SimSun" w:hAnsi="SimSun" w:hint="eastAsia"/>
          <w:lang w:eastAsia="zh-CN"/>
        </w:rPr>
        <w:t>岁的妇女</w:t>
      </w:r>
      <w:proofErr w:type="spellStart"/>
      <w:r w:rsidRPr="003D03B1">
        <w:rPr>
          <w:rFonts w:ascii="SimSun" w:eastAsia="SimSun" w:hAnsi="SimSun" w:hint="eastAsia"/>
          <w:b/>
        </w:rPr>
        <w:t>范妙珍</w:t>
      </w:r>
      <w:proofErr w:type="spellEnd"/>
      <w:r>
        <w:rPr>
          <w:rFonts w:ascii="SimSun" w:eastAsia="SimSun" w:hAnsi="SimSun" w:hint="eastAsia"/>
          <w:lang w:eastAsia="zh-CN"/>
        </w:rPr>
        <w:t>试图帮助同村的村民维护其土地权利。</w:t>
      </w:r>
      <w:r w:rsidRPr="00121D12">
        <w:rPr>
          <w:rFonts w:eastAsia="SimSun"/>
          <w:lang w:eastAsia="zh-CN"/>
        </w:rPr>
        <w:t>2013</w:t>
      </w:r>
      <w:r>
        <w:rPr>
          <w:rFonts w:ascii="SimSun" w:eastAsia="SimSun" w:hAnsi="SimSun" w:hint="eastAsia"/>
          <w:lang w:eastAsia="zh-CN"/>
        </w:rPr>
        <w:t>年</w:t>
      </w:r>
      <w:r w:rsidRPr="00121D12">
        <w:rPr>
          <w:rFonts w:eastAsia="SimSun"/>
          <w:lang w:eastAsia="zh-CN"/>
        </w:rPr>
        <w:t>10</w:t>
      </w:r>
      <w:r>
        <w:rPr>
          <w:rFonts w:ascii="SimSun" w:eastAsia="SimSun" w:hAnsi="SimSun" w:hint="eastAsia"/>
          <w:lang w:eastAsia="zh-CN"/>
        </w:rPr>
        <w:t>月</w:t>
      </w:r>
      <w:r w:rsidRPr="00121D12">
        <w:rPr>
          <w:rFonts w:eastAsia="SimSun"/>
          <w:lang w:eastAsia="zh-CN"/>
        </w:rPr>
        <w:t>17</w:t>
      </w:r>
      <w:r>
        <w:rPr>
          <w:rFonts w:ascii="SimSun" w:eastAsia="SimSun" w:hAnsi="SimSun" w:hint="eastAsia"/>
          <w:lang w:eastAsia="zh-CN"/>
        </w:rPr>
        <w:t>日，她被强行带到上海市崇明县精神卫生中心关押，</w:t>
      </w:r>
      <w:r w:rsidR="004B05C6">
        <w:rPr>
          <w:rFonts w:ascii="SimSun" w:eastAsia="SimSun" w:hAnsi="SimSun" w:hint="eastAsia"/>
          <w:lang w:eastAsia="zh-CN"/>
        </w:rPr>
        <w:t>但</w:t>
      </w:r>
      <w:r>
        <w:rPr>
          <w:rFonts w:ascii="SimSun" w:eastAsia="SimSun" w:hAnsi="SimSun" w:hint="eastAsia"/>
          <w:lang w:eastAsia="zh-CN"/>
        </w:rPr>
        <w:t>批准她入院的医生没有进行精神健康评估，她被关押了</w:t>
      </w:r>
      <w:r w:rsidRPr="00121D12">
        <w:rPr>
          <w:rFonts w:eastAsia="SimSun"/>
          <w:lang w:eastAsia="zh-CN"/>
        </w:rPr>
        <w:t>3</w:t>
      </w:r>
      <w:r>
        <w:rPr>
          <w:rFonts w:ascii="SimSun" w:eastAsia="SimSun" w:hAnsi="SimSun" w:hint="eastAsia"/>
          <w:lang w:eastAsia="zh-CN"/>
        </w:rPr>
        <w:t>天。这是地方当局第</w:t>
      </w:r>
      <w:r w:rsidR="004B05C6" w:rsidRPr="00121D12">
        <w:rPr>
          <w:rFonts w:eastAsia="SimSun"/>
          <w:lang w:eastAsia="zh-CN"/>
        </w:rPr>
        <w:t>3</w:t>
      </w:r>
      <w:r>
        <w:rPr>
          <w:rFonts w:ascii="SimSun" w:eastAsia="SimSun" w:hAnsi="SimSun" w:hint="eastAsia"/>
          <w:lang w:eastAsia="zh-CN"/>
        </w:rPr>
        <w:t>次试图强行将她送入该精神病院</w:t>
      </w:r>
      <w:r w:rsidR="004B05C6">
        <w:rPr>
          <w:rFonts w:ascii="SimSun" w:eastAsia="SimSun" w:hAnsi="SimSun" w:hint="eastAsia"/>
          <w:lang w:eastAsia="zh-CN"/>
        </w:rPr>
        <w:t>，</w:t>
      </w:r>
      <w:r>
        <w:rPr>
          <w:rFonts w:ascii="SimSun" w:eastAsia="SimSun" w:hAnsi="SimSun" w:hint="eastAsia"/>
          <w:lang w:eastAsia="zh-CN"/>
        </w:rPr>
        <w:t>第一次是在</w:t>
      </w:r>
      <w:r w:rsidRPr="00121D12">
        <w:rPr>
          <w:rFonts w:eastAsia="SimSun"/>
          <w:lang w:eastAsia="zh-CN"/>
        </w:rPr>
        <w:t>2010</w:t>
      </w:r>
      <w:r>
        <w:rPr>
          <w:rFonts w:ascii="SimSun" w:eastAsia="SimSun" w:hAnsi="SimSun" w:hint="eastAsia"/>
          <w:lang w:eastAsia="zh-CN"/>
        </w:rPr>
        <w:t>年</w:t>
      </w:r>
      <w:r w:rsidRPr="00121D12">
        <w:rPr>
          <w:rFonts w:eastAsia="SimSun"/>
          <w:lang w:eastAsia="zh-CN"/>
        </w:rPr>
        <w:t>12</w:t>
      </w:r>
      <w:r>
        <w:rPr>
          <w:rFonts w:ascii="SimSun" w:eastAsia="SimSun" w:hAnsi="SimSun" w:hint="eastAsia"/>
          <w:lang w:eastAsia="zh-CN"/>
        </w:rPr>
        <w:t>月，她在那里被关押了</w:t>
      </w:r>
      <w:r w:rsidRPr="00121D12">
        <w:rPr>
          <w:rFonts w:eastAsia="SimSun"/>
          <w:lang w:eastAsia="zh-CN"/>
        </w:rPr>
        <w:t>56</w:t>
      </w:r>
      <w:r>
        <w:rPr>
          <w:rFonts w:ascii="SimSun" w:eastAsia="SimSun" w:hAnsi="SimSun" w:hint="eastAsia"/>
          <w:lang w:eastAsia="zh-CN"/>
        </w:rPr>
        <w:t>天，并遭受酷刑，这包括在她拒绝服“药”后，医院人员蒙住她的头，并把纸塞入她嘴中，然后对她进行电击。范妙珍此前对当地政府提起诉讼，但在法院败诉。第二次是在</w:t>
      </w:r>
      <w:r w:rsidRPr="00121D12">
        <w:rPr>
          <w:rFonts w:eastAsia="SimSun"/>
          <w:lang w:eastAsia="zh-CN"/>
        </w:rPr>
        <w:t>2013</w:t>
      </w:r>
      <w:r>
        <w:rPr>
          <w:rFonts w:ascii="SimSun" w:eastAsia="SimSun" w:hAnsi="SimSun" w:hint="eastAsia"/>
          <w:lang w:eastAsia="zh-CN"/>
        </w:rPr>
        <w:t>年</w:t>
      </w:r>
      <w:r w:rsidRPr="00121D12">
        <w:rPr>
          <w:rFonts w:eastAsia="SimSun"/>
          <w:lang w:eastAsia="zh-CN"/>
        </w:rPr>
        <w:t>3</w:t>
      </w:r>
      <w:r>
        <w:rPr>
          <w:rFonts w:ascii="SimSun" w:eastAsia="SimSun" w:hAnsi="SimSun" w:hint="eastAsia"/>
          <w:lang w:eastAsia="zh-CN"/>
        </w:rPr>
        <w:t>月</w:t>
      </w:r>
      <w:r w:rsidRPr="00121D12">
        <w:rPr>
          <w:rFonts w:eastAsia="SimSun"/>
          <w:lang w:eastAsia="zh-CN"/>
        </w:rPr>
        <w:t>28</w:t>
      </w:r>
      <w:r>
        <w:rPr>
          <w:rFonts w:ascii="SimSun" w:eastAsia="SimSun" w:hAnsi="SimSun" w:hint="eastAsia"/>
          <w:lang w:eastAsia="zh-CN"/>
        </w:rPr>
        <w:t>日，警察试图将她送入精神病院，医院的医生虽然受到警察的压力，但在询问她几个问题后拒绝接收她，说她没有精神疾病。</w:t>
      </w:r>
      <w:r w:rsidR="00BC1150">
        <w:rPr>
          <w:rStyle w:val="EndnoteReference"/>
        </w:rPr>
        <w:endnoteReference w:id="163"/>
      </w:r>
    </w:p>
    <w:p w:rsidR="00BC1150" w:rsidRDefault="00121D12" w:rsidP="00F77453">
      <w:pPr>
        <w:numPr>
          <w:ilvl w:val="0"/>
          <w:numId w:val="29"/>
        </w:numPr>
        <w:spacing w:after="120"/>
        <w:jc w:val="both"/>
      </w:pPr>
      <w:r w:rsidRPr="00121D12">
        <w:rPr>
          <w:rFonts w:eastAsia="SimSun"/>
          <w:lang w:eastAsia="zh-CN"/>
        </w:rPr>
        <w:t>2013</w:t>
      </w:r>
      <w:r>
        <w:rPr>
          <w:rFonts w:ascii="SimSun" w:eastAsia="SimSun" w:hAnsi="SimSun" w:hint="eastAsia"/>
          <w:lang w:eastAsia="zh-CN"/>
        </w:rPr>
        <w:t>年</w:t>
      </w:r>
      <w:r w:rsidRPr="00121D12">
        <w:rPr>
          <w:rFonts w:eastAsia="SimSun"/>
          <w:lang w:eastAsia="zh-CN"/>
        </w:rPr>
        <w:t>10</w:t>
      </w:r>
      <w:r>
        <w:rPr>
          <w:rFonts w:ascii="SimSun" w:eastAsia="SimSun" w:hAnsi="SimSun" w:hint="eastAsia"/>
          <w:lang w:eastAsia="zh-CN"/>
        </w:rPr>
        <w:t>月</w:t>
      </w:r>
      <w:r w:rsidRPr="00121D12">
        <w:rPr>
          <w:rFonts w:eastAsia="SimSun"/>
          <w:lang w:eastAsia="zh-CN"/>
        </w:rPr>
        <w:t>11</w:t>
      </w:r>
      <w:r>
        <w:rPr>
          <w:rFonts w:ascii="SimSun" w:eastAsia="SimSun" w:hAnsi="SimSun" w:hint="eastAsia"/>
          <w:lang w:eastAsia="zh-CN"/>
        </w:rPr>
        <w:t>日，</w:t>
      </w:r>
      <w:proofErr w:type="spellStart"/>
      <w:r w:rsidRPr="002C09D4">
        <w:rPr>
          <w:rFonts w:ascii="SimSun" w:eastAsia="SimSun" w:hAnsi="SimSun" w:hint="eastAsia"/>
          <w:b/>
        </w:rPr>
        <w:t>张海彦</w:t>
      </w:r>
      <w:proofErr w:type="spellEnd"/>
      <w:r>
        <w:rPr>
          <w:rFonts w:ascii="SimSun" w:eastAsia="SimSun" w:hAnsi="SimSun" w:hint="eastAsia"/>
          <w:lang w:eastAsia="zh-CN"/>
        </w:rPr>
        <w:t>被强行关押在辽宁省</w:t>
      </w:r>
      <w:proofErr w:type="gramStart"/>
      <w:r>
        <w:rPr>
          <w:rFonts w:ascii="SimSun" w:eastAsia="SimSun" w:hAnsi="SimSun" w:hint="eastAsia"/>
          <w:lang w:eastAsia="zh-CN"/>
        </w:rPr>
        <w:t>凤</w:t>
      </w:r>
      <w:proofErr w:type="gramEnd"/>
      <w:r>
        <w:rPr>
          <w:rFonts w:ascii="SimSun" w:eastAsia="SimSun" w:hAnsi="SimSun" w:hint="eastAsia"/>
          <w:lang w:eastAsia="zh-CN"/>
        </w:rPr>
        <w:t>城市第四医院的精神病房中</w:t>
      </w:r>
      <w:r w:rsidR="004B05C6">
        <w:rPr>
          <w:rFonts w:ascii="SimSun" w:eastAsia="SimSun" w:hAnsi="SimSun" w:hint="eastAsia"/>
          <w:lang w:eastAsia="zh-CN"/>
        </w:rPr>
        <w:t>，</w:t>
      </w:r>
      <w:r>
        <w:rPr>
          <w:rFonts w:ascii="SimSun" w:eastAsia="SimSun" w:hAnsi="SimSun" w:hint="eastAsia"/>
          <w:lang w:eastAsia="zh-CN"/>
        </w:rPr>
        <w:t>此前他因受到“扰乱公共秩序”的刑事指控而被关押了</w:t>
      </w:r>
      <w:r w:rsidRPr="004B05C6">
        <w:rPr>
          <w:rFonts w:eastAsia="SimSun"/>
          <w:lang w:eastAsia="zh-CN"/>
        </w:rPr>
        <w:t>42</w:t>
      </w:r>
      <w:r>
        <w:rPr>
          <w:rFonts w:ascii="SimSun" w:eastAsia="SimSun" w:hAnsi="SimSun" w:hint="eastAsia"/>
          <w:lang w:eastAsia="zh-CN"/>
        </w:rPr>
        <w:t>天。他最先是在</w:t>
      </w:r>
      <w:proofErr w:type="gramStart"/>
      <w:r w:rsidRPr="00121D12">
        <w:rPr>
          <w:rFonts w:eastAsia="SimSun"/>
          <w:lang w:eastAsia="zh-CN"/>
        </w:rPr>
        <w:t>2013</w:t>
      </w:r>
      <w:r>
        <w:rPr>
          <w:rFonts w:ascii="SimSun" w:eastAsia="SimSun" w:hAnsi="SimSun" w:hint="eastAsia"/>
          <w:lang w:eastAsia="zh-CN"/>
        </w:rPr>
        <w:t>年</w:t>
      </w:r>
      <w:r w:rsidRPr="00121D12">
        <w:rPr>
          <w:rFonts w:eastAsia="SimSun"/>
          <w:lang w:eastAsia="zh-CN"/>
        </w:rPr>
        <w:t>8</w:t>
      </w:r>
      <w:r>
        <w:rPr>
          <w:rFonts w:ascii="SimSun" w:eastAsia="SimSun" w:hAnsi="SimSun" w:hint="eastAsia"/>
          <w:lang w:eastAsia="zh-CN"/>
        </w:rPr>
        <w:t>月</w:t>
      </w:r>
      <w:r w:rsidRPr="00121D12">
        <w:rPr>
          <w:rFonts w:eastAsia="SimSun"/>
          <w:lang w:eastAsia="zh-CN"/>
        </w:rPr>
        <w:t>31</w:t>
      </w:r>
      <w:r>
        <w:rPr>
          <w:rFonts w:ascii="SimSun" w:eastAsia="SimSun" w:hAnsi="SimSun" w:hint="eastAsia"/>
          <w:lang w:eastAsia="zh-CN"/>
        </w:rPr>
        <w:t>日被凤城市</w:t>
      </w:r>
      <w:proofErr w:type="gramEnd"/>
      <w:r>
        <w:rPr>
          <w:rFonts w:ascii="SimSun" w:eastAsia="SimSun" w:hAnsi="SimSun" w:hint="eastAsia"/>
          <w:lang w:eastAsia="zh-CN"/>
        </w:rPr>
        <w:t>警方拘留。他在未经医疗评估的情况下，被送进精神病房，在大约</w:t>
      </w:r>
      <w:r w:rsidRPr="00121D12">
        <w:rPr>
          <w:rFonts w:eastAsia="SimSun"/>
          <w:lang w:eastAsia="zh-CN"/>
        </w:rPr>
        <w:t>20</w:t>
      </w:r>
      <w:r>
        <w:rPr>
          <w:rFonts w:ascii="SimSun" w:eastAsia="SimSun" w:hAnsi="SimSun" w:hint="eastAsia"/>
          <w:lang w:eastAsia="zh-CN"/>
        </w:rPr>
        <w:t>天后获释，</w:t>
      </w:r>
      <w:r w:rsidR="004B05C6">
        <w:rPr>
          <w:rFonts w:ascii="SimSun" w:eastAsia="SimSun" w:hAnsi="SimSun" w:hint="eastAsia"/>
          <w:lang w:eastAsia="zh-CN"/>
        </w:rPr>
        <w:t>前提是</w:t>
      </w:r>
      <w:r>
        <w:rPr>
          <w:rFonts w:ascii="SimSun" w:eastAsia="SimSun" w:hAnsi="SimSun" w:hint="eastAsia"/>
          <w:lang w:eastAsia="zh-CN"/>
        </w:rPr>
        <w:t>他必须签署保证书，称他不会进行任何“非正常上访”，不会在网上</w:t>
      </w:r>
      <w:r w:rsidR="00B00AEA">
        <w:rPr>
          <w:rFonts w:ascii="SimSun" w:eastAsia="SimSun" w:hAnsi="SimSun" w:hint="eastAsia"/>
          <w:lang w:eastAsia="zh-CN"/>
        </w:rPr>
        <w:t>就</w:t>
      </w:r>
      <w:r>
        <w:rPr>
          <w:rFonts w:ascii="SimSun" w:eastAsia="SimSun" w:hAnsi="SimSun" w:hint="eastAsia"/>
          <w:lang w:eastAsia="zh-CN"/>
        </w:rPr>
        <w:t>他的经历</w:t>
      </w:r>
      <w:proofErr w:type="gramStart"/>
      <w:r w:rsidR="00B00AEA">
        <w:rPr>
          <w:rFonts w:ascii="SimSun" w:eastAsia="SimSun" w:hAnsi="SimSun" w:hint="eastAsia"/>
          <w:lang w:eastAsia="zh-CN"/>
        </w:rPr>
        <w:t>作出</w:t>
      </w:r>
      <w:proofErr w:type="gramEnd"/>
      <w:r>
        <w:rPr>
          <w:rFonts w:ascii="SimSun" w:eastAsia="SimSun" w:hAnsi="SimSun" w:hint="eastAsia"/>
          <w:lang w:eastAsia="zh-CN"/>
        </w:rPr>
        <w:t>批评，而且不会参加任何集会。当他被关押在精神病房时，医院人员将他绑在床上，并强迫他吞下使他睡觉的药丸。</w:t>
      </w:r>
      <w:r w:rsidR="00BC1150">
        <w:rPr>
          <w:rStyle w:val="EndnoteReference"/>
        </w:rPr>
        <w:endnoteReference w:id="164"/>
      </w:r>
    </w:p>
    <w:p w:rsidR="00BC1150" w:rsidRDefault="00121D12" w:rsidP="00F77453">
      <w:pPr>
        <w:pStyle w:val="BodyText"/>
        <w:jc w:val="both"/>
      </w:pPr>
      <w:r>
        <w:rPr>
          <w:rFonts w:ascii="SimSun" w:eastAsia="SimSun" w:hAnsi="SimSun" w:hint="eastAsia"/>
          <w:lang w:eastAsia="zh-CN"/>
        </w:rPr>
        <w:t>对于维权人士来说，从据报发生的各种行政和刑事拘留案件而得出的整体统计数据也证实了类似的趋势，</w:t>
      </w:r>
      <w:r w:rsidR="00B00AEA">
        <w:rPr>
          <w:rFonts w:ascii="SimSun" w:eastAsia="SimSun" w:hAnsi="SimSun" w:hint="eastAsia"/>
          <w:lang w:eastAsia="zh-CN"/>
        </w:rPr>
        <w:t>即</w:t>
      </w:r>
      <w:r w:rsidRPr="00121D12">
        <w:rPr>
          <w:rFonts w:eastAsia="SimSun"/>
          <w:lang w:eastAsia="zh-CN"/>
        </w:rPr>
        <w:t>2013</w:t>
      </w:r>
      <w:r>
        <w:rPr>
          <w:rFonts w:ascii="SimSun" w:eastAsia="SimSun" w:hAnsi="SimSun" w:hint="eastAsia"/>
          <w:lang w:eastAsia="zh-CN"/>
        </w:rPr>
        <w:t>年上半年受劳教处罚的情况有所减少，</w:t>
      </w:r>
      <w:r w:rsidR="00B00AEA">
        <w:rPr>
          <w:rFonts w:ascii="SimSun" w:eastAsia="SimSun" w:hAnsi="SimSun" w:hint="eastAsia"/>
          <w:lang w:eastAsia="zh-CN"/>
        </w:rPr>
        <w:t>但</w:t>
      </w:r>
      <w:r>
        <w:rPr>
          <w:rFonts w:ascii="SimSun" w:eastAsia="SimSun" w:hAnsi="SimSun" w:hint="eastAsia"/>
          <w:lang w:eastAsia="zh-CN"/>
        </w:rPr>
        <w:t>其他形式的处罚有所增加，包括任意拘留和刑事起诉。</w:t>
      </w:r>
      <w:r w:rsidR="00BC1150" w:rsidRPr="004C43A0">
        <w:t xml:space="preserve"> </w:t>
      </w:r>
    </w:p>
    <w:p w:rsidR="00BC1150" w:rsidRPr="00327DC2" w:rsidRDefault="00121D12" w:rsidP="00F77453">
      <w:pPr>
        <w:pStyle w:val="BodyText"/>
        <w:jc w:val="both"/>
      </w:pPr>
      <w:proofErr w:type="gramStart"/>
      <w:r>
        <w:rPr>
          <w:rFonts w:ascii="SimSun" w:eastAsia="SimSun" w:hAnsi="SimSun" w:hint="eastAsia"/>
          <w:lang w:eastAsia="zh-CN"/>
        </w:rPr>
        <w:t>维权网汇编</w:t>
      </w:r>
      <w:proofErr w:type="gramEnd"/>
      <w:r>
        <w:rPr>
          <w:rFonts w:ascii="SimSun" w:eastAsia="SimSun" w:hAnsi="SimSun" w:hint="eastAsia"/>
          <w:lang w:eastAsia="zh-CN"/>
        </w:rPr>
        <w:t>了</w:t>
      </w:r>
      <w:r w:rsidRPr="00121D12">
        <w:rPr>
          <w:rFonts w:eastAsia="SimSun"/>
          <w:lang w:eastAsia="zh-CN"/>
        </w:rPr>
        <w:t>2012</w:t>
      </w:r>
      <w:r>
        <w:rPr>
          <w:rFonts w:ascii="SimSun" w:eastAsia="SimSun" w:hAnsi="SimSun" w:hint="eastAsia"/>
          <w:lang w:eastAsia="zh-CN"/>
        </w:rPr>
        <w:t>年</w:t>
      </w:r>
      <w:r w:rsidRPr="00121D12">
        <w:rPr>
          <w:rFonts w:eastAsia="SimSun"/>
          <w:lang w:eastAsia="zh-CN"/>
        </w:rPr>
        <w:t>1</w:t>
      </w:r>
      <w:r>
        <w:rPr>
          <w:rFonts w:ascii="SimSun" w:eastAsia="SimSun" w:hAnsi="SimSun" w:hint="eastAsia"/>
          <w:lang w:eastAsia="zh-CN"/>
        </w:rPr>
        <w:t>月</w:t>
      </w:r>
      <w:r w:rsidRPr="00121D12">
        <w:rPr>
          <w:rFonts w:eastAsia="SimSun"/>
          <w:lang w:eastAsia="zh-CN"/>
        </w:rPr>
        <w:t>1</w:t>
      </w:r>
      <w:r>
        <w:rPr>
          <w:rFonts w:ascii="SimSun" w:eastAsia="SimSun" w:hAnsi="SimSun" w:hint="eastAsia"/>
          <w:lang w:eastAsia="zh-CN"/>
        </w:rPr>
        <w:t>日至</w:t>
      </w:r>
      <w:r w:rsidRPr="00121D12">
        <w:rPr>
          <w:rFonts w:eastAsia="SimSun"/>
          <w:lang w:eastAsia="zh-CN"/>
        </w:rPr>
        <w:t>2013</w:t>
      </w:r>
      <w:r>
        <w:rPr>
          <w:rFonts w:ascii="SimSun" w:eastAsia="SimSun" w:hAnsi="SimSun" w:hint="eastAsia"/>
          <w:lang w:eastAsia="zh-CN"/>
        </w:rPr>
        <w:t>年</w:t>
      </w:r>
      <w:r w:rsidRPr="00121D12">
        <w:rPr>
          <w:rFonts w:eastAsia="SimSun"/>
          <w:lang w:eastAsia="zh-CN"/>
        </w:rPr>
        <w:t>6</w:t>
      </w:r>
      <w:r>
        <w:rPr>
          <w:rFonts w:ascii="SimSun" w:eastAsia="SimSun" w:hAnsi="SimSun" w:hint="eastAsia"/>
          <w:lang w:eastAsia="zh-CN"/>
        </w:rPr>
        <w:t>月</w:t>
      </w:r>
      <w:r w:rsidRPr="00121D12">
        <w:rPr>
          <w:rFonts w:eastAsia="SimSun"/>
          <w:lang w:eastAsia="zh-CN"/>
        </w:rPr>
        <w:t>30</w:t>
      </w:r>
      <w:r>
        <w:rPr>
          <w:rFonts w:ascii="SimSun" w:eastAsia="SimSun" w:hAnsi="SimSun" w:hint="eastAsia"/>
          <w:lang w:eastAsia="zh-CN"/>
        </w:rPr>
        <w:t>日被拘留的维权人士名单，对该名单的</w:t>
      </w:r>
      <w:r>
        <w:rPr>
          <w:rFonts w:ascii="SimSun" w:eastAsia="SimSun" w:hAnsi="SimSun" w:hint="eastAsia"/>
          <w:lang w:eastAsia="zh-CN"/>
        </w:rPr>
        <w:lastRenderedPageBreak/>
        <w:t>分析突显当局</w:t>
      </w:r>
      <w:r w:rsidR="00B00AEA">
        <w:rPr>
          <w:rFonts w:ascii="SimSun" w:eastAsia="SimSun" w:hAnsi="SimSun" w:hint="eastAsia"/>
          <w:lang w:eastAsia="zh-CN"/>
        </w:rPr>
        <w:t>较少使用</w:t>
      </w:r>
      <w:r>
        <w:rPr>
          <w:rFonts w:ascii="SimSun" w:eastAsia="SimSun" w:hAnsi="SimSun" w:hint="eastAsia"/>
          <w:lang w:eastAsia="zh-CN"/>
        </w:rPr>
        <w:t>劳教，</w:t>
      </w:r>
      <w:r w:rsidR="00B00AEA">
        <w:rPr>
          <w:rFonts w:ascii="SimSun" w:eastAsia="SimSun" w:hAnsi="SimSun" w:hint="eastAsia"/>
          <w:lang w:eastAsia="zh-CN"/>
        </w:rPr>
        <w:t>但明显较多提出</w:t>
      </w:r>
      <w:r>
        <w:rPr>
          <w:rFonts w:ascii="SimSun" w:eastAsia="SimSun" w:hAnsi="SimSun" w:hint="eastAsia"/>
          <w:lang w:eastAsia="zh-CN"/>
        </w:rPr>
        <w:t>刑事起诉、</w:t>
      </w:r>
      <w:r w:rsidR="00B00AEA">
        <w:rPr>
          <w:rFonts w:ascii="SimSun" w:eastAsia="SimSun" w:hAnsi="SimSun" w:hint="eastAsia"/>
          <w:lang w:eastAsia="zh-CN"/>
        </w:rPr>
        <w:t>使用</w:t>
      </w:r>
      <w:r>
        <w:rPr>
          <w:rFonts w:ascii="SimSun" w:eastAsia="SimSun" w:hAnsi="SimSun" w:hint="eastAsia"/>
          <w:lang w:eastAsia="zh-CN"/>
        </w:rPr>
        <w:t>“黑监狱”和其他形式的行政拘留</w:t>
      </w:r>
      <w:r w:rsidR="00B00AEA">
        <w:rPr>
          <w:rFonts w:ascii="SimSun" w:eastAsia="SimSun" w:hAnsi="SimSun" w:hint="eastAsia"/>
          <w:lang w:eastAsia="zh-CN"/>
        </w:rPr>
        <w:t>，</w:t>
      </w:r>
      <w:r>
        <w:rPr>
          <w:rFonts w:ascii="SimSun" w:eastAsia="SimSun" w:hAnsi="SimSun" w:hint="eastAsia"/>
          <w:lang w:eastAsia="zh-CN"/>
        </w:rPr>
        <w:t>以及</w:t>
      </w:r>
      <w:r w:rsidR="00B00AEA">
        <w:rPr>
          <w:rFonts w:ascii="SimSun" w:eastAsia="SimSun" w:hAnsi="SimSun" w:hint="eastAsia"/>
          <w:lang w:eastAsia="zh-CN"/>
        </w:rPr>
        <w:t>实施</w:t>
      </w:r>
      <w:r>
        <w:rPr>
          <w:rFonts w:ascii="SimSun" w:eastAsia="SimSun" w:hAnsi="SimSun" w:hint="eastAsia"/>
          <w:lang w:eastAsia="zh-CN"/>
        </w:rPr>
        <w:t>强迫失踪。</w:t>
      </w:r>
      <w:r w:rsidR="00BC1150">
        <w:rPr>
          <w:rStyle w:val="EndnoteReference"/>
        </w:rPr>
        <w:endnoteReference w:id="165"/>
      </w:r>
      <w:r>
        <w:rPr>
          <w:rFonts w:ascii="SimSun" w:eastAsia="SimSun" w:hAnsi="SimSun"/>
          <w:lang w:eastAsia="zh-CN"/>
        </w:rPr>
        <w:t xml:space="preserve"> </w:t>
      </w:r>
      <w:r>
        <w:rPr>
          <w:rFonts w:ascii="SimSun" w:eastAsia="SimSun" w:hAnsi="SimSun" w:hint="eastAsia"/>
          <w:lang w:eastAsia="zh-CN"/>
        </w:rPr>
        <w:t>这份名单在</w:t>
      </w:r>
      <w:r w:rsidRPr="00121D12">
        <w:rPr>
          <w:rFonts w:eastAsia="SimSun"/>
          <w:lang w:eastAsia="zh-CN"/>
        </w:rPr>
        <w:t>2013</w:t>
      </w:r>
      <w:r>
        <w:rPr>
          <w:rFonts w:ascii="SimSun" w:eastAsia="SimSun" w:hAnsi="SimSun" w:hint="eastAsia"/>
          <w:lang w:eastAsia="zh-CN"/>
        </w:rPr>
        <w:t>年</w:t>
      </w:r>
      <w:r w:rsidRPr="00121D12">
        <w:rPr>
          <w:rFonts w:eastAsia="SimSun"/>
          <w:lang w:eastAsia="zh-CN"/>
        </w:rPr>
        <w:t>6</w:t>
      </w:r>
      <w:r>
        <w:rPr>
          <w:rFonts w:ascii="SimSun" w:eastAsia="SimSun" w:hAnsi="SimSun" w:hint="eastAsia"/>
          <w:lang w:eastAsia="zh-CN"/>
        </w:rPr>
        <w:t>月</w:t>
      </w:r>
      <w:r w:rsidRPr="00121D12">
        <w:rPr>
          <w:rFonts w:eastAsia="SimSun"/>
          <w:lang w:eastAsia="zh-CN"/>
        </w:rPr>
        <w:t>30</w:t>
      </w:r>
      <w:r>
        <w:rPr>
          <w:rFonts w:ascii="SimSun" w:eastAsia="SimSun" w:hAnsi="SimSun" w:hint="eastAsia"/>
          <w:lang w:eastAsia="zh-CN"/>
        </w:rPr>
        <w:t>日最后更新，在上面的</w:t>
      </w:r>
      <w:r w:rsidRPr="00121D12">
        <w:rPr>
          <w:rFonts w:eastAsia="SimSun"/>
          <w:lang w:eastAsia="zh-CN"/>
        </w:rPr>
        <w:t>740</w:t>
      </w:r>
      <w:r>
        <w:rPr>
          <w:rFonts w:ascii="SimSun" w:eastAsia="SimSun" w:hAnsi="SimSun" w:hint="eastAsia"/>
          <w:lang w:eastAsia="zh-CN"/>
        </w:rPr>
        <w:t>多起</w:t>
      </w:r>
      <w:r w:rsidR="00B00AEA">
        <w:rPr>
          <w:rFonts w:ascii="SimSun" w:eastAsia="SimSun" w:hAnsi="SimSun" w:hint="eastAsia"/>
          <w:lang w:eastAsia="zh-CN"/>
        </w:rPr>
        <w:t>个</w:t>
      </w:r>
      <w:r>
        <w:rPr>
          <w:rFonts w:ascii="SimSun" w:eastAsia="SimSun" w:hAnsi="SimSun" w:hint="eastAsia"/>
          <w:lang w:eastAsia="zh-CN"/>
        </w:rPr>
        <w:t>案中，只有</w:t>
      </w:r>
      <w:r w:rsidRPr="00121D12">
        <w:rPr>
          <w:rFonts w:eastAsia="SimSun"/>
          <w:lang w:eastAsia="zh-CN"/>
        </w:rPr>
        <w:t>31</w:t>
      </w:r>
      <w:r>
        <w:rPr>
          <w:rFonts w:ascii="SimSun" w:eastAsia="SimSun" w:hAnsi="SimSun" w:hint="eastAsia"/>
          <w:lang w:eastAsia="zh-CN"/>
        </w:rPr>
        <w:t>起</w:t>
      </w:r>
      <w:r w:rsidR="00B00AEA">
        <w:rPr>
          <w:rFonts w:ascii="SimSun" w:eastAsia="SimSun" w:hAnsi="SimSun" w:hint="eastAsia"/>
          <w:lang w:eastAsia="zh-CN"/>
        </w:rPr>
        <w:t>是</w:t>
      </w:r>
      <w:r>
        <w:rPr>
          <w:rFonts w:ascii="SimSun" w:eastAsia="SimSun" w:hAnsi="SimSun" w:hint="eastAsia"/>
          <w:lang w:eastAsia="zh-CN"/>
        </w:rPr>
        <w:t>劳教处罚</w:t>
      </w:r>
      <w:r w:rsidR="00B00AEA">
        <w:rPr>
          <w:rFonts w:ascii="SimSun" w:eastAsia="SimSun" w:hAnsi="SimSun" w:hint="eastAsia"/>
          <w:lang w:eastAsia="zh-CN"/>
        </w:rPr>
        <w:t>，对比</w:t>
      </w:r>
      <w:r w:rsidRPr="00121D12">
        <w:rPr>
          <w:rFonts w:eastAsia="SimSun"/>
          <w:lang w:eastAsia="zh-CN"/>
        </w:rPr>
        <w:t>331</w:t>
      </w:r>
      <w:r>
        <w:rPr>
          <w:rFonts w:ascii="SimSun" w:eastAsia="SimSun" w:hAnsi="SimSun" w:hint="eastAsia"/>
          <w:lang w:eastAsia="zh-CN"/>
        </w:rPr>
        <w:t>起其他形式的行政拘留，包括主要是短期的行政拘留或“传唤”；</w:t>
      </w:r>
      <w:r w:rsidRPr="00121D12">
        <w:rPr>
          <w:rFonts w:eastAsia="SimSun"/>
          <w:lang w:eastAsia="zh-CN"/>
        </w:rPr>
        <w:t>171</w:t>
      </w:r>
      <w:r>
        <w:rPr>
          <w:rFonts w:ascii="SimSun" w:eastAsia="SimSun" w:hAnsi="SimSun" w:hint="eastAsia"/>
          <w:lang w:eastAsia="zh-CN"/>
        </w:rPr>
        <w:t>起“黑监狱”事件；以及</w:t>
      </w:r>
      <w:r w:rsidRPr="00121D12">
        <w:rPr>
          <w:rFonts w:eastAsia="SimSun"/>
          <w:lang w:eastAsia="zh-CN"/>
        </w:rPr>
        <w:t>34</w:t>
      </w:r>
      <w:r>
        <w:rPr>
          <w:rFonts w:ascii="SimSun" w:eastAsia="SimSun" w:hAnsi="SimSun" w:hint="eastAsia"/>
          <w:lang w:eastAsia="zh-CN"/>
        </w:rPr>
        <w:t>起强迫失踪。大多数劳教</w:t>
      </w:r>
      <w:r w:rsidR="00953030">
        <w:rPr>
          <w:rFonts w:ascii="SimSun" w:eastAsia="SimSun" w:hAnsi="SimSun" w:hint="eastAsia"/>
          <w:lang w:eastAsia="zh-CN"/>
        </w:rPr>
        <w:t>个</w:t>
      </w:r>
      <w:r>
        <w:rPr>
          <w:rFonts w:ascii="SimSun" w:eastAsia="SimSun" w:hAnsi="SimSun" w:hint="eastAsia"/>
          <w:lang w:eastAsia="zh-CN"/>
        </w:rPr>
        <w:t>案是</w:t>
      </w:r>
      <w:r w:rsidR="00B00AEA">
        <w:rPr>
          <w:rFonts w:ascii="SimSun" w:eastAsia="SimSun" w:hAnsi="SimSun" w:hint="eastAsia"/>
          <w:lang w:eastAsia="zh-CN"/>
        </w:rPr>
        <w:t>民众</w:t>
      </w:r>
      <w:r>
        <w:rPr>
          <w:rFonts w:ascii="SimSun" w:eastAsia="SimSun" w:hAnsi="SimSun" w:hint="eastAsia"/>
          <w:lang w:eastAsia="zh-CN"/>
        </w:rPr>
        <w:t>在</w:t>
      </w:r>
      <w:r w:rsidRPr="00121D12">
        <w:rPr>
          <w:rFonts w:eastAsia="SimSun"/>
          <w:lang w:eastAsia="zh-CN"/>
        </w:rPr>
        <w:t>2012</w:t>
      </w:r>
      <w:r>
        <w:rPr>
          <w:rFonts w:ascii="SimSun" w:eastAsia="SimSun" w:hAnsi="SimSun" w:hint="eastAsia"/>
          <w:lang w:eastAsia="zh-CN"/>
        </w:rPr>
        <w:t>年被拘留和送到劳教所，</w:t>
      </w:r>
      <w:r w:rsidRPr="00121D12">
        <w:rPr>
          <w:rFonts w:eastAsia="SimSun"/>
          <w:lang w:eastAsia="zh-CN"/>
        </w:rPr>
        <w:t>2013</w:t>
      </w:r>
      <w:r>
        <w:rPr>
          <w:rFonts w:ascii="SimSun" w:eastAsia="SimSun" w:hAnsi="SimSun" w:hint="eastAsia"/>
          <w:lang w:eastAsia="zh-CN"/>
        </w:rPr>
        <w:t>年的</w:t>
      </w:r>
      <w:r w:rsidR="00B00AEA">
        <w:rPr>
          <w:rFonts w:ascii="SimSun" w:eastAsia="SimSun" w:hAnsi="SimSun" w:hint="eastAsia"/>
          <w:lang w:eastAsia="zh-CN"/>
        </w:rPr>
        <w:t>个</w:t>
      </w:r>
      <w:r>
        <w:rPr>
          <w:rFonts w:ascii="SimSun" w:eastAsia="SimSun" w:hAnsi="SimSun" w:hint="eastAsia"/>
          <w:lang w:eastAsia="zh-CN"/>
        </w:rPr>
        <w:t>案数</w:t>
      </w:r>
      <w:r w:rsidR="00B00AEA">
        <w:rPr>
          <w:rFonts w:ascii="SimSun" w:eastAsia="SimSun" w:hAnsi="SimSun" w:hint="eastAsia"/>
          <w:lang w:eastAsia="zh-CN"/>
        </w:rPr>
        <w:t>量</w:t>
      </w:r>
      <w:r>
        <w:rPr>
          <w:rFonts w:ascii="SimSun" w:eastAsia="SimSun" w:hAnsi="SimSun" w:hint="eastAsia"/>
          <w:lang w:eastAsia="zh-CN"/>
        </w:rPr>
        <w:t>显著减少。</w:t>
      </w:r>
      <w:r w:rsidR="00BC1150" w:rsidRPr="004C43A0">
        <w:t xml:space="preserve"> </w:t>
      </w:r>
    </w:p>
    <w:p w:rsidR="00BC1150" w:rsidRDefault="00BC1150">
      <w:pPr>
        <w:widowControl/>
        <w:suppressAutoHyphens w:val="0"/>
        <w:spacing w:after="0" w:line="240" w:lineRule="auto"/>
      </w:pPr>
    </w:p>
    <w:p w:rsidR="00BC1150" w:rsidRPr="008609A0" w:rsidRDefault="007B7216" w:rsidP="00DA2C26">
      <w:pPr>
        <w:pStyle w:val="Heading1"/>
        <w:jc w:val="both"/>
      </w:pPr>
      <w:bookmarkStart w:id="36" w:name="_Toc373507427"/>
      <w:r>
        <w:br w:type="page"/>
      </w:r>
      <w:bookmarkStart w:id="37" w:name="_Toc373487229"/>
      <w:bookmarkEnd w:id="36"/>
      <w:r w:rsidR="00121D12">
        <w:rPr>
          <w:rFonts w:hint="eastAsia"/>
          <w:lang w:eastAsia="zh-CN"/>
        </w:rPr>
        <w:lastRenderedPageBreak/>
        <w:t>结论</w:t>
      </w:r>
      <w:bookmarkEnd w:id="37"/>
    </w:p>
    <w:p w:rsidR="00BC1150" w:rsidRDefault="00C53DE1" w:rsidP="00DA2C26">
      <w:pPr>
        <w:pStyle w:val="BodyText"/>
        <w:spacing w:before="1200"/>
        <w:jc w:val="both"/>
      </w:pPr>
      <w:r>
        <w:rPr>
          <w:rFonts w:ascii="SimSun" w:eastAsia="SimSun" w:hAnsi="SimSun" w:hint="eastAsia"/>
          <w:lang w:eastAsia="zh-CN"/>
        </w:rPr>
        <w:t>中共在</w:t>
      </w:r>
      <w:r w:rsidRPr="00C53DE1">
        <w:rPr>
          <w:rFonts w:eastAsia="SimSun"/>
          <w:lang w:eastAsia="zh-CN"/>
        </w:rPr>
        <w:t>11</w:t>
      </w:r>
      <w:r>
        <w:rPr>
          <w:rFonts w:ascii="SimSun" w:eastAsia="SimSun" w:hAnsi="SimSun" w:hint="eastAsia"/>
          <w:lang w:eastAsia="zh-CN"/>
        </w:rPr>
        <w:t>月</w:t>
      </w:r>
      <w:r w:rsidRPr="00C53DE1">
        <w:rPr>
          <w:rFonts w:eastAsia="SimSun"/>
          <w:lang w:eastAsia="zh-CN"/>
        </w:rPr>
        <w:t>15</w:t>
      </w:r>
      <w:r>
        <w:rPr>
          <w:rFonts w:ascii="SimSun" w:eastAsia="SimSun" w:hAnsi="SimSun" w:hint="eastAsia"/>
          <w:lang w:eastAsia="zh-CN"/>
        </w:rPr>
        <w:t>日宣布将废除劳教制度，这是中国刑事司法制度的积极进展</w:t>
      </w:r>
      <w:r w:rsidR="005D7DF7">
        <w:rPr>
          <w:rFonts w:ascii="SimSun" w:eastAsia="SimSun" w:hAnsi="SimSun" w:hint="eastAsia"/>
          <w:lang w:eastAsia="zh-CN"/>
        </w:rPr>
        <w:t>，</w:t>
      </w:r>
      <w:r>
        <w:rPr>
          <w:rFonts w:ascii="SimSun" w:eastAsia="SimSun" w:hAnsi="SimSun" w:hint="eastAsia"/>
          <w:lang w:eastAsia="zh-CN"/>
        </w:rPr>
        <w:t>该决定承诺使数十万人免遭可能持续多年的任意拘留、虐待和侵害</w:t>
      </w:r>
      <w:r w:rsidR="00B00AEA">
        <w:rPr>
          <w:rFonts w:ascii="SimSun" w:eastAsia="SimSun" w:hAnsi="SimSun" w:hint="eastAsia"/>
          <w:lang w:eastAsia="zh-CN"/>
        </w:rPr>
        <w:t>行为</w:t>
      </w:r>
      <w:r>
        <w:rPr>
          <w:rFonts w:ascii="SimSun" w:eastAsia="SimSun" w:hAnsi="SimSun" w:hint="eastAsia"/>
          <w:lang w:eastAsia="zh-CN"/>
        </w:rPr>
        <w:t>。</w:t>
      </w:r>
      <w:r w:rsidR="00BC1150">
        <w:t xml:space="preserve"> </w:t>
      </w:r>
    </w:p>
    <w:p w:rsidR="00BC1150" w:rsidRDefault="00C53DE1" w:rsidP="00DA2C26">
      <w:pPr>
        <w:pStyle w:val="BodyText"/>
        <w:jc w:val="both"/>
      </w:pPr>
      <w:r>
        <w:rPr>
          <w:rFonts w:ascii="SimSun" w:eastAsia="SimSun" w:hAnsi="SimSun" w:hint="eastAsia"/>
          <w:lang w:eastAsia="zh-CN"/>
        </w:rPr>
        <w:t>但如果当局仅仅是用其他手段，对他们以前用劳教制度</w:t>
      </w:r>
      <w:r w:rsidR="00B00AEA">
        <w:rPr>
          <w:rFonts w:ascii="SimSun" w:eastAsia="SimSun" w:hAnsi="SimSun" w:hint="eastAsia"/>
          <w:lang w:eastAsia="zh-CN"/>
        </w:rPr>
        <w:t>针对</w:t>
      </w:r>
      <w:r>
        <w:rPr>
          <w:rFonts w:ascii="SimSun" w:eastAsia="SimSun" w:hAnsi="SimSun" w:hint="eastAsia"/>
          <w:lang w:eastAsia="zh-CN"/>
        </w:rPr>
        <w:t>的相同个人和群体，实行任意拘留和强迫劳动，有</w:t>
      </w:r>
      <w:r w:rsidR="00B00AEA">
        <w:rPr>
          <w:rFonts w:ascii="SimSun" w:eastAsia="SimSun" w:hAnsi="SimSun" w:hint="eastAsia"/>
          <w:lang w:eastAsia="zh-CN"/>
        </w:rPr>
        <w:t>时候</w:t>
      </w:r>
      <w:r>
        <w:rPr>
          <w:rFonts w:ascii="SimSun" w:eastAsia="SimSun" w:hAnsi="SimSun" w:hint="eastAsia"/>
          <w:lang w:eastAsia="zh-CN"/>
        </w:rPr>
        <w:t>还实施酷刑和其他虐待，而仅因</w:t>
      </w:r>
      <w:r w:rsidR="00B00AEA">
        <w:rPr>
          <w:rFonts w:ascii="SimSun" w:eastAsia="SimSun" w:hAnsi="SimSun" w:hint="eastAsia"/>
          <w:lang w:eastAsia="zh-CN"/>
        </w:rPr>
        <w:t>为</w:t>
      </w:r>
      <w:r>
        <w:rPr>
          <w:rFonts w:ascii="SimSun" w:eastAsia="SimSun" w:hAnsi="SimSun" w:hint="eastAsia"/>
          <w:lang w:eastAsia="zh-CN"/>
        </w:rPr>
        <w:t>这些人行使他们的人权，那么该承诺就不会得到实现。</w:t>
      </w:r>
      <w:r w:rsidR="00BC1150">
        <w:t xml:space="preserve"> </w:t>
      </w:r>
    </w:p>
    <w:p w:rsidR="00BC1150" w:rsidRDefault="00C53DE1" w:rsidP="00DA2C26">
      <w:pPr>
        <w:pStyle w:val="BodyText"/>
        <w:jc w:val="both"/>
      </w:pPr>
      <w:r>
        <w:rPr>
          <w:rFonts w:ascii="SimSun" w:eastAsia="SimSun" w:hAnsi="SimSun" w:hint="eastAsia"/>
          <w:lang w:eastAsia="zh-CN"/>
        </w:rPr>
        <w:t>国际特赦组织搜集的初步证据加剧了</w:t>
      </w:r>
      <w:r w:rsidR="00B00AEA">
        <w:rPr>
          <w:rFonts w:ascii="SimSun" w:eastAsia="SimSun" w:hAnsi="SimSun" w:hint="eastAsia"/>
          <w:lang w:eastAsia="zh-CN"/>
        </w:rPr>
        <w:t>此</w:t>
      </w:r>
      <w:r>
        <w:rPr>
          <w:rFonts w:ascii="SimSun" w:eastAsia="SimSun" w:hAnsi="SimSun" w:hint="eastAsia"/>
          <w:lang w:eastAsia="zh-CN"/>
        </w:rPr>
        <w:t>忧</w:t>
      </w:r>
      <w:r w:rsidR="00B00AEA">
        <w:rPr>
          <w:rFonts w:ascii="SimSun" w:eastAsia="SimSun" w:hAnsi="SimSun" w:hint="eastAsia"/>
          <w:lang w:eastAsia="zh-CN"/>
        </w:rPr>
        <w:t>虑</w:t>
      </w:r>
      <w:r>
        <w:rPr>
          <w:rFonts w:ascii="SimSun" w:eastAsia="SimSun" w:hAnsi="SimSun" w:hint="eastAsia"/>
          <w:lang w:eastAsia="zh-CN"/>
        </w:rPr>
        <w:t>，特别是有关政治敏感的群体和个人</w:t>
      </w:r>
      <w:r w:rsidR="00B00AEA">
        <w:rPr>
          <w:rFonts w:ascii="SimSun" w:eastAsia="SimSun" w:hAnsi="SimSun" w:hint="eastAsia"/>
          <w:lang w:eastAsia="zh-CN"/>
        </w:rPr>
        <w:t>方面</w:t>
      </w:r>
      <w:r>
        <w:rPr>
          <w:rFonts w:ascii="SimSun" w:eastAsia="SimSun" w:hAnsi="SimSun" w:hint="eastAsia"/>
          <w:lang w:eastAsia="zh-CN"/>
        </w:rPr>
        <w:t>。</w:t>
      </w:r>
      <w:r w:rsidR="00BC1150">
        <w:t xml:space="preserve">  </w:t>
      </w:r>
    </w:p>
    <w:p w:rsidR="00BC1150" w:rsidRDefault="006C3FD9" w:rsidP="00DA2C26">
      <w:pPr>
        <w:pStyle w:val="BodyText"/>
        <w:jc w:val="both"/>
      </w:pPr>
      <w:r>
        <w:rPr>
          <w:rFonts w:ascii="SimSun" w:eastAsia="SimSun" w:hAnsi="SimSun" w:cs="Arial" w:hint="eastAsia"/>
          <w:szCs w:val="18"/>
          <w:lang w:eastAsia="zh-CN"/>
        </w:rPr>
        <w:t>许多</w:t>
      </w:r>
      <w:r w:rsidR="00C53DE1" w:rsidRPr="007B74DE">
        <w:rPr>
          <w:rFonts w:ascii="SimSun" w:eastAsia="SimSun" w:hAnsi="SimSun" w:cs="Arial" w:hint="eastAsia"/>
          <w:szCs w:val="18"/>
          <w:lang w:eastAsia="zh-CN"/>
        </w:rPr>
        <w:t>因为</w:t>
      </w:r>
      <w:r>
        <w:rPr>
          <w:rFonts w:ascii="SimSun" w:eastAsia="SimSun" w:hAnsi="SimSun" w:cs="Arial" w:hint="eastAsia"/>
          <w:szCs w:val="18"/>
          <w:lang w:eastAsia="zh-CN"/>
        </w:rPr>
        <w:t>民众</w:t>
      </w:r>
      <w:r w:rsidR="00C53DE1">
        <w:rPr>
          <w:rFonts w:ascii="SimSun" w:eastAsia="SimSun" w:hAnsi="SimSun" w:cs="Arial" w:hint="eastAsia"/>
          <w:szCs w:val="18"/>
          <w:lang w:eastAsia="zh-CN"/>
        </w:rPr>
        <w:t>和平</w:t>
      </w:r>
      <w:r w:rsidR="00C53DE1" w:rsidRPr="007B74DE">
        <w:rPr>
          <w:rFonts w:ascii="SimSun" w:eastAsia="SimSun" w:hAnsi="SimSun" w:cs="Arial" w:hint="eastAsia"/>
          <w:szCs w:val="18"/>
          <w:lang w:eastAsia="zh-CN"/>
        </w:rPr>
        <w:t>行使权利而</w:t>
      </w:r>
      <w:r>
        <w:rPr>
          <w:rFonts w:ascii="SimSun" w:eastAsia="SimSun" w:hAnsi="SimSun" w:cs="Arial" w:hint="eastAsia"/>
          <w:szCs w:val="18"/>
          <w:lang w:eastAsia="zh-CN"/>
        </w:rPr>
        <w:t>导致其</w:t>
      </w:r>
      <w:r w:rsidR="00C53DE1" w:rsidRPr="007B74DE">
        <w:rPr>
          <w:rFonts w:ascii="SimSun" w:eastAsia="SimSun" w:hAnsi="SimSun" w:cs="Arial" w:hint="eastAsia"/>
          <w:szCs w:val="18"/>
          <w:lang w:eastAsia="zh-CN"/>
        </w:rPr>
        <w:t>遭</w:t>
      </w:r>
      <w:r w:rsidR="00C53DE1">
        <w:rPr>
          <w:rFonts w:ascii="SimSun" w:eastAsia="SimSun" w:hAnsi="SimSun" w:cs="Arial" w:hint="eastAsia"/>
          <w:szCs w:val="18"/>
          <w:lang w:eastAsia="zh-CN"/>
        </w:rPr>
        <w:t>劳教</w:t>
      </w:r>
      <w:r w:rsidR="00C53DE1" w:rsidRPr="007B74DE">
        <w:rPr>
          <w:rFonts w:ascii="SimSun" w:eastAsia="SimSun" w:hAnsi="SimSun" w:cs="Arial" w:hint="eastAsia"/>
          <w:szCs w:val="18"/>
          <w:lang w:eastAsia="zh-CN"/>
        </w:rPr>
        <w:t>处罚的</w:t>
      </w:r>
      <w:r w:rsidR="00C53DE1">
        <w:rPr>
          <w:rFonts w:ascii="SimSun" w:eastAsia="SimSun" w:hAnsi="SimSun" w:cs="Arial" w:hint="eastAsia"/>
          <w:szCs w:val="18"/>
          <w:lang w:eastAsia="zh-CN"/>
        </w:rPr>
        <w:t>政策和做法，并未</w:t>
      </w:r>
      <w:proofErr w:type="gramStart"/>
      <w:r>
        <w:rPr>
          <w:rFonts w:ascii="SimSun" w:eastAsia="SimSun" w:hAnsi="SimSun" w:cs="Arial" w:hint="eastAsia"/>
          <w:szCs w:val="18"/>
          <w:lang w:eastAsia="zh-CN"/>
        </w:rPr>
        <w:t>作出</w:t>
      </w:r>
      <w:proofErr w:type="gramEnd"/>
      <w:r w:rsidR="00C53DE1" w:rsidRPr="007B74DE">
        <w:rPr>
          <w:rFonts w:ascii="SimSun" w:eastAsia="SimSun" w:hAnsi="SimSun" w:cs="Arial" w:hint="eastAsia"/>
          <w:szCs w:val="18"/>
          <w:lang w:eastAsia="zh-CN"/>
        </w:rPr>
        <w:t>根本改变</w:t>
      </w:r>
      <w:r>
        <w:rPr>
          <w:rFonts w:ascii="SimSun" w:eastAsia="SimSun" w:hAnsi="SimSun" w:cs="Arial" w:hint="eastAsia"/>
          <w:szCs w:val="18"/>
          <w:lang w:eastAsia="zh-CN"/>
        </w:rPr>
        <w:t>，</w:t>
      </w:r>
      <w:r w:rsidR="00C53DE1">
        <w:rPr>
          <w:rFonts w:ascii="SimSun" w:eastAsia="SimSun" w:hAnsi="SimSun" w:cs="Arial" w:hint="eastAsia"/>
          <w:szCs w:val="18"/>
          <w:lang w:eastAsia="zh-CN"/>
        </w:rPr>
        <w:t>与此相反</w:t>
      </w:r>
      <w:r w:rsidR="00C53DE1" w:rsidRPr="007B74DE">
        <w:rPr>
          <w:rFonts w:ascii="SimSun" w:eastAsia="SimSun" w:hAnsi="SimSun" w:cs="Arial" w:hint="eastAsia"/>
          <w:szCs w:val="18"/>
          <w:lang w:eastAsia="zh-CN"/>
        </w:rPr>
        <w:t>，</w:t>
      </w:r>
      <w:r>
        <w:rPr>
          <w:rFonts w:ascii="SimSun" w:eastAsia="SimSun" w:hAnsi="SimSun" w:cs="Arial" w:hint="eastAsia"/>
          <w:szCs w:val="18"/>
          <w:lang w:eastAsia="zh-CN"/>
        </w:rPr>
        <w:t>有充分</w:t>
      </w:r>
      <w:r w:rsidR="00C53DE1">
        <w:rPr>
          <w:rFonts w:ascii="SimSun" w:eastAsia="SimSun" w:hAnsi="SimSun" w:cs="Arial" w:hint="eastAsia"/>
          <w:szCs w:val="18"/>
          <w:lang w:eastAsia="zh-CN"/>
        </w:rPr>
        <w:t>证据显示</w:t>
      </w:r>
      <w:r>
        <w:rPr>
          <w:rFonts w:ascii="SimSun" w:eastAsia="SimSun" w:hAnsi="SimSun" w:cs="Arial" w:hint="eastAsia"/>
          <w:szCs w:val="18"/>
          <w:lang w:eastAsia="zh-CN"/>
        </w:rPr>
        <w:t>当局仍全面实行</w:t>
      </w:r>
      <w:r w:rsidR="00C53DE1">
        <w:rPr>
          <w:rFonts w:ascii="SimSun" w:eastAsia="SimSun" w:hAnsi="SimSun" w:cs="Arial" w:hint="eastAsia"/>
          <w:szCs w:val="18"/>
          <w:lang w:eastAsia="zh-CN"/>
        </w:rPr>
        <w:t>此类政策和做法</w:t>
      </w:r>
      <w:r w:rsidR="00C53DE1" w:rsidRPr="007B74DE">
        <w:rPr>
          <w:rFonts w:ascii="SimSun" w:eastAsia="SimSun" w:hAnsi="SimSun" w:cs="Arial" w:hint="eastAsia"/>
          <w:szCs w:val="18"/>
          <w:lang w:eastAsia="zh-CN"/>
        </w:rPr>
        <w:t>。</w:t>
      </w:r>
      <w:r w:rsidR="00C53DE1">
        <w:rPr>
          <w:rFonts w:ascii="SimSun" w:eastAsia="SimSun" w:hAnsi="SimSun" w:cs="Arial" w:hint="eastAsia"/>
          <w:szCs w:val="18"/>
          <w:lang w:eastAsia="zh-CN"/>
        </w:rPr>
        <w:t>今年年初开展的最近一轮打击法轮功运动，将持续</w:t>
      </w:r>
      <w:r w:rsidR="00C53DE1" w:rsidRPr="006C3FD9">
        <w:rPr>
          <w:rFonts w:eastAsia="SimSun" w:cs="Arial"/>
          <w:szCs w:val="18"/>
          <w:lang w:eastAsia="zh-CN"/>
        </w:rPr>
        <w:t>3</w:t>
      </w:r>
      <w:r w:rsidR="00C53DE1">
        <w:rPr>
          <w:rFonts w:ascii="SimSun" w:eastAsia="SimSun" w:hAnsi="SimSun" w:cs="Arial" w:hint="eastAsia"/>
          <w:szCs w:val="18"/>
          <w:lang w:eastAsia="zh-CN"/>
        </w:rPr>
        <w:t>年</w:t>
      </w:r>
      <w:r>
        <w:rPr>
          <w:rFonts w:ascii="SimSun" w:eastAsia="SimSun" w:hAnsi="SimSun" w:cs="Arial" w:hint="eastAsia"/>
          <w:szCs w:val="18"/>
          <w:lang w:eastAsia="zh-CN"/>
        </w:rPr>
        <w:t>，</w:t>
      </w:r>
      <w:r w:rsidR="00C53DE1">
        <w:rPr>
          <w:rFonts w:ascii="SimSun" w:eastAsia="SimSun" w:hAnsi="SimSun" w:cs="Arial" w:hint="eastAsia"/>
          <w:szCs w:val="18"/>
          <w:lang w:eastAsia="zh-CN"/>
        </w:rPr>
        <w:t>这显示中共没有动摇从中国铲除</w:t>
      </w:r>
      <w:proofErr w:type="gramStart"/>
      <w:r w:rsidR="00C53DE1">
        <w:rPr>
          <w:rFonts w:ascii="SimSun" w:eastAsia="SimSun" w:hAnsi="SimSun" w:cs="Arial" w:hint="eastAsia"/>
          <w:szCs w:val="18"/>
          <w:lang w:eastAsia="zh-CN"/>
        </w:rPr>
        <w:t>该精神</w:t>
      </w:r>
      <w:proofErr w:type="gramEnd"/>
      <w:r w:rsidR="00C53DE1">
        <w:rPr>
          <w:rFonts w:ascii="SimSun" w:eastAsia="SimSun" w:hAnsi="SimSun" w:cs="Arial" w:hint="eastAsia"/>
          <w:szCs w:val="18"/>
          <w:lang w:eastAsia="zh-CN"/>
        </w:rPr>
        <w:t>团体的决心。法轮功学员继续受到刑事起诉的处罚，并被送到“洗脑中心”</w:t>
      </w:r>
      <w:r w:rsidR="00C53DE1">
        <w:t xml:space="preserve"> </w:t>
      </w:r>
      <w:r w:rsidR="00C53DE1">
        <w:rPr>
          <w:rFonts w:ascii="SimSun" w:eastAsia="SimSun" w:hAnsi="SimSun" w:hint="eastAsia"/>
          <w:lang w:eastAsia="zh-CN"/>
        </w:rPr>
        <w:t>和受到其他形式的任意拘留。</w:t>
      </w:r>
      <w:r>
        <w:rPr>
          <w:rFonts w:ascii="SimSun" w:eastAsia="SimSun" w:hAnsi="SimSun" w:hint="eastAsia"/>
          <w:lang w:eastAsia="zh-CN"/>
        </w:rPr>
        <w:t>同样地</w:t>
      </w:r>
      <w:r w:rsidR="00C53DE1">
        <w:rPr>
          <w:rFonts w:ascii="SimSun" w:eastAsia="SimSun" w:hAnsi="SimSun" w:hint="eastAsia"/>
          <w:lang w:eastAsia="zh-CN"/>
        </w:rPr>
        <w:t>，上访者也继续受到骚扰，被强行送到精神病院和“黑监狱”，并受到其他形式的任意拘留。</w:t>
      </w:r>
      <w:r w:rsidR="00053550">
        <w:rPr>
          <w:rFonts w:ascii="SimSun" w:eastAsia="SimSun" w:hAnsi="SimSun" w:hint="eastAsia"/>
          <w:lang w:eastAsia="zh-CN"/>
        </w:rPr>
        <w:t>当局也越加利用刑事拘留、“黑监狱”、短期行政拘留和强迫失踪的手段</w:t>
      </w:r>
      <w:r w:rsidR="00953030">
        <w:rPr>
          <w:rFonts w:ascii="SimSun" w:eastAsia="SimSun" w:hAnsi="SimSun" w:hint="eastAsia"/>
          <w:lang w:eastAsia="zh-CN"/>
        </w:rPr>
        <w:t>，而不是劳教</w:t>
      </w:r>
      <w:r w:rsidR="00053550">
        <w:rPr>
          <w:rFonts w:ascii="SimSun" w:eastAsia="SimSun" w:hAnsi="SimSun" w:hint="eastAsia"/>
          <w:lang w:eastAsia="zh-CN"/>
        </w:rPr>
        <w:t>，打击</w:t>
      </w:r>
      <w:r w:rsidR="00C53DE1">
        <w:rPr>
          <w:rFonts w:ascii="SimSun" w:eastAsia="SimSun" w:hAnsi="SimSun" w:hint="eastAsia"/>
          <w:lang w:eastAsia="zh-CN"/>
        </w:rPr>
        <w:t>维权人士、民主活动人士、举报者和其他政治活动人士。</w:t>
      </w:r>
    </w:p>
    <w:p w:rsidR="00BC1150" w:rsidRPr="00327DC2" w:rsidRDefault="00C53DE1" w:rsidP="00DA2C26">
      <w:pPr>
        <w:pStyle w:val="BodyText"/>
        <w:jc w:val="both"/>
      </w:pPr>
      <w:r>
        <w:rPr>
          <w:rFonts w:ascii="SimSun" w:eastAsia="SimSun" w:hAnsi="SimSun" w:hint="eastAsia"/>
          <w:lang w:eastAsia="zh-CN"/>
        </w:rPr>
        <w:t>毫无疑问，劳教所的关闭是一项积极步骤，至少为数千甚至数万人带来了暂时的</w:t>
      </w:r>
      <w:r w:rsidR="00053550">
        <w:rPr>
          <w:rFonts w:ascii="SimSun" w:eastAsia="SimSun" w:hAnsi="SimSun" w:hint="eastAsia"/>
          <w:lang w:eastAsia="zh-CN"/>
        </w:rPr>
        <w:t>解脱</w:t>
      </w:r>
      <w:r>
        <w:rPr>
          <w:rFonts w:ascii="SimSun" w:eastAsia="SimSun" w:hAnsi="SimSun" w:hint="eastAsia"/>
          <w:lang w:eastAsia="zh-CN"/>
        </w:rPr>
        <w:t>，但如果不改变那些驱动侵犯人权行为的政策，该做法就不会带来长</w:t>
      </w:r>
      <w:r w:rsidR="00053550">
        <w:rPr>
          <w:rFonts w:ascii="SimSun" w:eastAsia="SimSun" w:hAnsi="SimSun" w:hint="eastAsia"/>
          <w:lang w:eastAsia="zh-CN"/>
        </w:rPr>
        <w:t>久</w:t>
      </w:r>
      <w:r>
        <w:rPr>
          <w:rFonts w:ascii="SimSun" w:eastAsia="SimSun" w:hAnsi="SimSun" w:hint="eastAsia"/>
          <w:lang w:eastAsia="zh-CN"/>
        </w:rPr>
        <w:t>的</w:t>
      </w:r>
      <w:r w:rsidR="00053550">
        <w:rPr>
          <w:rFonts w:ascii="SimSun" w:eastAsia="SimSun" w:hAnsi="SimSun" w:hint="eastAsia"/>
          <w:lang w:eastAsia="zh-CN"/>
        </w:rPr>
        <w:t>解脱</w:t>
      </w:r>
      <w:r>
        <w:rPr>
          <w:rFonts w:ascii="SimSun" w:eastAsia="SimSun" w:hAnsi="SimSun" w:hint="eastAsia"/>
          <w:lang w:eastAsia="zh-CN"/>
        </w:rPr>
        <w:t>和正义。中国当局需要废除一切形式的任意拘留，包括“黑监狱”和“洗脑中心”，停止滥用精神病院和强制戒毒所，并不再因</w:t>
      </w:r>
      <w:r w:rsidR="00053550">
        <w:rPr>
          <w:rFonts w:ascii="SimSun" w:eastAsia="SimSun" w:hAnsi="SimSun" w:hint="eastAsia"/>
          <w:lang w:eastAsia="zh-CN"/>
        </w:rPr>
        <w:t>为民众</w:t>
      </w:r>
      <w:r>
        <w:rPr>
          <w:rFonts w:ascii="SimSun" w:eastAsia="SimSun" w:hAnsi="SimSun" w:hint="eastAsia"/>
          <w:lang w:eastAsia="zh-CN"/>
        </w:rPr>
        <w:t>和平行使</w:t>
      </w:r>
      <w:r w:rsidR="00053550">
        <w:rPr>
          <w:rFonts w:ascii="SimSun" w:eastAsia="SimSun" w:hAnsi="SimSun" w:hint="eastAsia"/>
          <w:lang w:eastAsia="zh-CN"/>
        </w:rPr>
        <w:t>其</w:t>
      </w:r>
      <w:r>
        <w:rPr>
          <w:rFonts w:ascii="SimSun" w:eastAsia="SimSun" w:hAnsi="SimSun" w:hint="eastAsia"/>
          <w:lang w:eastAsia="zh-CN"/>
        </w:rPr>
        <w:t>人权而处罚他们。</w:t>
      </w:r>
      <w:r w:rsidR="00BC1150">
        <w:t xml:space="preserve"> </w:t>
      </w:r>
    </w:p>
    <w:p w:rsidR="00BC1150" w:rsidRDefault="00BC1150" w:rsidP="00DA2C26">
      <w:pPr>
        <w:pStyle w:val="AIBodyText"/>
        <w:numPr>
          <w:ilvl w:val="0"/>
          <w:numId w:val="1"/>
        </w:numPr>
        <w:jc w:val="both"/>
      </w:pPr>
    </w:p>
    <w:p w:rsidR="00BC1150" w:rsidRDefault="00C53DE1" w:rsidP="00DA2C26">
      <w:pPr>
        <w:pStyle w:val="Heading2"/>
        <w:jc w:val="both"/>
      </w:pPr>
      <w:bookmarkStart w:id="38" w:name="_Toc202779049"/>
      <w:bookmarkStart w:id="39" w:name="_Toc373915419"/>
      <w:bookmarkStart w:id="40" w:name="_Toc373487230"/>
      <w:r>
        <w:rPr>
          <w:rFonts w:hint="eastAsia"/>
          <w:lang w:eastAsia="zh-CN"/>
        </w:rPr>
        <w:t>建议</w:t>
      </w:r>
      <w:bookmarkEnd w:id="38"/>
      <w:bookmarkEnd w:id="39"/>
      <w:bookmarkEnd w:id="40"/>
    </w:p>
    <w:p w:rsidR="00BC1150" w:rsidRDefault="00C53DE1" w:rsidP="00DA2C26">
      <w:pPr>
        <w:jc w:val="both"/>
      </w:pPr>
      <w:r>
        <w:rPr>
          <w:rFonts w:ascii="SimSun" w:eastAsia="SimSun" w:hAnsi="SimSun" w:hint="eastAsia"/>
          <w:lang w:eastAsia="zh-CN"/>
        </w:rPr>
        <w:t>国际特赦组织敦促中国当局：</w:t>
      </w:r>
    </w:p>
    <w:p w:rsidR="00BC1150" w:rsidRDefault="00C53DE1" w:rsidP="00DA2C26">
      <w:pPr>
        <w:numPr>
          <w:ilvl w:val="0"/>
          <w:numId w:val="29"/>
        </w:numPr>
        <w:jc w:val="both"/>
      </w:pPr>
      <w:r>
        <w:rPr>
          <w:rFonts w:ascii="SimSun" w:eastAsia="SimSun" w:hAnsi="SimSun" w:hint="eastAsia"/>
          <w:lang w:eastAsia="zh-CN"/>
        </w:rPr>
        <w:t>停止将劳教人员转移到其他任意拘留场所；</w:t>
      </w:r>
      <w:r w:rsidR="00BC1150">
        <w:t xml:space="preserve"> </w:t>
      </w:r>
    </w:p>
    <w:p w:rsidR="00BC1150" w:rsidRDefault="00C53DE1" w:rsidP="00DA2C26">
      <w:pPr>
        <w:numPr>
          <w:ilvl w:val="0"/>
          <w:numId w:val="29"/>
        </w:numPr>
        <w:jc w:val="both"/>
      </w:pPr>
      <w:r>
        <w:rPr>
          <w:rFonts w:ascii="SimSun" w:eastAsia="SimSun" w:hAnsi="SimSun" w:hint="eastAsia"/>
          <w:lang w:eastAsia="zh-CN"/>
        </w:rPr>
        <w:t>公布</w:t>
      </w:r>
      <w:r w:rsidR="00053550">
        <w:rPr>
          <w:rFonts w:ascii="SimSun" w:eastAsia="SimSun" w:hAnsi="SimSun" w:hint="eastAsia"/>
          <w:lang w:eastAsia="zh-CN"/>
        </w:rPr>
        <w:t>任何</w:t>
      </w:r>
      <w:r>
        <w:rPr>
          <w:rFonts w:ascii="SimSun" w:eastAsia="SimSun" w:hAnsi="SimSun" w:hint="eastAsia"/>
          <w:lang w:eastAsia="zh-CN"/>
        </w:rPr>
        <w:t>有关取代劳教制度的计划，并</w:t>
      </w:r>
      <w:r w:rsidR="00053550">
        <w:rPr>
          <w:rFonts w:ascii="SimSun" w:eastAsia="SimSun" w:hAnsi="SimSun" w:hint="eastAsia"/>
          <w:lang w:eastAsia="zh-CN"/>
        </w:rPr>
        <w:t>就</w:t>
      </w:r>
      <w:r w:rsidR="00953030">
        <w:rPr>
          <w:rFonts w:ascii="SimSun" w:eastAsia="SimSun" w:hAnsi="SimSun" w:hint="eastAsia"/>
          <w:lang w:eastAsia="zh-CN"/>
        </w:rPr>
        <w:t>获释</w:t>
      </w:r>
      <w:r>
        <w:rPr>
          <w:rFonts w:ascii="SimSun" w:eastAsia="SimSun" w:hAnsi="SimSun" w:hint="eastAsia"/>
          <w:lang w:eastAsia="zh-CN"/>
        </w:rPr>
        <w:t>劳教人员</w:t>
      </w:r>
      <w:r w:rsidR="00953030">
        <w:rPr>
          <w:rFonts w:ascii="SimSun" w:eastAsia="SimSun" w:hAnsi="SimSun" w:hint="eastAsia"/>
          <w:lang w:eastAsia="zh-CN"/>
        </w:rPr>
        <w:t>的</w:t>
      </w:r>
      <w:r>
        <w:rPr>
          <w:rFonts w:ascii="SimSun" w:eastAsia="SimSun" w:hAnsi="SimSun" w:hint="eastAsia"/>
          <w:lang w:eastAsia="zh-CN"/>
        </w:rPr>
        <w:t>法律地位</w:t>
      </w:r>
      <w:r w:rsidR="00053550">
        <w:rPr>
          <w:rFonts w:ascii="SimSun" w:eastAsia="SimSun" w:hAnsi="SimSun" w:hint="eastAsia"/>
          <w:lang w:eastAsia="zh-CN"/>
        </w:rPr>
        <w:t>提供有关</w:t>
      </w:r>
      <w:r>
        <w:rPr>
          <w:rFonts w:ascii="SimSun" w:eastAsia="SimSun" w:hAnsi="SimSun" w:hint="eastAsia"/>
          <w:lang w:eastAsia="zh-CN"/>
        </w:rPr>
        <w:t>信息；</w:t>
      </w:r>
      <w:r w:rsidR="00BC1150">
        <w:t xml:space="preserve"> </w:t>
      </w:r>
    </w:p>
    <w:p w:rsidR="00BC1150" w:rsidRDefault="00C53DE1" w:rsidP="00DA2C26">
      <w:pPr>
        <w:numPr>
          <w:ilvl w:val="0"/>
          <w:numId w:val="29"/>
        </w:numPr>
        <w:jc w:val="both"/>
      </w:pPr>
      <w:r>
        <w:rPr>
          <w:rFonts w:ascii="SimSun" w:eastAsia="SimSun" w:hAnsi="SimSun" w:hint="eastAsia"/>
          <w:lang w:eastAsia="zh-CN"/>
        </w:rPr>
        <w:t>废除其他一切形式的行政拘留，关闭所有不经正当程序剥夺</w:t>
      </w:r>
      <w:r w:rsidR="00053550">
        <w:rPr>
          <w:rFonts w:ascii="SimSun" w:eastAsia="SimSun" w:hAnsi="SimSun" w:hint="eastAsia"/>
          <w:lang w:eastAsia="zh-CN"/>
        </w:rPr>
        <w:t>民众</w:t>
      </w:r>
      <w:r>
        <w:rPr>
          <w:rFonts w:ascii="SimSun" w:eastAsia="SimSun" w:hAnsi="SimSun" w:hint="eastAsia"/>
          <w:lang w:eastAsia="zh-CN"/>
        </w:rPr>
        <w:t>人身自由的场所，正当程序包括获得司法审议的权利与防止酷刑和其他虐待的保障。</w:t>
      </w:r>
      <w:r>
        <w:t xml:space="preserve"> </w:t>
      </w:r>
      <w:r w:rsidR="00BC1150">
        <w:t xml:space="preserve"> </w:t>
      </w:r>
    </w:p>
    <w:p w:rsidR="00BC1150" w:rsidRDefault="00C53DE1" w:rsidP="00DA2C26">
      <w:pPr>
        <w:numPr>
          <w:ilvl w:val="0"/>
          <w:numId w:val="29"/>
        </w:numPr>
        <w:jc w:val="both"/>
      </w:pPr>
      <w:r>
        <w:rPr>
          <w:rFonts w:ascii="SimSun" w:eastAsia="SimSun" w:hAnsi="SimSun" w:hint="eastAsia"/>
          <w:lang w:eastAsia="zh-CN"/>
        </w:rPr>
        <w:t>在法律、政策和实践</w:t>
      </w:r>
      <w:r w:rsidR="00053550">
        <w:rPr>
          <w:rFonts w:ascii="SimSun" w:eastAsia="SimSun" w:hAnsi="SimSun" w:hint="eastAsia"/>
          <w:lang w:eastAsia="zh-CN"/>
        </w:rPr>
        <w:t>方面</w:t>
      </w:r>
      <w:r>
        <w:rPr>
          <w:rFonts w:ascii="SimSun" w:eastAsia="SimSun" w:hAnsi="SimSun" w:hint="eastAsia"/>
          <w:lang w:eastAsia="zh-CN"/>
        </w:rPr>
        <w:t>，</w:t>
      </w:r>
      <w:r w:rsidR="00053550">
        <w:rPr>
          <w:rFonts w:ascii="SimSun" w:eastAsia="SimSun" w:hAnsi="SimSun" w:hint="eastAsia"/>
          <w:lang w:eastAsia="zh-CN"/>
        </w:rPr>
        <w:t>确保</w:t>
      </w:r>
      <w:r>
        <w:rPr>
          <w:rFonts w:ascii="SimSun" w:eastAsia="SimSun" w:hAnsi="SimSun" w:hint="eastAsia"/>
          <w:lang w:eastAsia="zh-CN"/>
        </w:rPr>
        <w:t>所有涉嫌国际公认的刑事罪行</w:t>
      </w:r>
      <w:r w:rsidR="00053550">
        <w:rPr>
          <w:rFonts w:ascii="SimSun" w:eastAsia="SimSun" w:hAnsi="SimSun" w:hint="eastAsia"/>
          <w:lang w:eastAsia="zh-CN"/>
        </w:rPr>
        <w:t>之</w:t>
      </w:r>
      <w:r>
        <w:rPr>
          <w:rFonts w:ascii="SimSun" w:eastAsia="SimSun" w:hAnsi="SimSun" w:hint="eastAsia"/>
          <w:lang w:eastAsia="zh-CN"/>
        </w:rPr>
        <w:t>人，都被以人道的条件关押在受到认</w:t>
      </w:r>
      <w:r w:rsidR="00053550">
        <w:rPr>
          <w:rFonts w:ascii="SimSun" w:eastAsia="SimSun" w:hAnsi="SimSun" w:hint="eastAsia"/>
          <w:lang w:eastAsia="zh-CN"/>
        </w:rPr>
        <w:t>可</w:t>
      </w:r>
      <w:r>
        <w:rPr>
          <w:rFonts w:ascii="SimSun" w:eastAsia="SimSun" w:hAnsi="SimSun" w:hint="eastAsia"/>
          <w:lang w:eastAsia="zh-CN"/>
        </w:rPr>
        <w:t>的拘留所，有</w:t>
      </w:r>
      <w:r w:rsidR="00053550">
        <w:rPr>
          <w:rFonts w:ascii="SimSun" w:eastAsia="SimSun" w:hAnsi="SimSun" w:hint="eastAsia"/>
          <w:lang w:eastAsia="zh-CN"/>
        </w:rPr>
        <w:t>机会</w:t>
      </w:r>
      <w:r>
        <w:rPr>
          <w:rFonts w:ascii="SimSun" w:eastAsia="SimSun" w:hAnsi="SimSun" w:hint="eastAsia"/>
          <w:lang w:eastAsia="zh-CN"/>
        </w:rPr>
        <w:t>联系律师、家人并得到医疗</w:t>
      </w:r>
      <w:r w:rsidR="00053550">
        <w:rPr>
          <w:rFonts w:ascii="SimSun" w:eastAsia="SimSun" w:hAnsi="SimSun" w:hint="eastAsia"/>
          <w:lang w:eastAsia="zh-CN"/>
        </w:rPr>
        <w:t>照顾</w:t>
      </w:r>
      <w:r>
        <w:rPr>
          <w:rFonts w:ascii="SimSun" w:eastAsia="SimSun" w:hAnsi="SimSun" w:hint="eastAsia"/>
          <w:lang w:eastAsia="zh-CN"/>
        </w:rPr>
        <w:t>，不遭受酷刑和其他虐待，可以在法院</w:t>
      </w:r>
      <w:r w:rsidR="00053550">
        <w:rPr>
          <w:rFonts w:ascii="SimSun" w:eastAsia="SimSun" w:hAnsi="SimSun" w:hint="eastAsia"/>
          <w:lang w:eastAsia="zh-CN"/>
        </w:rPr>
        <w:t>挑战其</w:t>
      </w:r>
      <w:r>
        <w:rPr>
          <w:rFonts w:ascii="SimSun" w:eastAsia="SimSun" w:hAnsi="SimSun" w:hint="eastAsia"/>
          <w:lang w:eastAsia="zh-CN"/>
        </w:rPr>
        <w:t>拘留</w:t>
      </w:r>
      <w:r w:rsidR="00DA2C26">
        <w:rPr>
          <w:rFonts w:ascii="SimSun" w:eastAsia="SimSun" w:hAnsi="SimSun" w:hint="eastAsia"/>
          <w:lang w:eastAsia="zh-CN"/>
        </w:rPr>
        <w:t>的合法性</w:t>
      </w:r>
      <w:r>
        <w:rPr>
          <w:rFonts w:ascii="SimSun" w:eastAsia="SimSun" w:hAnsi="SimSun" w:hint="eastAsia"/>
          <w:lang w:eastAsia="zh-CN"/>
        </w:rPr>
        <w:t>，并迅速</w:t>
      </w:r>
      <w:r w:rsidR="00053550">
        <w:rPr>
          <w:rFonts w:ascii="SimSun" w:eastAsia="SimSun" w:hAnsi="SimSun" w:hint="eastAsia"/>
          <w:lang w:eastAsia="zh-CN"/>
        </w:rPr>
        <w:t>被起诉</w:t>
      </w:r>
      <w:r>
        <w:rPr>
          <w:rFonts w:ascii="SimSun" w:eastAsia="SimSun" w:hAnsi="SimSun" w:hint="eastAsia"/>
          <w:lang w:eastAsia="zh-CN"/>
        </w:rPr>
        <w:t>犯有</w:t>
      </w:r>
      <w:r w:rsidR="00814807">
        <w:rPr>
          <w:rFonts w:ascii="SimSun" w:eastAsia="SimSun" w:hAnsi="SimSun" w:hint="eastAsia"/>
          <w:lang w:eastAsia="zh-CN"/>
        </w:rPr>
        <w:t>任何</w:t>
      </w:r>
      <w:r>
        <w:rPr>
          <w:rFonts w:ascii="SimSun" w:eastAsia="SimSun" w:hAnsi="SimSun" w:hint="eastAsia"/>
          <w:lang w:eastAsia="zh-CN"/>
        </w:rPr>
        <w:t>罪行或释放，除非法院决定将他们关押候审；</w:t>
      </w:r>
    </w:p>
    <w:p w:rsidR="00BC1150" w:rsidRDefault="00C53DE1" w:rsidP="00DA2C26">
      <w:pPr>
        <w:numPr>
          <w:ilvl w:val="0"/>
          <w:numId w:val="29"/>
        </w:numPr>
        <w:jc w:val="both"/>
      </w:pPr>
      <w:r>
        <w:rPr>
          <w:rFonts w:ascii="SimSun" w:eastAsia="SimSun" w:hAnsi="SimSun" w:hint="eastAsia"/>
          <w:lang w:eastAsia="zh-CN"/>
        </w:rPr>
        <w:t>在法律、政策和实践</w:t>
      </w:r>
      <w:r w:rsidR="00053550">
        <w:rPr>
          <w:rFonts w:ascii="SimSun" w:eastAsia="SimSun" w:hAnsi="SimSun" w:hint="eastAsia"/>
          <w:lang w:eastAsia="zh-CN"/>
        </w:rPr>
        <w:t>方面</w:t>
      </w:r>
      <w:r>
        <w:rPr>
          <w:rFonts w:ascii="SimSun" w:eastAsia="SimSun" w:hAnsi="SimSun" w:hint="eastAsia"/>
          <w:lang w:eastAsia="zh-CN"/>
        </w:rPr>
        <w:t>，</w:t>
      </w:r>
      <w:r w:rsidR="00053550">
        <w:rPr>
          <w:rFonts w:ascii="SimSun" w:eastAsia="SimSun" w:hAnsi="SimSun" w:hint="eastAsia"/>
          <w:lang w:eastAsia="zh-CN"/>
        </w:rPr>
        <w:t>确保</w:t>
      </w:r>
      <w:r>
        <w:rPr>
          <w:rFonts w:ascii="SimSun" w:eastAsia="SimSun" w:hAnsi="SimSun" w:hint="eastAsia"/>
          <w:lang w:eastAsia="zh-CN"/>
        </w:rPr>
        <w:t>不以吸毒、精神障碍或智力和心理残疾为由，任意剥夺任何人的人身自由；</w:t>
      </w:r>
    </w:p>
    <w:p w:rsidR="00BC1150" w:rsidRDefault="00C53DE1" w:rsidP="00DA2C26">
      <w:pPr>
        <w:numPr>
          <w:ilvl w:val="0"/>
          <w:numId w:val="29"/>
        </w:numPr>
        <w:jc w:val="both"/>
      </w:pPr>
      <w:r>
        <w:rPr>
          <w:rFonts w:ascii="SimSun" w:eastAsia="SimSun" w:hAnsi="SimSun" w:hint="eastAsia"/>
          <w:lang w:eastAsia="zh-CN"/>
        </w:rPr>
        <w:lastRenderedPageBreak/>
        <w:t>依照国际准则来保障犯人的权利，包括被关押在受到认</w:t>
      </w:r>
      <w:r w:rsidR="00053550">
        <w:rPr>
          <w:rFonts w:ascii="SimSun" w:eastAsia="SimSun" w:hAnsi="SimSun" w:hint="eastAsia"/>
          <w:lang w:eastAsia="zh-CN"/>
        </w:rPr>
        <w:t>可</w:t>
      </w:r>
      <w:r>
        <w:rPr>
          <w:rFonts w:ascii="SimSun" w:eastAsia="SimSun" w:hAnsi="SimSun" w:hint="eastAsia"/>
          <w:lang w:eastAsia="zh-CN"/>
        </w:rPr>
        <w:t>的拘留地点的权利，家人在其被逮捕或拘留后迅速得到通知的权利；以及及时联系法律顾问的权利；</w:t>
      </w:r>
    </w:p>
    <w:p w:rsidR="00BC1150" w:rsidRPr="00DC22BD" w:rsidRDefault="00C53DE1" w:rsidP="00DA2C26">
      <w:pPr>
        <w:numPr>
          <w:ilvl w:val="0"/>
          <w:numId w:val="29"/>
        </w:numPr>
        <w:jc w:val="both"/>
      </w:pPr>
      <w:r>
        <w:rPr>
          <w:rFonts w:ascii="SimSun" w:eastAsia="SimSun" w:hAnsi="SimSun" w:hint="eastAsia"/>
          <w:lang w:eastAsia="zh-CN"/>
        </w:rPr>
        <w:t>对那些和平行使</w:t>
      </w:r>
      <w:r w:rsidR="00053550">
        <w:rPr>
          <w:rFonts w:ascii="SimSun" w:eastAsia="SimSun" w:hAnsi="SimSun" w:hint="eastAsia"/>
          <w:lang w:eastAsia="zh-CN"/>
        </w:rPr>
        <w:t>其</w:t>
      </w:r>
      <w:r>
        <w:rPr>
          <w:rFonts w:ascii="SimSun" w:eastAsia="SimSun" w:hAnsi="SimSun" w:hint="eastAsia"/>
          <w:lang w:eastAsia="zh-CN"/>
        </w:rPr>
        <w:t>言论、结社和集会、思想、良心和宗教自由的人，停止实行刑事起诉、任意拘留、强迫失踪、酷刑和其他虐待，以及其他侵犯他们人权的行为；</w:t>
      </w:r>
      <w:r w:rsidR="00BC1150" w:rsidRPr="00DC22BD">
        <w:t xml:space="preserve"> </w:t>
      </w:r>
    </w:p>
    <w:p w:rsidR="00BC1150" w:rsidRDefault="00C53DE1" w:rsidP="00DA2C26">
      <w:pPr>
        <w:numPr>
          <w:ilvl w:val="0"/>
          <w:numId w:val="29"/>
        </w:numPr>
        <w:jc w:val="both"/>
      </w:pPr>
      <w:r>
        <w:rPr>
          <w:rFonts w:ascii="SimSun" w:eastAsia="SimSun" w:hAnsi="SimSun" w:hint="eastAsia"/>
          <w:lang w:eastAsia="zh-CN"/>
        </w:rPr>
        <w:t>终止一切酷刑和其他虐待，无论是肉体上还是精神上的；彻底调查所有关于酷刑的指称，包括关押时发生的强奸和其他虐待</w:t>
      </w:r>
      <w:r w:rsidR="00053550">
        <w:rPr>
          <w:rFonts w:ascii="SimSun" w:eastAsia="SimSun" w:hAnsi="SimSun" w:hint="eastAsia"/>
          <w:lang w:eastAsia="zh-CN"/>
        </w:rPr>
        <w:t>行为</w:t>
      </w:r>
      <w:r>
        <w:rPr>
          <w:rFonts w:ascii="SimSun" w:eastAsia="SimSun" w:hAnsi="SimSun" w:hint="eastAsia"/>
          <w:lang w:eastAsia="zh-CN"/>
        </w:rPr>
        <w:t>，这包括据称受害的人或</w:t>
      </w:r>
      <w:r w:rsidR="00053550">
        <w:rPr>
          <w:rFonts w:ascii="SimSun" w:eastAsia="SimSun" w:hAnsi="SimSun" w:hint="eastAsia"/>
          <w:lang w:eastAsia="zh-CN"/>
        </w:rPr>
        <w:t>其</w:t>
      </w:r>
      <w:r>
        <w:rPr>
          <w:rFonts w:ascii="SimSun" w:eastAsia="SimSun" w:hAnsi="SimSun" w:hint="eastAsia"/>
          <w:lang w:eastAsia="zh-CN"/>
        </w:rPr>
        <w:t>律师提出的指称；</w:t>
      </w:r>
      <w:r w:rsidR="00053550">
        <w:rPr>
          <w:rFonts w:ascii="SimSun" w:eastAsia="SimSun" w:hAnsi="SimSun" w:hint="eastAsia"/>
          <w:lang w:eastAsia="zh-CN"/>
        </w:rPr>
        <w:t>透过起诉和处罚那些被查明负责的人，</w:t>
      </w:r>
      <w:r>
        <w:rPr>
          <w:rFonts w:ascii="SimSun" w:eastAsia="SimSun" w:hAnsi="SimSun" w:hint="eastAsia"/>
          <w:lang w:eastAsia="zh-CN"/>
        </w:rPr>
        <w:t>消除</w:t>
      </w:r>
      <w:r w:rsidR="00053550">
        <w:rPr>
          <w:rFonts w:ascii="SimSun" w:eastAsia="SimSun" w:hAnsi="SimSun" w:hint="eastAsia"/>
          <w:lang w:eastAsia="zh-CN"/>
        </w:rPr>
        <w:t>政府人员</w:t>
      </w:r>
      <w:r>
        <w:rPr>
          <w:rFonts w:ascii="SimSun" w:eastAsia="SimSun" w:hAnsi="SimSun" w:hint="eastAsia"/>
          <w:lang w:eastAsia="zh-CN"/>
        </w:rPr>
        <w:t>参与实施酷刑和其他虐待</w:t>
      </w:r>
      <w:r w:rsidR="00053550">
        <w:rPr>
          <w:rFonts w:ascii="SimSun" w:eastAsia="SimSun" w:hAnsi="SimSun" w:hint="eastAsia"/>
          <w:lang w:eastAsia="zh-CN"/>
        </w:rPr>
        <w:t>而</w:t>
      </w:r>
      <w:r>
        <w:rPr>
          <w:rFonts w:ascii="SimSun" w:eastAsia="SimSun" w:hAnsi="SimSun" w:hint="eastAsia"/>
          <w:lang w:eastAsia="zh-CN"/>
        </w:rPr>
        <w:t>不受追究的现象，并实行必要的体制性改革，</w:t>
      </w:r>
      <w:r w:rsidR="00053550">
        <w:rPr>
          <w:rFonts w:ascii="SimSun" w:eastAsia="SimSun" w:hAnsi="SimSun" w:hint="eastAsia"/>
          <w:lang w:eastAsia="zh-CN"/>
        </w:rPr>
        <w:t>以</w:t>
      </w:r>
      <w:r>
        <w:rPr>
          <w:rFonts w:ascii="SimSun" w:eastAsia="SimSun" w:hAnsi="SimSun" w:hint="eastAsia"/>
          <w:lang w:eastAsia="zh-CN"/>
        </w:rPr>
        <w:t>确保</w:t>
      </w:r>
      <w:r w:rsidR="00053550">
        <w:rPr>
          <w:rFonts w:ascii="SimSun" w:eastAsia="SimSun" w:hAnsi="SimSun" w:hint="eastAsia"/>
          <w:lang w:eastAsia="zh-CN"/>
        </w:rPr>
        <w:t>有效执行</w:t>
      </w:r>
      <w:r>
        <w:rPr>
          <w:rFonts w:ascii="SimSun" w:eastAsia="SimSun" w:hAnsi="SimSun" w:hint="eastAsia"/>
          <w:lang w:eastAsia="zh-CN"/>
        </w:rPr>
        <w:t>禁止酷刑的现有法律；而且向受害者提供适当的补救和赔偿；</w:t>
      </w:r>
    </w:p>
    <w:p w:rsidR="00BC1150" w:rsidRDefault="00C53DE1" w:rsidP="00DA2C26">
      <w:pPr>
        <w:numPr>
          <w:ilvl w:val="0"/>
          <w:numId w:val="29"/>
        </w:numPr>
        <w:jc w:val="both"/>
      </w:pPr>
      <w:r>
        <w:rPr>
          <w:rFonts w:ascii="SimSun" w:eastAsia="SimSun" w:hAnsi="SimSun" w:hint="eastAsia"/>
          <w:lang w:eastAsia="zh-CN"/>
        </w:rPr>
        <w:t>批准《公民权利和政治权利国际公约》，将其中的条款</w:t>
      </w:r>
      <w:r w:rsidR="00053550">
        <w:rPr>
          <w:rFonts w:ascii="SimSun" w:eastAsia="SimSun" w:hAnsi="SimSun" w:hint="eastAsia"/>
          <w:lang w:eastAsia="zh-CN"/>
        </w:rPr>
        <w:t>纳</w:t>
      </w:r>
      <w:r>
        <w:rPr>
          <w:rFonts w:ascii="SimSun" w:eastAsia="SimSun" w:hAnsi="SimSun" w:hint="eastAsia"/>
          <w:lang w:eastAsia="zh-CN"/>
        </w:rPr>
        <w:t>入中国国内法律中，并确保在法律、政策和实践中落实</w:t>
      </w:r>
      <w:r w:rsidR="00053550">
        <w:rPr>
          <w:rFonts w:ascii="SimSun" w:eastAsia="SimSun" w:hAnsi="SimSun" w:hint="eastAsia"/>
          <w:lang w:eastAsia="zh-CN"/>
        </w:rPr>
        <w:t>相关规定</w:t>
      </w:r>
      <w:r>
        <w:rPr>
          <w:rFonts w:ascii="SimSun" w:eastAsia="SimSun" w:hAnsi="SimSun" w:hint="eastAsia"/>
          <w:lang w:eastAsia="zh-CN"/>
        </w:rPr>
        <w:t>；</w:t>
      </w:r>
    </w:p>
    <w:p w:rsidR="00BC1150" w:rsidRPr="00DC22BD" w:rsidRDefault="00C53DE1" w:rsidP="00DA2C26">
      <w:pPr>
        <w:numPr>
          <w:ilvl w:val="0"/>
          <w:numId w:val="29"/>
        </w:numPr>
        <w:jc w:val="both"/>
      </w:pPr>
      <w:r>
        <w:rPr>
          <w:rFonts w:ascii="SimSun" w:eastAsia="SimSun" w:hAnsi="SimSun" w:hint="eastAsia"/>
          <w:lang w:eastAsia="zh-CN"/>
        </w:rPr>
        <w:t>批准联合国《</w:t>
      </w:r>
      <w:r w:rsidRPr="002D4B0C">
        <w:rPr>
          <w:rFonts w:ascii="SimSun" w:eastAsia="SimSun" w:hAnsi="SimSun" w:hint="eastAsia"/>
          <w:lang w:eastAsia="zh-CN"/>
        </w:rPr>
        <w:t>禁止酷刑和其他残忍、不人道或有辱人格的待遇或处罚公约</w:t>
      </w:r>
      <w:r>
        <w:rPr>
          <w:rFonts w:ascii="SimSun" w:eastAsia="SimSun" w:hAnsi="SimSun" w:hint="eastAsia"/>
          <w:lang w:eastAsia="zh-CN"/>
        </w:rPr>
        <w:t>任择议定书》，并按照《议定书》的要求，立即采取步骤来设立独立、专业和资源充足的国家预防机制，该机制的人员应可以不受阻碍地访问</w:t>
      </w:r>
      <w:r w:rsidR="00053550">
        <w:rPr>
          <w:rFonts w:ascii="SimSun" w:eastAsia="SimSun" w:hAnsi="SimSun" w:hint="eastAsia"/>
          <w:lang w:eastAsia="zh-CN"/>
        </w:rPr>
        <w:t>所有</w:t>
      </w:r>
      <w:r>
        <w:rPr>
          <w:rFonts w:ascii="SimSun" w:eastAsia="SimSun" w:hAnsi="SimSun" w:hint="eastAsia"/>
          <w:lang w:eastAsia="zh-CN"/>
        </w:rPr>
        <w:t>剥夺</w:t>
      </w:r>
      <w:r w:rsidR="00053550">
        <w:rPr>
          <w:rFonts w:ascii="SimSun" w:eastAsia="SimSun" w:hAnsi="SimSun" w:hint="eastAsia"/>
          <w:lang w:eastAsia="zh-CN"/>
        </w:rPr>
        <w:t>民众</w:t>
      </w:r>
      <w:r>
        <w:rPr>
          <w:rFonts w:ascii="SimSun" w:eastAsia="SimSun" w:hAnsi="SimSun" w:hint="eastAsia"/>
          <w:lang w:eastAsia="zh-CN"/>
        </w:rPr>
        <w:t>自由的地点，并接触所有被剥夺自由的人。</w:t>
      </w:r>
    </w:p>
    <w:p w:rsidR="00BC1150" w:rsidRDefault="00BC1150">
      <w:pPr>
        <w:widowControl/>
        <w:suppressAutoHyphens w:val="0"/>
        <w:spacing w:after="0" w:line="240" w:lineRule="auto"/>
      </w:pPr>
      <w:r>
        <w:br w:type="page"/>
      </w:r>
    </w:p>
    <w:p w:rsidR="00BC1150" w:rsidRDefault="0091613F" w:rsidP="008609A0">
      <w:pPr>
        <w:pStyle w:val="Heading1"/>
      </w:pPr>
      <w:bookmarkStart w:id="41" w:name="_Toc374036349"/>
      <w:r>
        <w:rPr>
          <w:rFonts w:hint="eastAsia"/>
          <w:lang w:eastAsia="zh-CN"/>
        </w:rPr>
        <w:lastRenderedPageBreak/>
        <w:t>尾注</w:t>
      </w:r>
      <w:bookmarkEnd w:id="41"/>
    </w:p>
    <w:p w:rsidR="00BC1150" w:rsidRDefault="00BC1150" w:rsidP="008609A0">
      <w:pPr>
        <w:pStyle w:val="Heading1"/>
        <w:sectPr w:rsidR="00BC1150">
          <w:headerReference w:type="even" r:id="rId17"/>
          <w:headerReference w:type="default" r:id="rId18"/>
          <w:footerReference w:type="even" r:id="rId19"/>
          <w:footerReference w:type="default" r:id="rId20"/>
          <w:headerReference w:type="first" r:id="rId21"/>
          <w:footerReference w:type="first" r:id="rId22"/>
          <w:footnotePr>
            <w:pos w:val="beneathText"/>
          </w:footnotePr>
          <w:endnotePr>
            <w:numFmt w:val="decimal"/>
          </w:endnotePr>
          <w:pgSz w:w="11900" w:h="16837"/>
          <w:pgMar w:top="1701" w:right="2835" w:bottom="3402" w:left="1701" w:header="709" w:footer="709" w:gutter="0"/>
          <w:cols w:space="720"/>
          <w:docGrid w:linePitch="360"/>
        </w:sectPr>
      </w:pPr>
    </w:p>
    <w:p w:rsidR="00BC1150" w:rsidRDefault="00BC1150" w:rsidP="005344AF">
      <w:r w:rsidRPr="00E20514">
        <w:rPr>
          <w:color w:val="FFFFFF"/>
        </w:rPr>
        <w:lastRenderedPageBreak/>
        <w:t>[</w:t>
      </w:r>
    </w:p>
    <w:p w:rsidR="00BC1150" w:rsidRDefault="003525BA">
      <w:r>
        <w:rPr>
          <w:noProof/>
          <w:lang w:eastAsia="zh-CN"/>
        </w:rPr>
        <mc:AlternateContent>
          <mc:Choice Requires="wpg">
            <w:drawing>
              <wp:anchor distT="0" distB="0" distL="114300" distR="114300" simplePos="0" relativeHeight="251658240" behindDoc="0" locked="0" layoutInCell="1" allowOverlap="1">
                <wp:simplePos x="0" y="0"/>
                <wp:positionH relativeFrom="column">
                  <wp:posOffset>1451610</wp:posOffset>
                </wp:positionH>
                <wp:positionV relativeFrom="paragraph">
                  <wp:posOffset>4437380</wp:posOffset>
                </wp:positionV>
                <wp:extent cx="3597275" cy="3642360"/>
                <wp:effectExtent l="0" t="0" r="3175" b="15240"/>
                <wp:wrapNone/>
                <wp:docPr id="5"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97275" cy="3642360"/>
                          <a:chOff x="5121" y="9175"/>
                          <a:chExt cx="5665" cy="5736"/>
                        </a:xfrm>
                      </wpg:grpSpPr>
                      <wpg:grpSp>
                        <wpg:cNvPr id="6" name="Group 20"/>
                        <wpg:cNvGrpSpPr>
                          <a:grpSpLocks/>
                        </wpg:cNvGrpSpPr>
                        <wpg:grpSpPr bwMode="auto">
                          <a:xfrm>
                            <a:off x="5121" y="9175"/>
                            <a:ext cx="5665" cy="5437"/>
                            <a:chOff x="5121" y="9175"/>
                            <a:chExt cx="5665" cy="5437"/>
                          </a:xfrm>
                        </wpg:grpSpPr>
                        <wps:wsp>
                          <wps:cNvPr id="7" name="Text Box 7"/>
                          <wps:cNvSpPr txBox="1">
                            <a:spLocks noChangeArrowheads="1"/>
                          </wps:cNvSpPr>
                          <wps:spPr bwMode="auto">
                            <a:xfrm>
                              <a:off x="5121" y="9175"/>
                              <a:ext cx="5665" cy="5437"/>
                            </a:xfrm>
                            <a:prstGeom prst="rect">
                              <a:avLst/>
                            </a:prstGeom>
                            <a:solidFill>
                              <a:srgbClr val="FFFF00"/>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06D9A" w:rsidRDefault="00806D9A">
                                <w:pPr>
                                  <w:spacing w:line="246" w:lineRule="exact"/>
                                </w:pPr>
                              </w:p>
                              <w:p w:rsidR="00806D9A" w:rsidRDefault="00806D9A">
                                <w:pPr>
                                  <w:spacing w:line="246" w:lineRule="exact"/>
                                  <w:jc w:val="right"/>
                                </w:pPr>
                              </w:p>
                            </w:txbxContent>
                          </wps:txbx>
                          <wps:bodyPr rot="0" vert="horz" wrap="square" lIns="360000" tIns="360000" rIns="360000" bIns="360000" anchor="ctr" anchorCtr="0">
                            <a:noAutofit/>
                          </wps:bodyPr>
                        </wps:wsp>
                        <pic:pic xmlns:pic="http://schemas.openxmlformats.org/drawingml/2006/picture">
                          <pic:nvPicPr>
                            <pic:cNvPr id="8"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5485" y="13140"/>
                              <a:ext cx="5126" cy="1255"/>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pic:spPr>
                        </pic:pic>
                      </wpg:grpSp>
                      <wps:wsp>
                        <wps:cNvPr id="9" name="Text Box 26"/>
                        <wps:cNvSpPr txBox="1">
                          <a:spLocks noChangeArrowheads="1"/>
                        </wps:cNvSpPr>
                        <wps:spPr bwMode="auto">
                          <a:xfrm>
                            <a:off x="5200" y="14653"/>
                            <a:ext cx="5567" cy="258"/>
                          </a:xfrm>
                          <a:prstGeom prst="rect">
                            <a:avLst/>
                          </a:prstGeom>
                          <a:noFill/>
                          <a:ln>
                            <a:noFill/>
                          </a:ln>
                          <a:effectLst/>
                          <a:extLst>
                            <a:ext uri="{909E8E84-426E-40DD-AFC4-6F175D3DCCD1}">
                              <a14:hiddenFill xmlns:a14="http://schemas.microsoft.com/office/drawing/2010/main">
                                <a:solidFill>
                                  <a:srgbClr val="D9D9D9"/>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06D9A" w:rsidRDefault="00806D9A" w:rsidP="00A2699E">
                              <w:pPr>
                                <w:spacing w:after="0" w:line="246" w:lineRule="exact"/>
                                <w:jc w:val="right"/>
                                <w:rPr>
                                  <w:rFonts w:ascii="Amnesty Trade Gothic Cn" w:hAnsi="Amnesty Trade Gothic Cn"/>
                                  <w:b/>
                                  <w:kern w:val="1"/>
                                  <w:sz w:val="20"/>
                                  <w:szCs w:val="32"/>
                                </w:rPr>
                              </w:pPr>
                              <w:r>
                                <w:rPr>
                                  <w:rFonts w:ascii="Amnesty Trade Gothic Cn" w:hAnsi="Amnesty Trade Gothic Cn"/>
                                  <w:b/>
                                  <w:kern w:val="1"/>
                                  <w:sz w:val="20"/>
                                  <w:szCs w:val="32"/>
                                </w:rPr>
                                <w:t>www.amnesty.org</w:t>
                              </w:r>
                            </w:p>
                            <w:p w:rsidR="00806D9A" w:rsidRDefault="00806D9A" w:rsidP="00A2699E">
                              <w:pPr>
                                <w:jc w:val="right"/>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7" o:spid="_x0000_s1032" style="position:absolute;margin-left:114.3pt;margin-top:349.4pt;width:283.25pt;height:286.8pt;z-index:251658240;mso-position-horizontal-relative:text;mso-position-vertical-relative:text" coordorigin="5121,9175" coordsize="5665,57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">
                <v:group id="Group 20" o:spid="_x0000_s1033" style="position:absolute;left:5121;top:9175;width:5665;height:5437" coordorigin="5121,9175" coordsize="5665,54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Text Box 7" o:spid="_x0000_s1034" type="#_x0000_t202" style="position:absolute;left:5121;top:9175;width:5665;height:54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3sNcIA&#10;AADaAAAADwAAAGRycy9kb3ducmV2LnhtbESPT4vCMBTE74LfITzBm6auuEo1iggre1iE9Q9eH82z&#10;qTYvpUm1fnuzsOBxmJnfMItVa0txp9oXjhWMhgkI4szpgnMFx8PXYAbCB2SNpWNS8CQPq2W3s8BU&#10;uwf/0n0fchEh7FNUYEKoUil9ZsiiH7qKOHoXV1sMUda51DU+ItyW8iNJPqXFguOCwYo2hrLbvrEK&#10;xq6015/kLLe758Ts8lMz8+NGqX6vXc9BBGrDO/zf/tYKpvB3Jd4AuX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vew1wgAAANoAAAAPAAAAAAAAAAAAAAAAAJgCAABkcnMvZG93&#10;bnJldi54bWxQSwUGAAAAAAQABAD1AAAAhwMAAAAA&#10;" fillcolor="yellow" stroked="f">
                    <v:stroke joinstyle="round"/>
                    <v:textbox inset="10mm,10mm,10mm,10mm">
                      <w:txbxContent>
                        <w:p w:rsidR="00806D9A" w:rsidRDefault="00806D9A">
                          <w:pPr>
                            <w:spacing w:line="246" w:lineRule="exact"/>
                          </w:pPr>
                        </w:p>
                        <w:p w:rsidR="00806D9A" w:rsidRDefault="00806D9A">
                          <w:pPr>
                            <w:spacing w:line="246" w:lineRule="exact"/>
                            <w:jc w:val="right"/>
                          </w:pPr>
                        </w:p>
                      </w:txbxContent>
                    </v:textbox>
                  </v:shape>
                  <v:shape id="Picture 8" o:spid="_x0000_s1035" type="#_x0000_t75" style="position:absolute;left:5485;top:13140;width:5126;height:12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yEVUXCAAAA2gAAAA8AAABkcnMvZG93bnJldi54bWxEj0FrwkAUhO+C/2F5hV6KbmygSHSVooie&#10;CtVW9PbIPpNg9m3IPjX9911B8DjMfDPMdN65Wl2pDZVnA6NhAoo497biwsDPbjUYgwqCbLH2TAb+&#10;KMB81u9NMbP+xt903UqhYgmHDA2UIk2mdchLchiGviGO3sm3DiXKttC2xVssd7V+T5IP7bDiuFBi&#10;Q4uS8vP24gyMRd7Wh8v+tNikVSrHr/R3OWJjXl+6zwkooU6e4Qe9sZGD+5V4A/TsH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shFVFwgAAANoAAAAPAAAAAAAAAAAAAAAAAJ8C&#10;AABkcnMvZG93bnJldi54bWxQSwUGAAAAAAQABAD3AAAAjgMAAAAA&#10;">
                    <v:fill recolor="t" type="frame"/>
                    <v:stroke joinstyle="round"/>
                    <v:imagedata r:id="rId10" o:title=""/>
                  </v:shape>
                </v:group>
                <v:shape id="Text Box 26" o:spid="_x0000_s1036" type="#_x0000_t202" style="position:absolute;left:5200;top:14653;width:5567;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4DX8MA&#10;AADaAAAADwAAAGRycy9kb3ducmV2LnhtbESPQWvCQBSE7wX/w/IEb3WjSKjRVaIi9tAiVcHrI/tM&#10;otm3YXfV9N93C4Ueh5n5hpkvO9OIBzlfW1YwGiYgiAuray4VnI7b1zcQPiBrbCyTgm/ysFz0XuaY&#10;afvkL3ocQikihH2GCqoQ2kxKX1Rk0A9tSxy9i3UGQ5SulNrhM8JNI8dJkkqDNceFCltaV1TcDnej&#10;YPVxTT83Eze97s7pWrb7/Fbsc6UG/S6fgQjUhf/wX/tdK5jC75V4A+T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4DX8MAAADaAAAADwAAAAAAAAAAAAAAAACYAgAAZHJzL2Rv&#10;d25yZXYueG1sUEsFBgAAAAAEAAQA9QAAAIgDAAAAAA==&#10;" filled="f" fillcolor="#d9d9d9" stroked="f">
                  <v:textbox inset="0,0,0,0">
                    <w:txbxContent>
                      <w:p w:rsidR="00806D9A" w:rsidRDefault="00806D9A" w:rsidP="00A2699E">
                        <w:pPr>
                          <w:spacing w:after="0" w:line="246" w:lineRule="exact"/>
                          <w:jc w:val="right"/>
                          <w:rPr>
                            <w:rFonts w:ascii="Amnesty Trade Gothic Cn" w:hAnsi="Amnesty Trade Gothic Cn"/>
                            <w:b/>
                            <w:kern w:val="1"/>
                            <w:sz w:val="20"/>
                            <w:szCs w:val="32"/>
                          </w:rPr>
                        </w:pPr>
                        <w:r>
                          <w:rPr>
                            <w:rFonts w:ascii="Amnesty Trade Gothic Cn" w:hAnsi="Amnesty Trade Gothic Cn"/>
                            <w:b/>
                            <w:kern w:val="1"/>
                            <w:sz w:val="20"/>
                            <w:szCs w:val="32"/>
                          </w:rPr>
                          <w:t>www.amnesty.org</w:t>
                        </w:r>
                      </w:p>
                      <w:p w:rsidR="00806D9A" w:rsidRDefault="00806D9A" w:rsidP="00A2699E">
                        <w:pPr>
                          <w:jc w:val="right"/>
                        </w:pPr>
                      </w:p>
                    </w:txbxContent>
                  </v:textbox>
                </v:shape>
              </v:group>
            </w:pict>
          </mc:Fallback>
        </mc:AlternateContent>
      </w:r>
    </w:p>
    <w:sectPr w:rsidR="00BC1150" w:rsidSect="0010437D">
      <w:headerReference w:type="even" r:id="rId23"/>
      <w:headerReference w:type="default" r:id="rId24"/>
      <w:footerReference w:type="even" r:id="rId25"/>
      <w:footerReference w:type="default" r:id="rId26"/>
      <w:headerReference w:type="first" r:id="rId27"/>
      <w:footerReference w:type="first" r:id="rId28"/>
      <w:footnotePr>
        <w:pos w:val="beneathText"/>
      </w:footnotePr>
      <w:endnotePr>
        <w:numFmt w:val="decimal"/>
      </w:endnotePr>
      <w:pgSz w:w="11900" w:h="16837"/>
      <w:pgMar w:top="1701" w:right="2835" w:bottom="3402"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D9A" w:rsidRDefault="00806D9A">
      <w:r>
        <w:separator/>
      </w:r>
    </w:p>
  </w:endnote>
  <w:endnote w:type="continuationSeparator" w:id="0">
    <w:p w:rsidR="00806D9A" w:rsidRDefault="00806D9A">
      <w:r>
        <w:continuationSeparator/>
      </w:r>
    </w:p>
  </w:endnote>
  <w:endnote w:id="1">
    <w:p w:rsidR="00806D9A" w:rsidRDefault="00806D9A" w:rsidP="00D6658A">
      <w:pPr>
        <w:pStyle w:val="EndnoteText"/>
      </w:pPr>
      <w:r>
        <w:rPr>
          <w:rStyle w:val="EndnoteReference"/>
        </w:rPr>
        <w:endnoteRef/>
      </w:r>
      <w:r>
        <w:rPr>
          <w:rFonts w:ascii="SimSun" w:hAnsi="SimSun" w:hint="eastAsia"/>
          <w:lang w:eastAsia="zh-CN"/>
        </w:rPr>
        <w:t xml:space="preserve"> 国际特赦组织</w:t>
      </w:r>
      <w:r w:rsidRPr="004664B4">
        <w:rPr>
          <w:lang w:eastAsia="zh-CN"/>
        </w:rPr>
        <w:t>2013</w:t>
      </w:r>
      <w:r>
        <w:rPr>
          <w:rFonts w:ascii="SimSun" w:hAnsi="SimSun" w:hint="eastAsia"/>
          <w:lang w:eastAsia="zh-CN"/>
        </w:rPr>
        <w:t>年</w:t>
      </w:r>
      <w:r w:rsidRPr="004664B4">
        <w:rPr>
          <w:lang w:eastAsia="zh-CN"/>
        </w:rPr>
        <w:t>11</w:t>
      </w:r>
      <w:r>
        <w:rPr>
          <w:rFonts w:ascii="SimSun" w:hAnsi="SimSun" w:hint="eastAsia"/>
          <w:lang w:eastAsia="zh-CN"/>
        </w:rPr>
        <w:t>月</w:t>
      </w:r>
      <w:r w:rsidRPr="004664B4">
        <w:rPr>
          <w:lang w:eastAsia="zh-CN"/>
        </w:rPr>
        <w:t>18</w:t>
      </w:r>
      <w:r>
        <w:rPr>
          <w:rFonts w:ascii="SimSun" w:hAnsi="SimSun" w:hint="eastAsia"/>
          <w:lang w:eastAsia="zh-CN"/>
        </w:rPr>
        <w:t>日的采访。</w:t>
      </w:r>
    </w:p>
  </w:endnote>
  <w:endnote w:id="2">
    <w:p w:rsidR="00806D9A" w:rsidRDefault="00806D9A" w:rsidP="005B19E8">
      <w:pPr>
        <w:pStyle w:val="EndnoteText"/>
        <w:spacing w:before="240"/>
        <w:rPr>
          <w:lang w:eastAsia="zh-CN"/>
        </w:rPr>
      </w:pPr>
      <w:r>
        <w:rPr>
          <w:rStyle w:val="EndnoteReference"/>
        </w:rPr>
        <w:endnoteRef/>
      </w:r>
      <w:r>
        <w:rPr>
          <w:rFonts w:eastAsia="SimSun"/>
          <w:lang w:eastAsia="zh-CN"/>
        </w:rPr>
        <w:t xml:space="preserve"> </w:t>
      </w:r>
      <w:r>
        <w:rPr>
          <w:rFonts w:ascii="SimSun" w:hAnsi="SimSun" w:hint="eastAsia"/>
          <w:lang w:eastAsia="zh-CN"/>
        </w:rPr>
        <w:t>《</w:t>
      </w:r>
      <w:r w:rsidRPr="00740C15">
        <w:rPr>
          <w:rFonts w:ascii="SimSun" w:hAnsi="SimSun" w:hint="eastAsia"/>
          <w:lang w:eastAsia="zh-CN"/>
        </w:rPr>
        <w:t>中共中央关于全面深化改革若干重大问题的决定</w:t>
      </w:r>
      <w:r>
        <w:rPr>
          <w:rFonts w:ascii="SimSun" w:hAnsi="SimSun" w:hint="eastAsia"/>
          <w:lang w:eastAsia="zh-CN"/>
        </w:rPr>
        <w:t>》，中国共产党第十八届三中全会中央委员会，</w:t>
      </w:r>
      <w:r w:rsidRPr="004664B4">
        <w:rPr>
          <w:lang w:eastAsia="zh-CN"/>
        </w:rPr>
        <w:t>2013</w:t>
      </w:r>
      <w:r>
        <w:rPr>
          <w:rFonts w:ascii="SimSun" w:hAnsi="SimSun" w:hint="eastAsia"/>
          <w:lang w:eastAsia="zh-CN"/>
        </w:rPr>
        <w:t>年</w:t>
      </w:r>
      <w:r w:rsidRPr="004664B4">
        <w:rPr>
          <w:lang w:eastAsia="zh-CN"/>
        </w:rPr>
        <w:t>11</w:t>
      </w:r>
      <w:r>
        <w:rPr>
          <w:rFonts w:ascii="SimSun" w:hAnsi="SimSun" w:hint="eastAsia"/>
          <w:lang w:eastAsia="zh-CN"/>
        </w:rPr>
        <w:t>月</w:t>
      </w:r>
      <w:r w:rsidRPr="004664B4">
        <w:rPr>
          <w:lang w:eastAsia="zh-CN"/>
        </w:rPr>
        <w:t>9</w:t>
      </w:r>
      <w:r>
        <w:rPr>
          <w:rFonts w:ascii="SimSun" w:hAnsi="SimSun" w:hint="eastAsia"/>
          <w:lang w:eastAsia="zh-CN"/>
        </w:rPr>
        <w:t>至</w:t>
      </w:r>
      <w:r w:rsidRPr="004664B4">
        <w:rPr>
          <w:lang w:eastAsia="zh-CN"/>
        </w:rPr>
        <w:t>12</w:t>
      </w:r>
      <w:r>
        <w:rPr>
          <w:rFonts w:hint="eastAsia"/>
          <w:lang w:eastAsia="zh-CN"/>
        </w:rPr>
        <w:t>日</w:t>
      </w:r>
      <w:r>
        <w:rPr>
          <w:rFonts w:ascii="SimSun" w:hAnsi="SimSun" w:hint="eastAsia"/>
          <w:lang w:eastAsia="zh-CN"/>
        </w:rPr>
        <w:t>，第</w:t>
      </w:r>
      <w:r w:rsidRPr="004664B4">
        <w:rPr>
          <w:lang w:eastAsia="zh-CN"/>
        </w:rPr>
        <w:t>4</w:t>
      </w:r>
      <w:r>
        <w:rPr>
          <w:rFonts w:ascii="SimSun" w:hAnsi="SimSun" w:hint="eastAsia"/>
          <w:lang w:eastAsia="zh-CN"/>
        </w:rPr>
        <w:t>部分，第</w:t>
      </w:r>
      <w:r w:rsidRPr="004664B4">
        <w:rPr>
          <w:lang w:eastAsia="zh-CN"/>
        </w:rPr>
        <w:t>34</w:t>
      </w:r>
      <w:r>
        <w:rPr>
          <w:rFonts w:ascii="SimSun" w:hAnsi="SimSun" w:hint="eastAsia"/>
          <w:lang w:eastAsia="zh-CN"/>
        </w:rPr>
        <w:t>段，</w:t>
      </w:r>
      <w:r>
        <w:fldChar w:fldCharType="begin"/>
      </w:r>
      <w:r>
        <w:instrText xml:space="preserve"> HYPERLINK "http://www.china.org.cn/china/third_plenary_session/2013-11/16/content_30620736.htm" </w:instrText>
      </w:r>
      <w:r>
        <w:fldChar w:fldCharType="separate"/>
      </w:r>
      <w:r w:rsidRPr="001C7485">
        <w:rPr>
          <w:rStyle w:val="Hyperlink"/>
          <w:color w:val="auto"/>
          <w:u w:val="none"/>
        </w:rPr>
        <w:t>http://www.china.org.cn/china/third_plenary_session/2013-11/16/content_30620736.htm</w:t>
      </w:r>
      <w:r>
        <w:rPr>
          <w:rStyle w:val="Hyperlink"/>
          <w:color w:val="auto"/>
          <w:u w:val="none"/>
        </w:rPr>
        <w:fldChar w:fldCharType="end"/>
      </w:r>
      <w:r>
        <w:rPr>
          <w:rFonts w:hint="eastAsia"/>
          <w:lang w:eastAsia="zh-CN"/>
        </w:rPr>
        <w:t>，</w:t>
      </w:r>
      <w:proofErr w:type="gramStart"/>
      <w:r w:rsidRPr="00ED1073">
        <w:rPr>
          <w:rFonts w:ascii="SimSun" w:eastAsia="SimSun" w:hAnsi="SimSun" w:hint="eastAsia"/>
          <w:szCs w:val="16"/>
          <w:lang w:eastAsia="zh-CN"/>
        </w:rPr>
        <w:t>阅于</w:t>
      </w:r>
      <w:r w:rsidRPr="004664B4">
        <w:rPr>
          <w:rFonts w:eastAsia="SimSun"/>
          <w:szCs w:val="16"/>
          <w:lang w:eastAsia="zh-CN"/>
        </w:rPr>
        <w:t>2013</w:t>
      </w:r>
      <w:r>
        <w:rPr>
          <w:rFonts w:ascii="SimSun" w:eastAsia="SimSun" w:hAnsi="SimSun" w:hint="eastAsia"/>
          <w:szCs w:val="16"/>
          <w:lang w:eastAsia="zh-CN"/>
        </w:rPr>
        <w:t>年</w:t>
      </w:r>
      <w:r>
        <w:rPr>
          <w:rFonts w:eastAsia="SimSun"/>
          <w:szCs w:val="16"/>
          <w:lang w:eastAsia="zh-CN"/>
        </w:rPr>
        <w:t>1</w:t>
      </w:r>
      <w:r>
        <w:rPr>
          <w:rFonts w:eastAsia="SimSun" w:hint="eastAsia"/>
          <w:szCs w:val="16"/>
          <w:lang w:eastAsia="zh-CN"/>
        </w:rPr>
        <w:t>2</w:t>
      </w:r>
      <w:r>
        <w:rPr>
          <w:rFonts w:ascii="SimSun" w:eastAsia="SimSun" w:hAnsi="SimSun" w:hint="eastAsia"/>
          <w:szCs w:val="16"/>
          <w:lang w:eastAsia="zh-CN"/>
        </w:rPr>
        <w:t>月</w:t>
      </w:r>
      <w:r w:rsidRPr="004664B4">
        <w:rPr>
          <w:rFonts w:eastAsia="SimSun"/>
          <w:szCs w:val="16"/>
          <w:lang w:eastAsia="zh-CN"/>
        </w:rPr>
        <w:t>3</w:t>
      </w:r>
      <w:r>
        <w:rPr>
          <w:rFonts w:ascii="SimSun" w:eastAsia="SimSun" w:hAnsi="SimSun" w:hint="eastAsia"/>
          <w:szCs w:val="16"/>
          <w:lang w:eastAsia="zh-CN"/>
        </w:rPr>
        <w:t>日</w:t>
      </w:r>
      <w:proofErr w:type="gramEnd"/>
      <w:r>
        <w:rPr>
          <w:rFonts w:hint="eastAsia"/>
          <w:lang w:eastAsia="zh-CN"/>
        </w:rPr>
        <w:t>（</w:t>
      </w:r>
      <w:r>
        <w:rPr>
          <w:rFonts w:ascii="SimSun" w:hAnsi="SimSun" w:hint="eastAsia"/>
          <w:lang w:eastAsia="zh-CN"/>
        </w:rPr>
        <w:t>中国共产党三中全会</w:t>
      </w:r>
      <w:r>
        <w:rPr>
          <w:rFonts w:hint="eastAsia"/>
          <w:lang w:eastAsia="zh-CN"/>
        </w:rPr>
        <w:t>，</w:t>
      </w:r>
      <w:r>
        <w:rPr>
          <w:rFonts w:ascii="SimSun" w:hAnsi="SimSun" w:hint="eastAsia"/>
          <w:lang w:eastAsia="zh-CN"/>
        </w:rPr>
        <w:t>《</w:t>
      </w:r>
      <w:r w:rsidRPr="00740C15">
        <w:rPr>
          <w:rFonts w:ascii="SimSun" w:hAnsi="SimSun" w:hint="eastAsia"/>
          <w:lang w:eastAsia="zh-CN"/>
        </w:rPr>
        <w:t>中共中央的决定</w:t>
      </w:r>
      <w:r>
        <w:rPr>
          <w:rFonts w:ascii="SimSun" w:hAnsi="SimSun" w:hint="eastAsia"/>
          <w:lang w:eastAsia="zh-CN"/>
        </w:rPr>
        <w:t>》</w:t>
      </w:r>
      <w:r>
        <w:rPr>
          <w:rFonts w:hint="eastAsia"/>
          <w:lang w:eastAsia="zh-CN"/>
        </w:rPr>
        <w:t>）。</w:t>
      </w:r>
    </w:p>
  </w:endnote>
  <w:endnote w:id="3">
    <w:p w:rsidR="00806D9A" w:rsidRDefault="00806D9A" w:rsidP="00A463E3">
      <w:r w:rsidRPr="005B4A10">
        <w:rPr>
          <w:rStyle w:val="EndnoteReference"/>
          <w:sz w:val="16"/>
          <w:szCs w:val="16"/>
        </w:rPr>
        <w:endnoteRef/>
      </w:r>
      <w:r>
        <w:rPr>
          <w:sz w:val="16"/>
          <w:szCs w:val="16"/>
        </w:rPr>
        <w:t xml:space="preserve"> </w:t>
      </w:r>
      <w:r>
        <w:rPr>
          <w:rFonts w:ascii="SimSun" w:eastAsia="SimSun" w:hAnsi="SimSun" w:hint="eastAsia"/>
          <w:sz w:val="16"/>
          <w:szCs w:val="16"/>
          <w:lang w:eastAsia="zh-CN"/>
        </w:rPr>
        <w:t>《</w:t>
      </w:r>
      <w:r w:rsidRPr="00ED1073">
        <w:rPr>
          <w:rFonts w:ascii="SimSun" w:eastAsia="SimSun" w:hAnsi="SimSun" w:hint="eastAsia"/>
          <w:sz w:val="16"/>
          <w:szCs w:val="16"/>
          <w:lang w:eastAsia="zh-CN"/>
        </w:rPr>
        <w:t>新华社</w:t>
      </w:r>
      <w:r>
        <w:rPr>
          <w:rFonts w:ascii="SimSun" w:eastAsia="SimSun" w:hAnsi="SimSun" w:hint="eastAsia"/>
          <w:sz w:val="16"/>
          <w:szCs w:val="16"/>
          <w:lang w:eastAsia="zh-CN"/>
        </w:rPr>
        <w:t>：中国将改革劳教制度》，《中国数字时代》，</w:t>
      </w:r>
      <w:r w:rsidRPr="004664B4">
        <w:rPr>
          <w:rFonts w:eastAsia="SimSun"/>
          <w:sz w:val="16"/>
          <w:szCs w:val="16"/>
          <w:lang w:eastAsia="zh-CN"/>
        </w:rPr>
        <w:t>2013</w:t>
      </w:r>
      <w:r>
        <w:rPr>
          <w:rFonts w:ascii="SimSun" w:eastAsia="SimSun" w:hAnsi="SimSun" w:hint="eastAsia"/>
          <w:sz w:val="16"/>
          <w:szCs w:val="16"/>
          <w:lang w:eastAsia="zh-CN"/>
        </w:rPr>
        <w:t>年</w:t>
      </w:r>
      <w:r>
        <w:rPr>
          <w:rFonts w:eastAsia="SimSun"/>
          <w:szCs w:val="16"/>
          <w:lang w:eastAsia="zh-CN"/>
        </w:rPr>
        <w:t>1</w:t>
      </w:r>
      <w:r>
        <w:rPr>
          <w:rFonts w:ascii="SimSun" w:eastAsia="SimSun" w:hAnsi="SimSun" w:hint="eastAsia"/>
          <w:sz w:val="16"/>
          <w:szCs w:val="16"/>
          <w:lang w:eastAsia="zh-CN"/>
        </w:rPr>
        <w:t>月</w:t>
      </w:r>
      <w:r>
        <w:rPr>
          <w:rFonts w:eastAsia="SimSun" w:hint="eastAsia"/>
          <w:sz w:val="16"/>
          <w:szCs w:val="16"/>
          <w:lang w:eastAsia="zh-CN"/>
        </w:rPr>
        <w:t>8</w:t>
      </w:r>
      <w:r>
        <w:rPr>
          <w:rFonts w:ascii="SimSun" w:eastAsia="SimSun" w:hAnsi="SimSun" w:hint="eastAsia"/>
          <w:sz w:val="16"/>
          <w:szCs w:val="16"/>
          <w:lang w:eastAsia="zh-CN"/>
        </w:rPr>
        <w:t>日</w:t>
      </w:r>
      <w:r w:rsidRPr="00ED1073">
        <w:rPr>
          <w:rFonts w:ascii="SimSun" w:eastAsia="SimSun" w:hAnsi="SimSun"/>
          <w:sz w:val="16"/>
          <w:szCs w:val="16"/>
          <w:lang w:eastAsia="zh-CN"/>
        </w:rPr>
        <w:t>，</w:t>
      </w:r>
      <w:hyperlink r:id="rId1" w:history="1">
        <w:r w:rsidRPr="00806D9A">
          <w:rPr>
            <w:rStyle w:val="Hyperlink"/>
            <w:color w:val="auto"/>
            <w:sz w:val="16"/>
            <w:szCs w:val="16"/>
            <w:u w:val="none"/>
          </w:rPr>
          <w:t>http://chinadigitaltimes.net/2013/01/xinhua-china-to-reform-labor-re-education-system/</w:t>
        </w:r>
      </w:hyperlink>
      <w:r w:rsidRPr="00806D9A">
        <w:rPr>
          <w:rStyle w:val="Hyperlink"/>
          <w:rFonts w:hint="eastAsia"/>
          <w:color w:val="auto"/>
          <w:sz w:val="16"/>
          <w:szCs w:val="16"/>
          <w:u w:val="none"/>
          <w:lang w:eastAsia="zh-CN"/>
        </w:rPr>
        <w:t>，</w:t>
      </w:r>
      <w:proofErr w:type="gramStart"/>
      <w:r w:rsidRPr="00ED1073">
        <w:rPr>
          <w:rFonts w:ascii="SimSun" w:eastAsia="SimSun" w:hAnsi="SimSun" w:hint="eastAsia"/>
          <w:sz w:val="16"/>
          <w:szCs w:val="16"/>
          <w:lang w:eastAsia="zh-CN"/>
        </w:rPr>
        <w:t>阅于</w:t>
      </w:r>
      <w:r w:rsidRPr="004664B4">
        <w:rPr>
          <w:rFonts w:eastAsia="SimSun"/>
          <w:sz w:val="16"/>
          <w:szCs w:val="16"/>
          <w:lang w:eastAsia="zh-CN"/>
        </w:rPr>
        <w:t>2013</w:t>
      </w:r>
      <w:r>
        <w:rPr>
          <w:rFonts w:ascii="SimSun" w:eastAsia="SimSun" w:hAnsi="SimSun" w:hint="eastAsia"/>
          <w:sz w:val="16"/>
          <w:szCs w:val="16"/>
          <w:lang w:eastAsia="zh-CN"/>
        </w:rPr>
        <w:t>年</w:t>
      </w:r>
      <w:r w:rsidRPr="004664B4">
        <w:rPr>
          <w:rFonts w:eastAsia="SimSun"/>
          <w:sz w:val="16"/>
          <w:szCs w:val="16"/>
          <w:lang w:eastAsia="zh-CN"/>
        </w:rPr>
        <w:t>11</w:t>
      </w:r>
      <w:r>
        <w:rPr>
          <w:rFonts w:ascii="SimSun" w:eastAsia="SimSun" w:hAnsi="SimSun" w:hint="eastAsia"/>
          <w:sz w:val="16"/>
          <w:szCs w:val="16"/>
          <w:lang w:eastAsia="zh-CN"/>
        </w:rPr>
        <w:t>月</w:t>
      </w:r>
      <w:r w:rsidRPr="004664B4">
        <w:rPr>
          <w:rFonts w:eastAsia="SimSun"/>
          <w:sz w:val="16"/>
          <w:szCs w:val="16"/>
          <w:lang w:eastAsia="zh-CN"/>
        </w:rPr>
        <w:t>3</w:t>
      </w:r>
      <w:r>
        <w:rPr>
          <w:rFonts w:ascii="SimSun" w:eastAsia="SimSun" w:hAnsi="SimSun" w:hint="eastAsia"/>
          <w:sz w:val="16"/>
          <w:szCs w:val="16"/>
          <w:lang w:eastAsia="zh-CN"/>
        </w:rPr>
        <w:t>日</w:t>
      </w:r>
      <w:proofErr w:type="gramEnd"/>
      <w:r>
        <w:rPr>
          <w:rFonts w:ascii="SimSun" w:eastAsia="SimSun" w:hAnsi="SimSun" w:hint="eastAsia"/>
          <w:sz w:val="16"/>
          <w:szCs w:val="16"/>
          <w:lang w:eastAsia="zh-CN"/>
        </w:rPr>
        <w:t>。</w:t>
      </w:r>
    </w:p>
  </w:endnote>
  <w:endnote w:id="4">
    <w:p w:rsidR="00806D9A" w:rsidRDefault="00806D9A" w:rsidP="00A463E3">
      <w:pPr>
        <w:pStyle w:val="EndnoteText"/>
      </w:pPr>
      <w:r>
        <w:rPr>
          <w:rStyle w:val="EndnoteReference"/>
        </w:rPr>
        <w:endnoteRef/>
      </w:r>
      <w:r>
        <w:rPr>
          <w:rStyle w:val="st"/>
          <w:rFonts w:hint="eastAsia"/>
          <w:lang w:eastAsia="zh-CN"/>
        </w:rPr>
        <w:t xml:space="preserve"> </w:t>
      </w:r>
      <w:proofErr w:type="spellStart"/>
      <w:r w:rsidRPr="00053550">
        <w:rPr>
          <w:rStyle w:val="st"/>
          <w:rFonts w:ascii="SimSun" w:eastAsia="SimSun" w:hAnsi="SimSun"/>
        </w:rPr>
        <w:t>克莱丽莎</w:t>
      </w:r>
      <w:proofErr w:type="spellEnd"/>
      <w:r w:rsidRPr="00053550">
        <w:rPr>
          <w:rStyle w:val="st"/>
          <w:rFonts w:ascii="SimSun" w:eastAsia="SimSun" w:hAnsi="SimSun"/>
        </w:rPr>
        <w:t>·</w:t>
      </w:r>
      <w:proofErr w:type="spellStart"/>
      <w:r w:rsidRPr="00053550">
        <w:rPr>
          <w:rStyle w:val="st"/>
          <w:rFonts w:ascii="SimSun" w:eastAsia="SimSun" w:hAnsi="SimSun"/>
        </w:rPr>
        <w:t>塞巴格</w:t>
      </w:r>
      <w:proofErr w:type="spellEnd"/>
      <w:r w:rsidRPr="00053550">
        <w:rPr>
          <w:rStyle w:val="st"/>
          <w:rFonts w:ascii="SimSun" w:eastAsia="SimSun" w:hAnsi="SimSun"/>
        </w:rPr>
        <w:t>-</w:t>
      </w:r>
      <w:proofErr w:type="spellStart"/>
      <w:r w:rsidRPr="00053550">
        <w:rPr>
          <w:rStyle w:val="st"/>
          <w:rFonts w:ascii="SimSun" w:eastAsia="SimSun" w:hAnsi="SimSun"/>
        </w:rPr>
        <w:t>蒙蒂菲奥</w:t>
      </w:r>
      <w:r w:rsidRPr="00053550">
        <w:rPr>
          <w:rStyle w:val="st"/>
          <w:rFonts w:ascii="SimSun" w:eastAsia="SimSun" w:hAnsi="SimSun" w:cs="PMingLiU" w:hint="eastAsia"/>
        </w:rPr>
        <w:t>里</w:t>
      </w:r>
      <w:proofErr w:type="spellEnd"/>
      <w:r>
        <w:rPr>
          <w:rStyle w:val="st"/>
          <w:rFonts w:ascii="SimSun" w:eastAsia="SimSun" w:hAnsi="SimSun" w:cs="PMingLiU" w:hint="eastAsia"/>
          <w:lang w:eastAsia="zh-CN"/>
        </w:rPr>
        <w:t>（</w:t>
      </w:r>
      <w:r>
        <w:t xml:space="preserve">Clarissa </w:t>
      </w:r>
      <w:proofErr w:type="spellStart"/>
      <w:r>
        <w:t>Sebag</w:t>
      </w:r>
      <w:proofErr w:type="spellEnd"/>
      <w:r>
        <w:t>-Montefiore</w:t>
      </w:r>
      <w:r>
        <w:rPr>
          <w:rFonts w:hint="eastAsia"/>
          <w:lang w:eastAsia="zh-CN"/>
        </w:rPr>
        <w:t>），《中国宣布关闭劳教所来迎合民意》，《纽约时报》博客，</w:t>
      </w:r>
      <w:r>
        <w:rPr>
          <w:rFonts w:hint="eastAsia"/>
          <w:lang w:eastAsia="zh-CN"/>
        </w:rPr>
        <w:t>2013</w:t>
      </w:r>
      <w:r>
        <w:rPr>
          <w:rFonts w:hint="eastAsia"/>
          <w:lang w:eastAsia="zh-CN"/>
        </w:rPr>
        <w:t>年</w:t>
      </w:r>
      <w:r>
        <w:rPr>
          <w:rFonts w:hint="eastAsia"/>
          <w:lang w:eastAsia="zh-CN"/>
        </w:rPr>
        <w:t>1</w:t>
      </w:r>
      <w:r>
        <w:rPr>
          <w:rFonts w:hint="eastAsia"/>
          <w:lang w:eastAsia="zh-CN"/>
        </w:rPr>
        <w:t>月</w:t>
      </w:r>
      <w:r>
        <w:rPr>
          <w:rFonts w:hint="eastAsia"/>
          <w:lang w:eastAsia="zh-CN"/>
        </w:rPr>
        <w:t>22</w:t>
      </w:r>
      <w:r>
        <w:rPr>
          <w:rFonts w:hint="eastAsia"/>
          <w:lang w:eastAsia="zh-CN"/>
        </w:rPr>
        <w:t>日，</w:t>
      </w:r>
      <w:r>
        <w:fldChar w:fldCharType="begin"/>
      </w:r>
      <w:r>
        <w:instrText xml:space="preserve"> HYPERLINK "http://latitude.blogs.nytimes.com/2013/01/22/in-the-best-case-scenario-laojiao-would-be-abolished-outright" </w:instrText>
      </w:r>
      <w:r>
        <w:fldChar w:fldCharType="separate"/>
      </w:r>
      <w:r w:rsidRPr="001C7485">
        <w:rPr>
          <w:rStyle w:val="Hyperlink"/>
          <w:color w:val="auto"/>
          <w:u w:val="none"/>
        </w:rPr>
        <w:t>http://latitude.blogs.nytimes.com/2013/01/22/in-the-best-case-scenario-laojiao-would-be-abolished-outright</w:t>
      </w:r>
      <w:r>
        <w:rPr>
          <w:rStyle w:val="Hyperlink"/>
          <w:color w:val="auto"/>
          <w:u w:val="none"/>
        </w:rPr>
        <w:fldChar w:fldCharType="end"/>
      </w:r>
      <w:r>
        <w:rPr>
          <w:rFonts w:hint="eastAsia"/>
          <w:lang w:eastAsia="zh-CN"/>
        </w:rPr>
        <w:t>，</w:t>
      </w:r>
      <w:proofErr w:type="gramStart"/>
      <w:r>
        <w:rPr>
          <w:rFonts w:hint="eastAsia"/>
          <w:lang w:eastAsia="zh-CN"/>
        </w:rPr>
        <w:t>阅于</w:t>
      </w:r>
      <w:r>
        <w:rPr>
          <w:rFonts w:hint="eastAsia"/>
          <w:lang w:eastAsia="zh-CN"/>
        </w:rPr>
        <w:t>2013</w:t>
      </w:r>
      <w:r>
        <w:rPr>
          <w:rFonts w:hint="eastAsia"/>
          <w:lang w:eastAsia="zh-CN"/>
        </w:rPr>
        <w:t>年</w:t>
      </w:r>
      <w:r>
        <w:rPr>
          <w:rFonts w:hint="eastAsia"/>
          <w:lang w:eastAsia="zh-CN"/>
        </w:rPr>
        <w:t>11</w:t>
      </w:r>
      <w:r>
        <w:rPr>
          <w:rFonts w:hint="eastAsia"/>
          <w:lang w:eastAsia="zh-CN"/>
        </w:rPr>
        <w:t>月</w:t>
      </w:r>
      <w:r>
        <w:rPr>
          <w:rFonts w:hint="eastAsia"/>
          <w:lang w:eastAsia="zh-CN"/>
        </w:rPr>
        <w:t>7</w:t>
      </w:r>
      <w:r>
        <w:rPr>
          <w:rFonts w:hint="eastAsia"/>
          <w:lang w:eastAsia="zh-CN"/>
        </w:rPr>
        <w:t>日</w:t>
      </w:r>
      <w:proofErr w:type="gramEnd"/>
      <w:r>
        <w:rPr>
          <w:rFonts w:hint="eastAsia"/>
          <w:lang w:eastAsia="zh-CN"/>
        </w:rPr>
        <w:t>。</w:t>
      </w:r>
      <w:r>
        <w:t xml:space="preserve"> </w:t>
      </w:r>
    </w:p>
  </w:endnote>
  <w:endnote w:id="5">
    <w:p w:rsidR="00806D9A" w:rsidRDefault="00806D9A">
      <w:pPr>
        <w:pStyle w:val="EndnoteText"/>
      </w:pPr>
      <w:r>
        <w:rPr>
          <w:rStyle w:val="EndnoteReference"/>
        </w:rPr>
        <w:endnoteRef/>
      </w:r>
      <w:r>
        <w:t xml:space="preserve"> </w:t>
      </w:r>
      <w:r>
        <w:rPr>
          <w:rFonts w:hint="eastAsia"/>
          <w:lang w:eastAsia="zh-CN"/>
        </w:rPr>
        <w:t>《</w:t>
      </w:r>
      <w:r w:rsidRPr="00D7284E">
        <w:rPr>
          <w:rFonts w:hint="eastAsia"/>
          <w:lang w:eastAsia="zh-CN"/>
        </w:rPr>
        <w:t>对劳教制度废止相关问题的声明</w:t>
      </w:r>
      <w:r>
        <w:rPr>
          <w:rFonts w:hint="eastAsia"/>
          <w:lang w:eastAsia="zh-CN"/>
        </w:rPr>
        <w:t>》，</w:t>
      </w:r>
      <w:r w:rsidRPr="00D7284E">
        <w:rPr>
          <w:rFonts w:hint="eastAsia"/>
          <w:lang w:eastAsia="zh-CN"/>
        </w:rPr>
        <w:t>中国保障人权律师团</w:t>
      </w:r>
      <w:r>
        <w:rPr>
          <w:rFonts w:hint="eastAsia"/>
          <w:lang w:eastAsia="zh-CN"/>
        </w:rPr>
        <w:t>，</w:t>
      </w:r>
      <w:proofErr w:type="gramStart"/>
      <w:r>
        <w:rPr>
          <w:rFonts w:hint="eastAsia"/>
          <w:lang w:eastAsia="zh-CN"/>
        </w:rPr>
        <w:t>博讯新闻</w:t>
      </w:r>
      <w:proofErr w:type="gramEnd"/>
      <w:r>
        <w:rPr>
          <w:rFonts w:hint="eastAsia"/>
          <w:lang w:eastAsia="zh-CN"/>
        </w:rPr>
        <w:t>网，</w:t>
      </w:r>
      <w:r>
        <w:rPr>
          <w:rFonts w:hint="eastAsia"/>
          <w:lang w:eastAsia="zh-CN"/>
        </w:rPr>
        <w:t>2013</w:t>
      </w:r>
      <w:r>
        <w:rPr>
          <w:rFonts w:hint="eastAsia"/>
          <w:lang w:eastAsia="zh-CN"/>
        </w:rPr>
        <w:t>年</w:t>
      </w:r>
      <w:r>
        <w:rPr>
          <w:rFonts w:hint="eastAsia"/>
          <w:lang w:eastAsia="zh-CN"/>
        </w:rPr>
        <w:t>11</w:t>
      </w:r>
      <w:r>
        <w:rPr>
          <w:rFonts w:hint="eastAsia"/>
          <w:lang w:eastAsia="zh-CN"/>
        </w:rPr>
        <w:t>月</w:t>
      </w:r>
      <w:r>
        <w:rPr>
          <w:rFonts w:hint="eastAsia"/>
          <w:lang w:eastAsia="zh-CN"/>
        </w:rPr>
        <w:t>19</w:t>
      </w:r>
      <w:r>
        <w:rPr>
          <w:rFonts w:hint="eastAsia"/>
          <w:lang w:eastAsia="zh-CN"/>
        </w:rPr>
        <w:t>日，</w:t>
      </w:r>
      <w:r>
        <w:t xml:space="preserve">  </w:t>
      </w:r>
      <w:hyperlink r:id="rId2" w:history="1">
        <w:r w:rsidRPr="001C7485">
          <w:rPr>
            <w:rStyle w:val="Hyperlink"/>
            <w:color w:val="auto"/>
            <w:u w:val="none"/>
          </w:rPr>
          <w:t>h</w:t>
        </w:r>
        <w:r w:rsidRPr="001C7485">
          <w:rPr>
            <w:rStyle w:val="Hyperlink"/>
            <w:color w:val="auto"/>
            <w:szCs w:val="16"/>
            <w:u w:val="none"/>
          </w:rPr>
          <w:t>ttp://boxun.com/news/gb/china/2013/11/201311191217.shtml</w:t>
        </w:r>
      </w:hyperlink>
      <w:r>
        <w:rPr>
          <w:rFonts w:hint="eastAsia"/>
          <w:szCs w:val="16"/>
          <w:lang w:eastAsia="zh-CN"/>
        </w:rPr>
        <w:t>，</w:t>
      </w:r>
      <w:proofErr w:type="gramStart"/>
      <w:r>
        <w:rPr>
          <w:rFonts w:hint="eastAsia"/>
          <w:szCs w:val="16"/>
          <w:lang w:eastAsia="zh-CN"/>
        </w:rPr>
        <w:t>阅于</w:t>
      </w:r>
      <w:r>
        <w:rPr>
          <w:rFonts w:hint="eastAsia"/>
          <w:szCs w:val="16"/>
          <w:lang w:eastAsia="zh-CN"/>
        </w:rPr>
        <w:t>2013</w:t>
      </w:r>
      <w:r>
        <w:rPr>
          <w:rFonts w:hint="eastAsia"/>
          <w:szCs w:val="16"/>
          <w:lang w:eastAsia="zh-CN"/>
        </w:rPr>
        <w:t>年</w:t>
      </w:r>
      <w:r>
        <w:rPr>
          <w:rFonts w:hint="eastAsia"/>
          <w:szCs w:val="16"/>
          <w:lang w:eastAsia="zh-CN"/>
        </w:rPr>
        <w:t>11</w:t>
      </w:r>
      <w:r>
        <w:rPr>
          <w:rFonts w:hint="eastAsia"/>
          <w:szCs w:val="16"/>
          <w:lang w:eastAsia="zh-CN"/>
        </w:rPr>
        <w:t>月</w:t>
      </w:r>
      <w:r>
        <w:rPr>
          <w:rFonts w:hint="eastAsia"/>
          <w:szCs w:val="16"/>
          <w:lang w:eastAsia="zh-CN"/>
        </w:rPr>
        <w:t>19</w:t>
      </w:r>
      <w:r>
        <w:rPr>
          <w:rFonts w:hint="eastAsia"/>
          <w:szCs w:val="16"/>
          <w:lang w:eastAsia="zh-CN"/>
        </w:rPr>
        <w:t>日</w:t>
      </w:r>
      <w:proofErr w:type="gramEnd"/>
      <w:r>
        <w:rPr>
          <w:rFonts w:hint="eastAsia"/>
          <w:szCs w:val="16"/>
          <w:lang w:eastAsia="zh-CN"/>
        </w:rPr>
        <w:t>。</w:t>
      </w:r>
    </w:p>
  </w:endnote>
  <w:endnote w:id="6">
    <w:p w:rsidR="00806D9A" w:rsidRDefault="00806D9A" w:rsidP="005B19E8">
      <w:pPr>
        <w:pStyle w:val="EndnoteText"/>
        <w:spacing w:before="240"/>
      </w:pPr>
      <w:r>
        <w:rPr>
          <w:rStyle w:val="EndnoteReference"/>
        </w:rPr>
        <w:endnoteRef/>
      </w:r>
      <w:r>
        <w:t xml:space="preserve"> </w:t>
      </w:r>
      <w:r>
        <w:rPr>
          <w:rFonts w:hint="eastAsia"/>
          <w:lang w:eastAsia="zh-CN"/>
        </w:rPr>
        <w:t>国际特赦组织，《中华人民共和国：废除“劳动教养制度”和其他刑罚性行政拘留：把握这个将法律与〈公民权利和政治权利国际公约〉接轨的机遇》，（</w:t>
      </w:r>
      <w:r>
        <w:rPr>
          <w:rFonts w:hint="eastAsia"/>
          <w:lang w:eastAsia="zh-CN"/>
        </w:rPr>
        <w:t>2006</w:t>
      </w:r>
      <w:r>
        <w:rPr>
          <w:rFonts w:hint="eastAsia"/>
          <w:lang w:eastAsia="zh-CN"/>
        </w:rPr>
        <w:t>年</w:t>
      </w:r>
      <w:r>
        <w:rPr>
          <w:rFonts w:hint="eastAsia"/>
          <w:lang w:eastAsia="zh-CN"/>
        </w:rPr>
        <w:t>5</w:t>
      </w:r>
      <w:r>
        <w:rPr>
          <w:rFonts w:hint="eastAsia"/>
          <w:lang w:eastAsia="zh-CN"/>
        </w:rPr>
        <w:t>月，索引号：</w:t>
      </w:r>
      <w:r>
        <w:t>ASA 17/016/2006</w:t>
      </w:r>
      <w:r>
        <w:rPr>
          <w:rFonts w:hint="eastAsia"/>
          <w:lang w:eastAsia="zh-CN"/>
        </w:rPr>
        <w:t>）（</w:t>
      </w:r>
      <w:r w:rsidRPr="00053550">
        <w:rPr>
          <w:rFonts w:hint="eastAsia"/>
          <w:lang w:eastAsia="zh-CN"/>
        </w:rPr>
        <w:t xml:space="preserve"> </w:t>
      </w:r>
      <w:r>
        <w:rPr>
          <w:rFonts w:hint="eastAsia"/>
          <w:lang w:eastAsia="zh-CN"/>
        </w:rPr>
        <w:t>国际特赦组织，《中华人民共和国：废除“劳动教养制度”》）。</w:t>
      </w:r>
    </w:p>
  </w:endnote>
  <w:endnote w:id="7">
    <w:p w:rsidR="00806D9A" w:rsidRDefault="00806D9A" w:rsidP="00D6658A">
      <w:pPr>
        <w:pStyle w:val="EndnoteText"/>
      </w:pPr>
      <w:r>
        <w:rPr>
          <w:rStyle w:val="EndnoteReference"/>
        </w:rPr>
        <w:endnoteRef/>
      </w:r>
      <w:r>
        <w:rPr>
          <w:rFonts w:hint="eastAsia"/>
          <w:lang w:eastAsia="zh-CN"/>
        </w:rPr>
        <w:t xml:space="preserve"> </w:t>
      </w:r>
      <w:r>
        <w:rPr>
          <w:rFonts w:hint="eastAsia"/>
          <w:lang w:eastAsia="zh-CN"/>
        </w:rPr>
        <w:t>傅华伶，《历史角度下的劳教制度》，《中国季刊》，</w:t>
      </w:r>
      <w:r>
        <w:rPr>
          <w:rFonts w:hint="eastAsia"/>
          <w:lang w:eastAsia="zh-CN"/>
        </w:rPr>
        <w:t>2005</w:t>
      </w:r>
      <w:r>
        <w:rPr>
          <w:rFonts w:hint="eastAsia"/>
          <w:lang w:eastAsia="zh-CN"/>
        </w:rPr>
        <w:t>年，第</w:t>
      </w:r>
      <w:r>
        <w:t>184</w:t>
      </w:r>
      <w:r>
        <w:rPr>
          <w:rFonts w:hint="eastAsia"/>
          <w:lang w:eastAsia="zh-CN"/>
        </w:rPr>
        <w:t>期，第</w:t>
      </w:r>
      <w:r>
        <w:t>811-830</w:t>
      </w:r>
      <w:r>
        <w:rPr>
          <w:rFonts w:hint="eastAsia"/>
          <w:lang w:eastAsia="zh-CN"/>
        </w:rPr>
        <w:t>页（傅华伶，《历史角度下的劳教制度》）。</w:t>
      </w:r>
    </w:p>
  </w:endnote>
  <w:endnote w:id="8">
    <w:p w:rsidR="00806D9A" w:rsidRDefault="00806D9A" w:rsidP="00D6658A">
      <w:pPr>
        <w:pStyle w:val="EndnoteText"/>
      </w:pPr>
      <w:r>
        <w:rPr>
          <w:rStyle w:val="EndnoteReference"/>
        </w:rPr>
        <w:endnoteRef/>
      </w:r>
      <w:r>
        <w:rPr>
          <w:rFonts w:hint="eastAsia"/>
          <w:lang w:eastAsia="zh-CN"/>
        </w:rPr>
        <w:t xml:space="preserve"> </w:t>
      </w:r>
      <w:r>
        <w:rPr>
          <w:rFonts w:hint="eastAsia"/>
          <w:lang w:eastAsia="zh-CN"/>
        </w:rPr>
        <w:t>傅华苓，《历史角度下的劳教制度》，第</w:t>
      </w:r>
      <w:r>
        <w:t>814</w:t>
      </w:r>
      <w:r>
        <w:rPr>
          <w:rFonts w:hint="eastAsia"/>
          <w:lang w:eastAsia="zh-CN"/>
        </w:rPr>
        <w:t>页。</w:t>
      </w:r>
    </w:p>
  </w:endnote>
  <w:endnote w:id="9">
    <w:p w:rsidR="00806D9A" w:rsidRDefault="00806D9A" w:rsidP="00D6658A">
      <w:pPr>
        <w:pStyle w:val="EndnoteText"/>
      </w:pPr>
      <w:r>
        <w:rPr>
          <w:rStyle w:val="EndnoteReference"/>
        </w:rPr>
        <w:endnoteRef/>
      </w:r>
      <w:r>
        <w:t xml:space="preserve"> </w:t>
      </w:r>
      <w:r>
        <w:rPr>
          <w:rFonts w:hint="eastAsia"/>
          <w:lang w:eastAsia="zh-CN"/>
        </w:rPr>
        <w:t>1979</w:t>
      </w:r>
      <w:r>
        <w:rPr>
          <w:rFonts w:hint="eastAsia"/>
          <w:lang w:eastAsia="zh-CN"/>
        </w:rPr>
        <w:t>年的《国务院</w:t>
      </w:r>
      <w:r w:rsidRPr="00CF125D">
        <w:rPr>
          <w:rFonts w:hint="eastAsia"/>
          <w:lang w:eastAsia="zh-CN"/>
        </w:rPr>
        <w:t>关于劳动教养的补充规定</w:t>
      </w:r>
      <w:r>
        <w:rPr>
          <w:rFonts w:hint="eastAsia"/>
          <w:lang w:eastAsia="zh-CN"/>
        </w:rPr>
        <w:t>》，要求在所有省和大中城市级别设立劳教管理机构。该规定设定了</w:t>
      </w:r>
      <w:r>
        <w:t>4</w:t>
      </w:r>
      <w:r>
        <w:rPr>
          <w:rFonts w:hint="eastAsia"/>
          <w:lang w:eastAsia="zh-CN"/>
        </w:rPr>
        <w:t>年的关押期限，包括可首先处以的</w:t>
      </w:r>
      <w:r>
        <w:rPr>
          <w:rFonts w:hint="eastAsia"/>
          <w:lang w:eastAsia="zh-CN"/>
        </w:rPr>
        <w:t>1</w:t>
      </w:r>
      <w:r>
        <w:rPr>
          <w:rFonts w:hint="eastAsia"/>
          <w:lang w:eastAsia="zh-CN"/>
        </w:rPr>
        <w:t>至</w:t>
      </w:r>
      <w:r>
        <w:rPr>
          <w:rFonts w:hint="eastAsia"/>
          <w:lang w:eastAsia="zh-CN"/>
        </w:rPr>
        <w:t>3</w:t>
      </w:r>
      <w:r>
        <w:rPr>
          <w:rFonts w:hint="eastAsia"/>
          <w:lang w:eastAsia="zh-CN"/>
        </w:rPr>
        <w:t>年劳教，及其允许的</w:t>
      </w:r>
      <w:r>
        <w:rPr>
          <w:rFonts w:hint="eastAsia"/>
          <w:lang w:eastAsia="zh-CN"/>
        </w:rPr>
        <w:t>1</w:t>
      </w:r>
      <w:r>
        <w:rPr>
          <w:rFonts w:hint="eastAsia"/>
          <w:lang w:eastAsia="zh-CN"/>
        </w:rPr>
        <w:t>年延期。劳教管理委员会按规定应由民政、公安和劳动部门人员组成。</w:t>
      </w:r>
      <w:proofErr w:type="spellStart"/>
      <w:r>
        <w:t>Veron</w:t>
      </w:r>
      <w:proofErr w:type="spellEnd"/>
      <w:r>
        <w:t xml:space="preserve"> Mei-Ying Hung</w:t>
      </w:r>
      <w:r>
        <w:rPr>
          <w:rFonts w:hint="eastAsia"/>
          <w:lang w:eastAsia="zh-CN"/>
        </w:rPr>
        <w:t>，《改善中国的人权：是否应废除劳教制度？》，《哥伦比亚大学跨国法律杂志》，第</w:t>
      </w:r>
      <w:r>
        <w:t>41</w:t>
      </w:r>
      <w:r>
        <w:rPr>
          <w:rFonts w:hint="eastAsia"/>
          <w:lang w:eastAsia="zh-CN"/>
        </w:rPr>
        <w:t>期，</w:t>
      </w:r>
      <w:r>
        <w:t>2002-2003</w:t>
      </w:r>
      <w:r>
        <w:rPr>
          <w:rFonts w:hint="eastAsia"/>
          <w:lang w:eastAsia="zh-CN"/>
        </w:rPr>
        <w:t>年，第</w:t>
      </w:r>
      <w:r>
        <w:t>303-326</w:t>
      </w:r>
      <w:r>
        <w:rPr>
          <w:rFonts w:hint="eastAsia"/>
          <w:lang w:eastAsia="zh-CN"/>
        </w:rPr>
        <w:t>页（</w:t>
      </w:r>
      <w:proofErr w:type="spellStart"/>
      <w:r>
        <w:t>Veron</w:t>
      </w:r>
      <w:proofErr w:type="spellEnd"/>
      <w:r>
        <w:t xml:space="preserve"> Mei-Ying Hung</w:t>
      </w:r>
      <w:r>
        <w:rPr>
          <w:rFonts w:hint="eastAsia"/>
          <w:lang w:eastAsia="zh-CN"/>
        </w:rPr>
        <w:t>，《改善中国的人权：是否应废除劳教制度？》）。</w:t>
      </w:r>
    </w:p>
  </w:endnote>
  <w:endnote w:id="10">
    <w:p w:rsidR="00806D9A" w:rsidRDefault="00806D9A" w:rsidP="00D6658A">
      <w:pPr>
        <w:pStyle w:val="EndnoteText"/>
      </w:pPr>
      <w:r>
        <w:rPr>
          <w:rStyle w:val="EndnoteReference"/>
        </w:rPr>
        <w:endnoteRef/>
      </w:r>
      <w:r>
        <w:t xml:space="preserve"> </w:t>
      </w:r>
      <w:proofErr w:type="spellStart"/>
      <w:r>
        <w:t>Veron</w:t>
      </w:r>
      <w:proofErr w:type="spellEnd"/>
      <w:r>
        <w:t xml:space="preserve"> Mei-Ying Hung</w:t>
      </w:r>
      <w:r>
        <w:rPr>
          <w:rFonts w:hint="eastAsia"/>
          <w:lang w:eastAsia="zh-CN"/>
        </w:rPr>
        <w:t>，《改善中国的人权；是否应废除劳教制度？》。</w:t>
      </w:r>
    </w:p>
  </w:endnote>
  <w:endnote w:id="11">
    <w:p w:rsidR="00806D9A" w:rsidRDefault="00806D9A" w:rsidP="00BC3998">
      <w:pPr>
        <w:pStyle w:val="EndnoteText"/>
        <w:widowControl/>
      </w:pPr>
      <w:r>
        <w:rPr>
          <w:rStyle w:val="EndnoteReference"/>
        </w:rPr>
        <w:endnoteRef/>
      </w:r>
      <w:r>
        <w:rPr>
          <w:rFonts w:hint="eastAsia"/>
          <w:lang w:eastAsia="zh-CN"/>
        </w:rPr>
        <w:t xml:space="preserve"> </w:t>
      </w:r>
      <w:r>
        <w:rPr>
          <w:rFonts w:hint="eastAsia"/>
          <w:lang w:eastAsia="zh-CN"/>
        </w:rPr>
        <w:t>根据</w:t>
      </w:r>
      <w:r>
        <w:rPr>
          <w:rFonts w:hint="eastAsia"/>
          <w:lang w:eastAsia="zh-CN"/>
        </w:rPr>
        <w:t>1982</w:t>
      </w:r>
      <w:r>
        <w:rPr>
          <w:rFonts w:hint="eastAsia"/>
          <w:lang w:eastAsia="zh-CN"/>
        </w:rPr>
        <w:t>年的《试行办法》，劳教对象除了原来规定的</w:t>
      </w:r>
      <w:r>
        <w:t>4</w:t>
      </w:r>
      <w:r>
        <w:rPr>
          <w:rFonts w:hint="eastAsia"/>
          <w:lang w:eastAsia="zh-CN"/>
        </w:rPr>
        <w:t>类劳教人员，还包括任何“</w:t>
      </w:r>
      <w:r>
        <w:rPr>
          <w:rFonts w:hint="eastAsia"/>
          <w:lang w:eastAsia="zh-CN"/>
        </w:rPr>
        <w:t>结伙杀人、抢劫、强奸、放火”或“</w:t>
      </w:r>
      <w:proofErr w:type="spellStart"/>
      <w:r>
        <w:rPr>
          <w:rFonts w:ascii="SimSun" w:hAnsi="SimSun" w:cs="SimSun" w:hint="eastAsia"/>
        </w:rPr>
        <w:t>教唆他人违法犯罪</w:t>
      </w:r>
      <w:proofErr w:type="spellEnd"/>
      <w:r>
        <w:rPr>
          <w:rFonts w:hint="eastAsia"/>
          <w:lang w:eastAsia="zh-CN"/>
        </w:rPr>
        <w:t>”</w:t>
      </w:r>
      <w:r w:rsidRPr="00A83B17">
        <w:rPr>
          <w:rFonts w:hint="eastAsia"/>
          <w:lang w:eastAsia="zh-CN"/>
        </w:rPr>
        <w:t>，</w:t>
      </w:r>
      <w:r>
        <w:rPr>
          <w:rFonts w:hint="eastAsia"/>
          <w:lang w:eastAsia="zh-CN"/>
        </w:rPr>
        <w:t>但情节没有严重到须刑事处罚的人。</w:t>
      </w:r>
    </w:p>
  </w:endnote>
  <w:endnote w:id="12">
    <w:p w:rsidR="00806D9A" w:rsidRDefault="00806D9A" w:rsidP="00D6658A">
      <w:pPr>
        <w:pStyle w:val="EndnoteText"/>
      </w:pPr>
      <w:r>
        <w:rPr>
          <w:rStyle w:val="EndnoteReference"/>
        </w:rPr>
        <w:endnoteRef/>
      </w:r>
      <w:r>
        <w:rPr>
          <w:rFonts w:hint="eastAsia"/>
          <w:lang w:eastAsia="zh-CN"/>
        </w:rPr>
        <w:t xml:space="preserve"> </w:t>
      </w:r>
      <w:r>
        <w:rPr>
          <w:rFonts w:hint="eastAsia"/>
          <w:lang w:eastAsia="zh-CN"/>
        </w:rPr>
        <w:t>傅华伶，《历史角度下的劳教制度》，第</w:t>
      </w:r>
      <w:r>
        <w:t>820</w:t>
      </w:r>
      <w:r>
        <w:rPr>
          <w:rFonts w:hint="eastAsia"/>
          <w:lang w:eastAsia="zh-CN"/>
        </w:rPr>
        <w:t>页。</w:t>
      </w:r>
    </w:p>
  </w:endnote>
  <w:endnote w:id="13">
    <w:p w:rsidR="00806D9A" w:rsidRDefault="00806D9A" w:rsidP="00D6658A">
      <w:pPr>
        <w:pStyle w:val="EndnoteText"/>
      </w:pPr>
      <w:r>
        <w:rPr>
          <w:rStyle w:val="EndnoteReference"/>
        </w:rPr>
        <w:endnoteRef/>
      </w:r>
      <w:r>
        <w:rPr>
          <w:rFonts w:hint="eastAsia"/>
          <w:lang w:eastAsia="zh-CN"/>
        </w:rPr>
        <w:t xml:space="preserve"> </w:t>
      </w:r>
      <w:r>
        <w:rPr>
          <w:rFonts w:hint="eastAsia"/>
          <w:lang w:eastAsia="zh-CN"/>
        </w:rPr>
        <w:t>傅华伶，《历史角度下的劳教制度》，第</w:t>
      </w:r>
      <w:r>
        <w:t>822</w:t>
      </w:r>
      <w:r>
        <w:rPr>
          <w:rFonts w:hint="eastAsia"/>
          <w:lang w:eastAsia="zh-CN"/>
        </w:rPr>
        <w:t>页。</w:t>
      </w:r>
    </w:p>
  </w:endnote>
  <w:endnote w:id="14">
    <w:p w:rsidR="00806D9A" w:rsidRDefault="00806D9A" w:rsidP="00BC3998">
      <w:pPr>
        <w:spacing w:after="120"/>
      </w:pPr>
      <w:r w:rsidRPr="00F922B7">
        <w:rPr>
          <w:rStyle w:val="EndnoteReference"/>
          <w:rFonts w:ascii="Arial" w:hAnsi="Arial" w:cs="Arial"/>
          <w:sz w:val="16"/>
          <w:szCs w:val="16"/>
        </w:rPr>
        <w:endnoteRef/>
      </w:r>
      <w:r>
        <w:rPr>
          <w:rFonts w:ascii="SimSun" w:eastAsia="SimSun" w:hAnsi="SimSun" w:cs="SimSun" w:hint="eastAsia"/>
          <w:sz w:val="16"/>
          <w:szCs w:val="16"/>
          <w:lang w:eastAsia="zh-CN"/>
        </w:rPr>
        <w:t xml:space="preserve"> </w:t>
      </w:r>
      <w:proofErr w:type="spellStart"/>
      <w:r w:rsidRPr="00700E26">
        <w:rPr>
          <w:rFonts w:ascii="SimSun" w:eastAsia="SimSun" w:hAnsi="SimSun" w:cs="SimSun" w:hint="eastAsia"/>
          <w:sz w:val="16"/>
          <w:szCs w:val="16"/>
        </w:rPr>
        <w:t>吴娇</w:t>
      </w:r>
      <w:proofErr w:type="spellEnd"/>
      <w:r>
        <w:rPr>
          <w:rFonts w:ascii="SimSun" w:eastAsia="SimSun" w:hAnsi="SimSun" w:cs="SimSun" w:hint="eastAsia"/>
          <w:sz w:val="16"/>
          <w:szCs w:val="16"/>
          <w:lang w:eastAsia="zh-CN"/>
        </w:rPr>
        <w:t>，</w:t>
      </w:r>
      <w:r w:rsidRPr="00700E26">
        <w:rPr>
          <w:rFonts w:ascii="SimSun" w:eastAsia="SimSun" w:hAnsi="SimSun" w:cs="SimSun" w:hint="eastAsia"/>
          <w:sz w:val="16"/>
          <w:szCs w:val="16"/>
          <w:lang w:eastAsia="zh-CN"/>
        </w:rPr>
        <w:t>《</w:t>
      </w:r>
      <w:r>
        <w:rPr>
          <w:rFonts w:ascii="SimSun" w:eastAsia="SimSun" w:hAnsi="SimSun" w:cs="Arial" w:hint="eastAsia"/>
          <w:sz w:val="16"/>
          <w:szCs w:val="16"/>
          <w:lang w:eastAsia="zh-CN"/>
        </w:rPr>
        <w:t>新法律将废除劳教制度》，《中国日报》，</w:t>
      </w:r>
      <w:r w:rsidRPr="004664B4">
        <w:rPr>
          <w:rFonts w:eastAsia="SimSun" w:cs="Arial"/>
          <w:sz w:val="16"/>
          <w:szCs w:val="16"/>
          <w:lang w:eastAsia="zh-CN"/>
        </w:rPr>
        <w:t>2007</w:t>
      </w:r>
      <w:r>
        <w:rPr>
          <w:rFonts w:ascii="SimSun" w:eastAsia="SimSun" w:hAnsi="SimSun" w:cs="Arial" w:hint="eastAsia"/>
          <w:sz w:val="16"/>
          <w:szCs w:val="16"/>
          <w:lang w:eastAsia="zh-CN"/>
        </w:rPr>
        <w:t>年</w:t>
      </w:r>
      <w:r w:rsidRPr="004664B4">
        <w:rPr>
          <w:rFonts w:eastAsia="SimSun" w:cs="Arial"/>
          <w:sz w:val="16"/>
          <w:szCs w:val="16"/>
          <w:lang w:eastAsia="zh-CN"/>
        </w:rPr>
        <w:t>3</w:t>
      </w:r>
      <w:r>
        <w:rPr>
          <w:rFonts w:ascii="SimSun" w:eastAsia="SimSun" w:hAnsi="SimSun" w:cs="Arial" w:hint="eastAsia"/>
          <w:sz w:val="16"/>
          <w:szCs w:val="16"/>
          <w:lang w:eastAsia="zh-CN"/>
        </w:rPr>
        <w:t>月</w:t>
      </w:r>
      <w:r w:rsidRPr="004664B4">
        <w:rPr>
          <w:rFonts w:eastAsia="SimSun" w:cs="Arial"/>
          <w:sz w:val="16"/>
          <w:szCs w:val="16"/>
          <w:lang w:eastAsia="zh-CN"/>
        </w:rPr>
        <w:t>1</w:t>
      </w:r>
      <w:r>
        <w:rPr>
          <w:rFonts w:ascii="SimSun" w:eastAsia="SimSun" w:hAnsi="SimSun" w:cs="Arial" w:hint="eastAsia"/>
          <w:sz w:val="16"/>
          <w:szCs w:val="16"/>
          <w:lang w:eastAsia="zh-CN"/>
        </w:rPr>
        <w:t>日，</w:t>
      </w:r>
      <w:r>
        <w:rPr>
          <w:rFonts w:cs="Arial"/>
          <w:sz w:val="16"/>
          <w:szCs w:val="16"/>
        </w:rPr>
        <w:t xml:space="preserve"> </w:t>
      </w:r>
      <w:hyperlink r:id="rId3" w:history="1">
        <w:r w:rsidRPr="001C7485">
          <w:rPr>
            <w:rStyle w:val="Hyperlink"/>
            <w:rFonts w:cs="Arial"/>
            <w:color w:val="auto"/>
            <w:sz w:val="16"/>
            <w:szCs w:val="16"/>
            <w:u w:val="none"/>
          </w:rPr>
          <w:t>http://www.chinadaily.com.cn/china/2007-03/01/content_816358.htm</w:t>
        </w:r>
      </w:hyperlink>
      <w:r>
        <w:rPr>
          <w:rFonts w:hint="eastAsia"/>
          <w:lang w:eastAsia="zh-CN"/>
        </w:rPr>
        <w:t>，</w:t>
      </w:r>
      <w:proofErr w:type="gramStart"/>
      <w:r>
        <w:rPr>
          <w:rFonts w:ascii="SimSun" w:eastAsia="SimSun" w:hAnsi="SimSun" w:cs="Arial" w:hint="eastAsia"/>
          <w:sz w:val="16"/>
          <w:szCs w:val="16"/>
          <w:lang w:eastAsia="zh-CN"/>
        </w:rPr>
        <w:t>阅于</w:t>
      </w:r>
      <w:r w:rsidRPr="004664B4">
        <w:rPr>
          <w:rFonts w:eastAsia="SimSun" w:cs="Arial"/>
          <w:sz w:val="16"/>
          <w:szCs w:val="16"/>
          <w:lang w:eastAsia="zh-CN"/>
        </w:rPr>
        <w:t>2013</w:t>
      </w:r>
      <w:r>
        <w:rPr>
          <w:rFonts w:ascii="SimSun" w:eastAsia="SimSun" w:hAnsi="SimSun" w:cs="Arial" w:hint="eastAsia"/>
          <w:sz w:val="16"/>
          <w:szCs w:val="16"/>
          <w:lang w:eastAsia="zh-CN"/>
        </w:rPr>
        <w:t>年</w:t>
      </w:r>
      <w:r w:rsidRPr="004664B4">
        <w:rPr>
          <w:rFonts w:eastAsia="SimSun" w:cs="Arial"/>
          <w:sz w:val="16"/>
          <w:szCs w:val="16"/>
          <w:lang w:eastAsia="zh-CN"/>
        </w:rPr>
        <w:t>11</w:t>
      </w:r>
      <w:r>
        <w:rPr>
          <w:rFonts w:ascii="SimSun" w:eastAsia="SimSun" w:hAnsi="SimSun" w:cs="Arial" w:hint="eastAsia"/>
          <w:sz w:val="16"/>
          <w:szCs w:val="16"/>
          <w:lang w:eastAsia="zh-CN"/>
        </w:rPr>
        <w:t>月</w:t>
      </w:r>
      <w:r w:rsidRPr="004664B4">
        <w:rPr>
          <w:rFonts w:eastAsia="SimSun" w:cs="Arial"/>
          <w:sz w:val="16"/>
          <w:szCs w:val="16"/>
          <w:lang w:eastAsia="zh-CN"/>
        </w:rPr>
        <w:t>7</w:t>
      </w:r>
      <w:r>
        <w:rPr>
          <w:rFonts w:ascii="SimSun" w:eastAsia="SimSun" w:hAnsi="SimSun" w:cs="Arial" w:hint="eastAsia"/>
          <w:sz w:val="16"/>
          <w:szCs w:val="16"/>
          <w:lang w:eastAsia="zh-CN"/>
        </w:rPr>
        <w:t>日</w:t>
      </w:r>
      <w:proofErr w:type="gramEnd"/>
      <w:r>
        <w:rPr>
          <w:rFonts w:cs="Arial" w:hint="eastAsia"/>
          <w:sz w:val="16"/>
          <w:szCs w:val="16"/>
          <w:lang w:eastAsia="zh-CN"/>
        </w:rPr>
        <w:t>（</w:t>
      </w:r>
      <w:r w:rsidRPr="00700E26">
        <w:rPr>
          <w:rFonts w:ascii="SimSun" w:eastAsia="SimSun" w:hAnsi="SimSun" w:cs="SimSun" w:hint="eastAsia"/>
          <w:sz w:val="16"/>
          <w:szCs w:val="16"/>
          <w:lang w:eastAsia="zh-CN"/>
        </w:rPr>
        <w:t>《</w:t>
      </w:r>
      <w:r>
        <w:rPr>
          <w:rFonts w:ascii="SimSun" w:eastAsia="SimSun" w:hAnsi="SimSun" w:cs="Arial" w:hint="eastAsia"/>
          <w:sz w:val="16"/>
          <w:szCs w:val="16"/>
          <w:lang w:eastAsia="zh-CN"/>
        </w:rPr>
        <w:t>新法律将废除劳教制度》</w:t>
      </w:r>
      <w:r>
        <w:rPr>
          <w:rFonts w:hint="eastAsia"/>
          <w:sz w:val="16"/>
          <w:szCs w:val="16"/>
          <w:lang w:eastAsia="zh-CN"/>
        </w:rPr>
        <w:t>，</w:t>
      </w:r>
      <w:r>
        <w:rPr>
          <w:rFonts w:ascii="SimSun" w:eastAsia="SimSun" w:hAnsi="SimSun" w:cs="Arial" w:hint="eastAsia"/>
          <w:sz w:val="16"/>
          <w:szCs w:val="16"/>
          <w:lang w:eastAsia="zh-CN"/>
        </w:rPr>
        <w:t>《中国日报》</w:t>
      </w:r>
      <w:r w:rsidRPr="00764A91">
        <w:rPr>
          <w:rFonts w:hint="eastAsia"/>
          <w:sz w:val="16"/>
          <w:szCs w:val="16"/>
          <w:lang w:eastAsia="zh-CN"/>
        </w:rPr>
        <w:t>）</w:t>
      </w:r>
      <w:r>
        <w:rPr>
          <w:rFonts w:cs="Arial" w:hint="eastAsia"/>
          <w:sz w:val="16"/>
          <w:szCs w:val="16"/>
          <w:lang w:eastAsia="zh-CN"/>
        </w:rPr>
        <w:t>。</w:t>
      </w:r>
      <w:r w:rsidRPr="00D06A9B">
        <w:rPr>
          <w:rFonts w:cs="Arial"/>
          <w:sz w:val="16"/>
          <w:szCs w:val="16"/>
        </w:rPr>
        <w:t xml:space="preserve"> </w:t>
      </w:r>
    </w:p>
  </w:endnote>
  <w:endnote w:id="15">
    <w:p w:rsidR="00806D9A" w:rsidRDefault="00806D9A" w:rsidP="00D6658A">
      <w:pPr>
        <w:pStyle w:val="EndnoteText"/>
      </w:pPr>
      <w:r w:rsidRPr="00F922B7">
        <w:rPr>
          <w:rStyle w:val="EndnoteReference"/>
          <w:rFonts w:ascii="Arial" w:hAnsi="Arial" w:cs="Arial"/>
          <w:szCs w:val="16"/>
        </w:rPr>
        <w:endnoteRef/>
      </w:r>
      <w:r>
        <w:rPr>
          <w:rFonts w:cs="Arial"/>
          <w:szCs w:val="16"/>
        </w:rPr>
        <w:t xml:space="preserve"> </w:t>
      </w:r>
      <w:r>
        <w:rPr>
          <w:rFonts w:ascii="Arial" w:hAnsi="Arial" w:cs="Arial" w:hint="eastAsia"/>
          <w:szCs w:val="16"/>
          <w:lang w:eastAsia="zh-CN"/>
        </w:rPr>
        <w:t>《</w:t>
      </w:r>
      <w:r w:rsidRPr="00AF144F">
        <w:rPr>
          <w:rFonts w:ascii="Arial" w:hAnsi="Arial" w:cs="Arial" w:hint="eastAsia"/>
          <w:szCs w:val="16"/>
          <w:lang w:eastAsia="zh-CN"/>
        </w:rPr>
        <w:t>中国劳动教养工作简介</w:t>
      </w:r>
      <w:r>
        <w:rPr>
          <w:rFonts w:ascii="Arial" w:hAnsi="Arial" w:cs="Arial" w:hint="eastAsia"/>
          <w:szCs w:val="16"/>
          <w:lang w:eastAsia="zh-CN"/>
        </w:rPr>
        <w:t>》，司法部网站，</w:t>
      </w:r>
      <w:r w:rsidRPr="004664B4">
        <w:rPr>
          <w:rFonts w:cs="Arial"/>
          <w:szCs w:val="16"/>
          <w:lang w:eastAsia="zh-CN"/>
        </w:rPr>
        <w:t>2011</w:t>
      </w:r>
      <w:r>
        <w:rPr>
          <w:rFonts w:ascii="SimSun" w:hAnsi="SimSun" w:cs="Arial" w:hint="eastAsia"/>
          <w:szCs w:val="16"/>
          <w:lang w:eastAsia="zh-CN"/>
        </w:rPr>
        <w:t>年</w:t>
      </w:r>
      <w:r w:rsidRPr="004664B4">
        <w:rPr>
          <w:rFonts w:cs="Arial"/>
          <w:szCs w:val="16"/>
          <w:lang w:eastAsia="zh-CN"/>
        </w:rPr>
        <w:t>7</w:t>
      </w:r>
      <w:r>
        <w:rPr>
          <w:rFonts w:ascii="SimSun" w:hAnsi="SimSun" w:cs="Arial" w:hint="eastAsia"/>
          <w:szCs w:val="16"/>
          <w:lang w:eastAsia="zh-CN"/>
        </w:rPr>
        <w:t>月</w:t>
      </w:r>
      <w:r w:rsidRPr="004664B4">
        <w:rPr>
          <w:rFonts w:cs="Arial"/>
          <w:szCs w:val="16"/>
          <w:lang w:eastAsia="zh-CN"/>
        </w:rPr>
        <w:t>7</w:t>
      </w:r>
      <w:r>
        <w:rPr>
          <w:rFonts w:ascii="SimSun" w:hAnsi="SimSun" w:cs="Arial" w:hint="eastAsia"/>
          <w:szCs w:val="16"/>
          <w:lang w:eastAsia="zh-CN"/>
        </w:rPr>
        <w:t>日，</w:t>
      </w:r>
      <w:r>
        <w:rPr>
          <w:rFonts w:cs="Arial"/>
          <w:szCs w:val="16"/>
        </w:rPr>
        <w:t xml:space="preserve"> </w:t>
      </w:r>
      <w:hyperlink r:id="rId4" w:history="1">
        <w:r w:rsidRPr="001C7485">
          <w:rPr>
            <w:rStyle w:val="Hyperlink"/>
            <w:rFonts w:cs="Arial"/>
            <w:color w:val="auto"/>
            <w:szCs w:val="16"/>
            <w:u w:val="none"/>
          </w:rPr>
          <w:t>http://www.moj.gov.cn/ldjyglj/content/2011-07/07/content_2785241.htm?node=258</w:t>
        </w:r>
      </w:hyperlink>
      <w:r>
        <w:rPr>
          <w:rFonts w:cs="Arial" w:hint="eastAsia"/>
          <w:szCs w:val="16"/>
          <w:lang w:eastAsia="zh-CN"/>
        </w:rPr>
        <w:t>，</w:t>
      </w:r>
      <w:proofErr w:type="gramStart"/>
      <w:r>
        <w:rPr>
          <w:rFonts w:ascii="SimSun" w:hAnsi="SimSun" w:cs="Arial" w:hint="eastAsia"/>
          <w:szCs w:val="16"/>
          <w:lang w:eastAsia="zh-CN"/>
        </w:rPr>
        <w:t>阅于</w:t>
      </w:r>
      <w:r w:rsidRPr="004664B4">
        <w:rPr>
          <w:rFonts w:cs="Arial"/>
          <w:szCs w:val="16"/>
          <w:lang w:eastAsia="zh-CN"/>
        </w:rPr>
        <w:t>2013</w:t>
      </w:r>
      <w:r>
        <w:rPr>
          <w:rFonts w:ascii="SimSun" w:hAnsi="SimSun" w:cs="Arial" w:hint="eastAsia"/>
          <w:szCs w:val="16"/>
          <w:lang w:eastAsia="zh-CN"/>
        </w:rPr>
        <w:t>年</w:t>
      </w:r>
      <w:r w:rsidRPr="004664B4">
        <w:rPr>
          <w:rFonts w:cs="Arial"/>
          <w:szCs w:val="16"/>
          <w:lang w:eastAsia="zh-CN"/>
        </w:rPr>
        <w:t>11</w:t>
      </w:r>
      <w:r>
        <w:rPr>
          <w:rFonts w:ascii="SimSun" w:hAnsi="SimSun" w:cs="Arial" w:hint="eastAsia"/>
          <w:szCs w:val="16"/>
          <w:lang w:eastAsia="zh-CN"/>
        </w:rPr>
        <w:t>月</w:t>
      </w:r>
      <w:r w:rsidRPr="004664B4">
        <w:rPr>
          <w:rFonts w:cs="Arial"/>
          <w:szCs w:val="16"/>
          <w:lang w:eastAsia="zh-CN"/>
        </w:rPr>
        <w:t>28</w:t>
      </w:r>
      <w:r>
        <w:rPr>
          <w:rFonts w:ascii="SimSun" w:hAnsi="SimSun" w:cs="Arial" w:hint="eastAsia"/>
          <w:szCs w:val="16"/>
          <w:lang w:eastAsia="zh-CN"/>
        </w:rPr>
        <w:t>日</w:t>
      </w:r>
      <w:proofErr w:type="gramEnd"/>
      <w:r>
        <w:rPr>
          <w:rFonts w:ascii="SimSun" w:hAnsi="SimSun" w:cs="Arial" w:hint="eastAsia"/>
          <w:szCs w:val="16"/>
          <w:lang w:eastAsia="zh-CN"/>
        </w:rPr>
        <w:t>。</w:t>
      </w:r>
    </w:p>
  </w:endnote>
  <w:endnote w:id="16">
    <w:p w:rsidR="00806D9A" w:rsidRDefault="00806D9A" w:rsidP="00D6658A">
      <w:pPr>
        <w:pStyle w:val="EndnoteText"/>
      </w:pPr>
      <w:r>
        <w:rPr>
          <w:rStyle w:val="EndnoteReference"/>
        </w:rPr>
        <w:endnoteRef/>
      </w:r>
      <w:r>
        <w:t xml:space="preserve"> </w:t>
      </w:r>
      <w:r>
        <w:rPr>
          <w:rFonts w:ascii="SimSun" w:hAnsi="SimSun" w:cs="Arial" w:hint="eastAsia"/>
          <w:szCs w:val="16"/>
          <w:lang w:eastAsia="zh-CN"/>
        </w:rPr>
        <w:t>《新法律将废除劳教制度》，《中国日报》。</w:t>
      </w:r>
      <w:r>
        <w:t xml:space="preserve"> </w:t>
      </w:r>
    </w:p>
  </w:endnote>
  <w:endnote w:id="17">
    <w:p w:rsidR="00806D9A" w:rsidRDefault="00806D9A" w:rsidP="00D6658A">
      <w:pPr>
        <w:pStyle w:val="EndnoteText"/>
      </w:pPr>
      <w:r>
        <w:rPr>
          <w:rStyle w:val="EndnoteReference"/>
        </w:rPr>
        <w:endnoteRef/>
      </w:r>
      <w:r>
        <w:t xml:space="preserve"> </w:t>
      </w:r>
      <w:r>
        <w:rPr>
          <w:rFonts w:hint="eastAsia"/>
          <w:lang w:eastAsia="zh-CN"/>
        </w:rPr>
        <w:t>《</w:t>
      </w:r>
      <w:r w:rsidRPr="00F57F81">
        <w:rPr>
          <w:rFonts w:hint="eastAsia"/>
          <w:lang w:eastAsia="zh-CN"/>
        </w:rPr>
        <w:t>劳教倒计时</w:t>
      </w:r>
      <w:r>
        <w:rPr>
          <w:rFonts w:hint="eastAsia"/>
          <w:lang w:eastAsia="zh-CN"/>
        </w:rPr>
        <w:t>》，《财经》杂志，</w:t>
      </w:r>
      <w:r>
        <w:rPr>
          <w:rFonts w:hint="eastAsia"/>
          <w:lang w:eastAsia="zh-CN"/>
        </w:rPr>
        <w:t>2013</w:t>
      </w:r>
      <w:r>
        <w:rPr>
          <w:rFonts w:hint="eastAsia"/>
          <w:lang w:eastAsia="zh-CN"/>
        </w:rPr>
        <w:t>年</w:t>
      </w:r>
      <w:r>
        <w:rPr>
          <w:rFonts w:hint="eastAsia"/>
          <w:lang w:eastAsia="zh-CN"/>
        </w:rPr>
        <w:t>1</w:t>
      </w:r>
      <w:r>
        <w:rPr>
          <w:rFonts w:hint="eastAsia"/>
          <w:lang w:eastAsia="zh-CN"/>
        </w:rPr>
        <w:t>月</w:t>
      </w:r>
      <w:r>
        <w:rPr>
          <w:rFonts w:hint="eastAsia"/>
          <w:lang w:eastAsia="zh-CN"/>
        </w:rPr>
        <w:t>27</w:t>
      </w:r>
      <w:r>
        <w:rPr>
          <w:rFonts w:hint="eastAsia"/>
          <w:lang w:eastAsia="zh-CN"/>
        </w:rPr>
        <w:t>日，</w:t>
      </w:r>
      <w:r>
        <w:fldChar w:fldCharType="begin"/>
      </w:r>
      <w:r>
        <w:instrText xml:space="preserve"> HYPERLINK "http://magazine.caijing.com.cn/2013-01-27/112466106.html" </w:instrText>
      </w:r>
      <w:r>
        <w:fldChar w:fldCharType="separate"/>
      </w:r>
      <w:r w:rsidRPr="001C7485">
        <w:rPr>
          <w:color w:val="auto"/>
          <w:szCs w:val="16"/>
        </w:rPr>
        <w:t>http://magazine.caijing.com.cn/2013-01-27/112466106.html</w:t>
      </w:r>
      <w:r>
        <w:rPr>
          <w:color w:val="auto"/>
          <w:szCs w:val="16"/>
        </w:rPr>
        <w:fldChar w:fldCharType="end"/>
      </w:r>
      <w:r>
        <w:rPr>
          <w:rFonts w:hint="eastAsia"/>
          <w:szCs w:val="16"/>
          <w:lang w:eastAsia="zh-CN"/>
        </w:rPr>
        <w:t>，</w:t>
      </w:r>
      <w:proofErr w:type="gramStart"/>
      <w:r>
        <w:rPr>
          <w:rFonts w:ascii="SimSun" w:hAnsi="SimSun" w:cs="Arial" w:hint="eastAsia"/>
          <w:szCs w:val="16"/>
          <w:lang w:eastAsia="zh-CN"/>
        </w:rPr>
        <w:t>阅于</w:t>
      </w:r>
      <w:r w:rsidRPr="004664B4">
        <w:rPr>
          <w:rFonts w:eastAsia="SimSun" w:cs="Arial"/>
          <w:szCs w:val="16"/>
          <w:lang w:eastAsia="zh-CN"/>
        </w:rPr>
        <w:t>2013</w:t>
      </w:r>
      <w:r>
        <w:rPr>
          <w:rFonts w:ascii="SimSun" w:hAnsi="SimSun" w:cs="Arial" w:hint="eastAsia"/>
          <w:szCs w:val="16"/>
          <w:lang w:eastAsia="zh-CN"/>
        </w:rPr>
        <w:t>年</w:t>
      </w:r>
      <w:r w:rsidRPr="004664B4">
        <w:rPr>
          <w:rFonts w:eastAsia="SimSun" w:cs="Arial"/>
          <w:szCs w:val="16"/>
          <w:lang w:eastAsia="zh-CN"/>
        </w:rPr>
        <w:t>11</w:t>
      </w:r>
      <w:r>
        <w:rPr>
          <w:rFonts w:ascii="SimSun" w:hAnsi="SimSun" w:cs="Arial" w:hint="eastAsia"/>
          <w:szCs w:val="16"/>
          <w:lang w:eastAsia="zh-CN"/>
        </w:rPr>
        <w:t>月</w:t>
      </w:r>
      <w:r w:rsidRPr="004664B4">
        <w:rPr>
          <w:rFonts w:eastAsia="SimSun" w:cs="Arial"/>
          <w:szCs w:val="16"/>
          <w:lang w:eastAsia="zh-CN"/>
        </w:rPr>
        <w:t>28</w:t>
      </w:r>
      <w:r>
        <w:rPr>
          <w:rFonts w:ascii="SimSun" w:hAnsi="SimSun" w:cs="Arial" w:hint="eastAsia"/>
          <w:szCs w:val="16"/>
          <w:lang w:eastAsia="zh-CN"/>
        </w:rPr>
        <w:t>日</w:t>
      </w:r>
      <w:proofErr w:type="gramEnd"/>
      <w:r>
        <w:rPr>
          <w:rFonts w:ascii="SimSun" w:hAnsi="SimSun" w:cs="Arial" w:hint="eastAsia"/>
          <w:szCs w:val="16"/>
          <w:lang w:eastAsia="zh-CN"/>
        </w:rPr>
        <w:t>。</w:t>
      </w:r>
    </w:p>
  </w:endnote>
  <w:endnote w:id="18">
    <w:p w:rsidR="00806D9A" w:rsidRDefault="00806D9A" w:rsidP="00D6658A">
      <w:pPr>
        <w:pStyle w:val="EndnoteText"/>
      </w:pPr>
      <w:r>
        <w:rPr>
          <w:rStyle w:val="EndnoteReference"/>
        </w:rPr>
        <w:endnoteRef/>
      </w:r>
      <w:r>
        <w:t xml:space="preserve"> </w:t>
      </w:r>
      <w:r>
        <w:rPr>
          <w:rFonts w:hint="eastAsia"/>
          <w:lang w:eastAsia="zh-CN"/>
        </w:rPr>
        <w:t>《“上访妈妈”胜诉，或携女赴美国》，《南华早报》，</w:t>
      </w:r>
      <w:r>
        <w:rPr>
          <w:rFonts w:hint="eastAsia"/>
          <w:lang w:eastAsia="zh-CN"/>
        </w:rPr>
        <w:t>2013</w:t>
      </w:r>
      <w:r>
        <w:rPr>
          <w:rFonts w:hint="eastAsia"/>
          <w:lang w:eastAsia="zh-CN"/>
        </w:rPr>
        <w:t>年</w:t>
      </w:r>
      <w:r>
        <w:rPr>
          <w:rFonts w:hint="eastAsia"/>
          <w:lang w:eastAsia="zh-CN"/>
        </w:rPr>
        <w:t>7</w:t>
      </w:r>
      <w:r>
        <w:rPr>
          <w:rFonts w:hint="eastAsia"/>
          <w:lang w:eastAsia="zh-CN"/>
        </w:rPr>
        <w:t>月</w:t>
      </w:r>
      <w:r>
        <w:rPr>
          <w:rFonts w:hint="eastAsia"/>
          <w:lang w:eastAsia="zh-CN"/>
        </w:rPr>
        <w:t>16</w:t>
      </w:r>
      <w:r>
        <w:rPr>
          <w:rFonts w:hint="eastAsia"/>
          <w:lang w:eastAsia="zh-CN"/>
        </w:rPr>
        <w:t>日，</w:t>
      </w:r>
      <w:r>
        <w:fldChar w:fldCharType="begin"/>
      </w:r>
      <w:r>
        <w:instrText xml:space="preserve"> HYPERLINK "http://www.scmp.com/news/china/article/1284028/petition-mother-tang-hui-plans-us-medical-trip-daughter" </w:instrText>
      </w:r>
      <w:r>
        <w:fldChar w:fldCharType="separate"/>
      </w:r>
      <w:r w:rsidRPr="001C7485">
        <w:rPr>
          <w:rStyle w:val="Hyperlink"/>
          <w:color w:val="auto"/>
          <w:u w:val="none"/>
        </w:rPr>
        <w:t>http://www.scmp.com/news/china/article/1284028/petition-mother-tang-hui-plans-us-medical-trip-daughter</w:t>
      </w:r>
      <w:r>
        <w:rPr>
          <w:rStyle w:val="Hyperlink"/>
          <w:color w:val="auto"/>
          <w:u w:val="none"/>
        </w:rPr>
        <w:fldChar w:fldCharType="end"/>
      </w:r>
      <w:r w:rsidRPr="005B4753">
        <w:rPr>
          <w:rStyle w:val="Hyperlink"/>
          <w:rFonts w:hint="eastAsia"/>
          <w:color w:val="auto"/>
          <w:u w:val="none"/>
          <w:lang w:eastAsia="zh-CN"/>
        </w:rPr>
        <w:t>，</w:t>
      </w:r>
      <w:proofErr w:type="gramStart"/>
      <w:r>
        <w:rPr>
          <w:rFonts w:ascii="SimSun" w:hAnsi="SimSun" w:cs="Arial" w:hint="eastAsia"/>
          <w:szCs w:val="16"/>
          <w:lang w:eastAsia="zh-CN"/>
        </w:rPr>
        <w:t>阅于</w:t>
      </w:r>
      <w:r w:rsidRPr="004664B4">
        <w:rPr>
          <w:rFonts w:cs="Arial"/>
          <w:szCs w:val="16"/>
          <w:lang w:eastAsia="zh-CN"/>
        </w:rPr>
        <w:t>2013</w:t>
      </w:r>
      <w:r>
        <w:rPr>
          <w:rFonts w:ascii="SimSun" w:hAnsi="SimSun" w:cs="Arial" w:hint="eastAsia"/>
          <w:szCs w:val="16"/>
          <w:lang w:eastAsia="zh-CN"/>
        </w:rPr>
        <w:t>年</w:t>
      </w:r>
      <w:r w:rsidRPr="004664B4">
        <w:rPr>
          <w:rFonts w:cs="Arial"/>
          <w:szCs w:val="16"/>
          <w:lang w:eastAsia="zh-CN"/>
        </w:rPr>
        <w:t>11</w:t>
      </w:r>
      <w:r>
        <w:rPr>
          <w:rFonts w:ascii="SimSun" w:hAnsi="SimSun" w:cs="Arial" w:hint="eastAsia"/>
          <w:szCs w:val="16"/>
          <w:lang w:eastAsia="zh-CN"/>
        </w:rPr>
        <w:t>月</w:t>
      </w:r>
      <w:r w:rsidRPr="004664B4">
        <w:rPr>
          <w:rFonts w:cs="Arial"/>
          <w:szCs w:val="16"/>
          <w:lang w:eastAsia="zh-CN"/>
        </w:rPr>
        <w:t>29</w:t>
      </w:r>
      <w:r>
        <w:rPr>
          <w:rFonts w:ascii="SimSun" w:hAnsi="SimSun" w:cs="Arial" w:hint="eastAsia"/>
          <w:szCs w:val="16"/>
          <w:lang w:eastAsia="zh-CN"/>
        </w:rPr>
        <w:t>日</w:t>
      </w:r>
      <w:proofErr w:type="gramEnd"/>
      <w:r>
        <w:rPr>
          <w:rFonts w:ascii="SimSun" w:hAnsi="SimSun" w:cs="Arial" w:hint="eastAsia"/>
          <w:szCs w:val="16"/>
          <w:lang w:eastAsia="zh-CN"/>
        </w:rPr>
        <w:t>。</w:t>
      </w:r>
      <w:r>
        <w:t xml:space="preserve"> </w:t>
      </w:r>
    </w:p>
  </w:endnote>
  <w:endnote w:id="19">
    <w:p w:rsidR="00806D9A" w:rsidRDefault="00806D9A" w:rsidP="00D6658A">
      <w:pPr>
        <w:pStyle w:val="EndnoteText"/>
      </w:pPr>
      <w:r>
        <w:rPr>
          <w:rStyle w:val="EndnoteReference"/>
        </w:rPr>
        <w:endnoteRef/>
      </w:r>
      <w:r>
        <w:rPr>
          <w:rFonts w:hint="eastAsia"/>
          <w:lang w:eastAsia="zh-CN"/>
        </w:rPr>
        <w:t xml:space="preserve"> </w:t>
      </w:r>
      <w:proofErr w:type="spellStart"/>
      <w:r w:rsidRPr="0080529C">
        <w:rPr>
          <w:rFonts w:hint="eastAsia"/>
        </w:rPr>
        <w:t>袁凌</w:t>
      </w:r>
      <w:proofErr w:type="spellEnd"/>
      <w:r>
        <w:rPr>
          <w:rFonts w:hint="eastAsia"/>
          <w:lang w:eastAsia="zh-CN"/>
        </w:rPr>
        <w:t>，《</w:t>
      </w:r>
      <w:r>
        <w:rPr>
          <w:rFonts w:hint="eastAsia"/>
          <w:szCs w:val="16"/>
          <w:lang w:eastAsia="zh-CN"/>
        </w:rPr>
        <w:t>走出马三家》，《</w:t>
      </w:r>
      <w:r w:rsidRPr="00053550">
        <w:rPr>
          <w:rFonts w:hint="eastAsia"/>
          <w:szCs w:val="16"/>
          <w:lang w:eastAsia="zh-CN"/>
        </w:rPr>
        <w:t>文景</w:t>
      </w:r>
      <w:r w:rsidRPr="0080529C">
        <w:rPr>
          <w:rFonts w:hint="eastAsia"/>
          <w:szCs w:val="16"/>
          <w:lang w:eastAsia="zh-CN"/>
        </w:rPr>
        <w:t>》</w:t>
      </w:r>
      <w:r>
        <w:rPr>
          <w:rFonts w:hint="eastAsia"/>
          <w:szCs w:val="16"/>
          <w:lang w:eastAsia="zh-CN"/>
        </w:rPr>
        <w:t>杂志，</w:t>
      </w:r>
      <w:proofErr w:type="gramStart"/>
      <w:r>
        <w:rPr>
          <w:rFonts w:hint="eastAsia"/>
          <w:szCs w:val="16"/>
          <w:lang w:eastAsia="zh-CN"/>
        </w:rPr>
        <w:t>财讯传媒</w:t>
      </w:r>
      <w:proofErr w:type="gramEnd"/>
      <w:r>
        <w:rPr>
          <w:rFonts w:hint="eastAsia"/>
          <w:szCs w:val="16"/>
          <w:lang w:eastAsia="zh-CN"/>
        </w:rPr>
        <w:t>，</w:t>
      </w:r>
      <w:r>
        <w:rPr>
          <w:rFonts w:hint="eastAsia"/>
          <w:szCs w:val="16"/>
          <w:lang w:eastAsia="zh-CN"/>
        </w:rPr>
        <w:t>2013</w:t>
      </w:r>
      <w:r>
        <w:rPr>
          <w:rFonts w:hint="eastAsia"/>
          <w:szCs w:val="16"/>
          <w:lang w:eastAsia="zh-CN"/>
        </w:rPr>
        <w:t>年，第</w:t>
      </w:r>
      <w:r>
        <w:rPr>
          <w:rFonts w:hint="eastAsia"/>
          <w:szCs w:val="16"/>
          <w:lang w:eastAsia="zh-CN"/>
        </w:rPr>
        <w:t>62</w:t>
      </w:r>
      <w:r>
        <w:rPr>
          <w:rFonts w:hint="eastAsia"/>
          <w:szCs w:val="16"/>
          <w:lang w:eastAsia="zh-CN"/>
        </w:rPr>
        <w:t>期，</w:t>
      </w:r>
      <w:r w:rsidRPr="00D56322">
        <w:rPr>
          <w:szCs w:val="16"/>
        </w:rPr>
        <w:t xml:space="preserve"> </w:t>
      </w:r>
      <w:hyperlink r:id="rId5" w:history="1">
        <w:r w:rsidRPr="001C7485">
          <w:rPr>
            <w:rFonts w:cs="Arial"/>
            <w:color w:val="auto"/>
            <w:szCs w:val="16"/>
          </w:rPr>
          <w:t>http://www.lensmagazine.com.cn/reporting/focus/7607.html</w:t>
        </w:r>
      </w:hyperlink>
      <w:r>
        <w:rPr>
          <w:rFonts w:hint="eastAsia"/>
          <w:lang w:eastAsia="zh-CN"/>
        </w:rPr>
        <w:t>。原报告全文转载于下列网站：</w:t>
      </w:r>
      <w:r w:rsidRPr="00A463E3">
        <w:rPr>
          <w:szCs w:val="16"/>
        </w:rPr>
        <w:t>blog.artintern.net</w:t>
      </w:r>
      <w:r>
        <w:rPr>
          <w:rFonts w:hint="eastAsia"/>
          <w:szCs w:val="16"/>
          <w:lang w:eastAsia="zh-CN"/>
        </w:rPr>
        <w:t>，</w:t>
      </w:r>
      <w:r>
        <w:fldChar w:fldCharType="begin"/>
      </w:r>
      <w:r>
        <w:instrText xml:space="preserve"> HYPERLINK "http://blog.artintern.net/article/360921" </w:instrText>
      </w:r>
      <w:r>
        <w:fldChar w:fldCharType="separate"/>
      </w:r>
      <w:r w:rsidRPr="001C7485">
        <w:rPr>
          <w:rStyle w:val="Hyperlink"/>
          <w:color w:val="auto"/>
          <w:szCs w:val="16"/>
          <w:u w:val="none"/>
        </w:rPr>
        <w:t>http://blog.artintern.net/article/360921</w:t>
      </w:r>
      <w:r>
        <w:rPr>
          <w:rStyle w:val="Hyperlink"/>
          <w:color w:val="auto"/>
          <w:szCs w:val="16"/>
          <w:u w:val="none"/>
        </w:rPr>
        <w:fldChar w:fldCharType="end"/>
      </w:r>
      <w:r>
        <w:rPr>
          <w:rFonts w:hint="eastAsia"/>
          <w:szCs w:val="16"/>
          <w:lang w:eastAsia="zh-CN"/>
        </w:rPr>
        <w:t>，</w:t>
      </w:r>
      <w:proofErr w:type="gramStart"/>
      <w:r>
        <w:rPr>
          <w:rFonts w:ascii="SimSun" w:hAnsi="SimSun" w:cs="Arial" w:hint="eastAsia"/>
          <w:szCs w:val="16"/>
          <w:lang w:eastAsia="zh-CN"/>
        </w:rPr>
        <w:t>阅于</w:t>
      </w:r>
      <w:r w:rsidRPr="004664B4">
        <w:rPr>
          <w:rFonts w:cs="Arial"/>
          <w:szCs w:val="16"/>
          <w:lang w:eastAsia="zh-CN"/>
        </w:rPr>
        <w:t>2013</w:t>
      </w:r>
      <w:r>
        <w:rPr>
          <w:rFonts w:ascii="SimSun" w:hAnsi="SimSun" w:cs="Arial" w:hint="eastAsia"/>
          <w:szCs w:val="16"/>
          <w:lang w:eastAsia="zh-CN"/>
        </w:rPr>
        <w:t>年</w:t>
      </w:r>
      <w:r w:rsidRPr="004664B4">
        <w:rPr>
          <w:rFonts w:cs="Arial"/>
          <w:szCs w:val="16"/>
          <w:lang w:eastAsia="zh-CN"/>
        </w:rPr>
        <w:t>11</w:t>
      </w:r>
      <w:r>
        <w:rPr>
          <w:rFonts w:ascii="SimSun" w:hAnsi="SimSun" w:cs="Arial" w:hint="eastAsia"/>
          <w:szCs w:val="16"/>
          <w:lang w:eastAsia="zh-CN"/>
        </w:rPr>
        <w:t>月</w:t>
      </w:r>
      <w:r w:rsidRPr="004664B4">
        <w:rPr>
          <w:rFonts w:cs="Arial"/>
          <w:szCs w:val="16"/>
          <w:lang w:eastAsia="zh-CN"/>
        </w:rPr>
        <w:t>28</w:t>
      </w:r>
      <w:r>
        <w:rPr>
          <w:rFonts w:ascii="SimSun" w:hAnsi="SimSun" w:cs="Arial" w:hint="eastAsia"/>
          <w:szCs w:val="16"/>
          <w:lang w:eastAsia="zh-CN"/>
        </w:rPr>
        <w:t>日</w:t>
      </w:r>
      <w:proofErr w:type="gramEnd"/>
      <w:r>
        <w:rPr>
          <w:rFonts w:ascii="SimSun" w:hAnsi="SimSun" w:cs="Arial" w:hint="eastAsia"/>
          <w:szCs w:val="16"/>
          <w:lang w:eastAsia="zh-CN"/>
        </w:rPr>
        <w:t>。</w:t>
      </w:r>
    </w:p>
  </w:endnote>
  <w:endnote w:id="20">
    <w:p w:rsidR="00806D9A" w:rsidRDefault="00806D9A" w:rsidP="00D6658A">
      <w:pPr>
        <w:pStyle w:val="EndnoteText"/>
      </w:pPr>
      <w:r>
        <w:rPr>
          <w:rStyle w:val="EndnoteReference"/>
        </w:rPr>
        <w:endnoteRef/>
      </w:r>
      <w:r>
        <w:rPr>
          <w:rFonts w:hint="eastAsia"/>
          <w:lang w:eastAsia="zh-CN"/>
        </w:rPr>
        <w:t xml:space="preserve"> </w:t>
      </w:r>
      <w:r>
        <w:rPr>
          <w:rFonts w:hint="eastAsia"/>
          <w:lang w:eastAsia="zh-CN"/>
        </w:rPr>
        <w:t>杜斌，《小鬼头上的女人》，</w:t>
      </w:r>
      <w:r>
        <w:rPr>
          <w:rFonts w:hint="eastAsia"/>
          <w:lang w:eastAsia="zh-CN"/>
        </w:rPr>
        <w:t>2013</w:t>
      </w:r>
      <w:r>
        <w:rPr>
          <w:rFonts w:hint="eastAsia"/>
          <w:lang w:eastAsia="zh-CN"/>
        </w:rPr>
        <w:t>年</w:t>
      </w:r>
      <w:r>
        <w:rPr>
          <w:rFonts w:hint="eastAsia"/>
          <w:lang w:eastAsia="zh-CN"/>
        </w:rPr>
        <w:t>5</w:t>
      </w:r>
      <w:r>
        <w:rPr>
          <w:rFonts w:hint="eastAsia"/>
          <w:lang w:eastAsia="zh-CN"/>
        </w:rPr>
        <w:t>月</w:t>
      </w:r>
      <w:r>
        <w:rPr>
          <w:rFonts w:hint="eastAsia"/>
          <w:lang w:eastAsia="zh-CN"/>
        </w:rPr>
        <w:t>1</w:t>
      </w:r>
      <w:r>
        <w:rPr>
          <w:rFonts w:hint="eastAsia"/>
          <w:lang w:eastAsia="zh-CN"/>
        </w:rPr>
        <w:t>日在香港首次公映，</w:t>
      </w:r>
      <w:r>
        <w:fldChar w:fldCharType="begin"/>
      </w:r>
      <w:r>
        <w:instrText xml:space="preserve"> HYPERLINK "http://www.youtube.com/watch?v=VhoVrg3lvGA" </w:instrText>
      </w:r>
      <w:r>
        <w:fldChar w:fldCharType="separate"/>
      </w:r>
      <w:r w:rsidRPr="001C7485">
        <w:rPr>
          <w:rStyle w:val="Hyperlink"/>
          <w:color w:val="auto"/>
          <w:u w:val="none"/>
        </w:rPr>
        <w:t>http://www.youtube.com/watch?v=VhoVrg3lvGA</w:t>
      </w:r>
      <w:r>
        <w:rPr>
          <w:rStyle w:val="Hyperlink"/>
          <w:color w:val="auto"/>
          <w:u w:val="none"/>
        </w:rPr>
        <w:fldChar w:fldCharType="end"/>
      </w:r>
      <w:r>
        <w:rPr>
          <w:rFonts w:hint="eastAsia"/>
          <w:lang w:eastAsia="zh-CN"/>
        </w:rPr>
        <w:t>，</w:t>
      </w:r>
      <w:r>
        <w:rPr>
          <w:rFonts w:ascii="SimSun" w:hAnsi="SimSun" w:cs="Arial" w:hint="eastAsia"/>
          <w:szCs w:val="16"/>
          <w:lang w:eastAsia="zh-CN"/>
        </w:rPr>
        <w:t>浏览于</w:t>
      </w:r>
      <w:r w:rsidRPr="004664B4">
        <w:rPr>
          <w:rFonts w:cs="Arial"/>
          <w:szCs w:val="16"/>
          <w:lang w:eastAsia="zh-CN"/>
        </w:rPr>
        <w:t>2013</w:t>
      </w:r>
      <w:r>
        <w:rPr>
          <w:rFonts w:ascii="SimSun" w:hAnsi="SimSun" w:cs="Arial" w:hint="eastAsia"/>
          <w:szCs w:val="16"/>
          <w:lang w:eastAsia="zh-CN"/>
        </w:rPr>
        <w:t>年</w:t>
      </w:r>
      <w:r w:rsidRPr="004664B4">
        <w:rPr>
          <w:rFonts w:cs="Arial"/>
          <w:szCs w:val="16"/>
          <w:lang w:eastAsia="zh-CN"/>
        </w:rPr>
        <w:t>1</w:t>
      </w:r>
      <w:r>
        <w:rPr>
          <w:rFonts w:cs="Arial" w:hint="eastAsia"/>
          <w:szCs w:val="16"/>
          <w:lang w:eastAsia="zh-CN"/>
        </w:rPr>
        <w:t>2</w:t>
      </w:r>
      <w:r>
        <w:rPr>
          <w:rFonts w:ascii="SimSun" w:hAnsi="SimSun" w:cs="Arial" w:hint="eastAsia"/>
          <w:szCs w:val="16"/>
          <w:lang w:eastAsia="zh-CN"/>
        </w:rPr>
        <w:t>月</w:t>
      </w:r>
      <w:r>
        <w:rPr>
          <w:rFonts w:cs="Arial" w:hint="eastAsia"/>
          <w:szCs w:val="16"/>
          <w:lang w:eastAsia="zh-CN"/>
        </w:rPr>
        <w:t>3</w:t>
      </w:r>
      <w:r>
        <w:rPr>
          <w:rFonts w:ascii="SimSun" w:hAnsi="SimSun" w:cs="Arial" w:hint="eastAsia"/>
          <w:szCs w:val="16"/>
          <w:lang w:eastAsia="zh-CN"/>
        </w:rPr>
        <w:t>日</w:t>
      </w:r>
      <w:r>
        <w:rPr>
          <w:rFonts w:hint="eastAsia"/>
          <w:lang w:eastAsia="zh-CN"/>
        </w:rPr>
        <w:t>（杜斌，《小鬼头上的女人》）。</w:t>
      </w:r>
      <w:r>
        <w:t xml:space="preserve"> </w:t>
      </w:r>
    </w:p>
  </w:endnote>
  <w:endnote w:id="21">
    <w:p w:rsidR="00806D9A" w:rsidRDefault="00806D9A" w:rsidP="00672747">
      <w:pPr>
        <w:pStyle w:val="EndnoteText"/>
      </w:pPr>
      <w:r>
        <w:rPr>
          <w:rStyle w:val="EndnoteReference"/>
        </w:rPr>
        <w:endnoteRef/>
      </w:r>
      <w:r>
        <w:rPr>
          <w:rFonts w:hint="eastAsia"/>
          <w:lang w:eastAsia="zh-CN"/>
        </w:rPr>
        <w:t xml:space="preserve"> </w:t>
      </w:r>
      <w:r>
        <w:rPr>
          <w:rFonts w:hint="eastAsia"/>
          <w:lang w:eastAsia="zh-CN"/>
        </w:rPr>
        <w:t>人权观察，《地狱的小巷：</w:t>
      </w:r>
      <w:r w:rsidRPr="00FC0049">
        <w:rPr>
          <w:rFonts w:hint="eastAsia"/>
          <w:lang w:eastAsia="zh-CN"/>
        </w:rPr>
        <w:t>中国“黑监狱”的人权侵犯行径</w:t>
      </w:r>
      <w:r>
        <w:rPr>
          <w:rFonts w:hint="eastAsia"/>
          <w:lang w:eastAsia="zh-CN"/>
        </w:rPr>
        <w:t>》，</w:t>
      </w:r>
      <w:r>
        <w:rPr>
          <w:rFonts w:hint="eastAsia"/>
          <w:lang w:eastAsia="zh-CN"/>
        </w:rPr>
        <w:t>2009</w:t>
      </w:r>
      <w:r>
        <w:rPr>
          <w:rFonts w:hint="eastAsia"/>
          <w:lang w:eastAsia="zh-CN"/>
        </w:rPr>
        <w:t>年</w:t>
      </w:r>
      <w:r>
        <w:rPr>
          <w:rFonts w:hint="eastAsia"/>
          <w:lang w:eastAsia="zh-CN"/>
        </w:rPr>
        <w:t>11</w:t>
      </w:r>
      <w:r>
        <w:rPr>
          <w:rFonts w:hint="eastAsia"/>
          <w:lang w:eastAsia="zh-CN"/>
        </w:rPr>
        <w:t>月，第</w:t>
      </w:r>
      <w:r>
        <w:t>12-17</w:t>
      </w:r>
      <w:r>
        <w:rPr>
          <w:rFonts w:hint="eastAsia"/>
          <w:lang w:eastAsia="zh-CN"/>
        </w:rPr>
        <w:t>页。</w:t>
      </w:r>
      <w:r>
        <w:t xml:space="preserve">  </w:t>
      </w:r>
    </w:p>
  </w:endnote>
  <w:endnote w:id="22">
    <w:p w:rsidR="00806D9A" w:rsidRDefault="00806D9A" w:rsidP="00BC3998">
      <w:pPr>
        <w:pStyle w:val="FootnoteText"/>
        <w:rPr>
          <w:lang w:eastAsia="zh-CN"/>
        </w:rPr>
      </w:pPr>
      <w:r>
        <w:rPr>
          <w:rStyle w:val="EndnoteReference"/>
        </w:rPr>
        <w:endnoteRef/>
      </w:r>
      <w:r>
        <w:rPr>
          <w:rFonts w:hint="eastAsia"/>
          <w:lang w:eastAsia="zh-CN"/>
        </w:rPr>
        <w:t xml:space="preserve"> </w:t>
      </w:r>
      <w:r>
        <w:rPr>
          <w:rFonts w:hint="eastAsia"/>
          <w:lang w:eastAsia="zh-CN"/>
        </w:rPr>
        <w:t>收容遣返制度的废除，是由孙志刚案件引起的公愤所触发。年轻的外来工作者孙志刚，在广州的一处此类拘留设施被殴打致死，此后不久政府忽然宣布废除该制度。欲了解孙志刚死亡的详情，请参阅国际特赦组织，《中国：欢迎废除收容遣返制度，但需采取更多措施》（</w:t>
      </w:r>
      <w:r>
        <w:t>2003</w:t>
      </w:r>
      <w:r>
        <w:rPr>
          <w:rFonts w:hint="eastAsia"/>
          <w:lang w:eastAsia="zh-CN"/>
        </w:rPr>
        <w:t>年</w:t>
      </w:r>
      <w:r>
        <w:rPr>
          <w:rFonts w:hint="eastAsia"/>
          <w:lang w:eastAsia="zh-CN"/>
        </w:rPr>
        <w:t>6</w:t>
      </w:r>
      <w:r>
        <w:rPr>
          <w:rFonts w:hint="eastAsia"/>
          <w:lang w:eastAsia="zh-CN"/>
        </w:rPr>
        <w:t>月</w:t>
      </w:r>
      <w:r>
        <w:t>27</w:t>
      </w:r>
      <w:r>
        <w:rPr>
          <w:rFonts w:hint="eastAsia"/>
          <w:lang w:eastAsia="zh-CN"/>
        </w:rPr>
        <w:t>日，索引号：</w:t>
      </w:r>
      <w:r>
        <w:t>ASA 17/028/2003</w:t>
      </w:r>
      <w:r>
        <w:rPr>
          <w:rFonts w:hint="eastAsia"/>
          <w:lang w:eastAsia="zh-CN"/>
        </w:rPr>
        <w:t>）。</w:t>
      </w:r>
    </w:p>
  </w:endnote>
  <w:endnote w:id="23">
    <w:p w:rsidR="00806D9A" w:rsidRDefault="00806D9A" w:rsidP="00672747">
      <w:pPr>
        <w:pStyle w:val="EndnoteText"/>
      </w:pPr>
      <w:r>
        <w:rPr>
          <w:rStyle w:val="EndnoteReference"/>
        </w:rPr>
        <w:endnoteRef/>
      </w:r>
      <w:r>
        <w:t xml:space="preserve"> </w:t>
      </w:r>
      <w:r>
        <w:rPr>
          <w:rFonts w:hint="eastAsia"/>
          <w:lang w:eastAsia="zh-CN"/>
        </w:rPr>
        <w:t>罗宾</w:t>
      </w:r>
      <w:r w:rsidRPr="00053550">
        <w:rPr>
          <w:rStyle w:val="st"/>
          <w:rFonts w:ascii="SimSun" w:eastAsia="SimSun" w:hAnsi="SimSun"/>
        </w:rPr>
        <w:t>·</w:t>
      </w:r>
      <w:r>
        <w:rPr>
          <w:rStyle w:val="st"/>
          <w:rFonts w:ascii="SimSun" w:eastAsia="SimSun" w:hAnsi="SimSun" w:hint="eastAsia"/>
          <w:lang w:eastAsia="zh-CN"/>
        </w:rPr>
        <w:t>蒙罗（</w:t>
      </w:r>
      <w:r>
        <w:t>Robin Munro</w:t>
      </w:r>
      <w:r>
        <w:rPr>
          <w:rFonts w:hint="eastAsia"/>
          <w:lang w:eastAsia="zh-CN"/>
        </w:rPr>
        <w:t>），《危险的头脑：中国现今的政治性精神病学及其在毛泽东时代的起源》，人权观察和日内瓦精神病学机构，纽约，</w:t>
      </w:r>
      <w:r>
        <w:rPr>
          <w:rFonts w:hint="eastAsia"/>
          <w:lang w:eastAsia="zh-CN"/>
        </w:rPr>
        <w:t>2002</w:t>
      </w:r>
      <w:r>
        <w:rPr>
          <w:rFonts w:hint="eastAsia"/>
          <w:lang w:eastAsia="zh-CN"/>
        </w:rPr>
        <w:t>年；以及《中国的精神病拷问：</w:t>
      </w:r>
      <w:r>
        <w:rPr>
          <w:rFonts w:hint="eastAsia"/>
          <w:lang w:eastAsia="zh-CN"/>
        </w:rPr>
        <w:t>1949</w:t>
      </w:r>
      <w:r>
        <w:rPr>
          <w:rFonts w:hint="eastAsia"/>
          <w:lang w:eastAsia="zh-CN"/>
        </w:rPr>
        <w:t>年后中国的异议、精神病学和法律》，</w:t>
      </w:r>
      <w:proofErr w:type="spellStart"/>
      <w:r>
        <w:t>Wildy</w:t>
      </w:r>
      <w:proofErr w:type="spellEnd"/>
      <w:r>
        <w:t>, Simmonds and Hill Publishing</w:t>
      </w:r>
      <w:r>
        <w:rPr>
          <w:rFonts w:hint="eastAsia"/>
          <w:lang w:eastAsia="zh-CN"/>
        </w:rPr>
        <w:t>，</w:t>
      </w:r>
      <w:r>
        <w:rPr>
          <w:rFonts w:hint="eastAsia"/>
          <w:lang w:eastAsia="zh-CN"/>
        </w:rPr>
        <w:t>2006</w:t>
      </w:r>
      <w:r>
        <w:rPr>
          <w:rFonts w:hint="eastAsia"/>
          <w:lang w:eastAsia="zh-CN"/>
        </w:rPr>
        <w:t>年。</w:t>
      </w:r>
    </w:p>
  </w:endnote>
  <w:endnote w:id="24">
    <w:p w:rsidR="00806D9A" w:rsidRDefault="00806D9A" w:rsidP="00672747">
      <w:pPr>
        <w:pStyle w:val="EndnoteText"/>
      </w:pPr>
      <w:r>
        <w:rPr>
          <w:rStyle w:val="EndnoteReference"/>
        </w:rPr>
        <w:endnoteRef/>
      </w:r>
      <w:r>
        <w:rPr>
          <w:rFonts w:hint="eastAsia"/>
          <w:lang w:eastAsia="zh-CN"/>
        </w:rPr>
        <w:t xml:space="preserve"> </w:t>
      </w:r>
      <w:r>
        <w:rPr>
          <w:rFonts w:hint="eastAsia"/>
          <w:lang w:eastAsia="zh-CN"/>
        </w:rPr>
        <w:t>维权网，《压制申诉：中国上访者遭受的人权侵犯》，</w:t>
      </w:r>
      <w:r>
        <w:rPr>
          <w:rFonts w:hint="eastAsia"/>
          <w:lang w:eastAsia="zh-CN"/>
        </w:rPr>
        <w:t>2008</w:t>
      </w:r>
      <w:r>
        <w:rPr>
          <w:rFonts w:hint="eastAsia"/>
          <w:lang w:eastAsia="zh-CN"/>
        </w:rPr>
        <w:t>年。</w:t>
      </w:r>
    </w:p>
  </w:endnote>
  <w:endnote w:id="25">
    <w:p w:rsidR="00806D9A" w:rsidRDefault="00806D9A" w:rsidP="00672747">
      <w:pPr>
        <w:pStyle w:val="EndnoteText"/>
      </w:pPr>
      <w:r>
        <w:rPr>
          <w:rStyle w:val="EndnoteReference"/>
        </w:rPr>
        <w:endnoteRef/>
      </w:r>
      <w:r>
        <w:rPr>
          <w:rFonts w:ascii="SimSun" w:hAnsi="SimSun" w:hint="eastAsia"/>
          <w:lang w:eastAsia="zh-CN"/>
        </w:rPr>
        <w:t xml:space="preserve"> 国际特赦组织</w:t>
      </w:r>
      <w:r w:rsidRPr="004664B4">
        <w:rPr>
          <w:lang w:eastAsia="zh-CN"/>
        </w:rPr>
        <w:t>201</w:t>
      </w:r>
      <w:r>
        <w:rPr>
          <w:rFonts w:hint="eastAsia"/>
          <w:lang w:eastAsia="zh-CN"/>
        </w:rPr>
        <w:t>1</w:t>
      </w:r>
      <w:r>
        <w:rPr>
          <w:rFonts w:hint="eastAsia"/>
          <w:lang w:eastAsia="zh-CN"/>
        </w:rPr>
        <w:t>至</w:t>
      </w:r>
      <w:r w:rsidRPr="004664B4">
        <w:rPr>
          <w:lang w:eastAsia="zh-CN"/>
        </w:rPr>
        <w:t>2013</w:t>
      </w:r>
      <w:r>
        <w:rPr>
          <w:rFonts w:hint="eastAsia"/>
          <w:lang w:eastAsia="zh-CN"/>
        </w:rPr>
        <w:t>期间进行</w:t>
      </w:r>
      <w:r>
        <w:rPr>
          <w:rFonts w:ascii="SimSun" w:hAnsi="SimSun" w:hint="eastAsia"/>
          <w:lang w:eastAsia="zh-CN"/>
        </w:rPr>
        <w:t>的多次采访</w:t>
      </w:r>
      <w:r>
        <w:rPr>
          <w:rFonts w:hint="eastAsia"/>
          <w:lang w:eastAsia="zh-CN"/>
        </w:rPr>
        <w:t>。例如，人权律师</w:t>
      </w:r>
      <w:proofErr w:type="gramStart"/>
      <w:r>
        <w:rPr>
          <w:rFonts w:hint="eastAsia"/>
          <w:lang w:eastAsia="zh-CN"/>
        </w:rPr>
        <w:t>金光鸿对国际</w:t>
      </w:r>
      <w:proofErr w:type="gramEnd"/>
      <w:r>
        <w:rPr>
          <w:rFonts w:hint="eastAsia"/>
          <w:lang w:eastAsia="zh-CN"/>
        </w:rPr>
        <w:t>特赦组织讲述了在</w:t>
      </w:r>
      <w:r>
        <w:rPr>
          <w:rFonts w:hint="eastAsia"/>
          <w:lang w:eastAsia="zh-CN"/>
        </w:rPr>
        <w:t>2012</w:t>
      </w:r>
      <w:r>
        <w:rPr>
          <w:rFonts w:hint="eastAsia"/>
          <w:lang w:eastAsia="zh-CN"/>
        </w:rPr>
        <w:t>年</w:t>
      </w:r>
      <w:r>
        <w:rPr>
          <w:rFonts w:hint="eastAsia"/>
          <w:lang w:eastAsia="zh-CN"/>
        </w:rPr>
        <w:t>4</w:t>
      </w:r>
      <w:r>
        <w:rPr>
          <w:rFonts w:hint="eastAsia"/>
          <w:lang w:eastAsia="zh-CN"/>
        </w:rPr>
        <w:t>月，当他在一家精神病院被拘留</w:t>
      </w:r>
      <w:r>
        <w:rPr>
          <w:rFonts w:hint="eastAsia"/>
          <w:lang w:eastAsia="zh-CN"/>
        </w:rPr>
        <w:t>10</w:t>
      </w:r>
      <w:r>
        <w:rPr>
          <w:rFonts w:hint="eastAsia"/>
          <w:lang w:eastAsia="zh-CN"/>
        </w:rPr>
        <w:t>天时，他如何被强行注射了不明药物。</w:t>
      </w:r>
      <w:r>
        <w:t xml:space="preserve"> </w:t>
      </w:r>
    </w:p>
  </w:endnote>
  <w:endnote w:id="26">
    <w:p w:rsidR="00806D9A" w:rsidRDefault="00806D9A" w:rsidP="00CA32D8">
      <w:pPr>
        <w:pStyle w:val="EndnoteText"/>
        <w:widowControl/>
      </w:pPr>
      <w:r>
        <w:rPr>
          <w:rStyle w:val="EndnoteReference"/>
        </w:rPr>
        <w:endnoteRef/>
      </w:r>
      <w:r>
        <w:rPr>
          <w:rFonts w:hint="eastAsia"/>
          <w:lang w:eastAsia="zh-CN"/>
        </w:rPr>
        <w:t xml:space="preserve"> </w:t>
      </w:r>
      <w:r>
        <w:rPr>
          <w:rFonts w:hint="eastAsia"/>
          <w:lang w:eastAsia="zh-CN"/>
        </w:rPr>
        <w:t>人权观察，《黑暗无边：中国以监禁、</w:t>
      </w:r>
      <w:r w:rsidRPr="003E0B39">
        <w:rPr>
          <w:rFonts w:hint="eastAsia"/>
          <w:lang w:eastAsia="zh-CN"/>
        </w:rPr>
        <w:t>虐待和强迫劳动作为戒毒手段</w:t>
      </w:r>
      <w:r>
        <w:rPr>
          <w:rFonts w:hint="eastAsia"/>
          <w:lang w:eastAsia="zh-CN"/>
        </w:rPr>
        <w:t>》，纽约，</w:t>
      </w:r>
      <w:r>
        <w:rPr>
          <w:rFonts w:hint="eastAsia"/>
          <w:lang w:eastAsia="zh-CN"/>
        </w:rPr>
        <w:t>2010</w:t>
      </w:r>
      <w:r>
        <w:rPr>
          <w:rFonts w:hint="eastAsia"/>
          <w:lang w:eastAsia="zh-CN"/>
        </w:rPr>
        <w:t>年。</w:t>
      </w:r>
      <w:r>
        <w:t xml:space="preserve">  </w:t>
      </w:r>
    </w:p>
  </w:endnote>
  <w:endnote w:id="27">
    <w:p w:rsidR="00806D9A" w:rsidRDefault="00806D9A" w:rsidP="00672747">
      <w:pPr>
        <w:pStyle w:val="EndnoteText"/>
        <w:jc w:val="both"/>
      </w:pPr>
      <w:r>
        <w:rPr>
          <w:rStyle w:val="EndnoteReference"/>
        </w:rPr>
        <w:endnoteRef/>
      </w:r>
      <w:r>
        <w:rPr>
          <w:rFonts w:hint="eastAsia"/>
          <w:lang w:eastAsia="zh-CN"/>
        </w:rPr>
        <w:t xml:space="preserve"> </w:t>
      </w:r>
      <w:r>
        <w:rPr>
          <w:rFonts w:hint="eastAsia"/>
          <w:lang w:eastAsia="zh-CN"/>
        </w:rPr>
        <w:t>联合国艾滋病规划署，《中国艾滋病情况：关于疫情的背景信息及对应措施》，</w:t>
      </w:r>
      <w:r>
        <w:rPr>
          <w:rFonts w:hint="eastAsia"/>
          <w:lang w:eastAsia="zh-CN"/>
        </w:rPr>
        <w:t>2009</w:t>
      </w:r>
      <w:r>
        <w:rPr>
          <w:rFonts w:hint="eastAsia"/>
          <w:lang w:eastAsia="zh-CN"/>
        </w:rPr>
        <w:t>年</w:t>
      </w:r>
      <w:r>
        <w:rPr>
          <w:rFonts w:hint="eastAsia"/>
          <w:lang w:eastAsia="zh-CN"/>
        </w:rPr>
        <w:t>8</w:t>
      </w:r>
      <w:r>
        <w:rPr>
          <w:rFonts w:hint="eastAsia"/>
          <w:lang w:eastAsia="zh-CN"/>
        </w:rPr>
        <w:t>月，</w:t>
      </w:r>
      <w:r>
        <w:fldChar w:fldCharType="begin"/>
      </w:r>
      <w:r>
        <w:instrText xml:space="preserve"> HYPERLINK "http://www.aidsdatahub.org/sites/default/files/documents/AIDS_in_CHINA_Background_information_on_the_epidemic_and_the_response09.pdf" </w:instrText>
      </w:r>
      <w:r>
        <w:fldChar w:fldCharType="separate"/>
      </w:r>
      <w:r w:rsidRPr="001C7485">
        <w:rPr>
          <w:rStyle w:val="Hyperlink"/>
          <w:color w:val="auto"/>
          <w:u w:val="none"/>
        </w:rPr>
        <w:t>http://www.aidsdatahub.org/sites/default/files/documents/AIDS_in_CHINA_Background_information_on_the_epidemic_and_the_response09.pdf</w:t>
      </w:r>
      <w:r>
        <w:rPr>
          <w:rStyle w:val="Hyperlink"/>
          <w:color w:val="auto"/>
          <w:u w:val="none"/>
        </w:rPr>
        <w:fldChar w:fldCharType="end"/>
      </w:r>
      <w:r>
        <w:rPr>
          <w:rFonts w:hint="eastAsia"/>
          <w:lang w:eastAsia="zh-CN"/>
        </w:rPr>
        <w:t>，</w:t>
      </w:r>
      <w:proofErr w:type="gramStart"/>
      <w:r>
        <w:rPr>
          <w:rFonts w:hint="eastAsia"/>
          <w:lang w:eastAsia="zh-CN"/>
        </w:rPr>
        <w:t>阅于</w:t>
      </w:r>
      <w:r>
        <w:rPr>
          <w:rFonts w:hint="eastAsia"/>
          <w:lang w:eastAsia="zh-CN"/>
        </w:rPr>
        <w:t>2013</w:t>
      </w:r>
      <w:r>
        <w:rPr>
          <w:rFonts w:hint="eastAsia"/>
          <w:lang w:eastAsia="zh-CN"/>
        </w:rPr>
        <w:t>年</w:t>
      </w:r>
      <w:r>
        <w:rPr>
          <w:rFonts w:hint="eastAsia"/>
          <w:lang w:eastAsia="zh-CN"/>
        </w:rPr>
        <w:t>11</w:t>
      </w:r>
      <w:r>
        <w:rPr>
          <w:rFonts w:hint="eastAsia"/>
          <w:lang w:eastAsia="zh-CN"/>
        </w:rPr>
        <w:t>月</w:t>
      </w:r>
      <w:r>
        <w:rPr>
          <w:rFonts w:hint="eastAsia"/>
          <w:lang w:eastAsia="zh-CN"/>
        </w:rPr>
        <w:t>29</w:t>
      </w:r>
      <w:r>
        <w:rPr>
          <w:rFonts w:hint="eastAsia"/>
          <w:lang w:eastAsia="zh-CN"/>
        </w:rPr>
        <w:t>日</w:t>
      </w:r>
      <w:proofErr w:type="gramEnd"/>
      <w:r>
        <w:rPr>
          <w:rFonts w:hint="eastAsia"/>
          <w:lang w:eastAsia="zh-CN"/>
        </w:rPr>
        <w:t>。</w:t>
      </w:r>
      <w:r>
        <w:t xml:space="preserve">  </w:t>
      </w:r>
    </w:p>
  </w:endnote>
  <w:endnote w:id="28">
    <w:p w:rsidR="00806D9A" w:rsidRDefault="00806D9A" w:rsidP="00C57ED1">
      <w:pPr>
        <w:pStyle w:val="EndnoteText"/>
      </w:pPr>
      <w:r>
        <w:rPr>
          <w:rStyle w:val="EndnoteReference"/>
        </w:rPr>
        <w:endnoteRef/>
      </w:r>
      <w:r>
        <w:t xml:space="preserve"> </w:t>
      </w:r>
      <w:r>
        <w:rPr>
          <w:rFonts w:hint="eastAsia"/>
          <w:lang w:eastAsia="zh-CN"/>
        </w:rPr>
        <w:t>联合国《保护所有遭受任何形式拘留或监禁的人的原则》（联合国《原则》）的第</w:t>
      </w:r>
      <w:r>
        <w:rPr>
          <w:rFonts w:hint="eastAsia"/>
          <w:lang w:eastAsia="zh-CN"/>
        </w:rPr>
        <w:t>11</w:t>
      </w:r>
      <w:r>
        <w:rPr>
          <w:rFonts w:hint="eastAsia"/>
          <w:lang w:eastAsia="zh-CN"/>
        </w:rPr>
        <w:t>条原则第</w:t>
      </w:r>
      <w:r>
        <w:rPr>
          <w:rFonts w:hint="eastAsia"/>
          <w:lang w:eastAsia="zh-CN"/>
        </w:rPr>
        <w:t>1</w:t>
      </w:r>
      <w:r>
        <w:rPr>
          <w:rFonts w:hint="eastAsia"/>
          <w:lang w:eastAsia="zh-CN"/>
        </w:rPr>
        <w:t>款规定：“</w:t>
      </w:r>
      <w:r w:rsidRPr="0004551B">
        <w:rPr>
          <w:rFonts w:hint="eastAsia"/>
          <w:lang w:eastAsia="zh-CN"/>
        </w:rPr>
        <w:t>任何人如未及时得到司法当局或其他当局审问的有效机会，不应予以拘留。</w:t>
      </w:r>
      <w:r>
        <w:rPr>
          <w:rFonts w:hint="eastAsia"/>
          <w:lang w:eastAsia="zh-CN"/>
        </w:rPr>
        <w:t>”联合国文件编号</w:t>
      </w:r>
      <w:r>
        <w:t>A/RES/43/173</w:t>
      </w:r>
      <w:r>
        <w:rPr>
          <w:rFonts w:hint="eastAsia"/>
          <w:lang w:eastAsia="zh-CN"/>
        </w:rPr>
        <w:t>，</w:t>
      </w:r>
      <w:r>
        <w:rPr>
          <w:rFonts w:hint="eastAsia"/>
          <w:lang w:eastAsia="zh-CN"/>
        </w:rPr>
        <w:t>1988</w:t>
      </w:r>
      <w:r>
        <w:rPr>
          <w:rFonts w:hint="eastAsia"/>
          <w:lang w:eastAsia="zh-CN"/>
        </w:rPr>
        <w:t>年</w:t>
      </w:r>
      <w:r>
        <w:rPr>
          <w:rFonts w:hint="eastAsia"/>
          <w:lang w:eastAsia="zh-CN"/>
        </w:rPr>
        <w:t>12</w:t>
      </w:r>
      <w:r>
        <w:rPr>
          <w:rFonts w:hint="eastAsia"/>
          <w:lang w:eastAsia="zh-CN"/>
        </w:rPr>
        <w:t>月</w:t>
      </w:r>
      <w:r>
        <w:rPr>
          <w:rFonts w:hint="eastAsia"/>
          <w:lang w:eastAsia="zh-CN"/>
        </w:rPr>
        <w:t>9</w:t>
      </w:r>
      <w:r>
        <w:rPr>
          <w:rFonts w:hint="eastAsia"/>
          <w:lang w:eastAsia="zh-CN"/>
        </w:rPr>
        <w:t>日。</w:t>
      </w:r>
    </w:p>
  </w:endnote>
  <w:endnote w:id="29">
    <w:p w:rsidR="00806D9A" w:rsidRDefault="00806D9A" w:rsidP="00C57ED1">
      <w:pPr>
        <w:pStyle w:val="EndnoteText"/>
      </w:pPr>
      <w:r>
        <w:rPr>
          <w:rStyle w:val="EndnoteReference"/>
        </w:rPr>
        <w:endnoteRef/>
      </w:r>
      <w:r>
        <w:rPr>
          <w:rFonts w:hint="eastAsia"/>
          <w:lang w:eastAsia="zh-CN"/>
        </w:rPr>
        <w:t xml:space="preserve"> </w:t>
      </w:r>
      <w:r>
        <w:rPr>
          <w:rFonts w:hint="eastAsia"/>
          <w:lang w:eastAsia="zh-CN"/>
        </w:rPr>
        <w:t>例如参阅《公民权利和政治权利国际公约》第</w:t>
      </w:r>
      <w:r>
        <w:rPr>
          <w:rFonts w:hint="eastAsia"/>
          <w:lang w:eastAsia="zh-CN"/>
        </w:rPr>
        <w:t>9</w:t>
      </w:r>
      <w:r>
        <w:rPr>
          <w:rFonts w:hint="eastAsia"/>
          <w:lang w:eastAsia="zh-CN"/>
        </w:rPr>
        <w:t>条和第</w:t>
      </w:r>
      <w:r>
        <w:rPr>
          <w:rFonts w:hint="eastAsia"/>
          <w:lang w:eastAsia="zh-CN"/>
        </w:rPr>
        <w:t>14</w:t>
      </w:r>
      <w:r>
        <w:rPr>
          <w:rFonts w:hint="eastAsia"/>
          <w:lang w:eastAsia="zh-CN"/>
        </w:rPr>
        <w:t>条。</w:t>
      </w:r>
    </w:p>
  </w:endnote>
  <w:endnote w:id="30">
    <w:p w:rsidR="00806D9A" w:rsidRDefault="00806D9A" w:rsidP="00C57ED1">
      <w:pPr>
        <w:pStyle w:val="EndnoteText"/>
      </w:pPr>
      <w:r>
        <w:rPr>
          <w:rStyle w:val="EndnoteReference"/>
        </w:rPr>
        <w:endnoteRef/>
      </w:r>
      <w:r>
        <w:rPr>
          <w:rFonts w:hint="eastAsia"/>
          <w:lang w:eastAsia="zh-CN"/>
        </w:rPr>
        <w:t xml:space="preserve"> </w:t>
      </w:r>
      <w:r>
        <w:rPr>
          <w:rFonts w:hint="eastAsia"/>
          <w:lang w:eastAsia="zh-CN"/>
        </w:rPr>
        <w:t>例如参阅人权委员会，关于紧急状态的《第</w:t>
      </w:r>
      <w:r>
        <w:rPr>
          <w:rFonts w:hint="eastAsia"/>
          <w:lang w:eastAsia="zh-CN"/>
        </w:rPr>
        <w:t>29</w:t>
      </w:r>
      <w:r>
        <w:rPr>
          <w:rFonts w:hint="eastAsia"/>
          <w:lang w:eastAsia="zh-CN"/>
        </w:rPr>
        <w:t>号一般性意见》（</w:t>
      </w:r>
      <w:r>
        <w:rPr>
          <w:rFonts w:hint="eastAsia"/>
          <w:lang w:eastAsia="zh-CN"/>
        </w:rPr>
        <w:t>2001</w:t>
      </w:r>
      <w:r>
        <w:rPr>
          <w:rFonts w:hint="eastAsia"/>
          <w:lang w:eastAsia="zh-CN"/>
        </w:rPr>
        <w:t>年），联合国文件编号</w:t>
      </w:r>
      <w:r>
        <w:t>CCPR/C/21/Rev.1/Add.11</w:t>
      </w:r>
      <w:r>
        <w:rPr>
          <w:rFonts w:hint="eastAsia"/>
          <w:lang w:eastAsia="zh-CN"/>
        </w:rPr>
        <w:t>，</w:t>
      </w:r>
      <w:r>
        <w:rPr>
          <w:rFonts w:hint="eastAsia"/>
          <w:lang w:eastAsia="zh-CN"/>
        </w:rPr>
        <w:t>2001</w:t>
      </w:r>
      <w:r>
        <w:rPr>
          <w:rFonts w:hint="eastAsia"/>
          <w:lang w:eastAsia="zh-CN"/>
        </w:rPr>
        <w:t>年</w:t>
      </w:r>
      <w:r>
        <w:rPr>
          <w:rFonts w:hint="eastAsia"/>
          <w:lang w:eastAsia="zh-CN"/>
        </w:rPr>
        <w:t>8</w:t>
      </w:r>
      <w:r>
        <w:rPr>
          <w:rFonts w:hint="eastAsia"/>
          <w:lang w:eastAsia="zh-CN"/>
        </w:rPr>
        <w:t>月</w:t>
      </w:r>
      <w:r>
        <w:rPr>
          <w:rFonts w:hint="eastAsia"/>
          <w:lang w:eastAsia="zh-CN"/>
        </w:rPr>
        <w:t>31</w:t>
      </w:r>
      <w:r>
        <w:rPr>
          <w:rFonts w:hint="eastAsia"/>
          <w:lang w:eastAsia="zh-CN"/>
        </w:rPr>
        <w:t>日，第</w:t>
      </w:r>
      <w:r>
        <w:rPr>
          <w:rFonts w:hint="eastAsia"/>
          <w:lang w:eastAsia="zh-CN"/>
        </w:rPr>
        <w:t>11</w:t>
      </w:r>
      <w:r>
        <w:rPr>
          <w:rFonts w:hint="eastAsia"/>
          <w:lang w:eastAsia="zh-CN"/>
        </w:rPr>
        <w:t>段。任意拘留问题工作组经常阐述这一事实，包括在其《关于中国拘留情况的意见》中。例如参阅联合国任意拘留问题工作组，第</w:t>
      </w:r>
      <w:r w:rsidRPr="00FA4C88">
        <w:t>29/2011</w:t>
      </w:r>
      <w:r>
        <w:rPr>
          <w:rFonts w:hint="eastAsia"/>
          <w:lang w:eastAsia="zh-CN"/>
        </w:rPr>
        <w:t>号意见（中国），关于周勇军，</w:t>
      </w:r>
      <w:r>
        <w:rPr>
          <w:rFonts w:hint="eastAsia"/>
          <w:lang w:eastAsia="zh-CN"/>
        </w:rPr>
        <w:t>2011</w:t>
      </w:r>
      <w:r>
        <w:rPr>
          <w:rFonts w:hint="eastAsia"/>
          <w:lang w:eastAsia="zh-CN"/>
        </w:rPr>
        <w:t>年</w:t>
      </w:r>
      <w:r>
        <w:rPr>
          <w:rFonts w:hint="eastAsia"/>
          <w:lang w:eastAsia="zh-CN"/>
        </w:rPr>
        <w:t>8</w:t>
      </w:r>
      <w:r>
        <w:rPr>
          <w:rFonts w:hint="eastAsia"/>
          <w:lang w:eastAsia="zh-CN"/>
        </w:rPr>
        <w:t>月</w:t>
      </w:r>
      <w:r>
        <w:rPr>
          <w:rFonts w:hint="eastAsia"/>
          <w:lang w:eastAsia="zh-CN"/>
        </w:rPr>
        <w:t>30</w:t>
      </w:r>
      <w:r>
        <w:rPr>
          <w:rFonts w:hint="eastAsia"/>
          <w:lang w:eastAsia="zh-CN"/>
        </w:rPr>
        <w:t>日通过，第</w:t>
      </w:r>
      <w:r>
        <w:rPr>
          <w:rFonts w:hint="eastAsia"/>
          <w:lang w:eastAsia="zh-CN"/>
        </w:rPr>
        <w:t>29</w:t>
      </w:r>
      <w:r>
        <w:rPr>
          <w:rFonts w:hint="eastAsia"/>
          <w:lang w:eastAsia="zh-CN"/>
        </w:rPr>
        <w:t>段，</w:t>
      </w:r>
      <w:r>
        <w:fldChar w:fldCharType="begin"/>
      </w:r>
      <w:r>
        <w:instrText xml:space="preserve"> HYPERLINK "http://www.unwgaddatabase.org/un/Document.aspx?id=2811&amp;terms=%28+china+%29" </w:instrText>
      </w:r>
      <w:r>
        <w:fldChar w:fldCharType="separate"/>
      </w:r>
      <w:r w:rsidRPr="001C7485">
        <w:rPr>
          <w:rStyle w:val="Hyperlink"/>
          <w:color w:val="auto"/>
          <w:u w:val="none"/>
        </w:rPr>
        <w:t>http://www.unwgaddatabase.org/un/Document.aspx?id=2811&amp;terms=%28+china+%29</w:t>
      </w:r>
      <w:r>
        <w:rPr>
          <w:rStyle w:val="Hyperlink"/>
          <w:color w:val="auto"/>
          <w:u w:val="none"/>
        </w:rPr>
        <w:fldChar w:fldCharType="end"/>
      </w:r>
      <w:r>
        <w:rPr>
          <w:rFonts w:hint="eastAsia"/>
          <w:lang w:eastAsia="zh-CN"/>
        </w:rPr>
        <w:t>。值得注意的是，周勇军曾被关押在劳教所中。</w:t>
      </w:r>
      <w:r w:rsidRPr="00FA4C88">
        <w:t xml:space="preserve"> </w:t>
      </w:r>
    </w:p>
  </w:endnote>
  <w:endnote w:id="31">
    <w:p w:rsidR="00806D9A" w:rsidRDefault="00806D9A" w:rsidP="00C57ED1">
      <w:pPr>
        <w:pStyle w:val="EndnoteText"/>
        <w:numPr>
          <w:ilvl w:val="0"/>
          <w:numId w:val="1"/>
        </w:numPr>
      </w:pPr>
      <w:r w:rsidRPr="00EC32C3">
        <w:rPr>
          <w:rStyle w:val="EndnoteReference"/>
        </w:rPr>
        <w:endnoteRef/>
      </w:r>
      <w:r>
        <w:rPr>
          <w:rFonts w:hint="eastAsia"/>
          <w:lang w:eastAsia="zh-CN"/>
        </w:rPr>
        <w:t xml:space="preserve"> </w:t>
      </w:r>
      <w:r>
        <w:rPr>
          <w:rFonts w:hint="eastAsia"/>
          <w:lang w:eastAsia="zh-CN"/>
        </w:rPr>
        <w:t>国际劳工组织《强迫劳动公约》，</w:t>
      </w:r>
      <w:r>
        <w:t>1930</w:t>
      </w:r>
      <w:r>
        <w:rPr>
          <w:rFonts w:hint="eastAsia"/>
          <w:lang w:eastAsia="zh-CN"/>
        </w:rPr>
        <w:t>年（第</w:t>
      </w:r>
      <w:r w:rsidRPr="00EC32C3">
        <w:t> 29</w:t>
      </w:r>
      <w:r>
        <w:rPr>
          <w:rFonts w:hint="eastAsia"/>
          <w:lang w:eastAsia="zh-CN"/>
        </w:rPr>
        <w:t>号），第</w:t>
      </w:r>
      <w:r>
        <w:rPr>
          <w:rFonts w:hint="eastAsia"/>
          <w:lang w:eastAsia="zh-CN"/>
        </w:rPr>
        <w:t>2</w:t>
      </w:r>
      <w:r>
        <w:rPr>
          <w:rFonts w:hint="eastAsia"/>
          <w:lang w:eastAsia="zh-CN"/>
        </w:rPr>
        <w:t>条。</w:t>
      </w:r>
    </w:p>
  </w:endnote>
  <w:endnote w:id="32">
    <w:p w:rsidR="00806D9A" w:rsidRDefault="00806D9A">
      <w:pPr>
        <w:pStyle w:val="EndnoteText"/>
      </w:pPr>
      <w:r w:rsidRPr="00764A91">
        <w:rPr>
          <w:vertAlign w:val="superscript"/>
          <w:lang w:eastAsia="zh-CN"/>
        </w:rPr>
        <w:t>32</w:t>
      </w:r>
      <w:r>
        <w:rPr>
          <w:rFonts w:hint="eastAsia"/>
          <w:lang w:eastAsia="zh-CN"/>
        </w:rPr>
        <w:t xml:space="preserve"> </w:t>
      </w:r>
      <w:r>
        <w:rPr>
          <w:rFonts w:hint="eastAsia"/>
          <w:lang w:eastAsia="zh-CN"/>
        </w:rPr>
        <w:t>《中华人民共和国立法法》，</w:t>
      </w:r>
      <w:r>
        <w:fldChar w:fldCharType="begin"/>
      </w:r>
      <w:r>
        <w:instrText xml:space="preserve"> HYPERLINK "http://www.gov.cn/test/2005-08/13/content_22423.htm" </w:instrText>
      </w:r>
      <w:r>
        <w:fldChar w:fldCharType="separate"/>
      </w:r>
      <w:r w:rsidRPr="001C7485">
        <w:rPr>
          <w:rStyle w:val="Hyperlink"/>
          <w:rFonts w:eastAsia="SimSun"/>
          <w:color w:val="auto"/>
          <w:u w:val="none"/>
          <w:lang w:eastAsia="zh-CN"/>
        </w:rPr>
        <w:t>http://www.gov.cn/test/2005-08/13/content_22423.htm</w:t>
      </w:r>
      <w:r>
        <w:rPr>
          <w:rStyle w:val="Hyperlink"/>
          <w:rFonts w:eastAsia="SimSun"/>
          <w:color w:val="auto"/>
          <w:u w:val="none"/>
          <w:lang w:eastAsia="zh-CN"/>
        </w:rPr>
        <w:fldChar w:fldCharType="end"/>
      </w:r>
      <w:r w:rsidRPr="001C7485">
        <w:rPr>
          <w:rFonts w:hint="eastAsia"/>
          <w:color w:val="auto"/>
          <w:lang w:eastAsia="zh-CN"/>
        </w:rPr>
        <w:t>，</w:t>
      </w:r>
      <w:proofErr w:type="gramStart"/>
      <w:r>
        <w:rPr>
          <w:rFonts w:hint="eastAsia"/>
          <w:lang w:eastAsia="zh-CN"/>
        </w:rPr>
        <w:t>阅于</w:t>
      </w:r>
      <w:r>
        <w:rPr>
          <w:rFonts w:hint="eastAsia"/>
          <w:lang w:eastAsia="zh-CN"/>
        </w:rPr>
        <w:t>2013</w:t>
      </w:r>
      <w:r>
        <w:rPr>
          <w:rFonts w:hint="eastAsia"/>
          <w:lang w:eastAsia="zh-CN"/>
        </w:rPr>
        <w:t>年</w:t>
      </w:r>
      <w:r>
        <w:rPr>
          <w:rFonts w:hint="eastAsia"/>
          <w:lang w:eastAsia="zh-CN"/>
        </w:rPr>
        <w:t>11</w:t>
      </w:r>
      <w:r>
        <w:rPr>
          <w:rFonts w:hint="eastAsia"/>
          <w:lang w:eastAsia="zh-CN"/>
        </w:rPr>
        <w:t>月</w:t>
      </w:r>
      <w:r>
        <w:rPr>
          <w:rFonts w:hint="eastAsia"/>
          <w:lang w:eastAsia="zh-CN"/>
        </w:rPr>
        <w:t>28</w:t>
      </w:r>
      <w:r>
        <w:rPr>
          <w:rFonts w:hint="eastAsia"/>
          <w:lang w:eastAsia="zh-CN"/>
        </w:rPr>
        <w:t>日</w:t>
      </w:r>
      <w:proofErr w:type="gramEnd"/>
      <w:r>
        <w:rPr>
          <w:rFonts w:hint="eastAsia"/>
          <w:lang w:eastAsia="zh-CN"/>
        </w:rPr>
        <w:t>。</w:t>
      </w:r>
    </w:p>
  </w:endnote>
  <w:endnote w:id="33">
    <w:p w:rsidR="00806D9A" w:rsidRDefault="00806D9A">
      <w:pPr>
        <w:pStyle w:val="EndnoteText"/>
      </w:pPr>
      <w:r>
        <w:rPr>
          <w:rStyle w:val="EndnoteReference"/>
        </w:rPr>
        <w:endnoteRef/>
      </w:r>
      <w:r>
        <w:rPr>
          <w:rFonts w:ascii="SimSun" w:hAnsi="SimSun" w:hint="eastAsia"/>
          <w:szCs w:val="16"/>
          <w:lang w:eastAsia="zh-CN"/>
        </w:rPr>
        <w:t xml:space="preserve"> </w:t>
      </w:r>
      <w:proofErr w:type="spellStart"/>
      <w:r>
        <w:rPr>
          <w:rFonts w:ascii="SimSun" w:hAnsi="SimSun" w:hint="eastAsia"/>
          <w:szCs w:val="16"/>
        </w:rPr>
        <w:t>刘仁文</w:t>
      </w:r>
      <w:proofErr w:type="spellEnd"/>
      <w:r>
        <w:rPr>
          <w:rFonts w:ascii="SimSun" w:hAnsi="SimSun" w:hint="eastAsia"/>
          <w:szCs w:val="16"/>
          <w:lang w:eastAsia="zh-CN"/>
        </w:rPr>
        <w:t>，</w:t>
      </w:r>
      <w:r>
        <w:rPr>
          <w:rFonts w:ascii="SimSun" w:hAnsi="SimSun" w:hint="eastAsia"/>
          <w:szCs w:val="16"/>
        </w:rPr>
        <w:t>《</w:t>
      </w:r>
      <w:proofErr w:type="spellStart"/>
      <w:r>
        <w:rPr>
          <w:rFonts w:ascii="SimSun" w:hAnsi="SimSun" w:hint="eastAsia"/>
          <w:szCs w:val="16"/>
        </w:rPr>
        <w:t>劳动教养制度及其改革</w:t>
      </w:r>
      <w:proofErr w:type="spellEnd"/>
      <w:r>
        <w:rPr>
          <w:rFonts w:ascii="SimSun" w:hAnsi="SimSun" w:hint="eastAsia"/>
          <w:szCs w:val="16"/>
        </w:rPr>
        <w:t>》，</w:t>
      </w:r>
      <w:proofErr w:type="spellStart"/>
      <w:r>
        <w:rPr>
          <w:rFonts w:ascii="SimSun" w:hAnsi="SimSun" w:hint="eastAsia"/>
          <w:szCs w:val="16"/>
        </w:rPr>
        <w:t>中国检察日报</w:t>
      </w:r>
      <w:proofErr w:type="spellEnd"/>
      <w:r>
        <w:rPr>
          <w:rFonts w:ascii="SimSun" w:hAnsi="SimSun" w:hint="eastAsia"/>
          <w:szCs w:val="16"/>
        </w:rPr>
        <w:t xml:space="preserve"> — </w:t>
      </w:r>
      <w:proofErr w:type="spellStart"/>
      <w:r>
        <w:rPr>
          <w:rFonts w:ascii="SimSun" w:hAnsi="SimSun" w:hint="eastAsia"/>
          <w:szCs w:val="16"/>
        </w:rPr>
        <w:t>正义网</w:t>
      </w:r>
      <w:proofErr w:type="spellEnd"/>
      <w:r>
        <w:rPr>
          <w:rFonts w:ascii="SimSun" w:hAnsi="SimSun" w:hint="eastAsia"/>
          <w:szCs w:val="16"/>
          <w:lang w:eastAsia="zh-CN"/>
        </w:rPr>
        <w:t>，</w:t>
      </w:r>
      <w:r w:rsidRPr="00066B12">
        <w:rPr>
          <w:szCs w:val="16"/>
          <w:lang w:eastAsia="zh-CN"/>
        </w:rPr>
        <w:t>2001</w:t>
      </w:r>
      <w:r>
        <w:rPr>
          <w:rFonts w:hint="eastAsia"/>
          <w:szCs w:val="16"/>
          <w:lang w:eastAsia="zh-CN"/>
        </w:rPr>
        <w:t>年</w:t>
      </w:r>
      <w:r w:rsidRPr="00066B12">
        <w:rPr>
          <w:szCs w:val="16"/>
          <w:lang w:eastAsia="zh-CN"/>
        </w:rPr>
        <w:t>1</w:t>
      </w:r>
      <w:r>
        <w:rPr>
          <w:rFonts w:hint="eastAsia"/>
          <w:szCs w:val="16"/>
          <w:lang w:eastAsia="zh-CN"/>
        </w:rPr>
        <w:t>月</w:t>
      </w:r>
      <w:r>
        <w:rPr>
          <w:rFonts w:hint="eastAsia"/>
          <w:szCs w:val="16"/>
          <w:lang w:eastAsia="zh-CN"/>
        </w:rPr>
        <w:t>5</w:t>
      </w:r>
      <w:r>
        <w:rPr>
          <w:rFonts w:hint="eastAsia"/>
          <w:szCs w:val="16"/>
          <w:lang w:eastAsia="zh-CN"/>
        </w:rPr>
        <w:t>日</w:t>
      </w:r>
      <w:r>
        <w:rPr>
          <w:rFonts w:ascii="SimSun" w:hAnsi="SimSun" w:hint="eastAsia"/>
          <w:szCs w:val="16"/>
        </w:rPr>
        <w:t>；《</w:t>
      </w:r>
      <w:proofErr w:type="spellStart"/>
      <w:r>
        <w:rPr>
          <w:rFonts w:ascii="SimSun" w:hAnsi="SimSun" w:hint="eastAsia"/>
          <w:szCs w:val="16"/>
        </w:rPr>
        <w:t>中外法学</w:t>
      </w:r>
      <w:proofErr w:type="spellEnd"/>
      <w:r>
        <w:rPr>
          <w:rFonts w:ascii="SimSun" w:hAnsi="SimSun" w:hint="eastAsia"/>
          <w:szCs w:val="16"/>
        </w:rPr>
        <w:t>》</w:t>
      </w:r>
      <w:r>
        <w:rPr>
          <w:rFonts w:ascii="SimSun" w:hAnsi="SimSun" w:hint="eastAsia"/>
          <w:szCs w:val="16"/>
          <w:lang w:eastAsia="zh-CN"/>
        </w:rPr>
        <w:t>，</w:t>
      </w:r>
      <w:proofErr w:type="spellStart"/>
      <w:r>
        <w:rPr>
          <w:rFonts w:ascii="SimSun" w:hAnsi="SimSun" w:hint="eastAsia"/>
          <w:szCs w:val="16"/>
        </w:rPr>
        <w:t>关于劳教制度的特刊，第</w:t>
      </w:r>
      <w:proofErr w:type="spellEnd"/>
      <w:r w:rsidRPr="001C7485">
        <w:rPr>
          <w:szCs w:val="16"/>
        </w:rPr>
        <w:t>13</w:t>
      </w:r>
      <w:proofErr w:type="spellStart"/>
      <w:r>
        <w:rPr>
          <w:rFonts w:ascii="SimSun" w:hAnsi="SimSun" w:hint="eastAsia"/>
          <w:szCs w:val="16"/>
        </w:rPr>
        <w:t>卷，第</w:t>
      </w:r>
      <w:proofErr w:type="spellEnd"/>
      <w:r w:rsidRPr="001C7485">
        <w:rPr>
          <w:szCs w:val="16"/>
        </w:rPr>
        <w:t>6</w:t>
      </w:r>
      <w:r>
        <w:rPr>
          <w:rFonts w:ascii="SimSun" w:hAnsi="SimSun" w:hint="eastAsia"/>
          <w:szCs w:val="16"/>
        </w:rPr>
        <w:t>期，</w:t>
      </w:r>
      <w:r w:rsidRPr="001C7485">
        <w:rPr>
          <w:szCs w:val="16"/>
        </w:rPr>
        <w:t>2001</w:t>
      </w:r>
      <w:proofErr w:type="spellStart"/>
      <w:r>
        <w:rPr>
          <w:rFonts w:ascii="SimSun" w:hAnsi="SimSun" w:hint="eastAsia"/>
          <w:szCs w:val="16"/>
        </w:rPr>
        <w:t>年；以及</w:t>
      </w:r>
      <w:r w:rsidRPr="00066B12">
        <w:rPr>
          <w:szCs w:val="16"/>
          <w:lang w:eastAsia="zh-CN"/>
        </w:rPr>
        <w:t>Veron</w:t>
      </w:r>
      <w:proofErr w:type="spellEnd"/>
      <w:r w:rsidRPr="00066B12">
        <w:rPr>
          <w:szCs w:val="16"/>
          <w:lang w:eastAsia="zh-CN"/>
        </w:rPr>
        <w:t xml:space="preserve"> Mei-</w:t>
      </w:r>
      <w:proofErr w:type="spellStart"/>
      <w:r w:rsidRPr="00066B12">
        <w:rPr>
          <w:szCs w:val="16"/>
          <w:lang w:eastAsia="zh-CN"/>
        </w:rPr>
        <w:t>ying</w:t>
      </w:r>
      <w:proofErr w:type="spellEnd"/>
      <w:r w:rsidRPr="00066B12">
        <w:rPr>
          <w:szCs w:val="16"/>
          <w:lang w:eastAsia="zh-CN"/>
        </w:rPr>
        <w:t xml:space="preserve"> Hung</w:t>
      </w:r>
      <w:r>
        <w:rPr>
          <w:rFonts w:hint="eastAsia"/>
          <w:szCs w:val="16"/>
          <w:lang w:eastAsia="zh-CN"/>
        </w:rPr>
        <w:t>，</w:t>
      </w:r>
      <w:r>
        <w:rPr>
          <w:rFonts w:hint="eastAsia"/>
          <w:szCs w:val="16"/>
        </w:rPr>
        <w:t>《</w:t>
      </w:r>
      <w:proofErr w:type="spellStart"/>
      <w:r>
        <w:rPr>
          <w:rFonts w:hint="eastAsia"/>
          <w:szCs w:val="16"/>
        </w:rPr>
        <w:t>中国轻微犯罪处罚中的人权保护</w:t>
      </w:r>
      <w:proofErr w:type="spellEnd"/>
      <w:r>
        <w:rPr>
          <w:rFonts w:hint="eastAsia"/>
          <w:szCs w:val="16"/>
        </w:rPr>
        <w:t>》，</w:t>
      </w:r>
      <w:proofErr w:type="spellStart"/>
      <w:r>
        <w:rPr>
          <w:rFonts w:hint="eastAsia"/>
          <w:szCs w:val="16"/>
        </w:rPr>
        <w:t>对美国国会及行政部门中国问题委员会作证的证词，华盛顿</w:t>
      </w:r>
      <w:proofErr w:type="spellEnd"/>
      <w:r>
        <w:rPr>
          <w:rFonts w:hint="eastAsia"/>
          <w:szCs w:val="16"/>
          <w:lang w:eastAsia="zh-CN"/>
        </w:rPr>
        <w:t>哥伦比亚特区</w:t>
      </w:r>
      <w:r>
        <w:rPr>
          <w:rFonts w:hint="eastAsia"/>
          <w:szCs w:val="16"/>
        </w:rPr>
        <w:t>，</w:t>
      </w:r>
      <w:r>
        <w:rPr>
          <w:rFonts w:hint="eastAsia"/>
          <w:szCs w:val="16"/>
        </w:rPr>
        <w:t>2002</w:t>
      </w:r>
      <w:r>
        <w:rPr>
          <w:rFonts w:hint="eastAsia"/>
          <w:szCs w:val="16"/>
        </w:rPr>
        <w:t>年</w:t>
      </w:r>
      <w:r>
        <w:rPr>
          <w:rFonts w:hint="eastAsia"/>
          <w:szCs w:val="16"/>
        </w:rPr>
        <w:t>7</w:t>
      </w:r>
      <w:r>
        <w:rPr>
          <w:rFonts w:hint="eastAsia"/>
          <w:szCs w:val="16"/>
        </w:rPr>
        <w:t>月</w:t>
      </w:r>
      <w:r>
        <w:rPr>
          <w:rFonts w:hint="eastAsia"/>
          <w:szCs w:val="16"/>
        </w:rPr>
        <w:t>26</w:t>
      </w:r>
      <w:r>
        <w:rPr>
          <w:rFonts w:hint="eastAsia"/>
          <w:szCs w:val="16"/>
        </w:rPr>
        <w:t>日。</w:t>
      </w:r>
    </w:p>
  </w:endnote>
  <w:endnote w:id="34">
    <w:p w:rsidR="00806D9A" w:rsidRDefault="00806D9A" w:rsidP="00876778">
      <w:pPr>
        <w:pStyle w:val="EndnoteText"/>
      </w:pPr>
      <w:r>
        <w:rPr>
          <w:rStyle w:val="EndnoteReference"/>
        </w:rPr>
        <w:endnoteRef/>
      </w:r>
      <w:r>
        <w:t xml:space="preserve"> </w:t>
      </w:r>
      <w:r>
        <w:rPr>
          <w:rFonts w:hint="eastAsia"/>
          <w:lang w:eastAsia="zh-CN"/>
        </w:rPr>
        <w:t>薄熙来的</w:t>
      </w:r>
      <w:r>
        <w:rPr>
          <w:rFonts w:hint="eastAsia"/>
          <w:lang w:eastAsia="zh-CN"/>
        </w:rPr>
        <w:t>“打黑除恶”运动其后在中国国内及海外受到广泛批评，指他侵犯了被打击的人之权利。参阅</w:t>
      </w:r>
      <w:proofErr w:type="spellStart"/>
      <w:r w:rsidRPr="00053550">
        <w:rPr>
          <w:rStyle w:val="st"/>
          <w:rFonts w:ascii="SimSun" w:eastAsia="SimSun" w:hAnsi="SimSun"/>
        </w:rPr>
        <w:t>拉弗</w:t>
      </w:r>
      <w:proofErr w:type="spellEnd"/>
      <w:r w:rsidRPr="00053550">
        <w:rPr>
          <w:rStyle w:val="st"/>
          <w:rFonts w:ascii="SimSun" w:eastAsia="SimSun" w:hAnsi="SimSun"/>
        </w:rPr>
        <w:t>·</w:t>
      </w:r>
      <w:proofErr w:type="spellStart"/>
      <w:r w:rsidRPr="00053550">
        <w:rPr>
          <w:rStyle w:val="st"/>
          <w:rFonts w:ascii="SimSun" w:eastAsia="SimSun" w:hAnsi="SimSun"/>
        </w:rPr>
        <w:t>兰</w:t>
      </w:r>
      <w:r w:rsidRPr="00053550">
        <w:rPr>
          <w:rStyle w:val="st"/>
          <w:rFonts w:ascii="SimSun" w:eastAsia="SimSun" w:hAnsi="SimSun" w:cs="PMingLiU" w:hint="eastAsia"/>
        </w:rPr>
        <w:t>瑞</w:t>
      </w:r>
      <w:proofErr w:type="spellEnd"/>
      <w:r>
        <w:rPr>
          <w:rStyle w:val="st"/>
          <w:rFonts w:ascii="SimSun" w:eastAsia="SimSun" w:hAnsi="SimSun" w:cs="PMingLiU" w:hint="eastAsia"/>
          <w:lang w:eastAsia="zh-CN"/>
        </w:rPr>
        <w:t>（</w:t>
      </w:r>
      <w:r>
        <w:t xml:space="preserve">Sharon </w:t>
      </w:r>
      <w:proofErr w:type="spellStart"/>
      <w:r>
        <w:t>Lafraniere</w:t>
      </w:r>
      <w:proofErr w:type="spellEnd"/>
      <w:r>
        <w:rPr>
          <w:rStyle w:val="st"/>
          <w:rFonts w:ascii="SimSun" w:eastAsia="SimSun" w:hAnsi="SimSun" w:cs="PMingLiU" w:hint="eastAsia"/>
          <w:lang w:eastAsia="zh-CN"/>
        </w:rPr>
        <w:t>）及</w:t>
      </w:r>
      <w:proofErr w:type="spellStart"/>
      <w:r w:rsidRPr="00053550">
        <w:rPr>
          <w:rStyle w:val="st"/>
          <w:rFonts w:ascii="SimSun" w:eastAsia="SimSun" w:hAnsi="SimSun"/>
        </w:rPr>
        <w:t>安思</w:t>
      </w:r>
      <w:r w:rsidRPr="00053550">
        <w:rPr>
          <w:rStyle w:val="st"/>
          <w:rFonts w:ascii="SimSun" w:eastAsia="SimSun" w:hAnsi="SimSun" w:cs="PMingLiU" w:hint="eastAsia"/>
        </w:rPr>
        <w:t>乔</w:t>
      </w:r>
      <w:proofErr w:type="spellEnd"/>
      <w:r>
        <w:rPr>
          <w:rStyle w:val="st"/>
          <w:rFonts w:ascii="SimSun" w:eastAsia="SimSun" w:hAnsi="SimSun" w:cs="PMingLiU" w:hint="eastAsia"/>
          <w:lang w:eastAsia="zh-CN"/>
        </w:rPr>
        <w:t>（</w:t>
      </w:r>
      <w:r>
        <w:t xml:space="preserve">Jonathan </w:t>
      </w:r>
      <w:proofErr w:type="spellStart"/>
      <w:r>
        <w:t>Ansfield</w:t>
      </w:r>
      <w:proofErr w:type="spellEnd"/>
      <w:r>
        <w:rPr>
          <w:rStyle w:val="st"/>
          <w:rFonts w:ascii="SimSun" w:eastAsia="SimSun" w:hAnsi="SimSun" w:cs="PMingLiU" w:hint="eastAsia"/>
          <w:lang w:eastAsia="zh-CN"/>
        </w:rPr>
        <w:t>）</w:t>
      </w:r>
      <w:r>
        <w:rPr>
          <w:rFonts w:hint="eastAsia"/>
          <w:lang w:eastAsia="zh-CN"/>
        </w:rPr>
        <w:t>，《打击罪恶为中国前官员添加丑闻》，纽约时报</w:t>
      </w:r>
      <w:r w:rsidRPr="00764A91">
        <w:rPr>
          <w:rFonts w:hint="eastAsia"/>
          <w:lang w:eastAsia="zh-CN"/>
        </w:rPr>
        <w:t>，</w:t>
      </w:r>
      <w:r>
        <w:t>2012</w:t>
      </w:r>
      <w:r>
        <w:rPr>
          <w:rFonts w:hint="eastAsia"/>
          <w:lang w:eastAsia="zh-CN"/>
        </w:rPr>
        <w:t>年</w:t>
      </w:r>
      <w:r>
        <w:rPr>
          <w:rFonts w:hint="eastAsia"/>
          <w:lang w:eastAsia="zh-CN"/>
        </w:rPr>
        <w:t>3</w:t>
      </w:r>
      <w:r>
        <w:rPr>
          <w:rFonts w:hint="eastAsia"/>
          <w:lang w:eastAsia="zh-CN"/>
        </w:rPr>
        <w:t>月</w:t>
      </w:r>
      <w:r>
        <w:t>26</w:t>
      </w:r>
      <w:r>
        <w:rPr>
          <w:rFonts w:hint="eastAsia"/>
          <w:lang w:eastAsia="zh-CN"/>
        </w:rPr>
        <w:t>日。</w:t>
      </w:r>
    </w:p>
  </w:endnote>
  <w:endnote w:id="35">
    <w:p w:rsidR="00806D9A" w:rsidRDefault="00806D9A" w:rsidP="00876778">
      <w:pPr>
        <w:pStyle w:val="EndnoteText"/>
      </w:pPr>
      <w:r>
        <w:rPr>
          <w:rStyle w:val="EndnoteReference"/>
        </w:rPr>
        <w:endnoteRef/>
      </w:r>
      <w:r>
        <w:t xml:space="preserve"> </w:t>
      </w:r>
      <w:r>
        <w:rPr>
          <w:rFonts w:hint="eastAsia"/>
          <w:lang w:eastAsia="zh-CN"/>
        </w:rPr>
        <w:t>《</w:t>
      </w:r>
      <w:r w:rsidRPr="005F118E">
        <w:rPr>
          <w:rFonts w:hint="eastAsia"/>
          <w:lang w:eastAsia="zh-CN"/>
        </w:rPr>
        <w:t>彭洪贴“打黑”图片被劳教两年</w:t>
      </w:r>
      <w:r>
        <w:rPr>
          <w:rFonts w:hint="eastAsia"/>
          <w:lang w:eastAsia="zh-CN"/>
        </w:rPr>
        <w:t>》，《南方人物周刊》，</w:t>
      </w:r>
      <w:r>
        <w:rPr>
          <w:rFonts w:hint="eastAsia"/>
          <w:lang w:eastAsia="zh-CN"/>
        </w:rPr>
        <w:t>2012</w:t>
      </w:r>
      <w:r>
        <w:rPr>
          <w:rFonts w:hint="eastAsia"/>
          <w:lang w:eastAsia="zh-CN"/>
        </w:rPr>
        <w:t>年</w:t>
      </w:r>
      <w:r>
        <w:rPr>
          <w:rFonts w:hint="eastAsia"/>
          <w:lang w:eastAsia="zh-CN"/>
        </w:rPr>
        <w:t>9</w:t>
      </w:r>
      <w:r>
        <w:rPr>
          <w:rFonts w:hint="eastAsia"/>
          <w:lang w:eastAsia="zh-CN"/>
        </w:rPr>
        <w:t>月</w:t>
      </w:r>
      <w:r>
        <w:rPr>
          <w:rFonts w:hint="eastAsia"/>
          <w:lang w:eastAsia="zh-CN"/>
        </w:rPr>
        <w:t>11</w:t>
      </w:r>
      <w:r>
        <w:rPr>
          <w:rFonts w:hint="eastAsia"/>
          <w:lang w:eastAsia="zh-CN"/>
        </w:rPr>
        <w:t>日，</w:t>
      </w:r>
      <w:r>
        <w:fldChar w:fldCharType="begin"/>
      </w:r>
      <w:r>
        <w:instrText xml:space="preserve"> HYPERLINK "http://www.infzm.com/content/80642" </w:instrText>
      </w:r>
      <w:r>
        <w:fldChar w:fldCharType="separate"/>
      </w:r>
      <w:r w:rsidRPr="001C7485">
        <w:rPr>
          <w:rStyle w:val="Hyperlink"/>
          <w:rFonts w:cs="Tahoma"/>
          <w:color w:val="auto"/>
          <w:u w:val="none"/>
        </w:rPr>
        <w:t>http://www.infzm.com/content/80642</w:t>
      </w:r>
      <w:r>
        <w:rPr>
          <w:rStyle w:val="Hyperlink"/>
          <w:rFonts w:cs="Tahoma"/>
          <w:color w:val="auto"/>
          <w:u w:val="none"/>
        </w:rPr>
        <w:fldChar w:fldCharType="end"/>
      </w:r>
      <w:r w:rsidRPr="005B4753">
        <w:rPr>
          <w:rFonts w:cs="Tahoma" w:hint="eastAsia"/>
          <w:color w:val="auto"/>
          <w:lang w:eastAsia="zh-CN"/>
        </w:rPr>
        <w:t>，</w:t>
      </w:r>
      <w:proofErr w:type="gramStart"/>
      <w:r>
        <w:rPr>
          <w:rFonts w:hint="eastAsia"/>
          <w:lang w:eastAsia="zh-CN"/>
        </w:rPr>
        <w:t>阅于</w:t>
      </w:r>
      <w:r>
        <w:rPr>
          <w:rFonts w:hint="eastAsia"/>
          <w:lang w:eastAsia="zh-CN"/>
        </w:rPr>
        <w:t>2013</w:t>
      </w:r>
      <w:r>
        <w:rPr>
          <w:rFonts w:hint="eastAsia"/>
          <w:lang w:eastAsia="zh-CN"/>
        </w:rPr>
        <w:t>年</w:t>
      </w:r>
      <w:r>
        <w:rPr>
          <w:rFonts w:hint="eastAsia"/>
          <w:lang w:eastAsia="zh-CN"/>
        </w:rPr>
        <w:t>10</w:t>
      </w:r>
      <w:r>
        <w:rPr>
          <w:rFonts w:hint="eastAsia"/>
          <w:lang w:eastAsia="zh-CN"/>
        </w:rPr>
        <w:t>月</w:t>
      </w:r>
      <w:r>
        <w:rPr>
          <w:rFonts w:hint="eastAsia"/>
          <w:lang w:eastAsia="zh-CN"/>
        </w:rPr>
        <w:t>2</w:t>
      </w:r>
      <w:r>
        <w:rPr>
          <w:rFonts w:hint="eastAsia"/>
          <w:lang w:eastAsia="zh-CN"/>
        </w:rPr>
        <w:t>日</w:t>
      </w:r>
      <w:proofErr w:type="gramEnd"/>
      <w:r>
        <w:rPr>
          <w:rFonts w:hint="eastAsia"/>
          <w:lang w:eastAsia="zh-CN"/>
        </w:rPr>
        <w:t>。</w:t>
      </w:r>
    </w:p>
  </w:endnote>
  <w:endnote w:id="36">
    <w:p w:rsidR="00806D9A" w:rsidRDefault="00806D9A" w:rsidP="00876778">
      <w:pPr>
        <w:pStyle w:val="EndnoteText"/>
      </w:pPr>
      <w:r>
        <w:rPr>
          <w:rStyle w:val="EndnoteReference"/>
        </w:rPr>
        <w:endnoteRef/>
      </w:r>
      <w:r>
        <w:t xml:space="preserve"> </w:t>
      </w:r>
      <w:r>
        <w:rPr>
          <w:rFonts w:hint="eastAsia"/>
          <w:lang w:eastAsia="zh-CN"/>
        </w:rPr>
        <w:t>《任建宇：“劳教并非教训，而是经历”》，《新京报》，</w:t>
      </w:r>
      <w:r>
        <w:rPr>
          <w:rFonts w:hint="eastAsia"/>
          <w:lang w:eastAsia="zh-CN"/>
        </w:rPr>
        <w:t>2012</w:t>
      </w:r>
      <w:r>
        <w:rPr>
          <w:rFonts w:hint="eastAsia"/>
          <w:lang w:eastAsia="zh-CN"/>
        </w:rPr>
        <w:t>年</w:t>
      </w:r>
      <w:r>
        <w:rPr>
          <w:rFonts w:hint="eastAsia"/>
          <w:lang w:eastAsia="zh-CN"/>
        </w:rPr>
        <w:t>11</w:t>
      </w:r>
      <w:r>
        <w:rPr>
          <w:rFonts w:hint="eastAsia"/>
          <w:lang w:eastAsia="zh-CN"/>
        </w:rPr>
        <w:t>月</w:t>
      </w:r>
      <w:r>
        <w:rPr>
          <w:rFonts w:hint="eastAsia"/>
          <w:lang w:eastAsia="zh-CN"/>
        </w:rPr>
        <w:t>21</w:t>
      </w:r>
      <w:r>
        <w:rPr>
          <w:rFonts w:hint="eastAsia"/>
          <w:lang w:eastAsia="zh-CN"/>
        </w:rPr>
        <w:t>日，</w:t>
      </w:r>
      <w:r>
        <w:fldChar w:fldCharType="begin"/>
      </w:r>
      <w:r>
        <w:instrText xml:space="preserve"> HYPERLINK "http://life.hf365.com/system/2012/11/21/012751779_01.shtml" </w:instrText>
      </w:r>
      <w:r>
        <w:fldChar w:fldCharType="separate"/>
      </w:r>
      <w:r w:rsidRPr="001C7485">
        <w:rPr>
          <w:rStyle w:val="Hyperlink"/>
          <w:color w:val="auto"/>
          <w:u w:val="none"/>
        </w:rPr>
        <w:t>http://life.hf365.com/system/2012/11/21/012751779_01.shtml</w:t>
      </w:r>
      <w:r>
        <w:rPr>
          <w:rStyle w:val="Hyperlink"/>
          <w:color w:val="auto"/>
          <w:u w:val="none"/>
        </w:rPr>
        <w:fldChar w:fldCharType="end"/>
      </w:r>
      <w:r>
        <w:rPr>
          <w:rFonts w:hint="eastAsia"/>
          <w:lang w:eastAsia="zh-CN"/>
        </w:rPr>
        <w:t>，</w:t>
      </w:r>
      <w:proofErr w:type="gramStart"/>
      <w:r>
        <w:rPr>
          <w:rFonts w:hint="eastAsia"/>
          <w:lang w:eastAsia="zh-CN"/>
        </w:rPr>
        <w:t>阅于</w:t>
      </w:r>
      <w:r>
        <w:rPr>
          <w:rFonts w:hint="eastAsia"/>
          <w:lang w:eastAsia="zh-CN"/>
        </w:rPr>
        <w:t>2013</w:t>
      </w:r>
      <w:r>
        <w:rPr>
          <w:rFonts w:hint="eastAsia"/>
          <w:lang w:eastAsia="zh-CN"/>
        </w:rPr>
        <w:t>年</w:t>
      </w:r>
      <w:r>
        <w:rPr>
          <w:rFonts w:hint="eastAsia"/>
          <w:lang w:eastAsia="zh-CN"/>
        </w:rPr>
        <w:t>11</w:t>
      </w:r>
      <w:r>
        <w:rPr>
          <w:rFonts w:hint="eastAsia"/>
          <w:lang w:eastAsia="zh-CN"/>
        </w:rPr>
        <w:t>月</w:t>
      </w:r>
      <w:r>
        <w:rPr>
          <w:rFonts w:hint="eastAsia"/>
          <w:lang w:eastAsia="zh-CN"/>
        </w:rPr>
        <w:t>19</w:t>
      </w:r>
      <w:r>
        <w:rPr>
          <w:rFonts w:hint="eastAsia"/>
          <w:lang w:eastAsia="zh-CN"/>
        </w:rPr>
        <w:t>日</w:t>
      </w:r>
      <w:proofErr w:type="gramEnd"/>
      <w:r>
        <w:rPr>
          <w:rFonts w:hint="eastAsia"/>
          <w:lang w:eastAsia="zh-CN"/>
        </w:rPr>
        <w:t>。</w:t>
      </w:r>
    </w:p>
  </w:endnote>
  <w:endnote w:id="37">
    <w:p w:rsidR="00806D9A" w:rsidRDefault="00806D9A" w:rsidP="00876778">
      <w:pPr>
        <w:pStyle w:val="EndnoteText"/>
      </w:pPr>
      <w:r>
        <w:rPr>
          <w:rStyle w:val="EndnoteReference"/>
        </w:rPr>
        <w:endnoteRef/>
      </w:r>
      <w:r>
        <w:t xml:space="preserve"> Lin Xi</w:t>
      </w:r>
      <w:r>
        <w:rPr>
          <w:rFonts w:hint="eastAsia"/>
          <w:lang w:eastAsia="zh-CN"/>
        </w:rPr>
        <w:t>，《任建宇获释并未澄清言论自由问题》，《环球时报》，</w:t>
      </w:r>
      <w:r>
        <w:rPr>
          <w:rFonts w:hint="eastAsia"/>
          <w:lang w:eastAsia="zh-CN"/>
        </w:rPr>
        <w:t>2012</w:t>
      </w:r>
      <w:r>
        <w:rPr>
          <w:rFonts w:hint="eastAsia"/>
          <w:lang w:eastAsia="zh-CN"/>
        </w:rPr>
        <w:t>年</w:t>
      </w:r>
      <w:r>
        <w:rPr>
          <w:rFonts w:hint="eastAsia"/>
          <w:lang w:eastAsia="zh-CN"/>
        </w:rPr>
        <w:t>11</w:t>
      </w:r>
      <w:r>
        <w:rPr>
          <w:rFonts w:hint="eastAsia"/>
          <w:lang w:eastAsia="zh-CN"/>
        </w:rPr>
        <w:t>月</w:t>
      </w:r>
      <w:r>
        <w:rPr>
          <w:rFonts w:hint="eastAsia"/>
          <w:lang w:eastAsia="zh-CN"/>
        </w:rPr>
        <w:t>22</w:t>
      </w:r>
      <w:r>
        <w:rPr>
          <w:rFonts w:hint="eastAsia"/>
          <w:lang w:eastAsia="zh-CN"/>
        </w:rPr>
        <w:t>日，</w:t>
      </w:r>
      <w:r>
        <w:fldChar w:fldCharType="begin"/>
      </w:r>
      <w:r>
        <w:instrText xml:space="preserve"> HYPERLINK "http://www.globaltimes.cn/content/745836.shtml" </w:instrText>
      </w:r>
      <w:r>
        <w:fldChar w:fldCharType="separate"/>
      </w:r>
      <w:r w:rsidRPr="001C7485">
        <w:rPr>
          <w:rStyle w:val="Hyperlink"/>
          <w:color w:val="auto"/>
          <w:u w:val="none"/>
        </w:rPr>
        <w:t>http://www.globaltimes.cn/content/745836.shtml</w:t>
      </w:r>
      <w:r>
        <w:rPr>
          <w:rStyle w:val="Hyperlink"/>
          <w:color w:val="auto"/>
          <w:u w:val="none"/>
        </w:rPr>
        <w:fldChar w:fldCharType="end"/>
      </w:r>
      <w:r>
        <w:rPr>
          <w:rFonts w:hint="eastAsia"/>
          <w:lang w:eastAsia="zh-CN"/>
        </w:rPr>
        <w:t>，</w:t>
      </w:r>
      <w:proofErr w:type="gramStart"/>
      <w:r>
        <w:rPr>
          <w:rFonts w:hint="eastAsia"/>
          <w:lang w:eastAsia="zh-CN"/>
        </w:rPr>
        <w:t>阅于</w:t>
      </w:r>
      <w:r>
        <w:rPr>
          <w:rFonts w:hint="eastAsia"/>
          <w:lang w:eastAsia="zh-CN"/>
        </w:rPr>
        <w:t>2013</w:t>
      </w:r>
      <w:r>
        <w:rPr>
          <w:rFonts w:hint="eastAsia"/>
          <w:lang w:eastAsia="zh-CN"/>
        </w:rPr>
        <w:t>年</w:t>
      </w:r>
      <w:r>
        <w:rPr>
          <w:rFonts w:hint="eastAsia"/>
          <w:lang w:eastAsia="zh-CN"/>
        </w:rPr>
        <w:t>11</w:t>
      </w:r>
      <w:r>
        <w:rPr>
          <w:rFonts w:hint="eastAsia"/>
          <w:lang w:eastAsia="zh-CN"/>
        </w:rPr>
        <w:t>月</w:t>
      </w:r>
      <w:r>
        <w:rPr>
          <w:rFonts w:hint="eastAsia"/>
          <w:lang w:eastAsia="zh-CN"/>
        </w:rPr>
        <w:t>29</w:t>
      </w:r>
      <w:r>
        <w:rPr>
          <w:rFonts w:hint="eastAsia"/>
          <w:lang w:eastAsia="zh-CN"/>
        </w:rPr>
        <w:t>日</w:t>
      </w:r>
      <w:proofErr w:type="gramEnd"/>
      <w:r>
        <w:rPr>
          <w:rFonts w:hint="eastAsia"/>
          <w:lang w:eastAsia="zh-CN"/>
        </w:rPr>
        <w:t>。</w:t>
      </w:r>
    </w:p>
  </w:endnote>
  <w:endnote w:id="38">
    <w:p w:rsidR="00806D9A" w:rsidRDefault="00806D9A" w:rsidP="005B4753">
      <w:pPr>
        <w:pStyle w:val="FootnoteText"/>
      </w:pPr>
      <w:r>
        <w:rPr>
          <w:rStyle w:val="EndnoteReference"/>
        </w:rPr>
        <w:endnoteRef/>
      </w:r>
      <w:r>
        <w:rPr>
          <w:rFonts w:hint="eastAsia"/>
          <w:lang w:eastAsia="zh-CN"/>
        </w:rPr>
        <w:t xml:space="preserve"> </w:t>
      </w:r>
      <w:r>
        <w:rPr>
          <w:rFonts w:hint="eastAsia"/>
          <w:lang w:eastAsia="zh-CN"/>
        </w:rPr>
        <w:t>联合国宗教不容忍问题特别报告员</w:t>
      </w:r>
      <w:proofErr w:type="spellStart"/>
      <w:r w:rsidRPr="00C12051">
        <w:rPr>
          <w:rFonts w:hint="eastAsia"/>
          <w:szCs w:val="21"/>
        </w:rPr>
        <w:t>阿卜杜勒法塔赫·奥马尔</w:t>
      </w:r>
      <w:proofErr w:type="spellEnd"/>
      <w:r>
        <w:rPr>
          <w:rFonts w:hint="eastAsia"/>
          <w:lang w:eastAsia="zh-CN"/>
        </w:rPr>
        <w:t>（</w:t>
      </w:r>
      <w:proofErr w:type="spellStart"/>
      <w:r>
        <w:t>Abdelfattah</w:t>
      </w:r>
      <w:proofErr w:type="spellEnd"/>
      <w:r>
        <w:t xml:space="preserve"> Amor</w:t>
      </w:r>
      <w:r>
        <w:rPr>
          <w:rFonts w:hint="eastAsia"/>
          <w:lang w:eastAsia="zh-CN"/>
        </w:rPr>
        <w:t>）在其</w:t>
      </w:r>
      <w:r>
        <w:rPr>
          <w:rFonts w:hint="eastAsia"/>
          <w:lang w:eastAsia="zh-CN"/>
        </w:rPr>
        <w:t>2000</w:t>
      </w:r>
      <w:r>
        <w:rPr>
          <w:rFonts w:hint="eastAsia"/>
          <w:lang w:eastAsia="zh-CN"/>
        </w:rPr>
        <w:t>年向人权委员会提交的报告中第</w:t>
      </w:r>
      <w:r>
        <w:rPr>
          <w:rFonts w:hint="eastAsia"/>
          <w:lang w:eastAsia="zh-CN"/>
        </w:rPr>
        <w:t>26</w:t>
      </w:r>
      <w:r>
        <w:rPr>
          <w:rFonts w:hint="eastAsia"/>
          <w:lang w:eastAsia="zh-CN"/>
        </w:rPr>
        <w:t>段称，至</w:t>
      </w:r>
      <w:r>
        <w:rPr>
          <w:rFonts w:hint="eastAsia"/>
          <w:lang w:eastAsia="zh-CN"/>
        </w:rPr>
        <w:t>2000</w:t>
      </w:r>
      <w:r>
        <w:rPr>
          <w:rFonts w:hint="eastAsia"/>
          <w:lang w:eastAsia="zh-CN"/>
        </w:rPr>
        <w:t>年</w:t>
      </w:r>
      <w:r>
        <w:rPr>
          <w:rFonts w:hint="eastAsia"/>
          <w:lang w:eastAsia="zh-CN"/>
        </w:rPr>
        <w:t>6</w:t>
      </w:r>
      <w:r>
        <w:rPr>
          <w:rFonts w:hint="eastAsia"/>
          <w:lang w:eastAsia="zh-CN"/>
        </w:rPr>
        <w:t>月中旬，据称有</w:t>
      </w:r>
      <w:r>
        <w:t>35,000</w:t>
      </w:r>
      <w:r>
        <w:rPr>
          <w:rFonts w:hint="eastAsia"/>
          <w:lang w:eastAsia="zh-CN"/>
        </w:rPr>
        <w:t>名法轮功学员被捕，其中</w:t>
      </w:r>
      <w:r>
        <w:rPr>
          <w:rFonts w:hint="eastAsia"/>
          <w:lang w:eastAsia="zh-CN"/>
        </w:rPr>
        <w:t>84</w:t>
      </w:r>
      <w:r>
        <w:rPr>
          <w:rFonts w:hint="eastAsia"/>
          <w:lang w:eastAsia="zh-CN"/>
        </w:rPr>
        <w:t>人入狱，</w:t>
      </w:r>
      <w:r>
        <w:rPr>
          <w:rFonts w:hint="eastAsia"/>
          <w:lang w:eastAsia="zh-CN"/>
        </w:rPr>
        <w:t>5</w:t>
      </w:r>
      <w:r>
        <w:t>,</w:t>
      </w:r>
      <w:r>
        <w:rPr>
          <w:rFonts w:hint="eastAsia"/>
          <w:lang w:eastAsia="zh-CN"/>
        </w:rPr>
        <w:t>000</w:t>
      </w:r>
      <w:r>
        <w:rPr>
          <w:rFonts w:hint="eastAsia"/>
          <w:lang w:eastAsia="zh-CN"/>
        </w:rPr>
        <w:t>人被送到劳教所关押。特别报告员</w:t>
      </w:r>
      <w:proofErr w:type="spellStart"/>
      <w:r w:rsidRPr="00C12051">
        <w:rPr>
          <w:rFonts w:hint="eastAsia"/>
          <w:szCs w:val="21"/>
        </w:rPr>
        <w:t>奥马尔</w:t>
      </w:r>
      <w:proofErr w:type="spellEnd"/>
      <w:r>
        <w:rPr>
          <w:rFonts w:hint="eastAsia"/>
          <w:lang w:eastAsia="zh-CN"/>
        </w:rPr>
        <w:t>先生根据人权委员会</w:t>
      </w:r>
      <w:r w:rsidRPr="00200B62">
        <w:rPr>
          <w:bCs/>
          <w:color w:val="auto"/>
          <w:szCs w:val="16"/>
          <w:lang w:eastAsia="zh-CN"/>
        </w:rPr>
        <w:t>2000/33. E/CN.4/2001/63</w:t>
      </w:r>
      <w:r>
        <w:rPr>
          <w:rFonts w:hint="eastAsia"/>
          <w:bCs/>
          <w:color w:val="auto"/>
          <w:szCs w:val="16"/>
          <w:lang w:eastAsia="zh-CN"/>
        </w:rPr>
        <w:t>号决议提交的报告，</w:t>
      </w:r>
      <w:r>
        <w:rPr>
          <w:rFonts w:hint="eastAsia"/>
          <w:bCs/>
          <w:color w:val="auto"/>
          <w:szCs w:val="16"/>
          <w:lang w:eastAsia="zh-CN"/>
        </w:rPr>
        <w:t>2001</w:t>
      </w:r>
      <w:r>
        <w:rPr>
          <w:rFonts w:hint="eastAsia"/>
          <w:bCs/>
          <w:color w:val="auto"/>
          <w:szCs w:val="16"/>
          <w:lang w:eastAsia="zh-CN"/>
        </w:rPr>
        <w:t>年</w:t>
      </w:r>
      <w:r>
        <w:rPr>
          <w:rFonts w:hint="eastAsia"/>
          <w:bCs/>
          <w:color w:val="auto"/>
          <w:szCs w:val="16"/>
          <w:lang w:eastAsia="zh-CN"/>
        </w:rPr>
        <w:t>2</w:t>
      </w:r>
      <w:r>
        <w:rPr>
          <w:rFonts w:hint="eastAsia"/>
          <w:bCs/>
          <w:color w:val="auto"/>
          <w:szCs w:val="16"/>
          <w:lang w:eastAsia="zh-CN"/>
        </w:rPr>
        <w:t>月</w:t>
      </w:r>
      <w:r>
        <w:rPr>
          <w:rFonts w:hint="eastAsia"/>
          <w:bCs/>
          <w:color w:val="auto"/>
          <w:szCs w:val="16"/>
          <w:lang w:eastAsia="zh-CN"/>
        </w:rPr>
        <w:t>13</w:t>
      </w:r>
      <w:r>
        <w:rPr>
          <w:rFonts w:hint="eastAsia"/>
          <w:bCs/>
          <w:color w:val="auto"/>
          <w:szCs w:val="16"/>
          <w:lang w:eastAsia="zh-CN"/>
        </w:rPr>
        <w:t>日。总部设在香港的中国人权民运信息中心在</w:t>
      </w:r>
      <w:r>
        <w:rPr>
          <w:rFonts w:hint="eastAsia"/>
          <w:bCs/>
          <w:color w:val="auto"/>
          <w:szCs w:val="16"/>
          <w:lang w:eastAsia="zh-CN"/>
        </w:rPr>
        <w:t>2001</w:t>
      </w:r>
      <w:r>
        <w:rPr>
          <w:rFonts w:hint="eastAsia"/>
          <w:bCs/>
          <w:color w:val="auto"/>
          <w:szCs w:val="16"/>
          <w:lang w:eastAsia="zh-CN"/>
        </w:rPr>
        <w:t>年估计，有一万名法轮功学员被送到劳教所关押，参阅《中国：仅在一个劳教所就关押有近</w:t>
      </w:r>
      <w:r>
        <w:rPr>
          <w:rFonts w:hint="eastAsia"/>
          <w:bCs/>
          <w:color w:val="auto"/>
          <w:szCs w:val="16"/>
          <w:lang w:eastAsia="zh-CN"/>
        </w:rPr>
        <w:t>500</w:t>
      </w:r>
      <w:r>
        <w:rPr>
          <w:rFonts w:hint="eastAsia"/>
          <w:bCs/>
          <w:color w:val="auto"/>
          <w:szCs w:val="16"/>
          <w:lang w:eastAsia="zh-CN"/>
        </w:rPr>
        <w:t>名法轮功学员》，法新社，</w:t>
      </w:r>
      <w:r>
        <w:t>2001</w:t>
      </w:r>
      <w:r>
        <w:rPr>
          <w:rFonts w:hint="eastAsia"/>
          <w:lang w:eastAsia="zh-CN"/>
        </w:rPr>
        <w:t>年</w:t>
      </w:r>
      <w:r>
        <w:rPr>
          <w:rFonts w:hint="eastAsia"/>
          <w:bCs/>
          <w:color w:val="auto"/>
          <w:szCs w:val="16"/>
          <w:lang w:eastAsia="zh-CN"/>
        </w:rPr>
        <w:t>1</w:t>
      </w:r>
      <w:r>
        <w:rPr>
          <w:rFonts w:hint="eastAsia"/>
          <w:bCs/>
          <w:color w:val="auto"/>
          <w:szCs w:val="16"/>
          <w:lang w:eastAsia="zh-CN"/>
        </w:rPr>
        <w:t>月</w:t>
      </w:r>
      <w:r>
        <w:rPr>
          <w:rFonts w:hint="eastAsia"/>
          <w:bCs/>
          <w:color w:val="auto"/>
          <w:szCs w:val="16"/>
          <w:lang w:eastAsia="zh-CN"/>
        </w:rPr>
        <w:t>18</w:t>
      </w:r>
      <w:r>
        <w:rPr>
          <w:rFonts w:hint="eastAsia"/>
          <w:bCs/>
          <w:color w:val="auto"/>
          <w:szCs w:val="16"/>
          <w:lang w:eastAsia="zh-CN"/>
        </w:rPr>
        <w:t>日。</w:t>
      </w:r>
    </w:p>
  </w:endnote>
  <w:endnote w:id="39">
    <w:p w:rsidR="00806D9A" w:rsidRDefault="00806D9A" w:rsidP="008F772B">
      <w:pPr>
        <w:pStyle w:val="EndnoteText"/>
      </w:pPr>
      <w:r>
        <w:rPr>
          <w:rStyle w:val="EndnoteReference"/>
        </w:rPr>
        <w:endnoteRef/>
      </w:r>
      <w:r>
        <w:rPr>
          <w:rFonts w:hint="eastAsia"/>
          <w:lang w:eastAsia="zh-CN"/>
        </w:rPr>
        <w:t xml:space="preserve"> </w:t>
      </w:r>
      <w:r>
        <w:rPr>
          <w:rFonts w:hint="eastAsia"/>
          <w:lang w:eastAsia="zh-CN"/>
        </w:rPr>
        <w:t>这一估计是根据国际特赦组织从</w:t>
      </w:r>
      <w:r>
        <w:rPr>
          <w:rFonts w:hint="eastAsia"/>
          <w:lang w:eastAsia="zh-CN"/>
        </w:rPr>
        <w:t>2007</w:t>
      </w:r>
      <w:r>
        <w:rPr>
          <w:rFonts w:hint="eastAsia"/>
          <w:lang w:eastAsia="zh-CN"/>
        </w:rPr>
        <w:t>年至今对</w:t>
      </w:r>
      <w:r>
        <w:rPr>
          <w:rFonts w:hint="eastAsia"/>
          <w:lang w:eastAsia="zh-CN"/>
        </w:rPr>
        <w:t>60</w:t>
      </w:r>
      <w:r>
        <w:rPr>
          <w:rFonts w:hint="eastAsia"/>
          <w:lang w:eastAsia="zh-CN"/>
        </w:rPr>
        <w:t>多名法轮功学员的采访，他们曾被关押在劳教所或其他形式的拘留场所，另外还根据从其他非政府组织和学术报告中得到的信息。</w:t>
      </w:r>
      <w:r>
        <w:t xml:space="preserve"> </w:t>
      </w:r>
    </w:p>
  </w:endnote>
  <w:endnote w:id="40">
    <w:p w:rsidR="00806D9A" w:rsidRDefault="00806D9A" w:rsidP="00876778">
      <w:pPr>
        <w:pStyle w:val="EndnoteText"/>
      </w:pPr>
      <w:r>
        <w:rPr>
          <w:rStyle w:val="EndnoteReference"/>
        </w:rPr>
        <w:endnoteRef/>
      </w:r>
      <w:r>
        <w:rPr>
          <w:rFonts w:hint="eastAsia"/>
          <w:lang w:eastAsia="zh-CN"/>
        </w:rPr>
        <w:t xml:space="preserve"> </w:t>
      </w:r>
      <w:r>
        <w:rPr>
          <w:rFonts w:hint="eastAsia"/>
          <w:lang w:eastAsia="zh-CN"/>
        </w:rPr>
        <w:t>最高层的指示是由国务院、公安部、民政部、人事部、最高人民法院、全国人大下发，下级的党政单位发布相应的文件。参阅国际特赦组织，《中华人民共和国：对法轮功和其他所谓“邪教组织”的镇压》，（</w:t>
      </w:r>
      <w:r>
        <w:rPr>
          <w:rFonts w:hint="eastAsia"/>
          <w:lang w:eastAsia="zh-CN"/>
        </w:rPr>
        <w:t>2000</w:t>
      </w:r>
      <w:r>
        <w:rPr>
          <w:rFonts w:hint="eastAsia"/>
          <w:lang w:eastAsia="zh-CN"/>
        </w:rPr>
        <w:t>年</w:t>
      </w:r>
      <w:r>
        <w:rPr>
          <w:rFonts w:hint="eastAsia"/>
          <w:lang w:eastAsia="zh-CN"/>
        </w:rPr>
        <w:t>3</w:t>
      </w:r>
      <w:r>
        <w:rPr>
          <w:rFonts w:hint="eastAsia"/>
          <w:lang w:eastAsia="zh-CN"/>
        </w:rPr>
        <w:t>月</w:t>
      </w:r>
      <w:r>
        <w:rPr>
          <w:rFonts w:hint="eastAsia"/>
          <w:lang w:eastAsia="zh-CN"/>
        </w:rPr>
        <w:t>23</w:t>
      </w:r>
      <w:r>
        <w:rPr>
          <w:rFonts w:hint="eastAsia"/>
          <w:lang w:eastAsia="zh-CN"/>
        </w:rPr>
        <w:t>日，索引号：</w:t>
      </w:r>
      <w:r>
        <w:t>ASA 17/011/</w:t>
      </w:r>
      <w:r>
        <w:rPr>
          <w:rFonts w:hint="eastAsia"/>
          <w:lang w:eastAsia="zh-CN"/>
        </w:rPr>
        <w:t>20</w:t>
      </w:r>
      <w:r>
        <w:t>00</w:t>
      </w:r>
      <w:r>
        <w:rPr>
          <w:rFonts w:hint="eastAsia"/>
          <w:lang w:eastAsia="zh-CN"/>
        </w:rPr>
        <w:t>），第</w:t>
      </w:r>
      <w:r>
        <w:t>17-22</w:t>
      </w:r>
      <w:r>
        <w:rPr>
          <w:rFonts w:hint="eastAsia"/>
          <w:lang w:eastAsia="zh-CN"/>
        </w:rPr>
        <w:t>页。</w:t>
      </w:r>
    </w:p>
  </w:endnote>
  <w:endnote w:id="41">
    <w:p w:rsidR="00806D9A" w:rsidRDefault="00806D9A" w:rsidP="00876778">
      <w:pPr>
        <w:pStyle w:val="EndnoteText"/>
      </w:pPr>
      <w:r>
        <w:rPr>
          <w:rStyle w:val="EndnoteReference"/>
        </w:rPr>
        <w:endnoteRef/>
      </w:r>
      <w:r>
        <w:rPr>
          <w:rFonts w:hint="eastAsia"/>
          <w:lang w:eastAsia="zh-CN"/>
        </w:rPr>
        <w:t xml:space="preserve"> </w:t>
      </w:r>
      <w:r>
        <w:rPr>
          <w:rFonts w:hint="eastAsia"/>
          <w:lang w:eastAsia="zh-CN"/>
        </w:rPr>
        <w:t>该机构的名称据报是指其据报成立的日期</w:t>
      </w:r>
      <w:r>
        <w:rPr>
          <w:rFonts w:hint="eastAsia"/>
          <w:lang w:eastAsia="zh-CN"/>
        </w:rPr>
        <w:t xml:space="preserve"> </w:t>
      </w:r>
      <w:r>
        <w:rPr>
          <w:rFonts w:hint="eastAsia"/>
          <w:lang w:eastAsia="zh-CN"/>
        </w:rPr>
        <w:t>——</w:t>
      </w:r>
      <w:r>
        <w:rPr>
          <w:rFonts w:hint="eastAsia"/>
          <w:lang w:eastAsia="zh-CN"/>
        </w:rPr>
        <w:t xml:space="preserve"> 1999</w:t>
      </w:r>
      <w:r>
        <w:rPr>
          <w:rFonts w:hint="eastAsia"/>
          <w:lang w:eastAsia="zh-CN"/>
        </w:rPr>
        <w:t>年</w:t>
      </w:r>
      <w:r>
        <w:rPr>
          <w:rFonts w:hint="eastAsia"/>
          <w:lang w:eastAsia="zh-CN"/>
        </w:rPr>
        <w:t>6</w:t>
      </w:r>
      <w:r>
        <w:rPr>
          <w:rFonts w:hint="eastAsia"/>
          <w:lang w:eastAsia="zh-CN"/>
        </w:rPr>
        <w:t>月</w:t>
      </w:r>
      <w:r>
        <w:rPr>
          <w:rFonts w:hint="eastAsia"/>
          <w:lang w:eastAsia="zh-CN"/>
        </w:rPr>
        <w:t>10</w:t>
      </w:r>
      <w:r>
        <w:rPr>
          <w:rFonts w:hint="eastAsia"/>
          <w:lang w:eastAsia="zh-CN"/>
        </w:rPr>
        <w:t>日。</w:t>
      </w:r>
    </w:p>
  </w:endnote>
  <w:endnote w:id="42">
    <w:p w:rsidR="00806D9A" w:rsidRDefault="00806D9A" w:rsidP="00876778">
      <w:pPr>
        <w:pStyle w:val="EndnoteText"/>
      </w:pPr>
      <w:r>
        <w:rPr>
          <w:rStyle w:val="EndnoteReference"/>
        </w:rPr>
        <w:endnoteRef/>
      </w:r>
      <w:r>
        <w:rPr>
          <w:rFonts w:hint="eastAsia"/>
          <w:lang w:eastAsia="zh-CN"/>
        </w:rPr>
        <w:t xml:space="preserve"> </w:t>
      </w:r>
      <w:r>
        <w:rPr>
          <w:rFonts w:hint="eastAsia"/>
          <w:lang w:eastAsia="zh-CN"/>
        </w:rPr>
        <w:t>美国国会及行政部门中国问题委员会，《共产党要求在三年运动中加大努力来“转化”法轮功学员》，</w:t>
      </w:r>
      <w:r>
        <w:rPr>
          <w:rFonts w:hint="eastAsia"/>
          <w:lang w:eastAsia="zh-CN"/>
        </w:rPr>
        <w:t>2011</w:t>
      </w:r>
      <w:r>
        <w:rPr>
          <w:rFonts w:hint="eastAsia"/>
          <w:lang w:eastAsia="zh-CN"/>
        </w:rPr>
        <w:t>年</w:t>
      </w:r>
      <w:r>
        <w:rPr>
          <w:rFonts w:hint="eastAsia"/>
          <w:lang w:eastAsia="zh-CN"/>
        </w:rPr>
        <w:t>3</w:t>
      </w:r>
      <w:r>
        <w:rPr>
          <w:rFonts w:hint="eastAsia"/>
          <w:lang w:eastAsia="zh-CN"/>
        </w:rPr>
        <w:t>月</w:t>
      </w:r>
      <w:r>
        <w:rPr>
          <w:rFonts w:hint="eastAsia"/>
          <w:lang w:eastAsia="zh-CN"/>
        </w:rPr>
        <w:t>22</w:t>
      </w:r>
      <w:r>
        <w:rPr>
          <w:rFonts w:hint="eastAsia"/>
          <w:lang w:eastAsia="zh-CN"/>
        </w:rPr>
        <w:t>日，</w:t>
      </w:r>
      <w:r>
        <w:fldChar w:fldCharType="begin"/>
      </w:r>
      <w:r>
        <w:instrText xml:space="preserve"> HYPERLINK "http://www.cecc.gov/publications/commission-analysis/communist-party-calls-for-increased-efforts-to-transform-falun-gong" </w:instrText>
      </w:r>
      <w:r>
        <w:fldChar w:fldCharType="separate"/>
      </w:r>
      <w:r w:rsidRPr="001C7485">
        <w:rPr>
          <w:rStyle w:val="Hyperlink"/>
          <w:color w:val="auto"/>
          <w:u w:val="none"/>
        </w:rPr>
        <w:t>http://www.cecc.gov/publications/commission-analysis/communist-party-calls-for-increased-efforts-to-transform-falun-gong</w:t>
      </w:r>
      <w:r>
        <w:rPr>
          <w:rStyle w:val="Hyperlink"/>
          <w:color w:val="auto"/>
          <w:u w:val="none"/>
        </w:rPr>
        <w:fldChar w:fldCharType="end"/>
      </w:r>
      <w:r>
        <w:rPr>
          <w:rFonts w:hint="eastAsia"/>
          <w:lang w:eastAsia="zh-CN"/>
        </w:rPr>
        <w:t>，</w:t>
      </w:r>
      <w:proofErr w:type="gramStart"/>
      <w:r>
        <w:rPr>
          <w:rFonts w:hint="eastAsia"/>
          <w:lang w:eastAsia="zh-CN"/>
        </w:rPr>
        <w:t>阅于</w:t>
      </w:r>
      <w:r>
        <w:rPr>
          <w:rFonts w:hint="eastAsia"/>
          <w:lang w:eastAsia="zh-CN"/>
        </w:rPr>
        <w:t>2013</w:t>
      </w:r>
      <w:r>
        <w:rPr>
          <w:rFonts w:hint="eastAsia"/>
          <w:lang w:eastAsia="zh-CN"/>
        </w:rPr>
        <w:t>年</w:t>
      </w:r>
      <w:r>
        <w:rPr>
          <w:rFonts w:hint="eastAsia"/>
          <w:lang w:eastAsia="zh-CN"/>
        </w:rPr>
        <w:t>12</w:t>
      </w:r>
      <w:r>
        <w:rPr>
          <w:rFonts w:hint="eastAsia"/>
          <w:lang w:eastAsia="zh-CN"/>
        </w:rPr>
        <w:t>月</w:t>
      </w:r>
      <w:r>
        <w:rPr>
          <w:rFonts w:hint="eastAsia"/>
          <w:lang w:eastAsia="zh-CN"/>
        </w:rPr>
        <w:t>3</w:t>
      </w:r>
      <w:r>
        <w:rPr>
          <w:rFonts w:hint="eastAsia"/>
          <w:lang w:eastAsia="zh-CN"/>
        </w:rPr>
        <w:t>日</w:t>
      </w:r>
      <w:proofErr w:type="gramEnd"/>
      <w:r>
        <w:rPr>
          <w:rFonts w:hint="eastAsia"/>
          <w:lang w:eastAsia="zh-CN"/>
        </w:rPr>
        <w:t>（美国国会及行政部门中国问题委员会，《共产党要求在三年运动中加大努力来“转化”法轮功学员》）。另外参阅《中共老店镇党委关于印刷和散发</w:t>
      </w:r>
      <w:r w:rsidRPr="00835DDB">
        <w:rPr>
          <w:rFonts w:hint="eastAsia"/>
          <w:lang w:eastAsia="zh-CN"/>
        </w:rPr>
        <w:t>老店镇</w:t>
      </w:r>
      <w:r w:rsidRPr="00835DDB">
        <w:rPr>
          <w:lang w:eastAsia="zh-CN"/>
        </w:rPr>
        <w:t>2010</w:t>
      </w:r>
      <w:r>
        <w:t>-</w:t>
      </w:r>
      <w:r w:rsidRPr="00835DDB">
        <w:rPr>
          <w:lang w:eastAsia="zh-CN"/>
        </w:rPr>
        <w:t>2012</w:t>
      </w:r>
      <w:r w:rsidRPr="00835DDB">
        <w:rPr>
          <w:rFonts w:hint="eastAsia"/>
          <w:lang w:eastAsia="zh-CN"/>
        </w:rPr>
        <w:t>年教育转化攻坚与巩固整体仗工作方案</w:t>
      </w:r>
      <w:r>
        <w:rPr>
          <w:rFonts w:hint="eastAsia"/>
          <w:lang w:eastAsia="zh-CN"/>
        </w:rPr>
        <w:t>的通知》，这里显示网页截图：</w:t>
      </w:r>
      <w:hyperlink r:id="rId6" w:history="1">
        <w:r w:rsidRPr="001C7485">
          <w:rPr>
            <w:rStyle w:val="Hyperlink"/>
            <w:color w:val="auto"/>
            <w:u w:val="none"/>
          </w:rPr>
          <w:t>https://media.faluninfo.net/media/doc/2010/10/laodian-screen-1.jpg</w:t>
        </w:r>
      </w:hyperlink>
      <w:r>
        <w:rPr>
          <w:rFonts w:hint="eastAsia"/>
          <w:lang w:eastAsia="zh-CN"/>
        </w:rPr>
        <w:t>，</w:t>
      </w:r>
      <w:proofErr w:type="gramStart"/>
      <w:r>
        <w:rPr>
          <w:rFonts w:hint="eastAsia"/>
          <w:lang w:eastAsia="zh-CN"/>
        </w:rPr>
        <w:t>阅于</w:t>
      </w:r>
      <w:r>
        <w:rPr>
          <w:rFonts w:hint="eastAsia"/>
          <w:lang w:eastAsia="zh-CN"/>
        </w:rPr>
        <w:t>2013</w:t>
      </w:r>
      <w:r>
        <w:rPr>
          <w:rFonts w:hint="eastAsia"/>
          <w:lang w:eastAsia="zh-CN"/>
        </w:rPr>
        <w:t>年</w:t>
      </w:r>
      <w:r>
        <w:rPr>
          <w:rFonts w:hint="eastAsia"/>
          <w:lang w:eastAsia="zh-CN"/>
        </w:rPr>
        <w:t>9</w:t>
      </w:r>
      <w:r>
        <w:rPr>
          <w:rFonts w:hint="eastAsia"/>
          <w:lang w:eastAsia="zh-CN"/>
        </w:rPr>
        <w:t>月</w:t>
      </w:r>
      <w:r>
        <w:rPr>
          <w:rFonts w:hint="eastAsia"/>
          <w:lang w:eastAsia="zh-CN"/>
        </w:rPr>
        <w:t>16</w:t>
      </w:r>
      <w:r>
        <w:rPr>
          <w:rFonts w:hint="eastAsia"/>
          <w:lang w:eastAsia="zh-CN"/>
        </w:rPr>
        <w:t>日</w:t>
      </w:r>
      <w:proofErr w:type="gramEnd"/>
      <w:r>
        <w:rPr>
          <w:rFonts w:hint="eastAsia"/>
          <w:lang w:eastAsia="zh-CN"/>
        </w:rPr>
        <w:t>。</w:t>
      </w:r>
    </w:p>
  </w:endnote>
  <w:endnote w:id="43">
    <w:p w:rsidR="00806D9A" w:rsidRDefault="00806D9A" w:rsidP="00876778">
      <w:pPr>
        <w:pStyle w:val="EndnoteText"/>
      </w:pPr>
      <w:r>
        <w:rPr>
          <w:rStyle w:val="EndnoteReference"/>
        </w:rPr>
        <w:endnoteRef/>
      </w:r>
      <w:r>
        <w:rPr>
          <w:rFonts w:hint="eastAsia"/>
          <w:lang w:eastAsia="zh-CN"/>
        </w:rPr>
        <w:t xml:space="preserve"> </w:t>
      </w:r>
      <w:r>
        <w:rPr>
          <w:rFonts w:hint="eastAsia"/>
          <w:lang w:eastAsia="zh-CN"/>
        </w:rPr>
        <w:t>参阅《红霞镇</w:t>
      </w:r>
      <w:r>
        <w:t>2010-2013</w:t>
      </w:r>
      <w:r>
        <w:rPr>
          <w:rFonts w:hint="eastAsia"/>
          <w:lang w:eastAsia="zh-CN"/>
        </w:rPr>
        <w:t>教育转化攻坚和巩固整体仗工作方案》，贵州省黔南布依族苗族自治州瓮安县天文镇人民政府发布，转载于瓮安县政府的网站上，美国国会及行政部门中国问题委员会，《共产党要求在三年运动中加大努力来“转化”法轮功学员》中提及。</w:t>
      </w:r>
    </w:p>
  </w:endnote>
  <w:endnote w:id="44">
    <w:p w:rsidR="00806D9A" w:rsidRDefault="00806D9A" w:rsidP="00337E79">
      <w:pPr>
        <w:pStyle w:val="EndnoteText"/>
      </w:pPr>
      <w:r>
        <w:rPr>
          <w:rStyle w:val="EndnoteReference"/>
        </w:rPr>
        <w:endnoteRef/>
      </w:r>
      <w:r>
        <w:rPr>
          <w:rFonts w:ascii="SimSun" w:hAnsi="SimSun" w:hint="eastAsia"/>
          <w:szCs w:val="16"/>
          <w:lang w:eastAsia="zh-CN"/>
        </w:rPr>
        <w:t xml:space="preserve"> </w:t>
      </w:r>
      <w:r w:rsidRPr="00D323DF">
        <w:rPr>
          <w:rFonts w:ascii="SimSun" w:hAnsi="SimSun" w:hint="eastAsia"/>
          <w:szCs w:val="16"/>
          <w:lang w:eastAsia="zh-CN"/>
        </w:rPr>
        <w:t>国际特赦组织</w:t>
      </w:r>
      <w:r w:rsidRPr="004664B4">
        <w:rPr>
          <w:szCs w:val="16"/>
          <w:lang w:eastAsia="zh-CN"/>
        </w:rPr>
        <w:t>2012</w:t>
      </w:r>
      <w:r w:rsidRPr="00D323DF">
        <w:rPr>
          <w:rFonts w:ascii="SimSun" w:hAnsi="SimSun" w:hint="eastAsia"/>
          <w:szCs w:val="16"/>
          <w:lang w:eastAsia="zh-CN"/>
        </w:rPr>
        <w:t>年</w:t>
      </w:r>
      <w:r w:rsidRPr="004664B4">
        <w:rPr>
          <w:rFonts w:eastAsia="SimSun"/>
          <w:szCs w:val="16"/>
          <w:lang w:eastAsia="zh-CN"/>
        </w:rPr>
        <w:t>4</w:t>
      </w:r>
      <w:r w:rsidRPr="00D323DF">
        <w:rPr>
          <w:rFonts w:ascii="SimSun" w:hAnsi="SimSun" w:hint="eastAsia"/>
          <w:szCs w:val="16"/>
          <w:lang w:eastAsia="zh-CN"/>
        </w:rPr>
        <w:t>月</w:t>
      </w:r>
      <w:r w:rsidRPr="004664B4">
        <w:rPr>
          <w:rFonts w:eastAsia="SimSun"/>
          <w:szCs w:val="16"/>
          <w:lang w:eastAsia="zh-CN"/>
        </w:rPr>
        <w:t>20</w:t>
      </w:r>
      <w:r>
        <w:rPr>
          <w:rFonts w:ascii="SimSun" w:eastAsia="SimSun" w:hAnsi="SimSun" w:hint="eastAsia"/>
          <w:szCs w:val="16"/>
          <w:lang w:eastAsia="zh-CN"/>
        </w:rPr>
        <w:t>日</w:t>
      </w:r>
      <w:r w:rsidRPr="00D323DF">
        <w:rPr>
          <w:rFonts w:ascii="SimSun" w:hAnsi="SimSun" w:hint="eastAsia"/>
          <w:szCs w:val="16"/>
          <w:lang w:eastAsia="zh-CN"/>
        </w:rPr>
        <w:t>的采访</w:t>
      </w:r>
      <w:r>
        <w:rPr>
          <w:rFonts w:ascii="SimSun" w:eastAsia="SimSun" w:hAnsi="SimSun" w:hint="eastAsia"/>
          <w:szCs w:val="16"/>
          <w:lang w:eastAsia="zh-CN"/>
        </w:rPr>
        <w:t>。</w:t>
      </w:r>
    </w:p>
  </w:endnote>
  <w:endnote w:id="45">
    <w:p w:rsidR="00806D9A" w:rsidRDefault="00806D9A" w:rsidP="00337E79">
      <w:pPr>
        <w:pStyle w:val="EndnoteText"/>
      </w:pPr>
      <w:r>
        <w:rPr>
          <w:rStyle w:val="EndnoteReference"/>
        </w:rPr>
        <w:endnoteRef/>
      </w:r>
      <w:r>
        <w:t xml:space="preserve"> </w:t>
      </w:r>
      <w:r>
        <w:rPr>
          <w:rFonts w:hint="eastAsia"/>
          <w:lang w:eastAsia="zh-CN"/>
        </w:rPr>
        <w:t>《</w:t>
      </w:r>
      <w:r w:rsidRPr="000D3C9B">
        <w:rPr>
          <w:rFonts w:ascii="LiberationSans-Regular" w:hAnsi="LiberationSans-Regular" w:cs="LiberationSans-Regular" w:hint="eastAsia"/>
          <w:szCs w:val="16"/>
        </w:rPr>
        <w:t>一</w:t>
      </w:r>
      <w:r>
        <w:rPr>
          <w:rFonts w:ascii="LiberationSans-Regular" w:hAnsi="LiberationSans-Regular" w:cs="LiberationSans-Regular" w:hint="eastAsia"/>
          <w:szCs w:val="16"/>
          <w:lang w:eastAsia="zh-CN"/>
        </w:rPr>
        <w:t>名</w:t>
      </w:r>
      <w:proofErr w:type="spellStart"/>
      <w:r w:rsidRPr="000D3C9B">
        <w:rPr>
          <w:rFonts w:ascii="LiberationSans-Regular" w:hAnsi="LiberationSans-Regular" w:cs="LiberationSans-Regular" w:hint="eastAsia"/>
          <w:szCs w:val="16"/>
        </w:rPr>
        <w:t>年轻</w:t>
      </w:r>
      <w:proofErr w:type="spellEnd"/>
      <w:r>
        <w:rPr>
          <w:rFonts w:ascii="LiberationSans-Regular" w:hAnsi="LiberationSans-Regular" w:cs="LiberationSans-Regular" w:hint="eastAsia"/>
          <w:szCs w:val="16"/>
          <w:lang w:eastAsia="zh-CN"/>
        </w:rPr>
        <w:t>妻子转述她与她丈夫在迫害中</w:t>
      </w:r>
      <w:proofErr w:type="spellStart"/>
      <w:r w:rsidRPr="000D3C9B">
        <w:rPr>
          <w:rFonts w:ascii="LiberationSans-Regular" w:hAnsi="LiberationSans-Regular" w:cs="LiberationSans-Regular" w:hint="eastAsia"/>
          <w:szCs w:val="16"/>
        </w:rPr>
        <w:t>的苦难历</w:t>
      </w:r>
      <w:proofErr w:type="spellEnd"/>
      <w:r>
        <w:rPr>
          <w:rFonts w:ascii="LiberationSans-Regular" w:hAnsi="LiberationSans-Regular" w:cs="LiberationSans-Regular" w:hint="eastAsia"/>
          <w:szCs w:val="16"/>
          <w:lang w:eastAsia="zh-CN"/>
        </w:rPr>
        <w:t>程》</w:t>
      </w:r>
      <w:r w:rsidRPr="00053550">
        <w:rPr>
          <w:rFonts w:hint="eastAsia"/>
          <w:lang w:eastAsia="zh-CN"/>
        </w:rPr>
        <w:t>，法</w:t>
      </w:r>
      <w:r w:rsidRPr="00764A91">
        <w:rPr>
          <w:rFonts w:hint="eastAsia"/>
          <w:lang w:eastAsia="zh-CN"/>
        </w:rPr>
        <w:t>轮大法</w:t>
      </w:r>
      <w:r>
        <w:rPr>
          <w:rFonts w:hint="eastAsia"/>
          <w:lang w:eastAsia="zh-CN"/>
        </w:rPr>
        <w:t>信息</w:t>
      </w:r>
      <w:r w:rsidRPr="00764A91">
        <w:rPr>
          <w:rFonts w:hint="eastAsia"/>
          <w:lang w:eastAsia="zh-CN"/>
        </w:rPr>
        <w:t>网</w:t>
      </w:r>
      <w:r>
        <w:rPr>
          <w:rFonts w:hint="eastAsia"/>
          <w:lang w:eastAsia="zh-CN"/>
        </w:rPr>
        <w:t>，</w:t>
      </w:r>
      <w:r>
        <w:rPr>
          <w:rFonts w:hint="eastAsia"/>
          <w:lang w:eastAsia="zh-CN"/>
        </w:rPr>
        <w:t>2011</w:t>
      </w:r>
      <w:r>
        <w:rPr>
          <w:rFonts w:hint="eastAsia"/>
          <w:lang w:eastAsia="zh-CN"/>
        </w:rPr>
        <w:t>年</w:t>
      </w:r>
      <w:r>
        <w:rPr>
          <w:rFonts w:hint="eastAsia"/>
          <w:lang w:eastAsia="zh-CN"/>
        </w:rPr>
        <w:t>6</w:t>
      </w:r>
      <w:r>
        <w:rPr>
          <w:rFonts w:hint="eastAsia"/>
          <w:lang w:eastAsia="zh-CN"/>
        </w:rPr>
        <w:t>月</w:t>
      </w:r>
      <w:r>
        <w:rPr>
          <w:rFonts w:hint="eastAsia"/>
          <w:lang w:eastAsia="zh-CN"/>
        </w:rPr>
        <w:t>26</w:t>
      </w:r>
      <w:r>
        <w:rPr>
          <w:rFonts w:hint="eastAsia"/>
          <w:lang w:eastAsia="zh-CN"/>
        </w:rPr>
        <w:t>日，</w:t>
      </w:r>
      <w:r>
        <w:fldChar w:fldCharType="begin"/>
      </w:r>
      <w:r>
        <w:instrText xml:space="preserve"> HYPERLINK "http://faluninfo.net/article/1176/A-young-wife-relays-her-and-her-husbands-difficult-journey-amidst-persecution/" </w:instrText>
      </w:r>
      <w:r>
        <w:fldChar w:fldCharType="separate"/>
      </w:r>
      <w:r w:rsidRPr="001C7485">
        <w:rPr>
          <w:rStyle w:val="Hyperlink"/>
          <w:color w:val="auto"/>
          <w:u w:val="none"/>
        </w:rPr>
        <w:t>http://faluninfo.net/article/1176/A-young-wife-relays-her-and-her-husbands-difficult-journey-amidst-persecution/</w:t>
      </w:r>
      <w:r>
        <w:rPr>
          <w:rStyle w:val="Hyperlink"/>
          <w:color w:val="auto"/>
          <w:u w:val="none"/>
        </w:rPr>
        <w:fldChar w:fldCharType="end"/>
      </w:r>
      <w:r>
        <w:rPr>
          <w:rFonts w:hint="eastAsia"/>
          <w:lang w:eastAsia="zh-CN"/>
        </w:rPr>
        <w:t>，</w:t>
      </w:r>
      <w:proofErr w:type="gramStart"/>
      <w:r>
        <w:rPr>
          <w:rFonts w:hint="eastAsia"/>
          <w:lang w:eastAsia="zh-CN"/>
        </w:rPr>
        <w:t>阅于</w:t>
      </w:r>
      <w:r>
        <w:rPr>
          <w:rFonts w:hint="eastAsia"/>
          <w:lang w:eastAsia="zh-CN"/>
        </w:rPr>
        <w:t>2013</w:t>
      </w:r>
      <w:r>
        <w:rPr>
          <w:rFonts w:hint="eastAsia"/>
          <w:lang w:eastAsia="zh-CN"/>
        </w:rPr>
        <w:t>年</w:t>
      </w:r>
      <w:r>
        <w:rPr>
          <w:rFonts w:hint="eastAsia"/>
          <w:lang w:eastAsia="zh-CN"/>
        </w:rPr>
        <w:t>12</w:t>
      </w:r>
      <w:r>
        <w:rPr>
          <w:rFonts w:hint="eastAsia"/>
          <w:lang w:eastAsia="zh-CN"/>
        </w:rPr>
        <w:t>月</w:t>
      </w:r>
      <w:r>
        <w:rPr>
          <w:rFonts w:hint="eastAsia"/>
          <w:lang w:eastAsia="zh-CN"/>
        </w:rPr>
        <w:t>3</w:t>
      </w:r>
      <w:r>
        <w:rPr>
          <w:rFonts w:hint="eastAsia"/>
          <w:lang w:eastAsia="zh-CN"/>
        </w:rPr>
        <w:t>日</w:t>
      </w:r>
      <w:proofErr w:type="gramEnd"/>
      <w:r>
        <w:rPr>
          <w:rFonts w:hint="eastAsia"/>
          <w:lang w:eastAsia="zh-CN"/>
        </w:rPr>
        <w:t>。</w:t>
      </w:r>
      <w:r>
        <w:t xml:space="preserve"> </w:t>
      </w:r>
    </w:p>
  </w:endnote>
  <w:endnote w:id="46">
    <w:p w:rsidR="00806D9A" w:rsidRDefault="00806D9A" w:rsidP="00337E79">
      <w:pPr>
        <w:pStyle w:val="EndnoteText"/>
      </w:pPr>
      <w:r>
        <w:rPr>
          <w:rStyle w:val="EndnoteReference"/>
        </w:rPr>
        <w:endnoteRef/>
      </w:r>
      <w:r>
        <w:rPr>
          <w:rFonts w:hint="eastAsia"/>
          <w:lang w:eastAsia="zh-CN"/>
        </w:rPr>
        <w:t xml:space="preserve"> </w:t>
      </w:r>
      <w:r>
        <w:rPr>
          <w:rFonts w:hint="eastAsia"/>
          <w:lang w:eastAsia="zh-CN"/>
        </w:rPr>
        <w:t>国际特赦组织</w:t>
      </w:r>
      <w:r>
        <w:rPr>
          <w:rFonts w:hint="eastAsia"/>
          <w:lang w:eastAsia="zh-CN"/>
        </w:rPr>
        <w:t>2011</w:t>
      </w:r>
      <w:r>
        <w:rPr>
          <w:rFonts w:hint="eastAsia"/>
          <w:lang w:eastAsia="zh-CN"/>
        </w:rPr>
        <w:t>年</w:t>
      </w:r>
      <w:r>
        <w:rPr>
          <w:rFonts w:hint="eastAsia"/>
          <w:lang w:eastAsia="zh-CN"/>
        </w:rPr>
        <w:t>11</w:t>
      </w:r>
      <w:r>
        <w:rPr>
          <w:rFonts w:hint="eastAsia"/>
          <w:lang w:eastAsia="zh-CN"/>
        </w:rPr>
        <w:t>月</w:t>
      </w:r>
      <w:r>
        <w:rPr>
          <w:rFonts w:hint="eastAsia"/>
          <w:lang w:eastAsia="zh-CN"/>
        </w:rPr>
        <w:t>2</w:t>
      </w:r>
      <w:r>
        <w:rPr>
          <w:lang w:eastAsia="zh-CN"/>
        </w:rPr>
        <w:t>2</w:t>
      </w:r>
      <w:r>
        <w:rPr>
          <w:rFonts w:hint="eastAsia"/>
          <w:lang w:eastAsia="zh-CN"/>
        </w:rPr>
        <w:t>日进行的采访。</w:t>
      </w:r>
    </w:p>
  </w:endnote>
  <w:endnote w:id="47">
    <w:p w:rsidR="00806D9A" w:rsidRDefault="00806D9A" w:rsidP="00337E79">
      <w:pPr>
        <w:pStyle w:val="EndnoteText"/>
      </w:pPr>
      <w:r>
        <w:rPr>
          <w:rStyle w:val="EndnoteReference"/>
        </w:rPr>
        <w:endnoteRef/>
      </w:r>
      <w:r>
        <w:rPr>
          <w:rFonts w:hint="eastAsia"/>
          <w:lang w:eastAsia="zh-CN"/>
        </w:rPr>
        <w:t xml:space="preserve"> </w:t>
      </w:r>
      <w:r>
        <w:rPr>
          <w:rFonts w:hint="eastAsia"/>
          <w:lang w:eastAsia="zh-CN"/>
        </w:rPr>
        <w:t>国际特赦组织</w:t>
      </w:r>
      <w:r>
        <w:rPr>
          <w:rFonts w:hint="eastAsia"/>
          <w:lang w:eastAsia="zh-CN"/>
        </w:rPr>
        <w:t>2012</w:t>
      </w:r>
      <w:r>
        <w:rPr>
          <w:rFonts w:hint="eastAsia"/>
          <w:lang w:eastAsia="zh-CN"/>
        </w:rPr>
        <w:t>年</w:t>
      </w:r>
      <w:r>
        <w:rPr>
          <w:rFonts w:hint="eastAsia"/>
          <w:lang w:eastAsia="zh-CN"/>
        </w:rPr>
        <w:t>4</w:t>
      </w:r>
      <w:r>
        <w:rPr>
          <w:rFonts w:hint="eastAsia"/>
          <w:lang w:eastAsia="zh-CN"/>
        </w:rPr>
        <w:t>月</w:t>
      </w:r>
      <w:r>
        <w:rPr>
          <w:rFonts w:hint="eastAsia"/>
          <w:lang w:eastAsia="zh-CN"/>
        </w:rPr>
        <w:t>20</w:t>
      </w:r>
      <w:r>
        <w:rPr>
          <w:rFonts w:hint="eastAsia"/>
          <w:lang w:eastAsia="zh-CN"/>
        </w:rPr>
        <w:t>日进行的采访。</w:t>
      </w:r>
    </w:p>
  </w:endnote>
  <w:endnote w:id="48">
    <w:p w:rsidR="00806D9A" w:rsidRDefault="00806D9A" w:rsidP="00337E79">
      <w:pPr>
        <w:pStyle w:val="EndnoteText"/>
      </w:pPr>
      <w:r>
        <w:rPr>
          <w:rStyle w:val="EndnoteReference"/>
        </w:rPr>
        <w:endnoteRef/>
      </w:r>
      <w:r>
        <w:t xml:space="preserve"> </w:t>
      </w:r>
      <w:r>
        <w:rPr>
          <w:rFonts w:hint="eastAsia"/>
          <w:lang w:eastAsia="zh-CN"/>
        </w:rPr>
        <w:t>《</w:t>
      </w:r>
      <w:proofErr w:type="spellStart"/>
      <w:r>
        <w:rPr>
          <w:rFonts w:ascii="LiberationSans-Regular" w:hAnsi="LiberationSans-Regular" w:cs="LiberationSans-Regular" w:hint="eastAsia"/>
          <w:szCs w:val="18"/>
        </w:rPr>
        <w:t>一对年轻人的苦难经历：七年等待，九年冤狱</w:t>
      </w:r>
      <w:proofErr w:type="spellEnd"/>
      <w:r>
        <w:rPr>
          <w:rFonts w:hint="eastAsia"/>
          <w:lang w:eastAsia="zh-CN"/>
        </w:rPr>
        <w:t>》，明慧网，</w:t>
      </w:r>
      <w:r>
        <w:rPr>
          <w:rFonts w:hint="eastAsia"/>
          <w:lang w:eastAsia="zh-CN"/>
        </w:rPr>
        <w:t>2011</w:t>
      </w:r>
      <w:r>
        <w:rPr>
          <w:rFonts w:hint="eastAsia"/>
          <w:lang w:eastAsia="zh-CN"/>
        </w:rPr>
        <w:t>年</w:t>
      </w:r>
      <w:r>
        <w:rPr>
          <w:rFonts w:hint="eastAsia"/>
          <w:lang w:eastAsia="zh-CN"/>
        </w:rPr>
        <w:t>6</w:t>
      </w:r>
      <w:r>
        <w:rPr>
          <w:rFonts w:hint="eastAsia"/>
          <w:lang w:eastAsia="zh-CN"/>
        </w:rPr>
        <w:t>月</w:t>
      </w:r>
      <w:r>
        <w:rPr>
          <w:rFonts w:hint="eastAsia"/>
          <w:lang w:eastAsia="zh-CN"/>
        </w:rPr>
        <w:t>26</w:t>
      </w:r>
      <w:r>
        <w:rPr>
          <w:rFonts w:hint="eastAsia"/>
          <w:lang w:eastAsia="zh-CN"/>
        </w:rPr>
        <w:t>日，</w:t>
      </w:r>
      <w:r>
        <w:fldChar w:fldCharType="begin"/>
      </w:r>
      <w:r>
        <w:instrText xml:space="preserve"> HYPERLINK "http://clearwisdom.net/html/articles/2011/6/26/126261.html" </w:instrText>
      </w:r>
      <w:r>
        <w:fldChar w:fldCharType="separate"/>
      </w:r>
      <w:r w:rsidRPr="001C7485">
        <w:rPr>
          <w:rStyle w:val="Hyperlink"/>
          <w:color w:val="auto"/>
          <w:u w:val="none"/>
        </w:rPr>
        <w:t>http://clearwisdom.net/html/articles/2011/6/26/126261.html</w:t>
      </w:r>
      <w:r>
        <w:rPr>
          <w:rStyle w:val="Hyperlink"/>
          <w:color w:val="auto"/>
          <w:u w:val="none"/>
        </w:rPr>
        <w:fldChar w:fldCharType="end"/>
      </w:r>
      <w:r>
        <w:rPr>
          <w:rFonts w:hint="eastAsia"/>
          <w:lang w:eastAsia="zh-CN"/>
        </w:rPr>
        <w:t>，</w:t>
      </w:r>
      <w:proofErr w:type="gramStart"/>
      <w:r>
        <w:rPr>
          <w:rFonts w:hint="eastAsia"/>
          <w:lang w:eastAsia="zh-CN"/>
        </w:rPr>
        <w:t>阅于</w:t>
      </w:r>
      <w:r>
        <w:rPr>
          <w:rFonts w:hint="eastAsia"/>
          <w:lang w:eastAsia="zh-CN"/>
        </w:rPr>
        <w:t>2013</w:t>
      </w:r>
      <w:r>
        <w:rPr>
          <w:rFonts w:hint="eastAsia"/>
          <w:lang w:eastAsia="zh-CN"/>
        </w:rPr>
        <w:t>年</w:t>
      </w:r>
      <w:r>
        <w:rPr>
          <w:rFonts w:hint="eastAsia"/>
          <w:lang w:eastAsia="zh-CN"/>
        </w:rPr>
        <w:t>11</w:t>
      </w:r>
      <w:r>
        <w:rPr>
          <w:rFonts w:hint="eastAsia"/>
          <w:lang w:eastAsia="zh-CN"/>
        </w:rPr>
        <w:t>月</w:t>
      </w:r>
      <w:r>
        <w:rPr>
          <w:rFonts w:hint="eastAsia"/>
          <w:lang w:eastAsia="zh-CN"/>
        </w:rPr>
        <w:t>28</w:t>
      </w:r>
      <w:r>
        <w:rPr>
          <w:rFonts w:hint="eastAsia"/>
          <w:lang w:eastAsia="zh-CN"/>
        </w:rPr>
        <w:t>日</w:t>
      </w:r>
      <w:proofErr w:type="gramEnd"/>
      <w:r>
        <w:rPr>
          <w:rFonts w:hint="eastAsia"/>
          <w:lang w:eastAsia="zh-CN"/>
        </w:rPr>
        <w:t>。</w:t>
      </w:r>
    </w:p>
  </w:endnote>
  <w:endnote w:id="49">
    <w:p w:rsidR="00806D9A" w:rsidRDefault="00806D9A" w:rsidP="00337E79">
      <w:pPr>
        <w:pStyle w:val="EndnoteText"/>
      </w:pPr>
      <w:r>
        <w:rPr>
          <w:rStyle w:val="EndnoteReference"/>
        </w:rPr>
        <w:endnoteRef/>
      </w:r>
      <w:r>
        <w:rPr>
          <w:rFonts w:hint="eastAsia"/>
          <w:lang w:eastAsia="zh-CN"/>
        </w:rPr>
        <w:t xml:space="preserve"> </w:t>
      </w:r>
      <w:r>
        <w:rPr>
          <w:rFonts w:hint="eastAsia"/>
          <w:lang w:eastAsia="zh-CN"/>
        </w:rPr>
        <w:t>国际特赦组织，《紧急行动：</w:t>
      </w:r>
      <w:proofErr w:type="spellStart"/>
      <w:r w:rsidRPr="00EB2F2B">
        <w:rPr>
          <w:rFonts w:ascii="LiberationSans-Regular" w:hAnsi="LiberationSans-Regular" w:cs="LiberationSans-Regular" w:hint="eastAsia"/>
          <w:szCs w:val="16"/>
        </w:rPr>
        <w:t>法轮功女学员面临劳教期延长的危险</w:t>
      </w:r>
      <w:proofErr w:type="spellEnd"/>
      <w:r>
        <w:rPr>
          <w:rFonts w:hint="eastAsia"/>
          <w:lang w:eastAsia="zh-CN"/>
        </w:rPr>
        <w:t>》（</w:t>
      </w:r>
      <w:r>
        <w:rPr>
          <w:rFonts w:hint="eastAsia"/>
          <w:lang w:eastAsia="zh-CN"/>
        </w:rPr>
        <w:t>2012</w:t>
      </w:r>
      <w:r>
        <w:rPr>
          <w:rFonts w:hint="eastAsia"/>
          <w:lang w:eastAsia="zh-CN"/>
        </w:rPr>
        <w:t>年</w:t>
      </w:r>
      <w:r>
        <w:rPr>
          <w:rFonts w:hint="eastAsia"/>
          <w:lang w:eastAsia="zh-CN"/>
        </w:rPr>
        <w:t>12</w:t>
      </w:r>
      <w:r>
        <w:rPr>
          <w:rFonts w:hint="eastAsia"/>
          <w:lang w:eastAsia="zh-CN"/>
        </w:rPr>
        <w:t>月</w:t>
      </w:r>
      <w:r>
        <w:rPr>
          <w:rFonts w:hint="eastAsia"/>
          <w:lang w:eastAsia="zh-CN"/>
        </w:rPr>
        <w:t>13</w:t>
      </w:r>
      <w:r>
        <w:rPr>
          <w:rFonts w:hint="eastAsia"/>
          <w:lang w:eastAsia="zh-CN"/>
        </w:rPr>
        <w:t>日，索引号：</w:t>
      </w:r>
      <w:r w:rsidRPr="00B22D15">
        <w:t>ASA 17/056/2012</w:t>
      </w:r>
      <w:r>
        <w:rPr>
          <w:rFonts w:hint="eastAsia"/>
          <w:lang w:eastAsia="zh-CN"/>
        </w:rPr>
        <w:t>）。</w:t>
      </w:r>
    </w:p>
  </w:endnote>
  <w:endnote w:id="50">
    <w:p w:rsidR="00806D9A" w:rsidRDefault="00806D9A" w:rsidP="00337E79">
      <w:pPr>
        <w:pStyle w:val="EndnoteText"/>
      </w:pPr>
      <w:r>
        <w:rPr>
          <w:rStyle w:val="EndnoteReference"/>
        </w:rPr>
        <w:endnoteRef/>
      </w:r>
      <w:r>
        <w:rPr>
          <w:rFonts w:hint="eastAsia"/>
          <w:lang w:eastAsia="zh-CN"/>
        </w:rPr>
        <w:t xml:space="preserve"> </w:t>
      </w:r>
      <w:r>
        <w:rPr>
          <w:rFonts w:hint="eastAsia"/>
          <w:lang w:eastAsia="zh-CN"/>
        </w:rPr>
        <w:t>国际特赦组织</w:t>
      </w:r>
      <w:r>
        <w:rPr>
          <w:rFonts w:hint="eastAsia"/>
          <w:lang w:eastAsia="zh-CN"/>
        </w:rPr>
        <w:t>2013</w:t>
      </w:r>
      <w:r>
        <w:rPr>
          <w:rFonts w:hint="eastAsia"/>
          <w:lang w:eastAsia="zh-CN"/>
        </w:rPr>
        <w:t>年</w:t>
      </w:r>
      <w:r>
        <w:rPr>
          <w:rFonts w:hint="eastAsia"/>
          <w:lang w:eastAsia="zh-CN"/>
        </w:rPr>
        <w:t>11</w:t>
      </w:r>
      <w:r>
        <w:rPr>
          <w:rFonts w:hint="eastAsia"/>
          <w:lang w:eastAsia="zh-CN"/>
        </w:rPr>
        <w:t>月期间进行的多次采访。</w:t>
      </w:r>
    </w:p>
  </w:endnote>
  <w:endnote w:id="51">
    <w:p w:rsidR="00806D9A" w:rsidRDefault="00806D9A" w:rsidP="00906E2E">
      <w:pPr>
        <w:pStyle w:val="EndnoteText"/>
      </w:pPr>
      <w:r>
        <w:rPr>
          <w:rStyle w:val="EndnoteReference"/>
        </w:rPr>
        <w:endnoteRef/>
      </w:r>
      <w:r>
        <w:t xml:space="preserve"> </w:t>
      </w:r>
      <w:r>
        <w:rPr>
          <w:rFonts w:hint="eastAsia"/>
          <w:lang w:eastAsia="zh-CN"/>
        </w:rPr>
        <w:t>《宪法》第</w:t>
      </w:r>
      <w:r>
        <w:rPr>
          <w:rFonts w:hint="eastAsia"/>
          <w:lang w:eastAsia="zh-CN"/>
        </w:rPr>
        <w:t>41</w:t>
      </w:r>
      <w:r>
        <w:rPr>
          <w:rFonts w:hint="eastAsia"/>
          <w:lang w:eastAsia="zh-CN"/>
        </w:rPr>
        <w:t>条规定，公民有权对政府“</w:t>
      </w:r>
      <w:r w:rsidRPr="008E11EC">
        <w:rPr>
          <w:rFonts w:hint="eastAsia"/>
          <w:lang w:eastAsia="zh-CN"/>
        </w:rPr>
        <w:t>提出批评和建议</w:t>
      </w:r>
      <w:r>
        <w:rPr>
          <w:rFonts w:hint="eastAsia"/>
          <w:lang w:eastAsia="zh-CN"/>
        </w:rPr>
        <w:t>”</w:t>
      </w:r>
      <w:r>
        <w:rPr>
          <w:rFonts w:hint="eastAsia"/>
          <w:lang w:eastAsia="zh-CN"/>
        </w:rPr>
        <w:t>。《中华人民共和国宪法》，</w:t>
      </w:r>
      <w:r>
        <w:rPr>
          <w:rFonts w:hint="eastAsia"/>
          <w:lang w:eastAsia="zh-CN"/>
        </w:rPr>
        <w:t>1982</w:t>
      </w:r>
      <w:r>
        <w:rPr>
          <w:rFonts w:hint="eastAsia"/>
          <w:lang w:eastAsia="zh-CN"/>
        </w:rPr>
        <w:t>年</w:t>
      </w:r>
      <w:r>
        <w:rPr>
          <w:rFonts w:hint="eastAsia"/>
          <w:lang w:eastAsia="zh-CN"/>
        </w:rPr>
        <w:t>12</w:t>
      </w:r>
      <w:r>
        <w:rPr>
          <w:rFonts w:hint="eastAsia"/>
          <w:lang w:eastAsia="zh-CN"/>
        </w:rPr>
        <w:t>月</w:t>
      </w:r>
      <w:r>
        <w:rPr>
          <w:rFonts w:hint="eastAsia"/>
          <w:lang w:eastAsia="zh-CN"/>
        </w:rPr>
        <w:t>4</w:t>
      </w:r>
      <w:r>
        <w:rPr>
          <w:rFonts w:hint="eastAsia"/>
          <w:lang w:eastAsia="zh-CN"/>
        </w:rPr>
        <w:t>日通过：</w:t>
      </w:r>
      <w:r>
        <w:fldChar w:fldCharType="begin"/>
      </w:r>
      <w:r>
        <w:instrText xml:space="preserve"> HYPERLINK "http://www.china.org.cn/english/features/89012.htm" </w:instrText>
      </w:r>
      <w:r>
        <w:fldChar w:fldCharType="separate"/>
      </w:r>
      <w:r w:rsidRPr="001C7485">
        <w:rPr>
          <w:rStyle w:val="Hyperlink"/>
          <w:color w:val="auto"/>
          <w:u w:val="none"/>
        </w:rPr>
        <w:t>http://www.china.org.cn/english/features/89012.htm</w:t>
      </w:r>
      <w:r>
        <w:rPr>
          <w:rStyle w:val="Hyperlink"/>
          <w:color w:val="auto"/>
          <w:u w:val="none"/>
        </w:rPr>
        <w:fldChar w:fldCharType="end"/>
      </w:r>
      <w:r>
        <w:rPr>
          <w:rFonts w:hint="eastAsia"/>
          <w:lang w:eastAsia="zh-CN"/>
        </w:rPr>
        <w:t>，</w:t>
      </w:r>
      <w:proofErr w:type="gramStart"/>
      <w:r>
        <w:rPr>
          <w:rFonts w:hint="eastAsia"/>
          <w:lang w:eastAsia="zh-CN"/>
        </w:rPr>
        <w:t>阅于</w:t>
      </w:r>
      <w:r>
        <w:rPr>
          <w:rFonts w:hint="eastAsia"/>
          <w:lang w:eastAsia="zh-CN"/>
        </w:rPr>
        <w:t>2013</w:t>
      </w:r>
      <w:r>
        <w:rPr>
          <w:rFonts w:hint="eastAsia"/>
          <w:lang w:eastAsia="zh-CN"/>
        </w:rPr>
        <w:t>年</w:t>
      </w:r>
      <w:r>
        <w:rPr>
          <w:rFonts w:hint="eastAsia"/>
          <w:lang w:eastAsia="zh-CN"/>
        </w:rPr>
        <w:t>10</w:t>
      </w:r>
      <w:r>
        <w:rPr>
          <w:rFonts w:hint="eastAsia"/>
          <w:lang w:eastAsia="zh-CN"/>
        </w:rPr>
        <w:t>月</w:t>
      </w:r>
      <w:r>
        <w:rPr>
          <w:rFonts w:hint="eastAsia"/>
          <w:lang w:eastAsia="zh-CN"/>
        </w:rPr>
        <w:t>29</w:t>
      </w:r>
      <w:r>
        <w:rPr>
          <w:rFonts w:hint="eastAsia"/>
          <w:lang w:eastAsia="zh-CN"/>
        </w:rPr>
        <w:t>日</w:t>
      </w:r>
      <w:proofErr w:type="gramEnd"/>
      <w:r>
        <w:rPr>
          <w:rFonts w:hint="eastAsia"/>
          <w:lang w:eastAsia="zh-CN"/>
        </w:rPr>
        <w:t>。</w:t>
      </w:r>
      <w:r>
        <w:t xml:space="preserve"> </w:t>
      </w:r>
    </w:p>
  </w:endnote>
  <w:endnote w:id="52">
    <w:p w:rsidR="00806D9A" w:rsidRDefault="00806D9A" w:rsidP="00906E2E">
      <w:pPr>
        <w:pStyle w:val="EndnoteText"/>
      </w:pPr>
      <w:r>
        <w:rPr>
          <w:rStyle w:val="EndnoteReference"/>
        </w:rPr>
        <w:endnoteRef/>
      </w:r>
      <w:r>
        <w:rPr>
          <w:rFonts w:hint="eastAsia"/>
          <w:lang w:eastAsia="zh-CN"/>
        </w:rPr>
        <w:t xml:space="preserve"> </w:t>
      </w:r>
      <w:r>
        <w:rPr>
          <w:rFonts w:hint="eastAsia"/>
          <w:lang w:eastAsia="zh-CN"/>
        </w:rPr>
        <w:t>维权网，《压制申诉：中国上访者遭受的人权侵犯》；人权观察，《地狱的小巷：</w:t>
      </w:r>
      <w:r w:rsidRPr="00FC0049">
        <w:rPr>
          <w:rFonts w:hint="eastAsia"/>
          <w:lang w:eastAsia="zh-CN"/>
        </w:rPr>
        <w:t>中国“黑监狱”的人权侵犯行径</w:t>
      </w:r>
      <w:r>
        <w:rPr>
          <w:rFonts w:hint="eastAsia"/>
          <w:lang w:eastAsia="zh-CN"/>
        </w:rPr>
        <w:t>》，</w:t>
      </w:r>
      <w:r>
        <w:t>2009</w:t>
      </w:r>
      <w:r>
        <w:rPr>
          <w:rFonts w:hint="eastAsia"/>
          <w:lang w:eastAsia="zh-CN"/>
        </w:rPr>
        <w:t>年，第</w:t>
      </w:r>
      <w:r>
        <w:rPr>
          <w:rFonts w:hint="eastAsia"/>
          <w:lang w:eastAsia="zh-CN"/>
        </w:rPr>
        <w:t>8</w:t>
      </w:r>
      <w:r>
        <w:rPr>
          <w:rFonts w:hint="eastAsia"/>
          <w:lang w:eastAsia="zh-CN"/>
        </w:rPr>
        <w:t>页。</w:t>
      </w:r>
      <w:r>
        <w:t xml:space="preserve">Li, </w:t>
      </w:r>
      <w:proofErr w:type="spellStart"/>
      <w:r>
        <w:t>Huizi</w:t>
      </w:r>
      <w:proofErr w:type="spellEnd"/>
      <w:r>
        <w:t xml:space="preserve"> and Zhou, </w:t>
      </w:r>
      <w:proofErr w:type="spellStart"/>
      <w:r>
        <w:t>Erjie</w:t>
      </w:r>
      <w:proofErr w:type="spellEnd"/>
      <w:r>
        <w:rPr>
          <w:rFonts w:hint="eastAsia"/>
          <w:lang w:eastAsia="zh-CN"/>
        </w:rPr>
        <w:t>，《中国的公共申诉部门是北京最为繁忙的办公室》</w:t>
      </w:r>
      <w:r w:rsidRPr="00BF65AB">
        <w:rPr>
          <w:rFonts w:hint="eastAsia"/>
          <w:lang w:eastAsia="zh-CN"/>
        </w:rPr>
        <w:t>，</w:t>
      </w:r>
      <w:r>
        <w:rPr>
          <w:rFonts w:hint="eastAsia"/>
          <w:lang w:eastAsia="zh-CN"/>
        </w:rPr>
        <w:t>新华网，</w:t>
      </w:r>
      <w:r>
        <w:t>2007</w:t>
      </w:r>
      <w:r>
        <w:rPr>
          <w:rFonts w:hint="eastAsia"/>
          <w:lang w:eastAsia="zh-CN"/>
        </w:rPr>
        <w:t>年</w:t>
      </w:r>
      <w:r>
        <w:rPr>
          <w:rFonts w:hint="eastAsia"/>
          <w:lang w:eastAsia="zh-CN"/>
        </w:rPr>
        <w:t>9</w:t>
      </w:r>
      <w:r>
        <w:rPr>
          <w:rFonts w:hint="eastAsia"/>
          <w:lang w:eastAsia="zh-CN"/>
        </w:rPr>
        <w:t>月</w:t>
      </w:r>
      <w:r>
        <w:t>2</w:t>
      </w:r>
      <w:r>
        <w:rPr>
          <w:rFonts w:hint="eastAsia"/>
          <w:lang w:eastAsia="zh-CN"/>
        </w:rPr>
        <w:t>日，</w:t>
      </w:r>
      <w:hyperlink r:id="rId7" w:history="1">
        <w:r w:rsidRPr="001C7485">
          <w:rPr>
            <w:rStyle w:val="Hyperlink"/>
            <w:color w:val="auto"/>
            <w:u w:val="none"/>
          </w:rPr>
          <w:t>http://news.xinhuanet.com/english/2007-09/02/content_6647961.htm</w:t>
        </w:r>
      </w:hyperlink>
      <w:r>
        <w:rPr>
          <w:rFonts w:hint="eastAsia"/>
          <w:lang w:eastAsia="zh-CN"/>
        </w:rPr>
        <w:t>，</w:t>
      </w:r>
      <w:proofErr w:type="gramStart"/>
      <w:r>
        <w:rPr>
          <w:rFonts w:hint="eastAsia"/>
          <w:lang w:eastAsia="zh-CN"/>
        </w:rPr>
        <w:t>阅于</w:t>
      </w:r>
      <w:r>
        <w:rPr>
          <w:rFonts w:hint="eastAsia"/>
          <w:lang w:eastAsia="zh-CN"/>
        </w:rPr>
        <w:t>2013</w:t>
      </w:r>
      <w:r>
        <w:rPr>
          <w:rFonts w:hint="eastAsia"/>
          <w:lang w:eastAsia="zh-CN"/>
        </w:rPr>
        <w:t>年</w:t>
      </w:r>
      <w:r>
        <w:rPr>
          <w:rFonts w:hint="eastAsia"/>
          <w:lang w:eastAsia="zh-CN"/>
        </w:rPr>
        <w:t>10</w:t>
      </w:r>
      <w:r>
        <w:rPr>
          <w:rFonts w:hint="eastAsia"/>
          <w:lang w:eastAsia="zh-CN"/>
        </w:rPr>
        <w:t>月</w:t>
      </w:r>
      <w:r>
        <w:rPr>
          <w:rFonts w:hint="eastAsia"/>
          <w:lang w:eastAsia="zh-CN"/>
        </w:rPr>
        <w:t>29</w:t>
      </w:r>
      <w:r>
        <w:rPr>
          <w:rFonts w:hint="eastAsia"/>
          <w:lang w:eastAsia="zh-CN"/>
        </w:rPr>
        <w:t>日</w:t>
      </w:r>
      <w:proofErr w:type="gramEnd"/>
      <w:r>
        <w:rPr>
          <w:rFonts w:hint="eastAsia"/>
          <w:lang w:eastAsia="zh-CN"/>
        </w:rPr>
        <w:t>。</w:t>
      </w:r>
    </w:p>
  </w:endnote>
  <w:endnote w:id="53">
    <w:p w:rsidR="00806D9A" w:rsidRDefault="00806D9A" w:rsidP="00906E2E">
      <w:pPr>
        <w:pStyle w:val="EndnoteText"/>
      </w:pPr>
      <w:r>
        <w:rPr>
          <w:rStyle w:val="EndnoteReference"/>
        </w:rPr>
        <w:endnoteRef/>
      </w:r>
      <w:r>
        <w:rPr>
          <w:rFonts w:hint="eastAsia"/>
          <w:lang w:eastAsia="zh-CN"/>
        </w:rPr>
        <w:t xml:space="preserve"> </w:t>
      </w:r>
      <w:proofErr w:type="spellStart"/>
      <w:r>
        <w:rPr>
          <w:rFonts w:hint="eastAsia"/>
        </w:rPr>
        <w:t>于建嵘</w:t>
      </w:r>
      <w:proofErr w:type="spellEnd"/>
      <w:r>
        <w:rPr>
          <w:rFonts w:hint="eastAsia"/>
          <w:lang w:eastAsia="zh-CN"/>
        </w:rPr>
        <w:t>，《</w:t>
      </w:r>
      <w:r w:rsidRPr="00093414">
        <w:rPr>
          <w:lang w:eastAsia="zh-CN"/>
        </w:rPr>
        <w:t>“</w:t>
      </w:r>
      <w:r w:rsidRPr="00093414">
        <w:rPr>
          <w:rFonts w:hint="eastAsia"/>
          <w:lang w:eastAsia="zh-CN"/>
        </w:rPr>
        <w:t>信访悖论”及其出路</w:t>
      </w:r>
      <w:r>
        <w:rPr>
          <w:rFonts w:hint="eastAsia"/>
          <w:lang w:eastAsia="zh-CN"/>
        </w:rPr>
        <w:t>》，《新华月报》，</w:t>
      </w:r>
      <w:r>
        <w:rPr>
          <w:rFonts w:hint="eastAsia"/>
          <w:lang w:eastAsia="zh-CN"/>
        </w:rPr>
        <w:t>2009</w:t>
      </w:r>
      <w:r>
        <w:rPr>
          <w:rFonts w:hint="eastAsia"/>
          <w:lang w:eastAsia="zh-CN"/>
        </w:rPr>
        <w:t>年</w:t>
      </w:r>
      <w:r>
        <w:rPr>
          <w:rFonts w:hint="eastAsia"/>
          <w:lang w:eastAsia="zh-CN"/>
        </w:rPr>
        <w:t>4</w:t>
      </w:r>
      <w:r>
        <w:rPr>
          <w:rFonts w:hint="eastAsia"/>
          <w:lang w:eastAsia="zh-CN"/>
        </w:rPr>
        <w:t>月</w:t>
      </w:r>
      <w:r>
        <w:rPr>
          <w:rFonts w:hint="eastAsia"/>
          <w:lang w:eastAsia="zh-CN"/>
        </w:rPr>
        <w:t>9</w:t>
      </w:r>
      <w:r>
        <w:rPr>
          <w:rFonts w:hint="eastAsia"/>
          <w:lang w:eastAsia="zh-CN"/>
        </w:rPr>
        <w:t>日。</w:t>
      </w:r>
      <w:r>
        <w:fldChar w:fldCharType="begin"/>
      </w:r>
      <w:r>
        <w:instrText xml:space="preserve"> HYPERLINK "http://www.xzbu.com/1/view-187563.htm" </w:instrText>
      </w:r>
      <w:r>
        <w:fldChar w:fldCharType="separate"/>
      </w:r>
      <w:r w:rsidRPr="001C7485">
        <w:rPr>
          <w:rStyle w:val="Hyperlink"/>
          <w:color w:val="auto"/>
          <w:u w:val="none"/>
        </w:rPr>
        <w:t>http://www.xzbu.com/1/view-187563.htm</w:t>
      </w:r>
      <w:r>
        <w:rPr>
          <w:rStyle w:val="Hyperlink"/>
          <w:color w:val="auto"/>
          <w:u w:val="none"/>
        </w:rPr>
        <w:fldChar w:fldCharType="end"/>
      </w:r>
      <w:r w:rsidRPr="00BF65AB">
        <w:rPr>
          <w:rStyle w:val="Hyperlink"/>
          <w:rFonts w:hint="eastAsia"/>
          <w:u w:val="none"/>
          <w:lang w:eastAsia="zh-CN"/>
        </w:rPr>
        <w:t>，</w:t>
      </w:r>
      <w:proofErr w:type="gramStart"/>
      <w:r>
        <w:rPr>
          <w:rFonts w:hint="eastAsia"/>
          <w:lang w:eastAsia="zh-CN"/>
        </w:rPr>
        <w:t>阅于</w:t>
      </w:r>
      <w:r>
        <w:rPr>
          <w:rFonts w:hint="eastAsia"/>
          <w:lang w:eastAsia="zh-CN"/>
        </w:rPr>
        <w:t>2013</w:t>
      </w:r>
      <w:r>
        <w:rPr>
          <w:rFonts w:hint="eastAsia"/>
          <w:lang w:eastAsia="zh-CN"/>
        </w:rPr>
        <w:t>年</w:t>
      </w:r>
      <w:r>
        <w:rPr>
          <w:rFonts w:hint="eastAsia"/>
          <w:lang w:eastAsia="zh-CN"/>
        </w:rPr>
        <w:t>10</w:t>
      </w:r>
      <w:r>
        <w:rPr>
          <w:rFonts w:hint="eastAsia"/>
          <w:lang w:eastAsia="zh-CN"/>
        </w:rPr>
        <w:t>月</w:t>
      </w:r>
      <w:r>
        <w:rPr>
          <w:rFonts w:hint="eastAsia"/>
          <w:lang w:eastAsia="zh-CN"/>
        </w:rPr>
        <w:t>2</w:t>
      </w:r>
      <w:r>
        <w:rPr>
          <w:rFonts w:hint="eastAsia"/>
          <w:lang w:eastAsia="zh-CN"/>
        </w:rPr>
        <w:t>日</w:t>
      </w:r>
      <w:proofErr w:type="gramEnd"/>
      <w:r>
        <w:rPr>
          <w:rFonts w:hint="eastAsia"/>
          <w:lang w:eastAsia="zh-CN"/>
        </w:rPr>
        <w:t>。</w:t>
      </w:r>
    </w:p>
  </w:endnote>
  <w:endnote w:id="54">
    <w:p w:rsidR="00806D9A" w:rsidRDefault="00806D9A" w:rsidP="00906E2E">
      <w:pPr>
        <w:pStyle w:val="EndnoteText"/>
      </w:pPr>
      <w:r>
        <w:rPr>
          <w:rStyle w:val="EndnoteReference"/>
        </w:rPr>
        <w:endnoteRef/>
      </w:r>
      <w:r>
        <w:rPr>
          <w:rFonts w:hint="eastAsia"/>
          <w:lang w:eastAsia="zh-CN"/>
        </w:rPr>
        <w:t xml:space="preserve"> </w:t>
      </w:r>
      <w:r>
        <w:rPr>
          <w:rFonts w:hint="eastAsia"/>
          <w:lang w:eastAsia="zh-CN"/>
        </w:rPr>
        <w:t>维权网，《压制申诉：中国上访者遭受的人权侵犯》，第</w:t>
      </w:r>
      <w:r>
        <w:t>27-28</w:t>
      </w:r>
      <w:r>
        <w:rPr>
          <w:rFonts w:hint="eastAsia"/>
          <w:lang w:eastAsia="zh-CN"/>
        </w:rPr>
        <w:t>页。</w:t>
      </w:r>
    </w:p>
  </w:endnote>
  <w:endnote w:id="55">
    <w:p w:rsidR="00806D9A" w:rsidRDefault="00806D9A" w:rsidP="00906E2E">
      <w:pPr>
        <w:pStyle w:val="EndnoteText"/>
      </w:pPr>
      <w:r>
        <w:rPr>
          <w:rStyle w:val="EndnoteReference"/>
        </w:rPr>
        <w:endnoteRef/>
      </w:r>
      <w:r>
        <w:rPr>
          <w:rFonts w:hint="eastAsia"/>
          <w:lang w:eastAsia="zh-CN"/>
        </w:rPr>
        <w:t xml:space="preserve"> </w:t>
      </w:r>
      <w:r>
        <w:rPr>
          <w:rFonts w:hint="eastAsia"/>
          <w:lang w:eastAsia="zh-CN"/>
        </w:rPr>
        <w:t>深圳公安局网站上的一篇文章列出了一系列上访行为及对应的处罚，参阅《深圳：多次非正常上访或被劳教》，</w:t>
      </w:r>
      <w:hyperlink r:id="rId8" w:history="1">
        <w:r w:rsidRPr="001C7485">
          <w:rPr>
            <w:rStyle w:val="Hyperlink"/>
            <w:color w:val="auto"/>
            <w:u w:val="none"/>
          </w:rPr>
          <w:t>http://www.sz.gov/cn/cn/xxgk/bmdt/20091111_1226070.htm</w:t>
        </w:r>
      </w:hyperlink>
      <w:r>
        <w:rPr>
          <w:rFonts w:hint="eastAsia"/>
          <w:lang w:eastAsia="zh-CN"/>
        </w:rPr>
        <w:t>。欲了解该问题的背景信息，参阅美国国会及行政部门中国问题委员会，《深圳当局发出通知列出对“非正常上访”的处罚》，</w:t>
      </w:r>
      <w:r>
        <w:rPr>
          <w:rFonts w:hint="eastAsia"/>
          <w:lang w:eastAsia="zh-CN"/>
        </w:rPr>
        <w:t>2010</w:t>
      </w:r>
      <w:r>
        <w:rPr>
          <w:rFonts w:hint="eastAsia"/>
          <w:lang w:eastAsia="zh-CN"/>
        </w:rPr>
        <w:t>年</w:t>
      </w:r>
      <w:r>
        <w:rPr>
          <w:rFonts w:hint="eastAsia"/>
          <w:lang w:eastAsia="zh-CN"/>
        </w:rPr>
        <w:t>2</w:t>
      </w:r>
      <w:r>
        <w:rPr>
          <w:rFonts w:hint="eastAsia"/>
          <w:lang w:eastAsia="zh-CN"/>
        </w:rPr>
        <w:t>月</w:t>
      </w:r>
      <w:r>
        <w:rPr>
          <w:rFonts w:hint="eastAsia"/>
          <w:lang w:eastAsia="zh-CN"/>
        </w:rPr>
        <w:t>3</w:t>
      </w:r>
      <w:r>
        <w:rPr>
          <w:rFonts w:hint="eastAsia"/>
          <w:lang w:eastAsia="zh-CN"/>
        </w:rPr>
        <w:t>日，</w:t>
      </w:r>
      <w:r>
        <w:fldChar w:fldCharType="begin"/>
      </w:r>
      <w:r>
        <w:instrText xml:space="preserve"> HYPERLINK "http://www.cecc.gov/publications/commission-analysis/shenzhen-authorities-issue-circular-outlining-punishments-for" </w:instrText>
      </w:r>
      <w:r>
        <w:fldChar w:fldCharType="separate"/>
      </w:r>
      <w:r w:rsidRPr="001C7485">
        <w:rPr>
          <w:rStyle w:val="Hyperlink"/>
          <w:color w:val="auto"/>
          <w:u w:val="none"/>
        </w:rPr>
        <w:t>http://www.cecc.gov/publications/commission-analysis/shenzhen-authorities-issue-circular-outlining-punishments-for</w:t>
      </w:r>
      <w:r>
        <w:rPr>
          <w:rStyle w:val="Hyperlink"/>
          <w:color w:val="auto"/>
          <w:u w:val="none"/>
        </w:rPr>
        <w:fldChar w:fldCharType="end"/>
      </w:r>
      <w:r>
        <w:rPr>
          <w:rFonts w:hint="eastAsia"/>
          <w:lang w:eastAsia="zh-CN"/>
        </w:rPr>
        <w:t>，</w:t>
      </w:r>
      <w:proofErr w:type="gramStart"/>
      <w:r>
        <w:rPr>
          <w:rFonts w:hint="eastAsia"/>
          <w:lang w:eastAsia="zh-CN"/>
        </w:rPr>
        <w:t>阅于</w:t>
      </w:r>
      <w:r>
        <w:rPr>
          <w:rFonts w:hint="eastAsia"/>
          <w:lang w:eastAsia="zh-CN"/>
        </w:rPr>
        <w:t>2013</w:t>
      </w:r>
      <w:r>
        <w:rPr>
          <w:rFonts w:hint="eastAsia"/>
          <w:lang w:eastAsia="zh-CN"/>
        </w:rPr>
        <w:t>年</w:t>
      </w:r>
      <w:r>
        <w:rPr>
          <w:rFonts w:hint="eastAsia"/>
          <w:lang w:eastAsia="zh-CN"/>
        </w:rPr>
        <w:t>12</w:t>
      </w:r>
      <w:r>
        <w:rPr>
          <w:rFonts w:hint="eastAsia"/>
          <w:lang w:eastAsia="zh-CN"/>
        </w:rPr>
        <w:t>月</w:t>
      </w:r>
      <w:r>
        <w:rPr>
          <w:rFonts w:hint="eastAsia"/>
          <w:lang w:eastAsia="zh-CN"/>
        </w:rPr>
        <w:t>3</w:t>
      </w:r>
      <w:r>
        <w:rPr>
          <w:rFonts w:hint="eastAsia"/>
          <w:lang w:eastAsia="zh-CN"/>
        </w:rPr>
        <w:t>日</w:t>
      </w:r>
      <w:proofErr w:type="gramEnd"/>
      <w:r>
        <w:rPr>
          <w:rFonts w:hint="eastAsia"/>
          <w:lang w:eastAsia="zh-CN"/>
        </w:rPr>
        <w:t>。</w:t>
      </w:r>
      <w:r>
        <w:t xml:space="preserve"> </w:t>
      </w:r>
    </w:p>
  </w:endnote>
  <w:endnote w:id="56">
    <w:p w:rsidR="00806D9A" w:rsidRDefault="00806D9A" w:rsidP="00906E2E">
      <w:pPr>
        <w:pStyle w:val="EndnoteText"/>
      </w:pPr>
      <w:r>
        <w:rPr>
          <w:rStyle w:val="EndnoteReference"/>
        </w:rPr>
        <w:endnoteRef/>
      </w:r>
      <w:r>
        <w:rPr>
          <w:rFonts w:hint="cs"/>
        </w:rPr>
        <w:t xml:space="preserve"> </w:t>
      </w:r>
      <w:proofErr w:type="spellStart"/>
      <w:r>
        <w:rPr>
          <w:rFonts w:hint="eastAsia"/>
        </w:rPr>
        <w:t>姚文辉</w:t>
      </w:r>
      <w:proofErr w:type="spellEnd"/>
      <w:r>
        <w:rPr>
          <w:rFonts w:hint="eastAsia"/>
          <w:lang w:eastAsia="zh-CN"/>
        </w:rPr>
        <w:t>，《</w:t>
      </w:r>
      <w:r w:rsidRPr="00311B6F">
        <w:rPr>
          <w:rFonts w:hint="eastAsia"/>
          <w:lang w:eastAsia="zh-CN"/>
        </w:rPr>
        <w:t>如何破除地方官员对信访排名的迷恋</w:t>
      </w:r>
      <w:r>
        <w:rPr>
          <w:rFonts w:hint="eastAsia"/>
          <w:lang w:eastAsia="zh-CN"/>
        </w:rPr>
        <w:t>》，《昆明晚报》，</w:t>
      </w:r>
      <w:r>
        <w:rPr>
          <w:rFonts w:hint="eastAsia"/>
          <w:lang w:eastAsia="zh-CN"/>
        </w:rPr>
        <w:t>2013</w:t>
      </w:r>
      <w:r>
        <w:rPr>
          <w:rFonts w:hint="eastAsia"/>
          <w:lang w:eastAsia="zh-CN"/>
        </w:rPr>
        <w:t>年</w:t>
      </w:r>
      <w:r>
        <w:rPr>
          <w:rFonts w:hint="eastAsia"/>
          <w:lang w:eastAsia="zh-CN"/>
        </w:rPr>
        <w:t>5</w:t>
      </w:r>
      <w:r>
        <w:rPr>
          <w:rFonts w:hint="eastAsia"/>
          <w:lang w:eastAsia="zh-CN"/>
        </w:rPr>
        <w:t>月</w:t>
      </w:r>
      <w:r>
        <w:rPr>
          <w:rFonts w:hint="eastAsia"/>
          <w:lang w:eastAsia="zh-CN"/>
        </w:rPr>
        <w:t>23</w:t>
      </w:r>
      <w:r>
        <w:rPr>
          <w:rFonts w:hint="eastAsia"/>
          <w:lang w:eastAsia="zh-CN"/>
        </w:rPr>
        <w:t>日，对话基金会引用了该文，《虽然被中央停止，但合肥继续进行信访排名》，《人权对话期刊》，</w:t>
      </w:r>
      <w:r>
        <w:rPr>
          <w:rFonts w:hint="eastAsia"/>
          <w:lang w:eastAsia="zh-CN"/>
        </w:rPr>
        <w:t>2013</w:t>
      </w:r>
      <w:r>
        <w:rPr>
          <w:rFonts w:hint="eastAsia"/>
          <w:lang w:eastAsia="zh-CN"/>
        </w:rPr>
        <w:t>年</w:t>
      </w:r>
      <w:r>
        <w:rPr>
          <w:rFonts w:hint="eastAsia"/>
          <w:lang w:eastAsia="zh-CN"/>
        </w:rPr>
        <w:t>6</w:t>
      </w:r>
      <w:r>
        <w:rPr>
          <w:rFonts w:hint="eastAsia"/>
          <w:lang w:eastAsia="zh-CN"/>
        </w:rPr>
        <w:t>月</w:t>
      </w:r>
      <w:r>
        <w:rPr>
          <w:rFonts w:hint="eastAsia"/>
          <w:lang w:eastAsia="zh-CN"/>
        </w:rPr>
        <w:t>12</w:t>
      </w:r>
      <w:r>
        <w:rPr>
          <w:rFonts w:hint="eastAsia"/>
          <w:lang w:eastAsia="zh-CN"/>
        </w:rPr>
        <w:t>日，</w:t>
      </w:r>
      <w:r>
        <w:fldChar w:fldCharType="begin"/>
      </w:r>
      <w:r>
        <w:instrText xml:space="preserve"> HYPERLINK "http://www.duihuahrjournal.org/2013/06/hefei-petitioning-rankings-continue.html" </w:instrText>
      </w:r>
      <w:r>
        <w:fldChar w:fldCharType="separate"/>
      </w:r>
      <w:r w:rsidRPr="001C7485">
        <w:rPr>
          <w:rStyle w:val="Hyperlink"/>
          <w:color w:val="auto"/>
          <w:u w:val="none"/>
        </w:rPr>
        <w:t>http://www.duihuahrjournal.org/2013/06/hefei-petitioning-rankings-continue.html</w:t>
      </w:r>
      <w:r>
        <w:rPr>
          <w:rStyle w:val="Hyperlink"/>
          <w:color w:val="auto"/>
          <w:u w:val="none"/>
        </w:rPr>
        <w:fldChar w:fldCharType="end"/>
      </w:r>
      <w:r>
        <w:rPr>
          <w:rFonts w:hint="eastAsia"/>
          <w:lang w:eastAsia="zh-CN"/>
        </w:rPr>
        <w:t>，</w:t>
      </w:r>
      <w:proofErr w:type="gramStart"/>
      <w:r>
        <w:rPr>
          <w:rFonts w:hint="eastAsia"/>
          <w:lang w:eastAsia="zh-CN"/>
        </w:rPr>
        <w:t>阅于</w:t>
      </w:r>
      <w:r>
        <w:rPr>
          <w:rFonts w:hint="eastAsia"/>
          <w:lang w:eastAsia="zh-CN"/>
        </w:rPr>
        <w:t>2013</w:t>
      </w:r>
      <w:r>
        <w:rPr>
          <w:rFonts w:hint="eastAsia"/>
          <w:lang w:eastAsia="zh-CN"/>
        </w:rPr>
        <w:t>年</w:t>
      </w:r>
      <w:r>
        <w:rPr>
          <w:rFonts w:hint="eastAsia"/>
          <w:lang w:eastAsia="zh-CN"/>
        </w:rPr>
        <w:t>11</w:t>
      </w:r>
      <w:r>
        <w:rPr>
          <w:rFonts w:hint="eastAsia"/>
          <w:lang w:eastAsia="zh-CN"/>
        </w:rPr>
        <w:t>月</w:t>
      </w:r>
      <w:r>
        <w:rPr>
          <w:rFonts w:hint="eastAsia"/>
          <w:lang w:eastAsia="zh-CN"/>
        </w:rPr>
        <w:t>28</w:t>
      </w:r>
      <w:r>
        <w:rPr>
          <w:rFonts w:hint="eastAsia"/>
          <w:lang w:eastAsia="zh-CN"/>
        </w:rPr>
        <w:t>日</w:t>
      </w:r>
      <w:proofErr w:type="gramEnd"/>
      <w:r>
        <w:rPr>
          <w:rFonts w:hint="eastAsia"/>
          <w:lang w:eastAsia="zh-CN"/>
        </w:rPr>
        <w:t>。</w:t>
      </w:r>
    </w:p>
  </w:endnote>
  <w:endnote w:id="57">
    <w:p w:rsidR="00806D9A" w:rsidRDefault="00806D9A" w:rsidP="00E24686">
      <w:pPr>
        <w:pStyle w:val="EndnoteText"/>
      </w:pPr>
      <w:r>
        <w:rPr>
          <w:rStyle w:val="EndnoteReference"/>
        </w:rPr>
        <w:endnoteRef/>
      </w:r>
      <w:r>
        <w:rPr>
          <w:rFonts w:hint="eastAsia"/>
          <w:lang w:eastAsia="zh-CN"/>
        </w:rPr>
        <w:t xml:space="preserve"> </w:t>
      </w:r>
      <w:r>
        <w:rPr>
          <w:rFonts w:hint="eastAsia"/>
          <w:lang w:eastAsia="zh-CN"/>
        </w:rPr>
        <w:t>杜斌，《小鬼头上的女人》。</w:t>
      </w:r>
      <w:r>
        <w:t xml:space="preserve"> </w:t>
      </w:r>
    </w:p>
  </w:endnote>
  <w:endnote w:id="58">
    <w:p w:rsidR="00806D9A" w:rsidRDefault="00806D9A" w:rsidP="00906E2E">
      <w:pPr>
        <w:pStyle w:val="EndnoteText"/>
      </w:pPr>
      <w:r>
        <w:rPr>
          <w:rStyle w:val="EndnoteReference"/>
        </w:rPr>
        <w:endnoteRef/>
      </w:r>
      <w:r>
        <w:t xml:space="preserve"> </w:t>
      </w:r>
      <w:r>
        <w:rPr>
          <w:rFonts w:hint="eastAsia"/>
          <w:lang w:eastAsia="zh-CN"/>
        </w:rPr>
        <w:t>例如参阅《公民权利和政治权利国际公约》，第</w:t>
      </w:r>
      <w:r>
        <w:t>8</w:t>
      </w:r>
      <w:r>
        <w:rPr>
          <w:rFonts w:hint="eastAsia"/>
          <w:lang w:eastAsia="zh-CN"/>
        </w:rPr>
        <w:t>条第</w:t>
      </w:r>
      <w:r>
        <w:t>3</w:t>
      </w:r>
      <w:r>
        <w:rPr>
          <w:rFonts w:hint="eastAsia"/>
          <w:lang w:eastAsia="zh-CN"/>
        </w:rPr>
        <w:t>款</w:t>
      </w:r>
      <w:r>
        <w:t>(</w:t>
      </w:r>
      <w:r>
        <w:rPr>
          <w:rFonts w:hint="eastAsia"/>
          <w:lang w:eastAsia="zh-CN"/>
        </w:rPr>
        <w:t>丙</w:t>
      </w:r>
      <w:r>
        <w:t>)(</w:t>
      </w:r>
      <w:proofErr w:type="spellStart"/>
      <w:r>
        <w:t>i</w:t>
      </w:r>
      <w:proofErr w:type="spellEnd"/>
      <w:r>
        <w:t>)</w:t>
      </w:r>
      <w:r>
        <w:rPr>
          <w:rFonts w:hint="eastAsia"/>
          <w:lang w:eastAsia="zh-CN"/>
        </w:rPr>
        <w:t>项。</w:t>
      </w:r>
      <w:r>
        <w:t xml:space="preserve"> </w:t>
      </w:r>
    </w:p>
  </w:endnote>
  <w:endnote w:id="59">
    <w:p w:rsidR="00806D9A" w:rsidRDefault="00806D9A" w:rsidP="00906E2E">
      <w:pPr>
        <w:pStyle w:val="EndnoteText"/>
      </w:pPr>
      <w:r>
        <w:rPr>
          <w:rStyle w:val="EndnoteReference"/>
        </w:rPr>
        <w:endnoteRef/>
      </w:r>
      <w:r>
        <w:t xml:space="preserve"> </w:t>
      </w:r>
      <w:r>
        <w:rPr>
          <w:rFonts w:hint="eastAsia"/>
          <w:lang w:eastAsia="zh-CN"/>
        </w:rPr>
        <w:t>《中国劳动教养工作简介》，司法部网站，</w:t>
      </w:r>
      <w:r>
        <w:rPr>
          <w:rFonts w:hint="eastAsia"/>
          <w:lang w:eastAsia="zh-CN"/>
        </w:rPr>
        <w:t>2007</w:t>
      </w:r>
      <w:r>
        <w:rPr>
          <w:rFonts w:hint="eastAsia"/>
          <w:lang w:eastAsia="zh-CN"/>
        </w:rPr>
        <w:t>年</w:t>
      </w:r>
      <w:r>
        <w:rPr>
          <w:rFonts w:hint="eastAsia"/>
          <w:lang w:eastAsia="zh-CN"/>
        </w:rPr>
        <w:t>5</w:t>
      </w:r>
      <w:r>
        <w:rPr>
          <w:rFonts w:hint="eastAsia"/>
          <w:lang w:eastAsia="zh-CN"/>
        </w:rPr>
        <w:t>月</w:t>
      </w:r>
      <w:r>
        <w:rPr>
          <w:rFonts w:hint="eastAsia"/>
          <w:lang w:eastAsia="zh-CN"/>
        </w:rPr>
        <w:t>16</w:t>
      </w:r>
      <w:r>
        <w:rPr>
          <w:rFonts w:hint="eastAsia"/>
          <w:lang w:eastAsia="zh-CN"/>
        </w:rPr>
        <w:t>日，</w:t>
      </w:r>
      <w:r>
        <w:t xml:space="preserve"> </w:t>
      </w:r>
      <w:hyperlink r:id="rId9" w:history="1">
        <w:r w:rsidRPr="001C7485">
          <w:rPr>
            <w:rStyle w:val="Hyperlink"/>
            <w:rFonts w:cs="Arial"/>
            <w:color w:val="auto"/>
            <w:szCs w:val="16"/>
            <w:u w:val="none"/>
          </w:rPr>
          <w:t>http://www.moj.gov.cn/ldjyglj/content/2011-07/07/content_2785241.htm?node=258</w:t>
        </w:r>
      </w:hyperlink>
      <w:r>
        <w:rPr>
          <w:rFonts w:ascii="SimSun" w:eastAsia="SimSun" w:hAnsi="SimSun" w:cs="Arial" w:hint="eastAsia"/>
          <w:szCs w:val="16"/>
          <w:lang w:eastAsia="zh-CN"/>
        </w:rPr>
        <w:t>，</w:t>
      </w:r>
      <w:proofErr w:type="gramStart"/>
      <w:r>
        <w:rPr>
          <w:rFonts w:ascii="SimSun" w:eastAsia="SimSun" w:hAnsi="SimSun" w:cs="Arial" w:hint="eastAsia"/>
          <w:szCs w:val="16"/>
          <w:lang w:eastAsia="zh-CN"/>
        </w:rPr>
        <w:t>阅于</w:t>
      </w:r>
      <w:r w:rsidRPr="00BD3FB2">
        <w:rPr>
          <w:rFonts w:eastAsia="SimSun" w:cs="Arial"/>
          <w:szCs w:val="16"/>
          <w:lang w:eastAsia="zh-CN"/>
        </w:rPr>
        <w:t>2013</w:t>
      </w:r>
      <w:r>
        <w:rPr>
          <w:rFonts w:ascii="SimSun" w:eastAsia="SimSun" w:hAnsi="SimSun" w:cs="Arial" w:hint="eastAsia"/>
          <w:szCs w:val="16"/>
          <w:lang w:eastAsia="zh-CN"/>
        </w:rPr>
        <w:t>年</w:t>
      </w:r>
      <w:r w:rsidRPr="00BD3FB2">
        <w:rPr>
          <w:rFonts w:eastAsia="SimSun" w:cs="Arial"/>
          <w:szCs w:val="16"/>
          <w:lang w:eastAsia="zh-CN"/>
        </w:rPr>
        <w:t>11</w:t>
      </w:r>
      <w:r>
        <w:rPr>
          <w:rFonts w:ascii="SimSun" w:eastAsia="SimSun" w:hAnsi="SimSun" w:cs="Arial" w:hint="eastAsia"/>
          <w:szCs w:val="16"/>
          <w:lang w:eastAsia="zh-CN"/>
        </w:rPr>
        <w:t>月</w:t>
      </w:r>
      <w:r w:rsidRPr="00BD3FB2">
        <w:rPr>
          <w:rFonts w:eastAsia="SimSun" w:cs="Arial"/>
          <w:szCs w:val="16"/>
          <w:lang w:eastAsia="zh-CN"/>
        </w:rPr>
        <w:t>28</w:t>
      </w:r>
      <w:r>
        <w:rPr>
          <w:rFonts w:ascii="SimSun" w:eastAsia="SimSun" w:hAnsi="SimSun" w:cs="Arial" w:hint="eastAsia"/>
          <w:szCs w:val="16"/>
          <w:lang w:eastAsia="zh-CN"/>
        </w:rPr>
        <w:t>日</w:t>
      </w:r>
      <w:proofErr w:type="gramEnd"/>
      <w:r>
        <w:rPr>
          <w:rFonts w:ascii="SimSun" w:eastAsia="SimSun" w:hAnsi="SimSun" w:cs="Arial" w:hint="eastAsia"/>
          <w:szCs w:val="16"/>
          <w:lang w:eastAsia="zh-CN"/>
        </w:rPr>
        <w:t>。</w:t>
      </w:r>
    </w:p>
  </w:endnote>
  <w:endnote w:id="60">
    <w:p w:rsidR="00806D9A" w:rsidRDefault="00806D9A" w:rsidP="00A463E3">
      <w:pPr>
        <w:spacing w:after="120"/>
      </w:pPr>
      <w:r w:rsidRPr="00624317">
        <w:rPr>
          <w:rStyle w:val="EndnoteReference"/>
          <w:sz w:val="16"/>
          <w:szCs w:val="16"/>
        </w:rPr>
        <w:endnoteRef/>
      </w:r>
      <w:r>
        <w:rPr>
          <w:sz w:val="16"/>
          <w:szCs w:val="16"/>
        </w:rPr>
        <w:t xml:space="preserve"> </w:t>
      </w:r>
      <w:r>
        <w:rPr>
          <w:rFonts w:hint="eastAsia"/>
          <w:sz w:val="16"/>
          <w:szCs w:val="16"/>
          <w:lang w:eastAsia="zh-CN"/>
        </w:rPr>
        <w:t>丹尼</w:t>
      </w:r>
      <w:r w:rsidRPr="00C12051">
        <w:rPr>
          <w:rFonts w:hint="eastAsia"/>
          <w:szCs w:val="21"/>
        </w:rPr>
        <w:t>·</w:t>
      </w:r>
      <w:r>
        <w:rPr>
          <w:rFonts w:hint="eastAsia"/>
          <w:szCs w:val="21"/>
          <w:lang w:eastAsia="zh-CN"/>
        </w:rPr>
        <w:t>文森特（</w:t>
      </w:r>
      <w:r>
        <w:rPr>
          <w:sz w:val="16"/>
          <w:szCs w:val="16"/>
        </w:rPr>
        <w:t>Danny Vincent</w:t>
      </w:r>
      <w:r>
        <w:rPr>
          <w:rFonts w:hint="eastAsia"/>
          <w:sz w:val="16"/>
          <w:szCs w:val="16"/>
          <w:lang w:eastAsia="zh-CN"/>
        </w:rPr>
        <w:t>），</w:t>
      </w:r>
      <w:r>
        <w:rPr>
          <w:rFonts w:ascii="SimSun" w:eastAsia="SimSun" w:hAnsi="SimSun" w:hint="eastAsia"/>
          <w:sz w:val="16"/>
          <w:szCs w:val="16"/>
          <w:lang w:eastAsia="zh-CN"/>
        </w:rPr>
        <w:t>《中国利用犯人进行利润丰厚的互联网游戏工作》，《卫报》，</w:t>
      </w:r>
      <w:r w:rsidRPr="00BD3FB2">
        <w:rPr>
          <w:rFonts w:eastAsia="SimSun"/>
          <w:sz w:val="16"/>
          <w:szCs w:val="16"/>
          <w:lang w:eastAsia="zh-CN"/>
        </w:rPr>
        <w:t>2011</w:t>
      </w:r>
      <w:r>
        <w:rPr>
          <w:rFonts w:ascii="SimSun" w:eastAsia="SimSun" w:hAnsi="SimSun" w:hint="eastAsia"/>
          <w:sz w:val="16"/>
          <w:szCs w:val="16"/>
          <w:lang w:eastAsia="zh-CN"/>
        </w:rPr>
        <w:t>年</w:t>
      </w:r>
      <w:r w:rsidRPr="00BD3FB2">
        <w:rPr>
          <w:rFonts w:eastAsia="SimSun"/>
          <w:sz w:val="16"/>
          <w:szCs w:val="16"/>
          <w:lang w:eastAsia="zh-CN"/>
        </w:rPr>
        <w:t>5</w:t>
      </w:r>
      <w:r>
        <w:rPr>
          <w:rFonts w:ascii="SimSun" w:eastAsia="SimSun" w:hAnsi="SimSun" w:hint="eastAsia"/>
          <w:sz w:val="16"/>
          <w:szCs w:val="16"/>
          <w:lang w:eastAsia="zh-CN"/>
        </w:rPr>
        <w:t>月</w:t>
      </w:r>
      <w:r w:rsidRPr="00BD3FB2">
        <w:rPr>
          <w:rFonts w:eastAsia="SimSun"/>
          <w:sz w:val="16"/>
          <w:szCs w:val="16"/>
          <w:lang w:eastAsia="zh-CN"/>
        </w:rPr>
        <w:t>25</w:t>
      </w:r>
      <w:r>
        <w:rPr>
          <w:rFonts w:ascii="SimSun" w:eastAsia="SimSun" w:hAnsi="SimSun" w:hint="eastAsia"/>
          <w:sz w:val="16"/>
          <w:szCs w:val="16"/>
          <w:lang w:eastAsia="zh-CN"/>
        </w:rPr>
        <w:t>日，</w:t>
      </w:r>
      <w:r w:rsidRPr="001C7485">
        <w:rPr>
          <w:rFonts w:cs="Arial"/>
          <w:color w:val="auto"/>
          <w:sz w:val="16"/>
          <w:szCs w:val="16"/>
        </w:rPr>
        <w:t>http://www.theguardian.com/world/2011/may/25/china-prisoners-internet-gaming-scam</w:t>
      </w:r>
      <w:r>
        <w:rPr>
          <w:rFonts w:ascii="SimSun" w:eastAsia="SimSun" w:hAnsi="SimSun" w:cs="Arial" w:hint="eastAsia"/>
          <w:sz w:val="16"/>
          <w:szCs w:val="16"/>
          <w:lang w:eastAsia="zh-CN"/>
        </w:rPr>
        <w:t>，</w:t>
      </w:r>
      <w:proofErr w:type="gramStart"/>
      <w:r>
        <w:rPr>
          <w:rFonts w:ascii="SimSun" w:eastAsia="SimSun" w:hAnsi="SimSun" w:cs="Arial" w:hint="eastAsia"/>
          <w:sz w:val="16"/>
          <w:szCs w:val="16"/>
          <w:lang w:eastAsia="zh-CN"/>
        </w:rPr>
        <w:t>阅于</w:t>
      </w:r>
      <w:r w:rsidRPr="00BD3FB2">
        <w:rPr>
          <w:rFonts w:eastAsia="SimSun"/>
          <w:sz w:val="16"/>
          <w:szCs w:val="16"/>
          <w:lang w:eastAsia="zh-CN"/>
        </w:rPr>
        <w:t>201</w:t>
      </w:r>
      <w:r>
        <w:rPr>
          <w:rFonts w:eastAsia="SimSun" w:hint="eastAsia"/>
          <w:sz w:val="16"/>
          <w:szCs w:val="16"/>
          <w:lang w:eastAsia="zh-CN"/>
        </w:rPr>
        <w:t>3</w:t>
      </w:r>
      <w:r>
        <w:rPr>
          <w:rFonts w:ascii="SimSun" w:eastAsia="SimSun" w:hAnsi="SimSun" w:cs="Arial" w:hint="eastAsia"/>
          <w:sz w:val="16"/>
          <w:szCs w:val="16"/>
          <w:lang w:eastAsia="zh-CN"/>
        </w:rPr>
        <w:t>年</w:t>
      </w:r>
      <w:r w:rsidRPr="00BD3FB2">
        <w:rPr>
          <w:rFonts w:eastAsia="SimSun"/>
          <w:sz w:val="16"/>
          <w:szCs w:val="16"/>
          <w:lang w:eastAsia="zh-CN"/>
        </w:rPr>
        <w:t>11</w:t>
      </w:r>
      <w:r>
        <w:rPr>
          <w:rFonts w:ascii="SimSun" w:eastAsia="SimSun" w:hAnsi="SimSun" w:cs="Arial" w:hint="eastAsia"/>
          <w:sz w:val="16"/>
          <w:szCs w:val="16"/>
          <w:lang w:eastAsia="zh-CN"/>
        </w:rPr>
        <w:t>月</w:t>
      </w:r>
      <w:r w:rsidRPr="00BD3FB2">
        <w:rPr>
          <w:rFonts w:eastAsia="SimSun" w:cs="Arial"/>
          <w:sz w:val="16"/>
          <w:szCs w:val="16"/>
          <w:lang w:eastAsia="zh-CN"/>
        </w:rPr>
        <w:t>29</w:t>
      </w:r>
      <w:r>
        <w:rPr>
          <w:rFonts w:ascii="SimSun" w:eastAsia="SimSun" w:hAnsi="SimSun" w:cs="Arial" w:hint="eastAsia"/>
          <w:sz w:val="16"/>
          <w:szCs w:val="16"/>
          <w:lang w:eastAsia="zh-CN"/>
        </w:rPr>
        <w:t>日</w:t>
      </w:r>
      <w:proofErr w:type="gramEnd"/>
      <w:r>
        <w:rPr>
          <w:rFonts w:ascii="SimSun" w:eastAsia="SimSun" w:hAnsi="SimSun" w:cs="Arial" w:hint="eastAsia"/>
          <w:sz w:val="16"/>
          <w:szCs w:val="16"/>
          <w:lang w:eastAsia="zh-CN"/>
        </w:rPr>
        <w:t>。</w:t>
      </w:r>
    </w:p>
  </w:endnote>
  <w:endnote w:id="61">
    <w:p w:rsidR="00806D9A" w:rsidRDefault="00806D9A" w:rsidP="000E5188">
      <w:pPr>
        <w:pStyle w:val="EndnoteText"/>
      </w:pPr>
      <w:r w:rsidRPr="00624317">
        <w:rPr>
          <w:rStyle w:val="EndnoteReference"/>
          <w:rFonts w:ascii="Arial" w:hAnsi="Arial" w:cs="Arial"/>
          <w:szCs w:val="16"/>
        </w:rPr>
        <w:endnoteRef/>
      </w:r>
      <w:r>
        <w:rPr>
          <w:rFonts w:ascii="Arial" w:hAnsi="Arial" w:cs="Arial" w:hint="eastAsia"/>
          <w:szCs w:val="16"/>
          <w:lang w:eastAsia="zh-CN"/>
        </w:rPr>
        <w:t xml:space="preserve"> </w:t>
      </w:r>
      <w:r>
        <w:rPr>
          <w:rFonts w:ascii="Arial" w:hAnsi="Arial" w:cs="Arial" w:hint="eastAsia"/>
          <w:szCs w:val="16"/>
          <w:lang w:eastAsia="zh-CN"/>
        </w:rPr>
        <w:t>傅华伶，《为牟利而处罚：劳教制度中的盈利性和改造》，迪亚曼特（</w:t>
      </w:r>
      <w:proofErr w:type="spellStart"/>
      <w:r w:rsidRPr="003810AA">
        <w:rPr>
          <w:rFonts w:cs="Arial"/>
          <w:szCs w:val="16"/>
        </w:rPr>
        <w:t>Diamant</w:t>
      </w:r>
      <w:proofErr w:type="spellEnd"/>
      <w:r>
        <w:rPr>
          <w:rFonts w:cs="Arial" w:hint="eastAsia"/>
          <w:szCs w:val="16"/>
          <w:lang w:eastAsia="zh-CN"/>
        </w:rPr>
        <w:t>）等人，《接触中国的法律：国家、社会和正义的可能性》（斯坦福大学出版社，</w:t>
      </w:r>
      <w:r>
        <w:rPr>
          <w:rFonts w:cs="Arial" w:hint="eastAsia"/>
          <w:szCs w:val="16"/>
          <w:lang w:eastAsia="zh-CN"/>
        </w:rPr>
        <w:t>2005</w:t>
      </w:r>
      <w:r>
        <w:rPr>
          <w:rFonts w:cs="Arial" w:hint="eastAsia"/>
          <w:szCs w:val="16"/>
          <w:lang w:eastAsia="zh-CN"/>
        </w:rPr>
        <w:t>年），第</w:t>
      </w:r>
      <w:r>
        <w:rPr>
          <w:rFonts w:cs="Arial" w:hint="eastAsia"/>
          <w:szCs w:val="16"/>
          <w:lang w:eastAsia="zh-CN"/>
        </w:rPr>
        <w:t>119</w:t>
      </w:r>
      <w:r>
        <w:rPr>
          <w:rFonts w:cs="Arial" w:hint="eastAsia"/>
          <w:szCs w:val="16"/>
          <w:lang w:eastAsia="zh-CN"/>
        </w:rPr>
        <w:t>页。傅</w:t>
      </w:r>
      <w:r>
        <w:rPr>
          <w:rFonts w:ascii="Arial" w:hAnsi="Arial" w:cs="Arial" w:hint="eastAsia"/>
          <w:szCs w:val="16"/>
          <w:lang w:eastAsia="zh-CN"/>
        </w:rPr>
        <w:t>华伶</w:t>
      </w:r>
      <w:r>
        <w:rPr>
          <w:rFonts w:cs="Arial" w:hint="eastAsia"/>
          <w:szCs w:val="16"/>
          <w:lang w:eastAsia="zh-CN"/>
        </w:rPr>
        <w:t>教授解释说，劳教系统是根据一种“多重承包”系统来运作，相关政府部门与劳教机构商谈并签署一项合同，劳教机构再将任务交给其劳教队承包，后者则将任务交给其下级承包，并说明生产指标和利润分成等情况。</w:t>
      </w:r>
    </w:p>
  </w:endnote>
  <w:endnote w:id="62">
    <w:p w:rsidR="00806D9A" w:rsidRDefault="00806D9A" w:rsidP="00906E2E">
      <w:pPr>
        <w:pStyle w:val="EndnoteText"/>
      </w:pPr>
      <w:r>
        <w:rPr>
          <w:rStyle w:val="EndnoteReference"/>
        </w:rPr>
        <w:endnoteRef/>
      </w:r>
      <w:r>
        <w:rPr>
          <w:rFonts w:hint="eastAsia"/>
          <w:lang w:eastAsia="zh-CN"/>
        </w:rPr>
        <w:t xml:space="preserve"> </w:t>
      </w:r>
      <w:r>
        <w:rPr>
          <w:rFonts w:hint="eastAsia"/>
          <w:lang w:eastAsia="zh-CN"/>
        </w:rPr>
        <w:t>国际特赦组织</w:t>
      </w:r>
      <w:r>
        <w:rPr>
          <w:rFonts w:hint="eastAsia"/>
          <w:lang w:eastAsia="zh-CN"/>
        </w:rPr>
        <w:t>2012</w:t>
      </w:r>
      <w:r>
        <w:rPr>
          <w:rFonts w:hint="eastAsia"/>
          <w:lang w:eastAsia="zh-CN"/>
        </w:rPr>
        <w:t>年</w:t>
      </w:r>
      <w:r>
        <w:rPr>
          <w:rFonts w:hint="eastAsia"/>
          <w:lang w:eastAsia="zh-CN"/>
        </w:rPr>
        <w:t>4</w:t>
      </w:r>
      <w:r>
        <w:rPr>
          <w:rFonts w:hint="eastAsia"/>
          <w:lang w:eastAsia="zh-CN"/>
        </w:rPr>
        <w:t>月</w:t>
      </w:r>
      <w:r>
        <w:rPr>
          <w:rFonts w:hint="eastAsia"/>
          <w:lang w:eastAsia="zh-CN"/>
        </w:rPr>
        <w:t>6</w:t>
      </w:r>
      <w:r>
        <w:rPr>
          <w:rFonts w:hint="eastAsia"/>
          <w:lang w:eastAsia="zh-CN"/>
        </w:rPr>
        <w:t>日的采访。</w:t>
      </w:r>
    </w:p>
  </w:endnote>
  <w:endnote w:id="63">
    <w:p w:rsidR="00806D9A" w:rsidRDefault="00806D9A" w:rsidP="009A696C">
      <w:pPr>
        <w:pStyle w:val="EndnoteText"/>
      </w:pPr>
      <w:r>
        <w:rPr>
          <w:rStyle w:val="EndnoteReference"/>
        </w:rPr>
        <w:endnoteRef/>
      </w:r>
      <w:r>
        <w:rPr>
          <w:rFonts w:hint="eastAsia"/>
          <w:lang w:eastAsia="zh-CN"/>
        </w:rPr>
        <w:t xml:space="preserve"> </w:t>
      </w:r>
      <w:r>
        <w:rPr>
          <w:rFonts w:hint="eastAsia"/>
          <w:lang w:eastAsia="zh-CN"/>
        </w:rPr>
        <w:t>国际特赦组织</w:t>
      </w:r>
      <w:r>
        <w:rPr>
          <w:rFonts w:hint="eastAsia"/>
          <w:lang w:eastAsia="zh-CN"/>
        </w:rPr>
        <w:t>2012</w:t>
      </w:r>
      <w:r>
        <w:rPr>
          <w:rFonts w:hint="eastAsia"/>
          <w:lang w:eastAsia="zh-CN"/>
        </w:rPr>
        <w:t>年</w:t>
      </w:r>
      <w:r>
        <w:rPr>
          <w:rFonts w:hint="eastAsia"/>
          <w:lang w:eastAsia="zh-CN"/>
        </w:rPr>
        <w:t>4</w:t>
      </w:r>
      <w:r>
        <w:rPr>
          <w:rFonts w:hint="eastAsia"/>
          <w:lang w:eastAsia="zh-CN"/>
        </w:rPr>
        <w:t>月</w:t>
      </w:r>
      <w:r>
        <w:rPr>
          <w:rFonts w:hint="eastAsia"/>
          <w:lang w:eastAsia="zh-CN"/>
        </w:rPr>
        <w:t>6</w:t>
      </w:r>
      <w:r>
        <w:rPr>
          <w:rFonts w:hint="eastAsia"/>
          <w:lang w:eastAsia="zh-CN"/>
        </w:rPr>
        <w:t>日的采访。</w:t>
      </w:r>
    </w:p>
  </w:endnote>
  <w:endnote w:id="64">
    <w:p w:rsidR="00806D9A" w:rsidRDefault="00806D9A" w:rsidP="00906E2E">
      <w:pPr>
        <w:pStyle w:val="EndnoteText"/>
      </w:pPr>
      <w:r>
        <w:rPr>
          <w:rStyle w:val="EndnoteReference"/>
        </w:rPr>
        <w:endnoteRef/>
      </w:r>
      <w:r>
        <w:t xml:space="preserve"> </w:t>
      </w:r>
      <w:r>
        <w:rPr>
          <w:rFonts w:hint="eastAsia"/>
          <w:lang w:eastAsia="zh-CN"/>
        </w:rPr>
        <w:t>奈杰尔</w:t>
      </w:r>
      <w:r w:rsidRPr="00C12051">
        <w:rPr>
          <w:rFonts w:hint="eastAsia"/>
          <w:szCs w:val="21"/>
        </w:rPr>
        <w:t>·</w:t>
      </w:r>
      <w:r>
        <w:rPr>
          <w:rFonts w:hint="eastAsia"/>
          <w:lang w:eastAsia="zh-CN"/>
        </w:rPr>
        <w:t>罗德利（</w:t>
      </w:r>
      <w:r w:rsidRPr="004B655E">
        <w:t xml:space="preserve">Nigel S </w:t>
      </w:r>
      <w:proofErr w:type="spellStart"/>
      <w:r w:rsidRPr="004B655E">
        <w:t>Rodley</w:t>
      </w:r>
      <w:proofErr w:type="spellEnd"/>
      <w:r>
        <w:rPr>
          <w:rFonts w:hint="eastAsia"/>
          <w:lang w:eastAsia="zh-CN"/>
        </w:rPr>
        <w:t>）（</w:t>
      </w:r>
      <w:r w:rsidRPr="00FF0B2D">
        <w:rPr>
          <w:rFonts w:ascii="SimSun" w:eastAsia="SimSun" w:hAnsi="SimSun" w:hint="eastAsia"/>
          <w:lang w:eastAsia="zh-CN"/>
        </w:rPr>
        <w:t>以及</w:t>
      </w:r>
      <w:r>
        <w:rPr>
          <w:rFonts w:ascii="SimSun" w:eastAsia="SimSun" w:hAnsi="SimSun" w:hint="eastAsia"/>
          <w:lang w:eastAsia="zh-CN"/>
        </w:rPr>
        <w:t>马特</w:t>
      </w:r>
      <w:r w:rsidRPr="00C12051">
        <w:rPr>
          <w:rFonts w:hint="eastAsia"/>
          <w:szCs w:val="21"/>
        </w:rPr>
        <w:t>·</w:t>
      </w:r>
      <w:r>
        <w:rPr>
          <w:rFonts w:ascii="SimSun" w:eastAsia="SimSun" w:hAnsi="SimSun" w:hint="eastAsia"/>
          <w:lang w:eastAsia="zh-CN"/>
        </w:rPr>
        <w:t>波拉德[</w:t>
      </w:r>
      <w:r w:rsidRPr="00BD3FB2">
        <w:rPr>
          <w:rFonts w:eastAsia="SimSun"/>
        </w:rPr>
        <w:t>Matt</w:t>
      </w:r>
      <w:r w:rsidRPr="00BD3FB2">
        <w:rPr>
          <w:rFonts w:eastAsia="SimSun"/>
          <w:lang w:eastAsia="zh-CN"/>
        </w:rPr>
        <w:t xml:space="preserve"> </w:t>
      </w:r>
      <w:r w:rsidRPr="00BD3FB2">
        <w:rPr>
          <w:rFonts w:eastAsia="SimSun"/>
        </w:rPr>
        <w:t>Pollard</w:t>
      </w:r>
      <w:r w:rsidRPr="00764A91">
        <w:rPr>
          <w:rFonts w:asciiTheme="minorEastAsia" w:hAnsiTheme="minorEastAsia"/>
          <w:lang w:eastAsia="zh-CN"/>
        </w:rPr>
        <w:t>]</w:t>
      </w:r>
      <w:r>
        <w:rPr>
          <w:rFonts w:ascii="SimSun" w:eastAsia="SimSun" w:hAnsi="SimSun" w:hint="eastAsia"/>
          <w:lang w:eastAsia="zh-CN"/>
        </w:rPr>
        <w:t>），</w:t>
      </w:r>
      <w:r w:rsidRPr="00FF0B2D">
        <w:rPr>
          <w:rFonts w:ascii="SimSun" w:eastAsia="SimSun" w:hAnsi="SimSun" w:hint="eastAsia"/>
          <w:lang w:eastAsia="zh-CN"/>
        </w:rPr>
        <w:t>《根据国际法犯人应享有的待遇》</w:t>
      </w:r>
      <w:r>
        <w:rPr>
          <w:rFonts w:ascii="SimSun" w:eastAsia="SimSun" w:hAnsi="SimSun" w:hint="eastAsia"/>
          <w:lang w:eastAsia="zh-CN"/>
        </w:rPr>
        <w:t>，</w:t>
      </w:r>
      <w:r w:rsidRPr="00FF0B2D">
        <w:rPr>
          <w:rFonts w:ascii="SimSun" w:eastAsia="SimSun" w:hAnsi="SimSun" w:hint="eastAsia"/>
          <w:lang w:eastAsia="zh-CN"/>
        </w:rPr>
        <w:t>牛津：牛津大学出版社，</w:t>
      </w:r>
      <w:r w:rsidRPr="00BD3FB2">
        <w:rPr>
          <w:rFonts w:eastAsia="SimSun"/>
          <w:lang w:eastAsia="zh-CN"/>
        </w:rPr>
        <w:t>2009</w:t>
      </w:r>
      <w:r w:rsidRPr="00FF0B2D">
        <w:rPr>
          <w:rFonts w:ascii="SimSun" w:eastAsia="SimSun" w:hAnsi="SimSun" w:hint="eastAsia"/>
          <w:lang w:eastAsia="zh-CN"/>
        </w:rPr>
        <w:t>年，第</w:t>
      </w:r>
      <w:r w:rsidRPr="00BD3FB2">
        <w:rPr>
          <w:rFonts w:eastAsia="SimSun"/>
        </w:rPr>
        <w:t>81</w:t>
      </w:r>
      <w:r w:rsidRPr="00FF0B2D">
        <w:rPr>
          <w:rFonts w:ascii="SimSun" w:eastAsia="SimSun" w:hAnsi="SimSun" w:hint="eastAsia"/>
          <w:lang w:eastAsia="zh-CN"/>
        </w:rPr>
        <w:t>页。</w:t>
      </w:r>
    </w:p>
  </w:endnote>
  <w:endnote w:id="65">
    <w:p w:rsidR="00806D9A" w:rsidRDefault="00806D9A" w:rsidP="00906E2E">
      <w:pPr>
        <w:pStyle w:val="EndnoteText"/>
      </w:pPr>
      <w:r>
        <w:rPr>
          <w:rStyle w:val="EndnoteReference"/>
        </w:rPr>
        <w:endnoteRef/>
      </w:r>
      <w:r>
        <w:rPr>
          <w:rFonts w:hint="eastAsia"/>
          <w:lang w:eastAsia="zh-CN"/>
        </w:rPr>
        <w:t xml:space="preserve"> </w:t>
      </w:r>
      <w:r>
        <w:rPr>
          <w:rFonts w:hint="eastAsia"/>
          <w:lang w:eastAsia="zh-CN"/>
        </w:rPr>
        <w:t>国际特赦组织</w:t>
      </w:r>
      <w:r>
        <w:rPr>
          <w:rFonts w:hint="eastAsia"/>
          <w:lang w:eastAsia="zh-CN"/>
        </w:rPr>
        <w:t>2007</w:t>
      </w:r>
      <w:r>
        <w:rPr>
          <w:rFonts w:hint="eastAsia"/>
          <w:lang w:eastAsia="zh-CN"/>
        </w:rPr>
        <w:t>年至</w:t>
      </w:r>
      <w:r>
        <w:rPr>
          <w:rFonts w:hint="eastAsia"/>
          <w:lang w:eastAsia="zh-CN"/>
        </w:rPr>
        <w:t>2013</w:t>
      </w:r>
      <w:r>
        <w:rPr>
          <w:rFonts w:hint="eastAsia"/>
          <w:lang w:eastAsia="zh-CN"/>
        </w:rPr>
        <w:t>年期间进行的多次采访。</w:t>
      </w:r>
    </w:p>
  </w:endnote>
  <w:endnote w:id="66">
    <w:p w:rsidR="00806D9A" w:rsidRDefault="00806D9A" w:rsidP="00906E2E">
      <w:pPr>
        <w:pStyle w:val="EndnoteText"/>
      </w:pPr>
      <w:r>
        <w:rPr>
          <w:rStyle w:val="EndnoteReference"/>
        </w:rPr>
        <w:endnoteRef/>
      </w:r>
      <w:r>
        <w:rPr>
          <w:rFonts w:hint="eastAsia"/>
          <w:lang w:eastAsia="zh-CN"/>
        </w:rPr>
        <w:t xml:space="preserve"> </w:t>
      </w:r>
      <w:r>
        <w:rPr>
          <w:rFonts w:hint="eastAsia"/>
          <w:lang w:eastAsia="zh-CN"/>
        </w:rPr>
        <w:t>国际特赦组织</w:t>
      </w:r>
      <w:r>
        <w:rPr>
          <w:rFonts w:hint="eastAsia"/>
          <w:lang w:eastAsia="zh-CN"/>
        </w:rPr>
        <w:t>2007</w:t>
      </w:r>
      <w:r>
        <w:rPr>
          <w:rFonts w:hint="eastAsia"/>
          <w:lang w:eastAsia="zh-CN"/>
        </w:rPr>
        <w:t>年至</w:t>
      </w:r>
      <w:r>
        <w:rPr>
          <w:rFonts w:hint="eastAsia"/>
          <w:lang w:eastAsia="zh-CN"/>
        </w:rPr>
        <w:t>2013</w:t>
      </w:r>
      <w:r>
        <w:rPr>
          <w:rFonts w:hint="eastAsia"/>
          <w:lang w:eastAsia="zh-CN"/>
        </w:rPr>
        <w:t>年期间进行的多次采访。</w:t>
      </w:r>
    </w:p>
  </w:endnote>
  <w:endnote w:id="67">
    <w:p w:rsidR="00806D9A" w:rsidRDefault="00806D9A">
      <w:pPr>
        <w:pStyle w:val="EndnoteText"/>
      </w:pPr>
      <w:r>
        <w:rPr>
          <w:rStyle w:val="EndnoteReference"/>
        </w:rPr>
        <w:endnoteRef/>
      </w:r>
      <w:r>
        <w:rPr>
          <w:rFonts w:hint="eastAsia"/>
          <w:lang w:eastAsia="zh-CN"/>
        </w:rPr>
        <w:t xml:space="preserve"> </w:t>
      </w:r>
      <w:r>
        <w:rPr>
          <w:rFonts w:hint="eastAsia"/>
          <w:lang w:eastAsia="zh-CN"/>
        </w:rPr>
        <w:t>国际特赦组织</w:t>
      </w:r>
      <w:r>
        <w:rPr>
          <w:rFonts w:hint="eastAsia"/>
          <w:lang w:eastAsia="zh-CN"/>
        </w:rPr>
        <w:t>2011</w:t>
      </w:r>
      <w:r>
        <w:rPr>
          <w:rFonts w:hint="eastAsia"/>
          <w:lang w:eastAsia="zh-CN"/>
        </w:rPr>
        <w:t>年至</w:t>
      </w:r>
      <w:r>
        <w:rPr>
          <w:rFonts w:hint="eastAsia"/>
          <w:lang w:eastAsia="zh-CN"/>
        </w:rPr>
        <w:t>2013</w:t>
      </w:r>
      <w:r>
        <w:rPr>
          <w:rFonts w:hint="eastAsia"/>
          <w:lang w:eastAsia="zh-CN"/>
        </w:rPr>
        <w:t>年期间进行的多次采访。</w:t>
      </w:r>
    </w:p>
  </w:endnote>
  <w:endnote w:id="68">
    <w:p w:rsidR="00806D9A" w:rsidRDefault="00806D9A">
      <w:pPr>
        <w:pStyle w:val="EndnoteText"/>
      </w:pPr>
      <w:r>
        <w:rPr>
          <w:rStyle w:val="EndnoteReference"/>
        </w:rPr>
        <w:endnoteRef/>
      </w:r>
      <w:r>
        <w:rPr>
          <w:rFonts w:hint="eastAsia"/>
          <w:lang w:eastAsia="zh-CN"/>
        </w:rPr>
        <w:t xml:space="preserve"> </w:t>
      </w:r>
      <w:r>
        <w:rPr>
          <w:rFonts w:hint="eastAsia"/>
          <w:lang w:eastAsia="zh-CN"/>
        </w:rPr>
        <w:t>国际特赦组织</w:t>
      </w:r>
      <w:r>
        <w:rPr>
          <w:rFonts w:hint="eastAsia"/>
          <w:lang w:eastAsia="zh-CN"/>
        </w:rPr>
        <w:t>2011</w:t>
      </w:r>
      <w:r>
        <w:rPr>
          <w:rFonts w:hint="eastAsia"/>
          <w:lang w:eastAsia="zh-CN"/>
        </w:rPr>
        <w:t>年至</w:t>
      </w:r>
      <w:r>
        <w:rPr>
          <w:rFonts w:hint="eastAsia"/>
          <w:lang w:eastAsia="zh-CN"/>
        </w:rPr>
        <w:t>2013</w:t>
      </w:r>
      <w:r>
        <w:rPr>
          <w:rFonts w:hint="eastAsia"/>
          <w:lang w:eastAsia="zh-CN"/>
        </w:rPr>
        <w:t>年期间进行的多次采访。</w:t>
      </w:r>
    </w:p>
  </w:endnote>
  <w:endnote w:id="69">
    <w:p w:rsidR="00806D9A" w:rsidRDefault="00806D9A" w:rsidP="00906E2E">
      <w:pPr>
        <w:pStyle w:val="EndnoteText"/>
      </w:pPr>
      <w:r>
        <w:rPr>
          <w:rStyle w:val="EndnoteReference"/>
        </w:rPr>
        <w:endnoteRef/>
      </w:r>
      <w:r>
        <w:t xml:space="preserve"> </w:t>
      </w:r>
      <w:r>
        <w:rPr>
          <w:rFonts w:hint="eastAsia"/>
          <w:lang w:eastAsia="zh-CN"/>
        </w:rPr>
        <w:t>弗兰克</w:t>
      </w:r>
      <w:r w:rsidRPr="00C12051">
        <w:rPr>
          <w:rFonts w:hint="eastAsia"/>
          <w:szCs w:val="21"/>
        </w:rPr>
        <w:t>·</w:t>
      </w:r>
      <w:r>
        <w:rPr>
          <w:rFonts w:hint="eastAsia"/>
          <w:lang w:eastAsia="zh-CN"/>
        </w:rPr>
        <w:t>郎菲特（</w:t>
      </w:r>
      <w:r>
        <w:t xml:space="preserve">Frank </w:t>
      </w:r>
      <w:proofErr w:type="spellStart"/>
      <w:r>
        <w:t>Langfitt</w:t>
      </w:r>
      <w:proofErr w:type="spellEnd"/>
      <w:r>
        <w:rPr>
          <w:rFonts w:hint="eastAsia"/>
          <w:lang w:eastAsia="zh-CN"/>
        </w:rPr>
        <w:t>），</w:t>
      </w:r>
      <w:r w:rsidRPr="00FF0B2D">
        <w:rPr>
          <w:rFonts w:ascii="SimSun" w:eastAsia="SimSun" w:hAnsi="SimSun" w:hint="eastAsia"/>
          <w:lang w:eastAsia="zh-CN"/>
        </w:rPr>
        <w:t>《中国考虑改革时，犯人说出劳教所的情况》，</w:t>
      </w:r>
      <w:r>
        <w:rPr>
          <w:rFonts w:hint="eastAsia"/>
          <w:lang w:eastAsia="zh-CN"/>
        </w:rPr>
        <w:t>2013</w:t>
      </w:r>
      <w:r w:rsidRPr="00FF0B2D">
        <w:rPr>
          <w:rFonts w:ascii="SimSun" w:eastAsia="SimSun" w:hAnsi="SimSun" w:hint="eastAsia"/>
          <w:lang w:eastAsia="zh-CN"/>
        </w:rPr>
        <w:t>年</w:t>
      </w:r>
      <w:r>
        <w:rPr>
          <w:rFonts w:hint="eastAsia"/>
          <w:lang w:eastAsia="zh-CN"/>
        </w:rPr>
        <w:t>2</w:t>
      </w:r>
      <w:r w:rsidRPr="00FF0B2D">
        <w:rPr>
          <w:rFonts w:ascii="SimSun" w:eastAsia="SimSun" w:hAnsi="SimSun" w:hint="eastAsia"/>
          <w:lang w:eastAsia="zh-CN"/>
        </w:rPr>
        <w:t>月</w:t>
      </w:r>
      <w:r>
        <w:rPr>
          <w:rFonts w:hint="eastAsia"/>
          <w:lang w:eastAsia="zh-CN"/>
        </w:rPr>
        <w:t>22</w:t>
      </w:r>
      <w:r w:rsidRPr="00FF0B2D">
        <w:rPr>
          <w:rFonts w:ascii="SimSun" w:eastAsia="SimSun" w:hAnsi="SimSun" w:hint="eastAsia"/>
          <w:lang w:eastAsia="zh-CN"/>
        </w:rPr>
        <w:t>日，</w:t>
      </w:r>
      <w:proofErr w:type="spellStart"/>
      <w:r w:rsidRPr="00FF0B2D">
        <w:rPr>
          <w:rFonts w:ascii="SimSun" w:eastAsia="SimSun" w:hAnsi="SimSun" w:hint="eastAsia"/>
        </w:rPr>
        <w:t>全国公共广播电台</w:t>
      </w:r>
      <w:proofErr w:type="spellEnd"/>
      <w:r w:rsidRPr="00FF0B2D">
        <w:rPr>
          <w:rFonts w:ascii="SimSun" w:eastAsia="SimSun" w:hAnsi="SimSun" w:hint="eastAsia"/>
          <w:lang w:eastAsia="zh-CN"/>
        </w:rPr>
        <w:t>，节目录音</w:t>
      </w:r>
      <w:r>
        <w:rPr>
          <w:rFonts w:hint="eastAsia"/>
          <w:lang w:eastAsia="zh-CN"/>
        </w:rPr>
        <w:t>：</w:t>
      </w:r>
      <w:hyperlink r:id="rId10" w:history="1">
        <w:r w:rsidRPr="001C7485">
          <w:rPr>
            <w:rStyle w:val="Hyperlink"/>
            <w:color w:val="auto"/>
            <w:u w:val="none"/>
          </w:rPr>
          <w:t>http://www.npr.org/2013/02/22/172322275/ex-inmates-speak-out-about-labor-camps-as-china-considers-reforms</w:t>
        </w:r>
      </w:hyperlink>
      <w:r w:rsidRPr="00BD3FB2">
        <w:rPr>
          <w:rStyle w:val="Hyperlink"/>
          <w:rFonts w:hint="eastAsia"/>
          <w:color w:val="auto"/>
          <w:u w:val="none"/>
          <w:lang w:eastAsia="zh-CN"/>
        </w:rPr>
        <w:t>，</w:t>
      </w:r>
      <w:r>
        <w:rPr>
          <w:rFonts w:hint="eastAsia"/>
          <w:lang w:eastAsia="zh-CN"/>
        </w:rPr>
        <w:t>收听于</w:t>
      </w:r>
      <w:r>
        <w:rPr>
          <w:rFonts w:hint="eastAsia"/>
          <w:lang w:eastAsia="zh-CN"/>
        </w:rPr>
        <w:t>2013</w:t>
      </w:r>
      <w:r>
        <w:rPr>
          <w:rFonts w:hint="eastAsia"/>
          <w:lang w:eastAsia="zh-CN"/>
        </w:rPr>
        <w:t>年</w:t>
      </w:r>
      <w:r>
        <w:rPr>
          <w:rFonts w:hint="eastAsia"/>
          <w:lang w:eastAsia="zh-CN"/>
        </w:rPr>
        <w:t>11</w:t>
      </w:r>
      <w:r>
        <w:rPr>
          <w:rFonts w:hint="eastAsia"/>
          <w:lang w:eastAsia="zh-CN"/>
        </w:rPr>
        <w:t>月</w:t>
      </w:r>
      <w:r>
        <w:rPr>
          <w:rFonts w:hint="eastAsia"/>
          <w:lang w:eastAsia="zh-CN"/>
        </w:rPr>
        <w:t>29</w:t>
      </w:r>
      <w:r>
        <w:rPr>
          <w:rFonts w:hint="eastAsia"/>
          <w:lang w:eastAsia="zh-CN"/>
        </w:rPr>
        <w:t>日。</w:t>
      </w:r>
      <w:r>
        <w:t xml:space="preserve"> </w:t>
      </w:r>
    </w:p>
  </w:endnote>
  <w:endnote w:id="70">
    <w:p w:rsidR="00806D9A" w:rsidRDefault="00806D9A" w:rsidP="00906E2E">
      <w:pPr>
        <w:pStyle w:val="EndnoteText"/>
      </w:pPr>
      <w:r>
        <w:rPr>
          <w:rStyle w:val="EndnoteReference"/>
        </w:rPr>
        <w:endnoteRef/>
      </w:r>
      <w:r>
        <w:rPr>
          <w:rFonts w:hint="eastAsia"/>
          <w:lang w:eastAsia="zh-CN"/>
        </w:rPr>
        <w:t xml:space="preserve"> </w:t>
      </w:r>
      <w:r>
        <w:rPr>
          <w:rFonts w:hint="eastAsia"/>
          <w:lang w:eastAsia="zh-CN"/>
        </w:rPr>
        <w:t>杜斌，《小鬼头上的女人》。</w:t>
      </w:r>
      <w:r>
        <w:t xml:space="preserve"> </w:t>
      </w:r>
    </w:p>
  </w:endnote>
  <w:endnote w:id="71">
    <w:p w:rsidR="00806D9A" w:rsidRDefault="00806D9A" w:rsidP="00906E2E">
      <w:pPr>
        <w:pStyle w:val="EndnoteText"/>
      </w:pPr>
      <w:r>
        <w:rPr>
          <w:rStyle w:val="EndnoteReference"/>
        </w:rPr>
        <w:endnoteRef/>
      </w:r>
      <w:r>
        <w:rPr>
          <w:rFonts w:hint="eastAsia"/>
          <w:lang w:eastAsia="zh-CN"/>
        </w:rPr>
        <w:t xml:space="preserve"> </w:t>
      </w:r>
      <w:r>
        <w:rPr>
          <w:rFonts w:hint="eastAsia"/>
          <w:lang w:eastAsia="zh-CN"/>
        </w:rPr>
        <w:t>杜斌，《小鬼头上的女人》。</w:t>
      </w:r>
    </w:p>
  </w:endnote>
  <w:endnote w:id="72">
    <w:p w:rsidR="00806D9A" w:rsidRDefault="00806D9A" w:rsidP="00BC3998">
      <w:pPr>
        <w:pStyle w:val="FootnoteText"/>
      </w:pPr>
      <w:r>
        <w:rPr>
          <w:rStyle w:val="EndnoteReference"/>
        </w:rPr>
        <w:endnoteRef/>
      </w:r>
      <w:r>
        <w:rPr>
          <w:rFonts w:hint="eastAsia"/>
          <w:szCs w:val="16"/>
          <w:lang w:eastAsia="zh-CN"/>
        </w:rPr>
        <w:t xml:space="preserve"> </w:t>
      </w:r>
      <w:r w:rsidRPr="00673FBC">
        <w:rPr>
          <w:rFonts w:hint="eastAsia"/>
          <w:szCs w:val="16"/>
          <w:lang w:eastAsia="zh-CN"/>
        </w:rPr>
        <w:t>劳教人员</w:t>
      </w:r>
      <w:r>
        <w:rPr>
          <w:rFonts w:hint="eastAsia"/>
          <w:szCs w:val="16"/>
          <w:lang w:eastAsia="zh-CN"/>
        </w:rPr>
        <w:t>被要求每月在大队长的考核单上签字，如果劳教人员不签字，据报大队长就无法得到奖金。</w:t>
      </w:r>
    </w:p>
  </w:endnote>
  <w:endnote w:id="73">
    <w:p w:rsidR="00806D9A" w:rsidRDefault="00806D9A" w:rsidP="00906E2E">
      <w:pPr>
        <w:pStyle w:val="EndnoteText"/>
      </w:pPr>
      <w:r>
        <w:rPr>
          <w:rStyle w:val="EndnoteReference"/>
        </w:rPr>
        <w:endnoteRef/>
      </w:r>
      <w:r>
        <w:rPr>
          <w:rFonts w:hint="eastAsia"/>
          <w:lang w:eastAsia="zh-CN"/>
        </w:rPr>
        <w:t xml:space="preserve"> </w:t>
      </w:r>
      <w:r>
        <w:rPr>
          <w:rFonts w:hint="eastAsia"/>
          <w:lang w:eastAsia="zh-CN"/>
        </w:rPr>
        <w:t>国际特赦组织</w:t>
      </w:r>
      <w:r>
        <w:rPr>
          <w:rFonts w:hint="eastAsia"/>
          <w:lang w:eastAsia="zh-CN"/>
        </w:rPr>
        <w:t>2012</w:t>
      </w:r>
      <w:r>
        <w:rPr>
          <w:rFonts w:hint="eastAsia"/>
          <w:lang w:eastAsia="zh-CN"/>
        </w:rPr>
        <w:t>年</w:t>
      </w:r>
      <w:r>
        <w:rPr>
          <w:rFonts w:hint="eastAsia"/>
          <w:lang w:eastAsia="zh-CN"/>
        </w:rPr>
        <w:t>4</w:t>
      </w:r>
      <w:r>
        <w:rPr>
          <w:rFonts w:hint="eastAsia"/>
          <w:lang w:eastAsia="zh-CN"/>
        </w:rPr>
        <w:t>月</w:t>
      </w:r>
      <w:r>
        <w:rPr>
          <w:rFonts w:hint="eastAsia"/>
          <w:lang w:eastAsia="zh-CN"/>
        </w:rPr>
        <w:t>11</w:t>
      </w:r>
      <w:r>
        <w:rPr>
          <w:rFonts w:hint="eastAsia"/>
          <w:lang w:eastAsia="zh-CN"/>
        </w:rPr>
        <w:t>日的采访。</w:t>
      </w:r>
    </w:p>
  </w:endnote>
  <w:endnote w:id="74">
    <w:p w:rsidR="00806D9A" w:rsidRDefault="00806D9A" w:rsidP="00906E2E">
      <w:pPr>
        <w:pStyle w:val="EndnoteText"/>
      </w:pPr>
      <w:r>
        <w:rPr>
          <w:rStyle w:val="EndnoteReference"/>
        </w:rPr>
        <w:endnoteRef/>
      </w:r>
      <w:r>
        <w:rPr>
          <w:rFonts w:hint="eastAsia"/>
          <w:lang w:eastAsia="zh-CN"/>
        </w:rPr>
        <w:t xml:space="preserve"> </w:t>
      </w:r>
      <w:r>
        <w:rPr>
          <w:rFonts w:hint="eastAsia"/>
          <w:lang w:eastAsia="zh-CN"/>
        </w:rPr>
        <w:t>国际特赦组织</w:t>
      </w:r>
      <w:r>
        <w:rPr>
          <w:rFonts w:hint="eastAsia"/>
          <w:lang w:eastAsia="zh-CN"/>
        </w:rPr>
        <w:t>2012</w:t>
      </w:r>
      <w:r>
        <w:rPr>
          <w:rFonts w:hint="eastAsia"/>
          <w:lang w:eastAsia="zh-CN"/>
        </w:rPr>
        <w:t>年</w:t>
      </w:r>
      <w:r>
        <w:rPr>
          <w:rFonts w:hint="eastAsia"/>
          <w:lang w:eastAsia="zh-CN"/>
        </w:rPr>
        <w:t>4</w:t>
      </w:r>
      <w:r>
        <w:rPr>
          <w:rFonts w:hint="eastAsia"/>
          <w:lang w:eastAsia="zh-CN"/>
        </w:rPr>
        <w:t>月</w:t>
      </w:r>
      <w:r>
        <w:rPr>
          <w:rFonts w:hint="eastAsia"/>
          <w:lang w:eastAsia="zh-CN"/>
        </w:rPr>
        <w:t>11</w:t>
      </w:r>
      <w:r>
        <w:rPr>
          <w:rFonts w:hint="eastAsia"/>
          <w:lang w:eastAsia="zh-CN"/>
        </w:rPr>
        <w:t>日的采访。</w:t>
      </w:r>
    </w:p>
  </w:endnote>
  <w:endnote w:id="75">
    <w:p w:rsidR="00806D9A" w:rsidRDefault="00806D9A" w:rsidP="00906E2E">
      <w:pPr>
        <w:pStyle w:val="EndnoteText"/>
      </w:pPr>
      <w:r>
        <w:rPr>
          <w:rStyle w:val="EndnoteReference"/>
        </w:rPr>
        <w:endnoteRef/>
      </w:r>
      <w:r>
        <w:rPr>
          <w:rFonts w:hint="eastAsia"/>
          <w:lang w:eastAsia="zh-CN"/>
        </w:rPr>
        <w:t xml:space="preserve"> </w:t>
      </w:r>
      <w:r>
        <w:rPr>
          <w:rFonts w:hint="eastAsia"/>
          <w:lang w:eastAsia="zh-CN"/>
        </w:rPr>
        <w:t>国际特赦组织</w:t>
      </w:r>
      <w:r>
        <w:rPr>
          <w:rFonts w:hint="eastAsia"/>
          <w:lang w:eastAsia="zh-CN"/>
        </w:rPr>
        <w:t>2012</w:t>
      </w:r>
      <w:r>
        <w:rPr>
          <w:rFonts w:hint="eastAsia"/>
          <w:lang w:eastAsia="zh-CN"/>
        </w:rPr>
        <w:t>年</w:t>
      </w:r>
      <w:r>
        <w:rPr>
          <w:rFonts w:hint="eastAsia"/>
          <w:lang w:eastAsia="zh-CN"/>
        </w:rPr>
        <w:t>4</w:t>
      </w:r>
      <w:r>
        <w:rPr>
          <w:rFonts w:hint="eastAsia"/>
          <w:lang w:eastAsia="zh-CN"/>
        </w:rPr>
        <w:t>月</w:t>
      </w:r>
      <w:r>
        <w:rPr>
          <w:rFonts w:hint="eastAsia"/>
          <w:lang w:eastAsia="zh-CN"/>
        </w:rPr>
        <w:t>11</w:t>
      </w:r>
      <w:r>
        <w:rPr>
          <w:rFonts w:hint="eastAsia"/>
          <w:lang w:eastAsia="zh-CN"/>
        </w:rPr>
        <w:t>日的采访。</w:t>
      </w:r>
    </w:p>
  </w:endnote>
  <w:endnote w:id="76">
    <w:p w:rsidR="00806D9A" w:rsidRDefault="00806D9A" w:rsidP="00906E2E">
      <w:pPr>
        <w:pStyle w:val="EndnoteText"/>
      </w:pPr>
      <w:r>
        <w:rPr>
          <w:rStyle w:val="EndnoteReference"/>
        </w:rPr>
        <w:endnoteRef/>
      </w:r>
      <w:r>
        <w:rPr>
          <w:rFonts w:ascii="SimSun" w:eastAsia="SimSun" w:hAnsi="SimSun" w:hint="eastAsia"/>
          <w:lang w:eastAsia="zh-CN"/>
        </w:rPr>
        <w:t xml:space="preserve"> 张连英，《</w:t>
      </w:r>
      <w:r w:rsidRPr="00857E2A">
        <w:rPr>
          <w:rFonts w:ascii="SimSun" w:eastAsia="SimSun" w:hAnsi="SimSun" w:hint="eastAsia"/>
          <w:lang w:eastAsia="zh-CN"/>
        </w:rPr>
        <w:t>致欧洲议会中国人权听证会的呈词</w:t>
      </w:r>
      <w:r>
        <w:rPr>
          <w:rFonts w:ascii="SimSun" w:eastAsia="SimSun" w:hAnsi="SimSun" w:hint="eastAsia"/>
          <w:lang w:eastAsia="zh-CN"/>
        </w:rPr>
        <w:t>》，</w:t>
      </w:r>
      <w:r w:rsidRPr="00BD3FB2">
        <w:rPr>
          <w:rFonts w:eastAsia="SimSun"/>
          <w:lang w:eastAsia="zh-CN"/>
        </w:rPr>
        <w:t>2007</w:t>
      </w:r>
      <w:r>
        <w:rPr>
          <w:rFonts w:ascii="SimSun" w:eastAsia="SimSun" w:hAnsi="SimSun" w:hint="eastAsia"/>
          <w:lang w:eastAsia="zh-CN"/>
        </w:rPr>
        <w:t>年</w:t>
      </w:r>
      <w:r w:rsidRPr="00BD3FB2">
        <w:rPr>
          <w:rFonts w:eastAsia="SimSun"/>
          <w:lang w:eastAsia="zh-CN"/>
        </w:rPr>
        <w:t>11</w:t>
      </w:r>
      <w:r>
        <w:rPr>
          <w:rFonts w:ascii="SimSun" w:eastAsia="SimSun" w:hAnsi="SimSun" w:hint="eastAsia"/>
          <w:lang w:eastAsia="zh-CN"/>
        </w:rPr>
        <w:t>月</w:t>
      </w:r>
      <w:r w:rsidRPr="00BD3FB2">
        <w:rPr>
          <w:rFonts w:eastAsia="SimSun"/>
          <w:lang w:eastAsia="zh-CN"/>
        </w:rPr>
        <w:t>26</w:t>
      </w:r>
      <w:r>
        <w:rPr>
          <w:rFonts w:ascii="SimSun" w:eastAsia="SimSun" w:hAnsi="SimSun" w:hint="eastAsia"/>
          <w:lang w:eastAsia="zh-CN"/>
        </w:rPr>
        <w:t>日。转载于</w:t>
      </w:r>
      <w:r w:rsidRPr="005F3DCC">
        <w:rPr>
          <w:rFonts w:hint="eastAsia"/>
          <w:lang w:eastAsia="zh-CN"/>
        </w:rPr>
        <w:t>明慧网</w:t>
      </w:r>
      <w:r>
        <w:rPr>
          <w:rFonts w:ascii="SimSun" w:eastAsia="SimSun" w:hAnsi="SimSun" w:hint="eastAsia"/>
          <w:lang w:eastAsia="zh-CN"/>
        </w:rPr>
        <w:t>网站上，</w:t>
      </w:r>
      <w:r w:rsidRPr="00BD3FB2">
        <w:rPr>
          <w:rFonts w:eastAsia="SimSun"/>
          <w:lang w:eastAsia="zh-CN"/>
        </w:rPr>
        <w:t>2008</w:t>
      </w:r>
      <w:r>
        <w:rPr>
          <w:rFonts w:ascii="SimSun" w:eastAsia="SimSun" w:hAnsi="SimSun" w:hint="eastAsia"/>
          <w:lang w:eastAsia="zh-CN"/>
        </w:rPr>
        <w:t>年</w:t>
      </w:r>
      <w:r w:rsidRPr="00BD3FB2">
        <w:rPr>
          <w:rFonts w:eastAsia="SimSun"/>
          <w:lang w:eastAsia="zh-CN"/>
        </w:rPr>
        <w:t>2</w:t>
      </w:r>
      <w:r>
        <w:rPr>
          <w:rFonts w:ascii="SimSun" w:eastAsia="SimSun" w:hAnsi="SimSun" w:hint="eastAsia"/>
          <w:lang w:eastAsia="zh-CN"/>
        </w:rPr>
        <w:t>月</w:t>
      </w:r>
      <w:r w:rsidRPr="00BD3FB2">
        <w:rPr>
          <w:rFonts w:eastAsia="SimSun"/>
          <w:lang w:eastAsia="zh-CN"/>
        </w:rPr>
        <w:t>22</w:t>
      </w:r>
      <w:r>
        <w:rPr>
          <w:rFonts w:ascii="SimSun" w:eastAsia="SimSun" w:hAnsi="SimSun" w:hint="eastAsia"/>
          <w:lang w:eastAsia="zh-CN"/>
        </w:rPr>
        <w:t>日，</w:t>
      </w:r>
      <w:r>
        <w:fldChar w:fldCharType="begin"/>
      </w:r>
      <w:r>
        <w:instrText xml:space="preserve"> HYPERLINK "http://en.minghui.org/html/articles/2008/2/22/94686.html" </w:instrText>
      </w:r>
      <w:r>
        <w:fldChar w:fldCharType="separate"/>
      </w:r>
      <w:r w:rsidRPr="001C7485">
        <w:rPr>
          <w:rStyle w:val="Hyperlink"/>
          <w:color w:val="auto"/>
          <w:u w:val="none"/>
        </w:rPr>
        <w:t>http://en.minghui.org/html/articles/2008/2/22/94686.html</w:t>
      </w:r>
      <w:r>
        <w:rPr>
          <w:rStyle w:val="Hyperlink"/>
          <w:color w:val="auto"/>
          <w:u w:val="none"/>
        </w:rPr>
        <w:fldChar w:fldCharType="end"/>
      </w:r>
      <w:r>
        <w:rPr>
          <w:rFonts w:hint="eastAsia"/>
          <w:lang w:eastAsia="zh-CN"/>
        </w:rPr>
        <w:t>，</w:t>
      </w:r>
      <w:proofErr w:type="gramStart"/>
      <w:r>
        <w:rPr>
          <w:rFonts w:ascii="SimSun" w:eastAsia="SimSun" w:hAnsi="SimSun" w:hint="eastAsia"/>
          <w:lang w:eastAsia="zh-CN"/>
        </w:rPr>
        <w:t>阅于</w:t>
      </w:r>
      <w:r w:rsidRPr="00BD3FB2">
        <w:rPr>
          <w:rFonts w:eastAsia="SimSun"/>
          <w:lang w:eastAsia="zh-CN"/>
        </w:rPr>
        <w:t>2013</w:t>
      </w:r>
      <w:r>
        <w:rPr>
          <w:rFonts w:ascii="SimSun" w:eastAsia="SimSun" w:hAnsi="SimSun" w:hint="eastAsia"/>
          <w:lang w:eastAsia="zh-CN"/>
        </w:rPr>
        <w:t>年</w:t>
      </w:r>
      <w:r w:rsidRPr="00BD3FB2">
        <w:rPr>
          <w:rFonts w:eastAsia="SimSun"/>
          <w:lang w:eastAsia="zh-CN"/>
        </w:rPr>
        <w:t>11</w:t>
      </w:r>
      <w:r>
        <w:rPr>
          <w:rFonts w:ascii="SimSun" w:eastAsia="SimSun" w:hAnsi="SimSun" w:hint="eastAsia"/>
          <w:lang w:eastAsia="zh-CN"/>
        </w:rPr>
        <w:t>月</w:t>
      </w:r>
      <w:r w:rsidRPr="00BD3FB2">
        <w:rPr>
          <w:rFonts w:eastAsia="SimSun"/>
          <w:lang w:eastAsia="zh-CN"/>
        </w:rPr>
        <w:t>29</w:t>
      </w:r>
      <w:r>
        <w:rPr>
          <w:rFonts w:ascii="SimSun" w:eastAsia="SimSun" w:hAnsi="SimSun" w:hint="eastAsia"/>
          <w:lang w:eastAsia="zh-CN"/>
        </w:rPr>
        <w:t>日</w:t>
      </w:r>
      <w:proofErr w:type="gramEnd"/>
      <w:r>
        <w:rPr>
          <w:rFonts w:ascii="SimSun" w:eastAsia="SimSun" w:hAnsi="SimSun" w:hint="eastAsia"/>
          <w:lang w:eastAsia="zh-CN"/>
        </w:rPr>
        <w:t>（张连英，《</w:t>
      </w:r>
      <w:r w:rsidRPr="00857E2A">
        <w:rPr>
          <w:rFonts w:ascii="SimSun" w:eastAsia="SimSun" w:hAnsi="SimSun" w:hint="eastAsia"/>
          <w:lang w:eastAsia="zh-CN"/>
        </w:rPr>
        <w:t>致欧洲议会中国人权听证会的呈词</w:t>
      </w:r>
      <w:r>
        <w:rPr>
          <w:rFonts w:ascii="SimSun" w:eastAsia="SimSun" w:hAnsi="SimSun" w:hint="eastAsia"/>
          <w:lang w:eastAsia="zh-CN"/>
        </w:rPr>
        <w:t>》）。</w:t>
      </w:r>
    </w:p>
  </w:endnote>
  <w:endnote w:id="77">
    <w:p w:rsidR="00806D9A" w:rsidRDefault="00806D9A" w:rsidP="00906E2E">
      <w:pPr>
        <w:pStyle w:val="EndnoteText"/>
      </w:pPr>
      <w:r>
        <w:rPr>
          <w:rStyle w:val="EndnoteReference"/>
        </w:rPr>
        <w:endnoteRef/>
      </w:r>
      <w:r>
        <w:rPr>
          <w:rFonts w:ascii="SimSun" w:eastAsia="SimSun" w:hAnsi="SimSun" w:hint="eastAsia"/>
          <w:lang w:eastAsia="zh-CN"/>
        </w:rPr>
        <w:t xml:space="preserve"> 张连英，《</w:t>
      </w:r>
      <w:r w:rsidRPr="00857E2A">
        <w:rPr>
          <w:rFonts w:ascii="SimSun" w:eastAsia="SimSun" w:hAnsi="SimSun" w:hint="eastAsia"/>
          <w:lang w:eastAsia="zh-CN"/>
        </w:rPr>
        <w:t>致欧洲议会中国人权听证会的呈词</w:t>
      </w:r>
      <w:r>
        <w:rPr>
          <w:rFonts w:ascii="SimSun" w:eastAsia="SimSun" w:hAnsi="SimSun" w:hint="eastAsia"/>
          <w:lang w:eastAsia="zh-CN"/>
        </w:rPr>
        <w:t>》。</w:t>
      </w:r>
      <w:r>
        <w:t xml:space="preserve">  </w:t>
      </w:r>
    </w:p>
  </w:endnote>
  <w:endnote w:id="78">
    <w:p w:rsidR="00806D9A" w:rsidRDefault="00806D9A" w:rsidP="00906E2E">
      <w:pPr>
        <w:pStyle w:val="EndnoteText"/>
      </w:pPr>
      <w:r>
        <w:rPr>
          <w:rStyle w:val="EndnoteReference"/>
        </w:rPr>
        <w:endnoteRef/>
      </w:r>
      <w:r>
        <w:rPr>
          <w:rFonts w:ascii="SimSun" w:eastAsia="SimSun" w:hAnsi="SimSun" w:hint="eastAsia"/>
          <w:lang w:eastAsia="zh-CN"/>
        </w:rPr>
        <w:t xml:space="preserve"> 张连英，《</w:t>
      </w:r>
      <w:r w:rsidRPr="00857E2A">
        <w:rPr>
          <w:rFonts w:ascii="SimSun" w:eastAsia="SimSun" w:hAnsi="SimSun" w:hint="eastAsia"/>
          <w:lang w:eastAsia="zh-CN"/>
        </w:rPr>
        <w:t>致欧洲议会中国人权听证会的呈词</w:t>
      </w:r>
      <w:r>
        <w:rPr>
          <w:rFonts w:ascii="SimSun" w:eastAsia="SimSun" w:hAnsi="SimSun" w:hint="eastAsia"/>
          <w:lang w:eastAsia="zh-CN"/>
        </w:rPr>
        <w:t>》。</w:t>
      </w:r>
    </w:p>
  </w:endnote>
  <w:endnote w:id="79">
    <w:p w:rsidR="00806D9A" w:rsidRDefault="00806D9A" w:rsidP="00906E2E">
      <w:pPr>
        <w:pStyle w:val="EndnoteText"/>
      </w:pPr>
      <w:r>
        <w:rPr>
          <w:rStyle w:val="EndnoteReference"/>
        </w:rPr>
        <w:endnoteRef/>
      </w:r>
      <w:r>
        <w:rPr>
          <w:rFonts w:ascii="SimSun" w:eastAsia="SimSun" w:hAnsi="SimSun" w:hint="eastAsia"/>
          <w:lang w:eastAsia="zh-CN"/>
        </w:rPr>
        <w:t xml:space="preserve"> 国际特赦组织</w:t>
      </w:r>
      <w:r w:rsidRPr="00BD3FB2">
        <w:rPr>
          <w:rFonts w:eastAsia="SimSun"/>
          <w:lang w:eastAsia="zh-CN"/>
        </w:rPr>
        <w:t>2012</w:t>
      </w:r>
      <w:r>
        <w:rPr>
          <w:rFonts w:ascii="SimSun" w:eastAsia="SimSun" w:hAnsi="SimSun" w:hint="eastAsia"/>
          <w:lang w:eastAsia="zh-CN"/>
        </w:rPr>
        <w:t>年</w:t>
      </w:r>
      <w:r w:rsidRPr="00BD3FB2">
        <w:rPr>
          <w:rFonts w:eastAsia="SimSun"/>
          <w:lang w:eastAsia="zh-CN"/>
        </w:rPr>
        <w:t>4</w:t>
      </w:r>
      <w:r>
        <w:rPr>
          <w:rFonts w:ascii="SimSun" w:eastAsia="SimSun" w:hAnsi="SimSun" w:hint="eastAsia"/>
          <w:lang w:eastAsia="zh-CN"/>
        </w:rPr>
        <w:t>月的采访。</w:t>
      </w:r>
    </w:p>
  </w:endnote>
  <w:endnote w:id="80">
    <w:p w:rsidR="00806D9A" w:rsidRDefault="00806D9A" w:rsidP="00906E2E">
      <w:pPr>
        <w:pStyle w:val="EndnoteText"/>
      </w:pPr>
      <w:r>
        <w:rPr>
          <w:rStyle w:val="EndnoteReference"/>
        </w:rPr>
        <w:endnoteRef/>
      </w:r>
      <w:r>
        <w:rPr>
          <w:rFonts w:ascii="SimSun" w:eastAsia="SimSun" w:hAnsi="SimSun" w:hint="eastAsia"/>
          <w:lang w:eastAsia="zh-CN"/>
        </w:rPr>
        <w:t xml:space="preserve"> 国际特赦组织</w:t>
      </w:r>
      <w:r w:rsidRPr="00BD3FB2">
        <w:rPr>
          <w:rFonts w:eastAsia="SimSun"/>
          <w:lang w:eastAsia="zh-CN"/>
        </w:rPr>
        <w:t>2011</w:t>
      </w:r>
      <w:r>
        <w:rPr>
          <w:rFonts w:ascii="SimSun" w:eastAsia="SimSun" w:hAnsi="SimSun" w:hint="eastAsia"/>
          <w:lang w:eastAsia="zh-CN"/>
        </w:rPr>
        <w:t>年</w:t>
      </w:r>
      <w:r w:rsidRPr="00BD3FB2">
        <w:rPr>
          <w:rFonts w:eastAsia="SimSun"/>
          <w:lang w:eastAsia="zh-CN"/>
        </w:rPr>
        <w:t>8</w:t>
      </w:r>
      <w:r>
        <w:rPr>
          <w:rFonts w:ascii="SimSun" w:eastAsia="SimSun" w:hAnsi="SimSun" w:hint="eastAsia"/>
          <w:lang w:eastAsia="zh-CN"/>
        </w:rPr>
        <w:t>月的采访。</w:t>
      </w:r>
    </w:p>
  </w:endnote>
  <w:endnote w:id="81">
    <w:p w:rsidR="00806D9A" w:rsidRDefault="00806D9A" w:rsidP="00906E2E">
      <w:pPr>
        <w:pStyle w:val="AIBodyText"/>
        <w:spacing w:after="120"/>
      </w:pPr>
      <w:r w:rsidRPr="00AB148F">
        <w:rPr>
          <w:rStyle w:val="EndnoteReference"/>
          <w:sz w:val="16"/>
          <w:szCs w:val="16"/>
        </w:rPr>
        <w:endnoteRef/>
      </w:r>
      <w:r>
        <w:rPr>
          <w:rFonts w:ascii="SimSun" w:hAnsi="SimSun" w:hint="eastAsia"/>
          <w:sz w:val="16"/>
          <w:szCs w:val="16"/>
          <w:lang w:eastAsia="zh-CN"/>
        </w:rPr>
        <w:t xml:space="preserve"> </w:t>
      </w:r>
      <w:r w:rsidRPr="00D323DF">
        <w:rPr>
          <w:rFonts w:ascii="SimSun" w:hAnsi="SimSun" w:hint="eastAsia"/>
          <w:sz w:val="16"/>
          <w:szCs w:val="16"/>
          <w:lang w:eastAsia="zh-CN"/>
        </w:rPr>
        <w:t>国际特赦组织</w:t>
      </w:r>
      <w:r w:rsidRPr="008C7C02">
        <w:rPr>
          <w:sz w:val="16"/>
          <w:szCs w:val="16"/>
          <w:lang w:eastAsia="zh-CN"/>
        </w:rPr>
        <w:t>2012</w:t>
      </w:r>
      <w:r w:rsidRPr="00D323DF">
        <w:rPr>
          <w:rFonts w:ascii="SimSun" w:hAnsi="SimSun" w:hint="eastAsia"/>
          <w:sz w:val="16"/>
          <w:szCs w:val="16"/>
          <w:lang w:eastAsia="zh-CN"/>
        </w:rPr>
        <w:t>年</w:t>
      </w:r>
      <w:r w:rsidRPr="008C7C02">
        <w:rPr>
          <w:sz w:val="16"/>
          <w:szCs w:val="16"/>
          <w:lang w:eastAsia="zh-CN"/>
        </w:rPr>
        <w:t>8</w:t>
      </w:r>
      <w:r w:rsidRPr="00D323DF">
        <w:rPr>
          <w:rFonts w:ascii="SimSun" w:hAnsi="SimSun" w:hint="eastAsia"/>
          <w:sz w:val="16"/>
          <w:szCs w:val="16"/>
          <w:lang w:eastAsia="zh-CN"/>
        </w:rPr>
        <w:t>月的采访</w:t>
      </w:r>
      <w:r>
        <w:rPr>
          <w:rFonts w:ascii="SimSun" w:hAnsi="SimSun" w:hint="eastAsia"/>
          <w:sz w:val="16"/>
          <w:szCs w:val="16"/>
          <w:lang w:eastAsia="zh-CN"/>
        </w:rPr>
        <w:t>。</w:t>
      </w:r>
    </w:p>
  </w:endnote>
  <w:endnote w:id="82">
    <w:p w:rsidR="00806D9A" w:rsidRDefault="00806D9A" w:rsidP="00906E2E">
      <w:pPr>
        <w:pStyle w:val="EndnoteText"/>
      </w:pPr>
      <w:r>
        <w:rPr>
          <w:rStyle w:val="EndnoteReference"/>
        </w:rPr>
        <w:endnoteRef/>
      </w:r>
      <w:r>
        <w:rPr>
          <w:rFonts w:ascii="SimSun" w:hAnsi="SimSun" w:hint="eastAsia"/>
          <w:szCs w:val="16"/>
          <w:lang w:eastAsia="zh-CN"/>
        </w:rPr>
        <w:t xml:space="preserve"> </w:t>
      </w:r>
      <w:r w:rsidRPr="00D323DF">
        <w:rPr>
          <w:rFonts w:ascii="SimSun" w:hAnsi="SimSun" w:hint="eastAsia"/>
          <w:szCs w:val="16"/>
          <w:lang w:eastAsia="zh-CN"/>
        </w:rPr>
        <w:t>国际特赦组织</w:t>
      </w:r>
      <w:r w:rsidRPr="008C7C02">
        <w:rPr>
          <w:szCs w:val="16"/>
          <w:lang w:eastAsia="zh-CN"/>
        </w:rPr>
        <w:t>2012</w:t>
      </w:r>
      <w:r w:rsidRPr="00D323DF">
        <w:rPr>
          <w:rFonts w:ascii="SimSun" w:hAnsi="SimSun" w:hint="eastAsia"/>
          <w:szCs w:val="16"/>
          <w:lang w:eastAsia="zh-CN"/>
        </w:rPr>
        <w:t>年</w:t>
      </w:r>
      <w:r w:rsidRPr="008C7C02">
        <w:rPr>
          <w:szCs w:val="16"/>
          <w:lang w:eastAsia="zh-CN"/>
        </w:rPr>
        <w:t>8</w:t>
      </w:r>
      <w:r w:rsidRPr="00D323DF">
        <w:rPr>
          <w:rFonts w:ascii="SimSun" w:hAnsi="SimSun" w:hint="eastAsia"/>
          <w:szCs w:val="16"/>
          <w:lang w:eastAsia="zh-CN"/>
        </w:rPr>
        <w:t>月的采访</w:t>
      </w:r>
      <w:r>
        <w:rPr>
          <w:rFonts w:ascii="SimSun" w:hAnsi="SimSun" w:hint="eastAsia"/>
          <w:szCs w:val="16"/>
          <w:lang w:eastAsia="zh-CN"/>
        </w:rPr>
        <w:t>。</w:t>
      </w:r>
    </w:p>
  </w:endnote>
  <w:endnote w:id="83">
    <w:p w:rsidR="00806D9A" w:rsidRDefault="00806D9A" w:rsidP="00906E2E">
      <w:pPr>
        <w:pStyle w:val="EndnoteText"/>
      </w:pPr>
      <w:r>
        <w:rPr>
          <w:rStyle w:val="EndnoteReference"/>
        </w:rPr>
        <w:endnoteRef/>
      </w:r>
      <w:r>
        <w:rPr>
          <w:rFonts w:ascii="SimSun" w:eastAsia="SimSun" w:hAnsi="SimSun" w:hint="eastAsia"/>
          <w:lang w:eastAsia="zh-CN"/>
        </w:rPr>
        <w:t xml:space="preserve"> 刘华在</w:t>
      </w:r>
      <w:r>
        <w:rPr>
          <w:rFonts w:hint="eastAsia"/>
          <w:lang w:eastAsia="zh-CN"/>
        </w:rPr>
        <w:t>杜斌的《小鬼头上的女人》</w:t>
      </w:r>
      <w:r>
        <w:rPr>
          <w:rFonts w:ascii="SimSun" w:eastAsia="SimSun" w:hAnsi="SimSun" w:hint="eastAsia"/>
          <w:lang w:eastAsia="zh-CN"/>
        </w:rPr>
        <w:t>中所讲述。</w:t>
      </w:r>
      <w:r>
        <w:t xml:space="preserve">  </w:t>
      </w:r>
    </w:p>
  </w:endnote>
  <w:endnote w:id="84">
    <w:p w:rsidR="00806D9A" w:rsidRDefault="00806D9A" w:rsidP="00906E2E">
      <w:pPr>
        <w:pStyle w:val="EndnoteText"/>
      </w:pPr>
      <w:r>
        <w:rPr>
          <w:rStyle w:val="EndnoteReference"/>
        </w:rPr>
        <w:endnoteRef/>
      </w:r>
      <w:r>
        <w:rPr>
          <w:rFonts w:hint="eastAsia"/>
          <w:lang w:eastAsia="zh-CN"/>
        </w:rPr>
        <w:t xml:space="preserve"> </w:t>
      </w:r>
      <w:proofErr w:type="gramStart"/>
      <w:r>
        <w:rPr>
          <w:rFonts w:ascii="SimSun" w:eastAsia="SimSun" w:hAnsi="SimSun" w:hint="eastAsia"/>
          <w:lang w:eastAsia="zh-CN"/>
        </w:rPr>
        <w:t>胡秀芬</w:t>
      </w:r>
      <w:proofErr w:type="gramEnd"/>
      <w:r>
        <w:rPr>
          <w:rFonts w:ascii="SimSun" w:eastAsia="SimSun" w:hAnsi="SimSun" w:hint="eastAsia"/>
          <w:lang w:eastAsia="zh-CN"/>
        </w:rPr>
        <w:t>在</w:t>
      </w:r>
      <w:r>
        <w:rPr>
          <w:rFonts w:hint="eastAsia"/>
          <w:lang w:eastAsia="zh-CN"/>
        </w:rPr>
        <w:t>杜斌的《小鬼头上的女人》</w:t>
      </w:r>
      <w:r>
        <w:rPr>
          <w:rFonts w:ascii="SimSun" w:eastAsia="SimSun" w:hAnsi="SimSun" w:hint="eastAsia"/>
          <w:lang w:eastAsia="zh-CN"/>
        </w:rPr>
        <w:t>中陈述</w:t>
      </w:r>
      <w:r>
        <w:rPr>
          <w:rFonts w:hint="eastAsia"/>
          <w:lang w:eastAsia="zh-CN"/>
        </w:rPr>
        <w:t>。</w:t>
      </w:r>
      <w:r>
        <w:t xml:space="preserve">  </w:t>
      </w:r>
    </w:p>
  </w:endnote>
  <w:endnote w:id="85">
    <w:p w:rsidR="00806D9A" w:rsidRDefault="00806D9A" w:rsidP="00906E2E">
      <w:pPr>
        <w:pStyle w:val="EndnoteText"/>
      </w:pPr>
      <w:r>
        <w:rPr>
          <w:rStyle w:val="EndnoteReference"/>
        </w:rPr>
        <w:endnoteRef/>
      </w:r>
      <w:r>
        <w:rPr>
          <w:rFonts w:ascii="SimSun" w:eastAsia="SimSun" w:hAnsi="SimSun" w:hint="eastAsia"/>
          <w:lang w:eastAsia="zh-CN"/>
        </w:rPr>
        <w:t xml:space="preserve"> 国际特赦组织</w:t>
      </w:r>
      <w:r w:rsidRPr="00112D8C">
        <w:rPr>
          <w:rFonts w:eastAsia="SimSun"/>
          <w:lang w:eastAsia="zh-CN"/>
        </w:rPr>
        <w:t>2012</w:t>
      </w:r>
      <w:r>
        <w:rPr>
          <w:rFonts w:ascii="SimSun" w:eastAsia="SimSun" w:hAnsi="SimSun" w:hint="eastAsia"/>
          <w:lang w:eastAsia="zh-CN"/>
        </w:rPr>
        <w:t>年</w:t>
      </w:r>
      <w:r w:rsidRPr="00112D8C">
        <w:rPr>
          <w:rFonts w:eastAsia="SimSun"/>
          <w:lang w:eastAsia="zh-CN"/>
        </w:rPr>
        <w:t>4</w:t>
      </w:r>
      <w:r>
        <w:rPr>
          <w:rFonts w:ascii="SimSun" w:eastAsia="SimSun" w:hAnsi="SimSun" w:hint="eastAsia"/>
          <w:lang w:eastAsia="zh-CN"/>
        </w:rPr>
        <w:t>月和</w:t>
      </w:r>
      <w:r w:rsidRPr="00112D8C">
        <w:rPr>
          <w:rFonts w:eastAsia="SimSun"/>
          <w:lang w:eastAsia="zh-CN"/>
        </w:rPr>
        <w:t>2013</w:t>
      </w:r>
      <w:r>
        <w:rPr>
          <w:rFonts w:ascii="SimSun" w:eastAsia="SimSun" w:hAnsi="SimSun" w:hint="eastAsia"/>
          <w:lang w:eastAsia="zh-CN"/>
        </w:rPr>
        <w:t>年</w:t>
      </w:r>
      <w:r w:rsidRPr="00112D8C">
        <w:rPr>
          <w:rFonts w:eastAsia="SimSun"/>
          <w:lang w:eastAsia="zh-CN"/>
        </w:rPr>
        <w:t>7</w:t>
      </w:r>
      <w:r>
        <w:rPr>
          <w:rFonts w:ascii="SimSun" w:eastAsia="SimSun" w:hAnsi="SimSun" w:hint="eastAsia"/>
          <w:lang w:eastAsia="zh-CN"/>
        </w:rPr>
        <w:t>月的采访。</w:t>
      </w:r>
    </w:p>
  </w:endnote>
  <w:endnote w:id="86">
    <w:p w:rsidR="00806D9A" w:rsidRDefault="00806D9A" w:rsidP="00906E2E">
      <w:pPr>
        <w:pStyle w:val="EndnoteText"/>
      </w:pPr>
      <w:r>
        <w:rPr>
          <w:rStyle w:val="EndnoteReference"/>
        </w:rPr>
        <w:endnoteRef/>
      </w:r>
      <w:r>
        <w:rPr>
          <w:rFonts w:ascii="SimSun" w:hAnsi="SimSun" w:hint="eastAsia"/>
          <w:szCs w:val="16"/>
          <w:lang w:eastAsia="zh-CN"/>
        </w:rPr>
        <w:t xml:space="preserve"> </w:t>
      </w:r>
      <w:r w:rsidRPr="00D323DF">
        <w:rPr>
          <w:rFonts w:ascii="SimSun" w:hAnsi="SimSun" w:hint="eastAsia"/>
          <w:szCs w:val="16"/>
          <w:lang w:eastAsia="zh-CN"/>
        </w:rPr>
        <w:t>国际特赦组织</w:t>
      </w:r>
      <w:r w:rsidRPr="00112D8C">
        <w:rPr>
          <w:szCs w:val="16"/>
          <w:lang w:eastAsia="zh-CN"/>
        </w:rPr>
        <w:t>2012</w:t>
      </w:r>
      <w:r w:rsidRPr="00D323DF">
        <w:rPr>
          <w:rFonts w:ascii="SimSun" w:hAnsi="SimSun" w:hint="eastAsia"/>
          <w:szCs w:val="16"/>
          <w:lang w:eastAsia="zh-CN"/>
        </w:rPr>
        <w:t>年</w:t>
      </w:r>
      <w:r w:rsidRPr="00112D8C">
        <w:rPr>
          <w:rFonts w:eastAsia="SimSun"/>
          <w:szCs w:val="16"/>
          <w:lang w:eastAsia="zh-CN"/>
        </w:rPr>
        <w:t>4</w:t>
      </w:r>
      <w:r w:rsidRPr="00D323DF">
        <w:rPr>
          <w:rFonts w:ascii="SimSun" w:hAnsi="SimSun" w:hint="eastAsia"/>
          <w:szCs w:val="16"/>
          <w:lang w:eastAsia="zh-CN"/>
        </w:rPr>
        <w:t>月的采访</w:t>
      </w:r>
      <w:r>
        <w:rPr>
          <w:rFonts w:ascii="SimSun" w:eastAsia="SimSun" w:hAnsi="SimSun" w:hint="eastAsia"/>
          <w:szCs w:val="16"/>
          <w:lang w:eastAsia="zh-CN"/>
        </w:rPr>
        <w:t>。</w:t>
      </w:r>
    </w:p>
  </w:endnote>
  <w:endnote w:id="87">
    <w:p w:rsidR="00806D9A" w:rsidRDefault="00806D9A" w:rsidP="00B1414D">
      <w:pPr>
        <w:pStyle w:val="EndnoteText"/>
      </w:pPr>
      <w:r>
        <w:rPr>
          <w:rStyle w:val="EndnoteReference"/>
        </w:rPr>
        <w:endnoteRef/>
      </w:r>
      <w:r>
        <w:rPr>
          <w:rFonts w:ascii="SimSun" w:hAnsi="SimSun" w:hint="eastAsia"/>
          <w:szCs w:val="16"/>
          <w:lang w:eastAsia="zh-CN"/>
        </w:rPr>
        <w:t xml:space="preserve"> </w:t>
      </w:r>
      <w:r w:rsidRPr="00D323DF">
        <w:rPr>
          <w:rFonts w:ascii="SimSun" w:hAnsi="SimSun" w:hint="eastAsia"/>
          <w:szCs w:val="16"/>
          <w:lang w:eastAsia="zh-CN"/>
        </w:rPr>
        <w:t>国际特赦组织</w:t>
      </w:r>
      <w:r w:rsidRPr="00112D8C">
        <w:rPr>
          <w:rFonts w:eastAsia="SimSun"/>
          <w:szCs w:val="16"/>
          <w:lang w:eastAsia="zh-CN"/>
        </w:rPr>
        <w:t>2007</w:t>
      </w:r>
      <w:r>
        <w:rPr>
          <w:rFonts w:ascii="SimSun" w:eastAsia="SimSun" w:hAnsi="SimSun" w:hint="eastAsia"/>
          <w:szCs w:val="16"/>
          <w:lang w:eastAsia="zh-CN"/>
        </w:rPr>
        <w:t>年至</w:t>
      </w:r>
      <w:r w:rsidRPr="00112D8C">
        <w:rPr>
          <w:szCs w:val="16"/>
          <w:lang w:eastAsia="zh-CN"/>
        </w:rPr>
        <w:t>201</w:t>
      </w:r>
      <w:r w:rsidRPr="00112D8C">
        <w:rPr>
          <w:rFonts w:eastAsia="SimSun"/>
          <w:szCs w:val="16"/>
          <w:lang w:eastAsia="zh-CN"/>
        </w:rPr>
        <w:t>3</w:t>
      </w:r>
      <w:r w:rsidRPr="00D323DF">
        <w:rPr>
          <w:rFonts w:ascii="SimSun" w:hAnsi="SimSun" w:hint="eastAsia"/>
          <w:szCs w:val="16"/>
          <w:lang w:eastAsia="zh-CN"/>
        </w:rPr>
        <w:t>年</w:t>
      </w:r>
      <w:r>
        <w:rPr>
          <w:rFonts w:ascii="SimSun" w:hAnsi="SimSun" w:hint="eastAsia"/>
          <w:szCs w:val="16"/>
          <w:lang w:eastAsia="zh-CN"/>
        </w:rPr>
        <w:t>期间进行</w:t>
      </w:r>
      <w:r w:rsidRPr="00D323DF">
        <w:rPr>
          <w:rFonts w:ascii="SimSun" w:hAnsi="SimSun" w:hint="eastAsia"/>
          <w:szCs w:val="16"/>
          <w:lang w:eastAsia="zh-CN"/>
        </w:rPr>
        <w:t>的</w:t>
      </w:r>
      <w:r>
        <w:rPr>
          <w:rFonts w:ascii="SimSun" w:hAnsi="SimSun" w:hint="eastAsia"/>
          <w:szCs w:val="16"/>
          <w:lang w:eastAsia="zh-CN"/>
        </w:rPr>
        <w:t>多次</w:t>
      </w:r>
      <w:r w:rsidRPr="00D323DF">
        <w:rPr>
          <w:rFonts w:ascii="SimSun" w:hAnsi="SimSun" w:hint="eastAsia"/>
          <w:szCs w:val="16"/>
          <w:lang w:eastAsia="zh-CN"/>
        </w:rPr>
        <w:t>采访</w:t>
      </w:r>
      <w:r>
        <w:rPr>
          <w:rFonts w:ascii="SimSun" w:eastAsia="SimSun" w:hAnsi="SimSun" w:hint="eastAsia"/>
          <w:szCs w:val="16"/>
          <w:lang w:eastAsia="zh-CN"/>
        </w:rPr>
        <w:t>。</w:t>
      </w:r>
    </w:p>
  </w:endnote>
  <w:endnote w:id="88">
    <w:p w:rsidR="00806D9A" w:rsidRDefault="00806D9A" w:rsidP="003E3510">
      <w:pPr>
        <w:pStyle w:val="EndnoteText"/>
      </w:pPr>
      <w:r>
        <w:rPr>
          <w:rStyle w:val="EndnoteReference"/>
        </w:rPr>
        <w:endnoteRef/>
      </w:r>
      <w:r>
        <w:rPr>
          <w:rFonts w:hint="eastAsia"/>
          <w:lang w:eastAsia="zh-CN"/>
        </w:rPr>
        <w:t xml:space="preserve"> </w:t>
      </w:r>
      <w:r w:rsidRPr="00D323DF">
        <w:rPr>
          <w:rFonts w:ascii="SimSun" w:hAnsi="SimSun" w:hint="eastAsia"/>
          <w:szCs w:val="16"/>
          <w:lang w:eastAsia="zh-CN"/>
        </w:rPr>
        <w:t>国际特赦组织</w:t>
      </w:r>
      <w:r w:rsidRPr="00112D8C">
        <w:rPr>
          <w:rFonts w:eastAsia="SimSun"/>
          <w:szCs w:val="16"/>
          <w:lang w:eastAsia="zh-CN"/>
        </w:rPr>
        <w:t>2011</w:t>
      </w:r>
      <w:r>
        <w:rPr>
          <w:rFonts w:ascii="SimSun" w:eastAsia="SimSun" w:hAnsi="SimSun" w:hint="eastAsia"/>
          <w:szCs w:val="16"/>
          <w:lang w:eastAsia="zh-CN"/>
        </w:rPr>
        <w:t>年至</w:t>
      </w:r>
      <w:r w:rsidRPr="00112D8C">
        <w:rPr>
          <w:szCs w:val="16"/>
          <w:lang w:eastAsia="zh-CN"/>
        </w:rPr>
        <w:t>201</w:t>
      </w:r>
      <w:r w:rsidRPr="00112D8C">
        <w:rPr>
          <w:rFonts w:eastAsia="SimSun"/>
          <w:szCs w:val="16"/>
          <w:lang w:eastAsia="zh-CN"/>
        </w:rPr>
        <w:t>3</w:t>
      </w:r>
      <w:r w:rsidRPr="00D323DF">
        <w:rPr>
          <w:rFonts w:ascii="SimSun" w:hAnsi="SimSun" w:hint="eastAsia"/>
          <w:szCs w:val="16"/>
          <w:lang w:eastAsia="zh-CN"/>
        </w:rPr>
        <w:t>年</w:t>
      </w:r>
      <w:r>
        <w:rPr>
          <w:rFonts w:ascii="SimSun" w:hAnsi="SimSun" w:hint="eastAsia"/>
          <w:szCs w:val="16"/>
          <w:lang w:eastAsia="zh-CN"/>
        </w:rPr>
        <w:t>期间进行</w:t>
      </w:r>
      <w:r w:rsidRPr="00D323DF">
        <w:rPr>
          <w:rFonts w:ascii="SimSun" w:hAnsi="SimSun" w:hint="eastAsia"/>
          <w:szCs w:val="16"/>
          <w:lang w:eastAsia="zh-CN"/>
        </w:rPr>
        <w:t>的</w:t>
      </w:r>
      <w:r>
        <w:rPr>
          <w:rFonts w:ascii="SimSun" w:hAnsi="SimSun" w:hint="eastAsia"/>
          <w:szCs w:val="16"/>
          <w:lang w:eastAsia="zh-CN"/>
        </w:rPr>
        <w:t>多次</w:t>
      </w:r>
      <w:r w:rsidRPr="00D323DF">
        <w:rPr>
          <w:rFonts w:ascii="SimSun" w:hAnsi="SimSun" w:hint="eastAsia"/>
          <w:szCs w:val="16"/>
          <w:lang w:eastAsia="zh-CN"/>
        </w:rPr>
        <w:t>采访</w:t>
      </w:r>
      <w:r>
        <w:rPr>
          <w:rFonts w:asciiTheme="minorEastAsia" w:hAnsiTheme="minorEastAsia" w:hint="eastAsia"/>
          <w:szCs w:val="16"/>
          <w:lang w:eastAsia="zh-CN"/>
        </w:rPr>
        <w:t>。</w:t>
      </w:r>
    </w:p>
  </w:endnote>
  <w:endnote w:id="89">
    <w:p w:rsidR="00806D9A" w:rsidRDefault="00806D9A" w:rsidP="00B1414D">
      <w:pPr>
        <w:pStyle w:val="EndnoteText"/>
      </w:pPr>
      <w:r>
        <w:rPr>
          <w:rStyle w:val="EndnoteReference"/>
        </w:rPr>
        <w:endnoteRef/>
      </w:r>
      <w:r>
        <w:rPr>
          <w:rFonts w:ascii="SimSun" w:hAnsi="SimSun" w:hint="eastAsia"/>
          <w:szCs w:val="16"/>
          <w:lang w:eastAsia="zh-CN"/>
        </w:rPr>
        <w:t xml:space="preserve"> 国际特赦组织</w:t>
      </w:r>
      <w:r w:rsidRPr="00112D8C">
        <w:rPr>
          <w:szCs w:val="16"/>
          <w:lang w:eastAsia="zh-CN"/>
        </w:rPr>
        <w:t>2013</w:t>
      </w:r>
      <w:r w:rsidRPr="00D323DF">
        <w:rPr>
          <w:rFonts w:ascii="SimSun" w:hAnsi="SimSun" w:hint="eastAsia"/>
          <w:szCs w:val="16"/>
          <w:lang w:eastAsia="zh-CN"/>
        </w:rPr>
        <w:t>年</w:t>
      </w:r>
      <w:r w:rsidRPr="00112D8C">
        <w:rPr>
          <w:rFonts w:eastAsia="SimSun"/>
          <w:szCs w:val="16"/>
          <w:lang w:eastAsia="zh-CN"/>
        </w:rPr>
        <w:t>11</w:t>
      </w:r>
      <w:r w:rsidRPr="00D323DF">
        <w:rPr>
          <w:rFonts w:ascii="SimSun" w:hAnsi="SimSun" w:hint="eastAsia"/>
          <w:szCs w:val="16"/>
          <w:lang w:eastAsia="zh-CN"/>
        </w:rPr>
        <w:t>月</w:t>
      </w:r>
      <w:r w:rsidRPr="00112D8C">
        <w:rPr>
          <w:szCs w:val="16"/>
          <w:lang w:eastAsia="zh-CN"/>
        </w:rPr>
        <w:t>13</w:t>
      </w:r>
      <w:r>
        <w:rPr>
          <w:rFonts w:asciiTheme="minorEastAsia" w:hAnsiTheme="minorEastAsia" w:hint="eastAsia"/>
          <w:szCs w:val="16"/>
          <w:lang w:eastAsia="zh-CN"/>
        </w:rPr>
        <w:t>日和</w:t>
      </w:r>
      <w:r w:rsidRPr="00112D8C">
        <w:rPr>
          <w:szCs w:val="16"/>
          <w:lang w:eastAsia="zh-CN"/>
        </w:rPr>
        <w:t>18</w:t>
      </w:r>
      <w:r>
        <w:rPr>
          <w:rFonts w:asciiTheme="minorEastAsia" w:hAnsiTheme="minorEastAsia" w:hint="eastAsia"/>
          <w:szCs w:val="16"/>
          <w:lang w:eastAsia="zh-CN"/>
        </w:rPr>
        <w:t>日</w:t>
      </w:r>
      <w:r>
        <w:rPr>
          <w:rFonts w:ascii="SimSun" w:hAnsi="SimSun" w:hint="eastAsia"/>
          <w:szCs w:val="16"/>
          <w:lang w:eastAsia="zh-CN"/>
        </w:rPr>
        <w:t>期间进行</w:t>
      </w:r>
      <w:r w:rsidRPr="00D323DF">
        <w:rPr>
          <w:rFonts w:ascii="SimSun" w:hAnsi="SimSun" w:hint="eastAsia"/>
          <w:szCs w:val="16"/>
          <w:lang w:eastAsia="zh-CN"/>
        </w:rPr>
        <w:t>的</w:t>
      </w:r>
      <w:r>
        <w:rPr>
          <w:rFonts w:ascii="SimSun" w:hAnsi="SimSun" w:hint="eastAsia"/>
          <w:szCs w:val="16"/>
          <w:lang w:eastAsia="zh-CN"/>
        </w:rPr>
        <w:t>多次</w:t>
      </w:r>
      <w:r w:rsidRPr="00D323DF">
        <w:rPr>
          <w:rFonts w:ascii="SimSun" w:hAnsi="SimSun" w:hint="eastAsia"/>
          <w:szCs w:val="16"/>
          <w:lang w:eastAsia="zh-CN"/>
        </w:rPr>
        <w:t>采访</w:t>
      </w:r>
      <w:r>
        <w:rPr>
          <w:rFonts w:asciiTheme="minorEastAsia" w:hAnsiTheme="minorEastAsia" w:hint="eastAsia"/>
          <w:szCs w:val="16"/>
          <w:lang w:eastAsia="zh-CN"/>
        </w:rPr>
        <w:t>。</w:t>
      </w:r>
    </w:p>
  </w:endnote>
  <w:endnote w:id="90">
    <w:p w:rsidR="00806D9A" w:rsidRDefault="00806D9A" w:rsidP="00CD4EB9">
      <w:pPr>
        <w:pStyle w:val="EndnoteText"/>
      </w:pPr>
      <w:r>
        <w:rPr>
          <w:rStyle w:val="EndnoteReference"/>
        </w:rPr>
        <w:endnoteRef/>
      </w:r>
      <w:r>
        <w:rPr>
          <w:rFonts w:ascii="SimSun" w:hAnsi="SimSun" w:hint="eastAsia"/>
          <w:szCs w:val="16"/>
          <w:lang w:eastAsia="zh-CN"/>
        </w:rPr>
        <w:t xml:space="preserve"> </w:t>
      </w:r>
      <w:r w:rsidRPr="00D323DF">
        <w:rPr>
          <w:rFonts w:ascii="SimSun" w:hAnsi="SimSun" w:hint="eastAsia"/>
          <w:szCs w:val="16"/>
          <w:lang w:eastAsia="zh-CN"/>
        </w:rPr>
        <w:t>国际特赦组织</w:t>
      </w:r>
      <w:r w:rsidRPr="00112D8C">
        <w:rPr>
          <w:szCs w:val="16"/>
          <w:lang w:eastAsia="zh-CN"/>
        </w:rPr>
        <w:t>2012</w:t>
      </w:r>
      <w:r w:rsidRPr="00D323DF">
        <w:rPr>
          <w:rFonts w:ascii="SimSun" w:hAnsi="SimSun" w:hint="eastAsia"/>
          <w:szCs w:val="16"/>
          <w:lang w:eastAsia="zh-CN"/>
        </w:rPr>
        <w:t>年</w:t>
      </w:r>
      <w:r w:rsidRPr="00112D8C">
        <w:rPr>
          <w:rFonts w:eastAsia="SimSun"/>
          <w:szCs w:val="16"/>
          <w:lang w:eastAsia="zh-CN"/>
        </w:rPr>
        <w:t>4</w:t>
      </w:r>
      <w:r w:rsidRPr="00D323DF">
        <w:rPr>
          <w:rFonts w:ascii="SimSun" w:hAnsi="SimSun" w:hint="eastAsia"/>
          <w:szCs w:val="16"/>
          <w:lang w:eastAsia="zh-CN"/>
        </w:rPr>
        <w:t>月</w:t>
      </w:r>
      <w:r w:rsidRPr="00112D8C">
        <w:rPr>
          <w:szCs w:val="16"/>
          <w:lang w:eastAsia="zh-CN"/>
        </w:rPr>
        <w:t>12</w:t>
      </w:r>
      <w:r>
        <w:rPr>
          <w:rFonts w:asciiTheme="minorEastAsia" w:hAnsiTheme="minorEastAsia" w:hint="eastAsia"/>
          <w:szCs w:val="16"/>
          <w:lang w:eastAsia="zh-CN"/>
        </w:rPr>
        <w:t>日</w:t>
      </w:r>
      <w:r w:rsidRPr="00D323DF">
        <w:rPr>
          <w:rFonts w:ascii="SimSun" w:hAnsi="SimSun" w:hint="eastAsia"/>
          <w:szCs w:val="16"/>
          <w:lang w:eastAsia="zh-CN"/>
        </w:rPr>
        <w:t>的采访</w:t>
      </w:r>
      <w:r>
        <w:rPr>
          <w:rFonts w:asciiTheme="minorEastAsia" w:hAnsiTheme="minorEastAsia" w:hint="eastAsia"/>
          <w:szCs w:val="16"/>
          <w:lang w:eastAsia="zh-CN"/>
        </w:rPr>
        <w:t>。</w:t>
      </w:r>
    </w:p>
  </w:endnote>
  <w:endnote w:id="91">
    <w:p w:rsidR="00806D9A" w:rsidRDefault="00806D9A" w:rsidP="00CD4EB9">
      <w:pPr>
        <w:pStyle w:val="EndnoteText"/>
      </w:pPr>
      <w:r>
        <w:rPr>
          <w:rStyle w:val="EndnoteReference"/>
        </w:rPr>
        <w:endnoteRef/>
      </w:r>
      <w:r>
        <w:rPr>
          <w:rFonts w:ascii="SimSun" w:hAnsi="SimSun" w:hint="eastAsia"/>
          <w:szCs w:val="16"/>
          <w:lang w:eastAsia="zh-CN"/>
        </w:rPr>
        <w:t xml:space="preserve"> </w:t>
      </w:r>
      <w:r w:rsidRPr="00D323DF">
        <w:rPr>
          <w:rFonts w:ascii="SimSun" w:hAnsi="SimSun" w:hint="eastAsia"/>
          <w:szCs w:val="16"/>
          <w:lang w:eastAsia="zh-CN"/>
        </w:rPr>
        <w:t>国际特赦组织</w:t>
      </w:r>
      <w:r w:rsidRPr="00112D8C">
        <w:rPr>
          <w:szCs w:val="16"/>
          <w:lang w:eastAsia="zh-CN"/>
        </w:rPr>
        <w:t>2012</w:t>
      </w:r>
      <w:r w:rsidRPr="00D323DF">
        <w:rPr>
          <w:rFonts w:ascii="SimSun" w:hAnsi="SimSun" w:hint="eastAsia"/>
          <w:szCs w:val="16"/>
          <w:lang w:eastAsia="zh-CN"/>
        </w:rPr>
        <w:t>年</w:t>
      </w:r>
      <w:r w:rsidRPr="00112D8C">
        <w:rPr>
          <w:rFonts w:eastAsia="SimSun"/>
          <w:szCs w:val="16"/>
          <w:lang w:eastAsia="zh-CN"/>
        </w:rPr>
        <w:t>4</w:t>
      </w:r>
      <w:r w:rsidRPr="00D323DF">
        <w:rPr>
          <w:rFonts w:ascii="SimSun" w:hAnsi="SimSun" w:hint="eastAsia"/>
          <w:szCs w:val="16"/>
          <w:lang w:eastAsia="zh-CN"/>
        </w:rPr>
        <w:t>月</w:t>
      </w:r>
      <w:r w:rsidRPr="00112D8C">
        <w:rPr>
          <w:szCs w:val="16"/>
          <w:lang w:eastAsia="zh-CN"/>
        </w:rPr>
        <w:t>12</w:t>
      </w:r>
      <w:r>
        <w:rPr>
          <w:rFonts w:asciiTheme="minorEastAsia" w:hAnsiTheme="minorEastAsia" w:hint="eastAsia"/>
          <w:szCs w:val="16"/>
          <w:lang w:eastAsia="zh-CN"/>
        </w:rPr>
        <w:t>日</w:t>
      </w:r>
      <w:r w:rsidRPr="00D323DF">
        <w:rPr>
          <w:rFonts w:ascii="SimSun" w:hAnsi="SimSun" w:hint="eastAsia"/>
          <w:szCs w:val="16"/>
          <w:lang w:eastAsia="zh-CN"/>
        </w:rPr>
        <w:t>的采访</w:t>
      </w:r>
      <w:r>
        <w:rPr>
          <w:rFonts w:asciiTheme="minorEastAsia" w:hAnsiTheme="minorEastAsia" w:hint="eastAsia"/>
          <w:szCs w:val="16"/>
          <w:lang w:eastAsia="zh-CN"/>
        </w:rPr>
        <w:t>。</w:t>
      </w:r>
    </w:p>
  </w:endnote>
  <w:endnote w:id="92">
    <w:p w:rsidR="00806D9A" w:rsidRDefault="00806D9A" w:rsidP="00B1414D">
      <w:pPr>
        <w:pStyle w:val="EndnoteText"/>
      </w:pPr>
      <w:r>
        <w:rPr>
          <w:rStyle w:val="EndnoteReference"/>
        </w:rPr>
        <w:endnoteRef/>
      </w:r>
      <w:r>
        <w:rPr>
          <w:rFonts w:ascii="SimSun" w:hAnsi="SimSun" w:hint="eastAsia"/>
          <w:szCs w:val="16"/>
          <w:lang w:eastAsia="zh-CN"/>
        </w:rPr>
        <w:t xml:space="preserve"> </w:t>
      </w:r>
      <w:r w:rsidRPr="00D323DF">
        <w:rPr>
          <w:rFonts w:ascii="SimSun" w:hAnsi="SimSun" w:hint="eastAsia"/>
          <w:szCs w:val="16"/>
          <w:lang w:eastAsia="zh-CN"/>
        </w:rPr>
        <w:t>国际特赦组织</w:t>
      </w:r>
      <w:r w:rsidRPr="00112D8C">
        <w:rPr>
          <w:rFonts w:eastAsia="SimSun"/>
          <w:szCs w:val="16"/>
          <w:lang w:eastAsia="zh-CN"/>
        </w:rPr>
        <w:t>2011</w:t>
      </w:r>
      <w:r>
        <w:rPr>
          <w:rFonts w:ascii="SimSun" w:eastAsia="SimSun" w:hAnsi="SimSun" w:hint="eastAsia"/>
          <w:szCs w:val="16"/>
          <w:lang w:eastAsia="zh-CN"/>
        </w:rPr>
        <w:t>年至</w:t>
      </w:r>
      <w:r w:rsidRPr="00112D8C">
        <w:rPr>
          <w:szCs w:val="16"/>
          <w:lang w:eastAsia="zh-CN"/>
        </w:rPr>
        <w:t>201</w:t>
      </w:r>
      <w:r w:rsidRPr="00112D8C">
        <w:rPr>
          <w:rFonts w:eastAsia="SimSun"/>
          <w:szCs w:val="16"/>
          <w:lang w:eastAsia="zh-CN"/>
        </w:rPr>
        <w:t>3</w:t>
      </w:r>
      <w:r w:rsidRPr="00D323DF">
        <w:rPr>
          <w:rFonts w:ascii="SimSun" w:hAnsi="SimSun" w:hint="eastAsia"/>
          <w:szCs w:val="16"/>
          <w:lang w:eastAsia="zh-CN"/>
        </w:rPr>
        <w:t>年</w:t>
      </w:r>
      <w:r>
        <w:rPr>
          <w:rFonts w:ascii="SimSun" w:hAnsi="SimSun" w:hint="eastAsia"/>
          <w:szCs w:val="16"/>
          <w:lang w:eastAsia="zh-CN"/>
        </w:rPr>
        <w:t>期间进行</w:t>
      </w:r>
      <w:r w:rsidRPr="00D323DF">
        <w:rPr>
          <w:rFonts w:ascii="SimSun" w:hAnsi="SimSun" w:hint="eastAsia"/>
          <w:szCs w:val="16"/>
          <w:lang w:eastAsia="zh-CN"/>
        </w:rPr>
        <w:t>的</w:t>
      </w:r>
      <w:r>
        <w:rPr>
          <w:rFonts w:ascii="SimSun" w:hAnsi="SimSun" w:hint="eastAsia"/>
          <w:szCs w:val="16"/>
          <w:lang w:eastAsia="zh-CN"/>
        </w:rPr>
        <w:t>多次</w:t>
      </w:r>
      <w:r w:rsidRPr="00D323DF">
        <w:rPr>
          <w:rFonts w:ascii="SimSun" w:hAnsi="SimSun" w:hint="eastAsia"/>
          <w:szCs w:val="16"/>
          <w:lang w:eastAsia="zh-CN"/>
        </w:rPr>
        <w:t>采访</w:t>
      </w:r>
      <w:r>
        <w:rPr>
          <w:rFonts w:asciiTheme="minorEastAsia" w:hAnsiTheme="minorEastAsia" w:hint="eastAsia"/>
          <w:szCs w:val="16"/>
          <w:lang w:eastAsia="zh-CN"/>
        </w:rPr>
        <w:t>。</w:t>
      </w:r>
    </w:p>
  </w:endnote>
  <w:endnote w:id="93">
    <w:p w:rsidR="00806D9A" w:rsidRDefault="00806D9A" w:rsidP="00B1414D">
      <w:pPr>
        <w:pStyle w:val="EndnoteText"/>
      </w:pPr>
      <w:r>
        <w:rPr>
          <w:rStyle w:val="EndnoteReference"/>
        </w:rPr>
        <w:endnoteRef/>
      </w:r>
      <w:r>
        <w:rPr>
          <w:rFonts w:ascii="SimSun" w:hAnsi="SimSun" w:hint="eastAsia"/>
          <w:szCs w:val="16"/>
          <w:lang w:eastAsia="zh-CN"/>
        </w:rPr>
        <w:t xml:space="preserve"> </w:t>
      </w:r>
      <w:r w:rsidRPr="00D323DF">
        <w:rPr>
          <w:rFonts w:ascii="SimSun" w:hAnsi="SimSun" w:hint="eastAsia"/>
          <w:szCs w:val="16"/>
          <w:lang w:eastAsia="zh-CN"/>
        </w:rPr>
        <w:t>国际特赦组织</w:t>
      </w:r>
      <w:r w:rsidRPr="00112D8C">
        <w:rPr>
          <w:rFonts w:eastAsia="SimSun"/>
          <w:szCs w:val="16"/>
          <w:lang w:eastAsia="zh-CN"/>
        </w:rPr>
        <w:t>2011</w:t>
      </w:r>
      <w:r>
        <w:rPr>
          <w:rFonts w:ascii="SimSun" w:eastAsia="SimSun" w:hAnsi="SimSun" w:hint="eastAsia"/>
          <w:szCs w:val="16"/>
          <w:lang w:eastAsia="zh-CN"/>
        </w:rPr>
        <w:t>年至</w:t>
      </w:r>
      <w:r w:rsidRPr="00112D8C">
        <w:rPr>
          <w:szCs w:val="16"/>
          <w:lang w:eastAsia="zh-CN"/>
        </w:rPr>
        <w:t>201</w:t>
      </w:r>
      <w:r w:rsidRPr="00112D8C">
        <w:rPr>
          <w:rFonts w:eastAsia="SimSun"/>
          <w:szCs w:val="16"/>
          <w:lang w:eastAsia="zh-CN"/>
        </w:rPr>
        <w:t>3</w:t>
      </w:r>
      <w:r w:rsidRPr="00D323DF">
        <w:rPr>
          <w:rFonts w:ascii="SimSun" w:hAnsi="SimSun" w:hint="eastAsia"/>
          <w:szCs w:val="16"/>
          <w:lang w:eastAsia="zh-CN"/>
        </w:rPr>
        <w:t>年</w:t>
      </w:r>
      <w:r>
        <w:rPr>
          <w:rFonts w:ascii="SimSun" w:hAnsi="SimSun" w:hint="eastAsia"/>
          <w:szCs w:val="16"/>
          <w:lang w:eastAsia="zh-CN"/>
        </w:rPr>
        <w:t>期间进行</w:t>
      </w:r>
      <w:r w:rsidRPr="00D323DF">
        <w:rPr>
          <w:rFonts w:ascii="SimSun" w:hAnsi="SimSun" w:hint="eastAsia"/>
          <w:szCs w:val="16"/>
          <w:lang w:eastAsia="zh-CN"/>
        </w:rPr>
        <w:t>的</w:t>
      </w:r>
      <w:r>
        <w:rPr>
          <w:rFonts w:ascii="SimSun" w:hAnsi="SimSun" w:hint="eastAsia"/>
          <w:szCs w:val="16"/>
          <w:lang w:eastAsia="zh-CN"/>
        </w:rPr>
        <w:t>多次</w:t>
      </w:r>
      <w:r w:rsidRPr="00D323DF">
        <w:rPr>
          <w:rFonts w:ascii="SimSun" w:hAnsi="SimSun" w:hint="eastAsia"/>
          <w:szCs w:val="16"/>
          <w:lang w:eastAsia="zh-CN"/>
        </w:rPr>
        <w:t>采访</w:t>
      </w:r>
      <w:r>
        <w:rPr>
          <w:rFonts w:asciiTheme="minorEastAsia" w:hAnsiTheme="minorEastAsia" w:hint="eastAsia"/>
          <w:szCs w:val="16"/>
          <w:lang w:eastAsia="zh-CN"/>
        </w:rPr>
        <w:t>。</w:t>
      </w:r>
      <w:r>
        <w:t xml:space="preserve">  </w:t>
      </w:r>
    </w:p>
  </w:endnote>
  <w:endnote w:id="94">
    <w:p w:rsidR="00806D9A" w:rsidRDefault="00806D9A" w:rsidP="00B1414D">
      <w:pPr>
        <w:pStyle w:val="EndnoteText"/>
      </w:pPr>
      <w:r>
        <w:rPr>
          <w:rStyle w:val="EndnoteReference"/>
        </w:rPr>
        <w:endnoteRef/>
      </w:r>
      <w:r>
        <w:rPr>
          <w:rFonts w:ascii="SimSun" w:hAnsi="SimSun" w:hint="eastAsia"/>
          <w:szCs w:val="16"/>
          <w:lang w:eastAsia="zh-CN"/>
        </w:rPr>
        <w:t xml:space="preserve"> </w:t>
      </w:r>
      <w:r w:rsidRPr="00D323DF">
        <w:rPr>
          <w:rFonts w:ascii="SimSun" w:hAnsi="SimSun" w:hint="eastAsia"/>
          <w:szCs w:val="16"/>
          <w:lang w:eastAsia="zh-CN"/>
        </w:rPr>
        <w:t>国际特赦组织</w:t>
      </w:r>
      <w:r w:rsidRPr="004664B4">
        <w:rPr>
          <w:szCs w:val="16"/>
          <w:lang w:eastAsia="zh-CN"/>
        </w:rPr>
        <w:t>2012</w:t>
      </w:r>
      <w:r w:rsidRPr="00D323DF">
        <w:rPr>
          <w:rFonts w:ascii="SimSun" w:hAnsi="SimSun" w:hint="eastAsia"/>
          <w:szCs w:val="16"/>
          <w:lang w:eastAsia="zh-CN"/>
        </w:rPr>
        <w:t>年</w:t>
      </w:r>
      <w:r w:rsidRPr="004664B4">
        <w:rPr>
          <w:rFonts w:eastAsia="SimSun"/>
          <w:szCs w:val="16"/>
          <w:lang w:eastAsia="zh-CN"/>
        </w:rPr>
        <w:t>4</w:t>
      </w:r>
      <w:r w:rsidRPr="00D323DF">
        <w:rPr>
          <w:rFonts w:ascii="SimSun" w:hAnsi="SimSun" w:hint="eastAsia"/>
          <w:szCs w:val="16"/>
          <w:lang w:eastAsia="zh-CN"/>
        </w:rPr>
        <w:t>月</w:t>
      </w:r>
      <w:r w:rsidRPr="004664B4">
        <w:rPr>
          <w:rFonts w:eastAsia="SimSun"/>
          <w:szCs w:val="16"/>
          <w:lang w:eastAsia="zh-CN"/>
        </w:rPr>
        <w:t>12</w:t>
      </w:r>
      <w:r>
        <w:rPr>
          <w:rFonts w:ascii="SimSun" w:eastAsia="SimSun" w:hAnsi="SimSun" w:hint="eastAsia"/>
          <w:szCs w:val="16"/>
          <w:lang w:eastAsia="zh-CN"/>
        </w:rPr>
        <w:t>日</w:t>
      </w:r>
      <w:r w:rsidRPr="00D323DF">
        <w:rPr>
          <w:rFonts w:ascii="SimSun" w:hAnsi="SimSun" w:hint="eastAsia"/>
          <w:szCs w:val="16"/>
          <w:lang w:eastAsia="zh-CN"/>
        </w:rPr>
        <w:t>的采访</w:t>
      </w:r>
      <w:r>
        <w:rPr>
          <w:rFonts w:ascii="SimSun" w:eastAsia="SimSun" w:hAnsi="SimSun" w:hint="eastAsia"/>
          <w:szCs w:val="16"/>
          <w:lang w:eastAsia="zh-CN"/>
        </w:rPr>
        <w:t>。</w:t>
      </w:r>
    </w:p>
  </w:endnote>
  <w:endnote w:id="95">
    <w:p w:rsidR="00806D9A" w:rsidRDefault="00806D9A" w:rsidP="00B1414D">
      <w:pPr>
        <w:pStyle w:val="EndnoteText"/>
      </w:pPr>
      <w:r>
        <w:rPr>
          <w:rStyle w:val="EndnoteReference"/>
        </w:rPr>
        <w:endnoteRef/>
      </w:r>
      <w:r>
        <w:rPr>
          <w:rFonts w:ascii="SimSun" w:eastAsia="SimSun" w:hAnsi="SimSun" w:hint="eastAsia"/>
          <w:lang w:eastAsia="zh-CN"/>
        </w:rPr>
        <w:t xml:space="preserve"> 马春梅，《我受中国共产党迫害的经历》，可从国际特赦组织获得书面陈述资料。</w:t>
      </w:r>
      <w:r>
        <w:t xml:space="preserve">  </w:t>
      </w:r>
    </w:p>
  </w:endnote>
  <w:endnote w:id="96">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4110B5">
        <w:rPr>
          <w:rFonts w:eastAsia="SimSun"/>
          <w:lang w:eastAsia="zh-CN"/>
        </w:rPr>
        <w:t>2013</w:t>
      </w:r>
      <w:r>
        <w:rPr>
          <w:rFonts w:ascii="SimSun" w:eastAsia="SimSun" w:hAnsi="SimSun" w:hint="eastAsia"/>
          <w:lang w:eastAsia="zh-CN"/>
        </w:rPr>
        <w:t>年</w:t>
      </w:r>
      <w:r w:rsidRPr="004110B5">
        <w:rPr>
          <w:rFonts w:eastAsia="SimSun"/>
          <w:lang w:eastAsia="zh-CN"/>
        </w:rPr>
        <w:t>5</w:t>
      </w:r>
      <w:r>
        <w:rPr>
          <w:rFonts w:ascii="SimSun" w:eastAsia="SimSun" w:hAnsi="SimSun" w:hint="eastAsia"/>
          <w:lang w:eastAsia="zh-CN"/>
        </w:rPr>
        <w:t>月</w:t>
      </w:r>
      <w:r w:rsidRPr="004110B5">
        <w:rPr>
          <w:rFonts w:eastAsia="SimSun"/>
          <w:lang w:eastAsia="zh-CN"/>
        </w:rPr>
        <w:t>2</w:t>
      </w:r>
      <w:r>
        <w:rPr>
          <w:rFonts w:ascii="SimSun" w:eastAsia="SimSun" w:hAnsi="SimSun" w:hint="eastAsia"/>
          <w:lang w:eastAsia="zh-CN"/>
        </w:rPr>
        <w:t>日的采访。</w:t>
      </w:r>
    </w:p>
  </w:endnote>
  <w:endnote w:id="97">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4110B5">
        <w:rPr>
          <w:rFonts w:eastAsia="SimSun"/>
          <w:lang w:eastAsia="zh-CN"/>
        </w:rPr>
        <w:t>2007</w:t>
      </w:r>
      <w:r>
        <w:rPr>
          <w:rFonts w:ascii="SimSun" w:eastAsia="SimSun" w:hAnsi="SimSun" w:hint="eastAsia"/>
          <w:lang w:eastAsia="zh-CN"/>
        </w:rPr>
        <w:t>年至</w:t>
      </w:r>
      <w:r w:rsidRPr="004110B5">
        <w:rPr>
          <w:rFonts w:eastAsia="SimSun"/>
          <w:lang w:eastAsia="zh-CN"/>
        </w:rPr>
        <w:t>2013</w:t>
      </w:r>
      <w:r>
        <w:rPr>
          <w:rFonts w:ascii="SimSun" w:eastAsia="SimSun" w:hAnsi="SimSun" w:hint="eastAsia"/>
          <w:lang w:eastAsia="zh-CN"/>
        </w:rPr>
        <w:t>年</w:t>
      </w:r>
      <w:r>
        <w:rPr>
          <w:rFonts w:ascii="SimSun" w:hAnsi="SimSun" w:hint="eastAsia"/>
          <w:szCs w:val="16"/>
          <w:lang w:eastAsia="zh-CN"/>
        </w:rPr>
        <w:t>期间进行</w:t>
      </w:r>
      <w:r>
        <w:rPr>
          <w:rFonts w:ascii="SimSun" w:eastAsia="SimSun" w:hAnsi="SimSun" w:hint="eastAsia"/>
          <w:lang w:eastAsia="zh-CN"/>
        </w:rPr>
        <w:t>的多次采访。</w:t>
      </w:r>
    </w:p>
  </w:endnote>
  <w:endnote w:id="98">
    <w:p w:rsidR="00806D9A" w:rsidRDefault="00806D9A" w:rsidP="00B1414D">
      <w:pPr>
        <w:pStyle w:val="EndnoteText"/>
      </w:pPr>
      <w:r>
        <w:rPr>
          <w:rStyle w:val="EndnoteReference"/>
        </w:rPr>
        <w:endnoteRef/>
      </w:r>
      <w:r>
        <w:rPr>
          <w:rFonts w:ascii="SimSun" w:hAnsi="SimSun" w:hint="eastAsia"/>
          <w:szCs w:val="16"/>
          <w:lang w:eastAsia="zh-CN"/>
        </w:rPr>
        <w:t xml:space="preserve"> </w:t>
      </w:r>
      <w:r w:rsidRPr="00D323DF">
        <w:rPr>
          <w:rFonts w:ascii="SimSun" w:hAnsi="SimSun" w:hint="eastAsia"/>
          <w:szCs w:val="16"/>
          <w:lang w:eastAsia="zh-CN"/>
        </w:rPr>
        <w:t>国际特赦组织</w:t>
      </w:r>
      <w:r w:rsidRPr="004110B5">
        <w:rPr>
          <w:szCs w:val="16"/>
          <w:lang w:eastAsia="zh-CN"/>
        </w:rPr>
        <w:t>2012</w:t>
      </w:r>
      <w:r w:rsidRPr="00D323DF">
        <w:rPr>
          <w:rFonts w:ascii="SimSun" w:hAnsi="SimSun" w:hint="eastAsia"/>
          <w:szCs w:val="16"/>
          <w:lang w:eastAsia="zh-CN"/>
        </w:rPr>
        <w:t>年</w:t>
      </w:r>
      <w:r w:rsidRPr="004110B5">
        <w:rPr>
          <w:rFonts w:eastAsia="SimSun"/>
          <w:szCs w:val="16"/>
          <w:lang w:eastAsia="zh-CN"/>
        </w:rPr>
        <w:t>4</w:t>
      </w:r>
      <w:r w:rsidRPr="00D323DF">
        <w:rPr>
          <w:rFonts w:ascii="SimSun" w:hAnsi="SimSun" w:hint="eastAsia"/>
          <w:szCs w:val="16"/>
          <w:lang w:eastAsia="zh-CN"/>
        </w:rPr>
        <w:t>月</w:t>
      </w:r>
      <w:r w:rsidRPr="004110B5">
        <w:rPr>
          <w:rFonts w:eastAsia="SimSun"/>
          <w:szCs w:val="16"/>
          <w:lang w:eastAsia="zh-CN"/>
        </w:rPr>
        <w:t>10</w:t>
      </w:r>
      <w:r>
        <w:rPr>
          <w:rFonts w:ascii="SimSun" w:eastAsia="SimSun" w:hAnsi="SimSun" w:hint="eastAsia"/>
          <w:szCs w:val="16"/>
          <w:lang w:eastAsia="zh-CN"/>
        </w:rPr>
        <w:t>日</w:t>
      </w:r>
      <w:r w:rsidRPr="00D323DF">
        <w:rPr>
          <w:rFonts w:ascii="SimSun" w:hAnsi="SimSun" w:hint="eastAsia"/>
          <w:szCs w:val="16"/>
          <w:lang w:eastAsia="zh-CN"/>
        </w:rPr>
        <w:t>的采访</w:t>
      </w:r>
      <w:r>
        <w:rPr>
          <w:rFonts w:ascii="SimSun" w:eastAsia="SimSun" w:hAnsi="SimSun" w:hint="eastAsia"/>
          <w:szCs w:val="16"/>
          <w:lang w:eastAsia="zh-CN"/>
        </w:rPr>
        <w:t>。</w:t>
      </w:r>
    </w:p>
  </w:endnote>
  <w:endnote w:id="99">
    <w:p w:rsidR="00806D9A" w:rsidRDefault="00806D9A" w:rsidP="00B1414D">
      <w:pPr>
        <w:pStyle w:val="EndnoteText"/>
      </w:pPr>
      <w:r>
        <w:rPr>
          <w:rStyle w:val="EndnoteReference"/>
        </w:rPr>
        <w:endnoteRef/>
      </w:r>
      <w:r>
        <w:rPr>
          <w:rFonts w:ascii="SimSun" w:hAnsi="SimSun" w:hint="eastAsia"/>
          <w:szCs w:val="16"/>
          <w:lang w:eastAsia="zh-CN"/>
        </w:rPr>
        <w:t xml:space="preserve"> </w:t>
      </w:r>
      <w:r w:rsidRPr="00D323DF">
        <w:rPr>
          <w:rFonts w:ascii="SimSun" w:hAnsi="SimSun" w:hint="eastAsia"/>
          <w:szCs w:val="16"/>
          <w:lang w:eastAsia="zh-CN"/>
        </w:rPr>
        <w:t>国际特赦组织</w:t>
      </w:r>
      <w:r w:rsidRPr="004110B5">
        <w:rPr>
          <w:szCs w:val="16"/>
          <w:lang w:eastAsia="zh-CN"/>
        </w:rPr>
        <w:t>2012</w:t>
      </w:r>
      <w:r w:rsidRPr="00D323DF">
        <w:rPr>
          <w:rFonts w:ascii="SimSun" w:hAnsi="SimSun" w:hint="eastAsia"/>
          <w:szCs w:val="16"/>
          <w:lang w:eastAsia="zh-CN"/>
        </w:rPr>
        <w:t>年</w:t>
      </w:r>
      <w:r w:rsidRPr="004110B5">
        <w:rPr>
          <w:rFonts w:eastAsia="SimSun"/>
          <w:szCs w:val="16"/>
          <w:lang w:eastAsia="zh-CN"/>
        </w:rPr>
        <w:t>4</w:t>
      </w:r>
      <w:r w:rsidRPr="00D323DF">
        <w:rPr>
          <w:rFonts w:ascii="SimSun" w:hAnsi="SimSun" w:hint="eastAsia"/>
          <w:szCs w:val="16"/>
          <w:lang w:eastAsia="zh-CN"/>
        </w:rPr>
        <w:t>月</w:t>
      </w:r>
      <w:r w:rsidRPr="004110B5">
        <w:rPr>
          <w:rFonts w:eastAsia="SimSun"/>
          <w:szCs w:val="16"/>
          <w:lang w:eastAsia="zh-CN"/>
        </w:rPr>
        <w:t>10</w:t>
      </w:r>
      <w:r>
        <w:rPr>
          <w:rFonts w:ascii="SimSun" w:eastAsia="SimSun" w:hAnsi="SimSun" w:hint="eastAsia"/>
          <w:szCs w:val="16"/>
          <w:lang w:eastAsia="zh-CN"/>
        </w:rPr>
        <w:t>日</w:t>
      </w:r>
      <w:r w:rsidRPr="00D323DF">
        <w:rPr>
          <w:rFonts w:ascii="SimSun" w:hAnsi="SimSun" w:hint="eastAsia"/>
          <w:szCs w:val="16"/>
          <w:lang w:eastAsia="zh-CN"/>
        </w:rPr>
        <w:t>的采访</w:t>
      </w:r>
      <w:r>
        <w:rPr>
          <w:rFonts w:ascii="SimSun" w:eastAsia="SimSun" w:hAnsi="SimSun" w:hint="eastAsia"/>
          <w:szCs w:val="16"/>
          <w:lang w:eastAsia="zh-CN"/>
        </w:rPr>
        <w:t>。</w:t>
      </w:r>
    </w:p>
  </w:endnote>
  <w:endnote w:id="100">
    <w:p w:rsidR="00806D9A" w:rsidRDefault="00806D9A" w:rsidP="00B1414D">
      <w:pPr>
        <w:pStyle w:val="EndnoteText"/>
      </w:pPr>
      <w:r>
        <w:rPr>
          <w:rStyle w:val="EndnoteReference"/>
        </w:rPr>
        <w:endnoteRef/>
      </w:r>
      <w:r>
        <w:rPr>
          <w:rFonts w:ascii="SimSun" w:eastAsia="SimSun" w:hAnsi="SimSun" w:hint="eastAsia"/>
          <w:lang w:eastAsia="zh-CN"/>
        </w:rPr>
        <w:t xml:space="preserve"> 世界医学学会，《东京宣言》，世界医学大会于</w:t>
      </w:r>
      <w:r w:rsidRPr="004110B5">
        <w:rPr>
          <w:rFonts w:eastAsia="SimSun"/>
          <w:lang w:eastAsia="zh-CN"/>
        </w:rPr>
        <w:t>1975</w:t>
      </w:r>
      <w:r>
        <w:rPr>
          <w:rFonts w:ascii="SimSun" w:eastAsia="SimSun" w:hAnsi="SimSun" w:hint="eastAsia"/>
          <w:lang w:eastAsia="zh-CN"/>
        </w:rPr>
        <w:t>年</w:t>
      </w:r>
      <w:r w:rsidRPr="004110B5">
        <w:rPr>
          <w:rFonts w:eastAsia="SimSun"/>
          <w:lang w:eastAsia="zh-CN"/>
        </w:rPr>
        <w:t>10</w:t>
      </w:r>
      <w:r>
        <w:rPr>
          <w:rFonts w:ascii="SimSun" w:eastAsia="SimSun" w:hAnsi="SimSun" w:hint="eastAsia"/>
          <w:lang w:eastAsia="zh-CN"/>
        </w:rPr>
        <w:t>月在日本东京通过。</w:t>
      </w:r>
      <w:r w:rsidRPr="004110B5">
        <w:rPr>
          <w:rFonts w:eastAsia="SimSun"/>
          <w:lang w:eastAsia="zh-CN"/>
        </w:rPr>
        <w:t>2005</w:t>
      </w:r>
      <w:r>
        <w:rPr>
          <w:rFonts w:ascii="SimSun" w:eastAsia="SimSun" w:hAnsi="SimSun" w:hint="eastAsia"/>
          <w:lang w:eastAsia="zh-CN"/>
        </w:rPr>
        <w:t>年</w:t>
      </w:r>
      <w:r w:rsidRPr="004110B5">
        <w:rPr>
          <w:rFonts w:eastAsia="SimSun"/>
          <w:lang w:eastAsia="zh-CN"/>
        </w:rPr>
        <w:t>5</w:t>
      </w:r>
      <w:r>
        <w:rPr>
          <w:rFonts w:ascii="SimSun" w:eastAsia="SimSun" w:hAnsi="SimSun" w:hint="eastAsia"/>
          <w:lang w:eastAsia="zh-CN"/>
        </w:rPr>
        <w:t>月在法国</w:t>
      </w:r>
      <w:r w:rsidRPr="00A469C3">
        <w:rPr>
          <w:rFonts w:ascii="SimSun" w:eastAsia="SimSun" w:hAnsi="SimSun" w:hint="eastAsia"/>
          <w:lang w:eastAsia="zh-CN"/>
        </w:rPr>
        <w:t>迪沃恩莱班</w:t>
      </w:r>
      <w:r>
        <w:rPr>
          <w:rFonts w:ascii="SimSun" w:eastAsia="SimSun" w:hAnsi="SimSun" w:hint="eastAsia"/>
          <w:lang w:eastAsia="zh-CN"/>
        </w:rPr>
        <w:t>（</w:t>
      </w:r>
      <w:proofErr w:type="spellStart"/>
      <w:r w:rsidRPr="00B34C80">
        <w:rPr>
          <w:rStyle w:val="Emphasis"/>
          <w:rFonts w:cs="Amnesty Trade Gothic Cn"/>
          <w:i w:val="0"/>
          <w:iCs/>
        </w:rPr>
        <w:t>Divonne</w:t>
      </w:r>
      <w:proofErr w:type="spellEnd"/>
      <w:r w:rsidRPr="00B34C80">
        <w:rPr>
          <w:rStyle w:val="Emphasis"/>
          <w:rFonts w:cs="Amnesty Trade Gothic Cn"/>
          <w:i w:val="0"/>
          <w:iCs/>
        </w:rPr>
        <w:t>-les-</w:t>
      </w:r>
      <w:proofErr w:type="spellStart"/>
      <w:r w:rsidRPr="00B34C80">
        <w:rPr>
          <w:rStyle w:val="Emphasis"/>
          <w:rFonts w:cs="Amnesty Trade Gothic Cn"/>
          <w:i w:val="0"/>
          <w:iCs/>
        </w:rPr>
        <w:t>Bains</w:t>
      </w:r>
      <w:proofErr w:type="spellEnd"/>
      <w:r>
        <w:rPr>
          <w:rFonts w:ascii="SimSun" w:eastAsia="SimSun" w:hAnsi="SimSun" w:hint="eastAsia"/>
          <w:lang w:eastAsia="zh-CN"/>
        </w:rPr>
        <w:t>）举行的世界医学大会第</w:t>
      </w:r>
      <w:r w:rsidRPr="004110B5">
        <w:rPr>
          <w:rFonts w:eastAsia="SimSun"/>
          <w:lang w:eastAsia="zh-CN"/>
        </w:rPr>
        <w:t>170</w:t>
      </w:r>
      <w:r>
        <w:rPr>
          <w:rFonts w:ascii="SimSun" w:eastAsia="SimSun" w:hAnsi="SimSun" w:hint="eastAsia"/>
          <w:lang w:eastAsia="zh-CN"/>
        </w:rPr>
        <w:t>次理事会会议，以及</w:t>
      </w:r>
      <w:r w:rsidRPr="004110B5">
        <w:rPr>
          <w:rFonts w:eastAsia="SimSun"/>
          <w:lang w:eastAsia="zh-CN"/>
        </w:rPr>
        <w:t>2006</w:t>
      </w:r>
      <w:r>
        <w:rPr>
          <w:rFonts w:ascii="SimSun" w:eastAsia="SimSun" w:hAnsi="SimSun" w:hint="eastAsia"/>
          <w:lang w:eastAsia="zh-CN"/>
        </w:rPr>
        <w:t>年</w:t>
      </w:r>
      <w:r w:rsidRPr="004110B5">
        <w:rPr>
          <w:rFonts w:eastAsia="SimSun"/>
          <w:lang w:eastAsia="zh-CN"/>
        </w:rPr>
        <w:t>5</w:t>
      </w:r>
      <w:r>
        <w:rPr>
          <w:rFonts w:ascii="SimSun" w:eastAsia="SimSun" w:hAnsi="SimSun" w:hint="eastAsia"/>
          <w:lang w:eastAsia="zh-CN"/>
        </w:rPr>
        <w:t>月在法国</w:t>
      </w:r>
      <w:r w:rsidRPr="00A469C3">
        <w:rPr>
          <w:rFonts w:ascii="SimSun" w:eastAsia="SimSun" w:hAnsi="SimSun" w:hint="eastAsia"/>
          <w:lang w:eastAsia="zh-CN"/>
        </w:rPr>
        <w:t>迪沃恩莱班</w:t>
      </w:r>
      <w:r>
        <w:rPr>
          <w:rFonts w:ascii="SimSun" w:eastAsia="SimSun" w:hAnsi="SimSun" w:hint="eastAsia"/>
          <w:lang w:eastAsia="zh-CN"/>
        </w:rPr>
        <w:t>举行的世界医学大会第</w:t>
      </w:r>
      <w:r w:rsidRPr="004110B5">
        <w:rPr>
          <w:rFonts w:eastAsia="SimSun"/>
          <w:lang w:eastAsia="zh-CN"/>
        </w:rPr>
        <w:t>173</w:t>
      </w:r>
      <w:r>
        <w:rPr>
          <w:rFonts w:ascii="SimSun" w:eastAsia="SimSun" w:hAnsi="SimSun" w:hint="eastAsia"/>
          <w:lang w:eastAsia="zh-CN"/>
        </w:rPr>
        <w:t>次理事会会议，对其进行了编辑修订</w:t>
      </w:r>
      <w:r w:rsidR="002C61A0">
        <w:rPr>
          <w:rFonts w:ascii="SimSun" w:eastAsia="SimSun" w:hAnsi="SimSun" w:hint="eastAsia"/>
          <w:lang w:eastAsia="zh-CN"/>
        </w:rPr>
        <w:t>，</w:t>
      </w:r>
      <w:hyperlink r:id="rId11" w:history="1">
        <w:r w:rsidRPr="001C7485">
          <w:rPr>
            <w:rStyle w:val="Hyperlink"/>
            <w:rFonts w:cs="Amnesty Trade Gothic Cn"/>
            <w:color w:val="auto"/>
            <w:u w:val="none"/>
          </w:rPr>
          <w:t>http://www.wma.net/en/30publications/10policies/c18/index.html</w:t>
        </w:r>
      </w:hyperlink>
      <w:r>
        <w:rPr>
          <w:rFonts w:ascii="SimSun" w:eastAsia="SimSun" w:hAnsi="SimSun" w:hint="eastAsia"/>
          <w:lang w:eastAsia="zh-CN"/>
        </w:rPr>
        <w:t>，</w:t>
      </w:r>
      <w:proofErr w:type="gramStart"/>
      <w:r>
        <w:rPr>
          <w:rFonts w:ascii="SimSun" w:eastAsia="SimSun" w:hAnsi="SimSun" w:hint="eastAsia"/>
          <w:lang w:eastAsia="zh-CN"/>
        </w:rPr>
        <w:t>阅于</w:t>
      </w:r>
      <w:r w:rsidRPr="004110B5">
        <w:rPr>
          <w:rFonts w:eastAsia="SimSun"/>
          <w:lang w:eastAsia="zh-CN"/>
        </w:rPr>
        <w:t>2013</w:t>
      </w:r>
      <w:r>
        <w:rPr>
          <w:rFonts w:ascii="SimSun" w:eastAsia="SimSun" w:hAnsi="SimSun" w:hint="eastAsia"/>
          <w:lang w:eastAsia="zh-CN"/>
        </w:rPr>
        <w:t>年</w:t>
      </w:r>
      <w:r w:rsidRPr="004110B5">
        <w:rPr>
          <w:rFonts w:eastAsia="SimSun"/>
          <w:lang w:eastAsia="zh-CN"/>
        </w:rPr>
        <w:t>12</w:t>
      </w:r>
      <w:r>
        <w:rPr>
          <w:rFonts w:ascii="SimSun" w:eastAsia="SimSun" w:hAnsi="SimSun" w:hint="eastAsia"/>
          <w:lang w:eastAsia="zh-CN"/>
        </w:rPr>
        <w:t>月</w:t>
      </w:r>
      <w:r w:rsidRPr="004110B5">
        <w:rPr>
          <w:rFonts w:eastAsia="SimSun"/>
          <w:lang w:eastAsia="zh-CN"/>
        </w:rPr>
        <w:t>1</w:t>
      </w:r>
      <w:r>
        <w:rPr>
          <w:rFonts w:ascii="SimSun" w:eastAsia="SimSun" w:hAnsi="SimSun" w:hint="eastAsia"/>
          <w:lang w:eastAsia="zh-CN"/>
        </w:rPr>
        <w:t>日</w:t>
      </w:r>
      <w:proofErr w:type="gramEnd"/>
      <w:r>
        <w:rPr>
          <w:rFonts w:ascii="SimSun" w:eastAsia="SimSun" w:hAnsi="SimSun" w:hint="eastAsia"/>
          <w:lang w:eastAsia="zh-CN"/>
        </w:rPr>
        <w:t>。</w:t>
      </w:r>
      <w:r w:rsidRPr="00B34C80">
        <w:rPr>
          <w:rStyle w:val="Emphasis"/>
          <w:rFonts w:cs="Amnesty Trade Gothic Cn"/>
          <w:i w:val="0"/>
          <w:iCs/>
        </w:rPr>
        <w:t xml:space="preserve"> </w:t>
      </w:r>
    </w:p>
  </w:endnote>
  <w:endnote w:id="101">
    <w:p w:rsidR="00806D9A" w:rsidRDefault="00806D9A">
      <w:pPr>
        <w:pStyle w:val="EndnoteText"/>
      </w:pPr>
      <w:r>
        <w:rPr>
          <w:rStyle w:val="EndnoteReference"/>
        </w:rPr>
        <w:endnoteRef/>
      </w:r>
      <w:r>
        <w:rPr>
          <w:rFonts w:ascii="SimSun" w:eastAsia="SimSun" w:hAnsi="SimSun" w:hint="eastAsia"/>
          <w:lang w:eastAsia="zh-CN"/>
        </w:rPr>
        <w:t xml:space="preserve"> 联合国《医疗道德原则》，联合国文件编号</w:t>
      </w:r>
      <w:r>
        <w:t>A/RES/37/194</w:t>
      </w:r>
      <w:r>
        <w:rPr>
          <w:rFonts w:ascii="SimSun" w:eastAsia="SimSun" w:hAnsi="SimSun" w:hint="eastAsia"/>
          <w:lang w:eastAsia="zh-CN"/>
        </w:rPr>
        <w:t>，第</w:t>
      </w:r>
      <w:r w:rsidRPr="004110B5">
        <w:rPr>
          <w:rFonts w:eastAsia="SimSun"/>
          <w:lang w:eastAsia="zh-CN"/>
        </w:rPr>
        <w:t>1</w:t>
      </w:r>
      <w:r>
        <w:rPr>
          <w:rFonts w:ascii="SimSun" w:eastAsia="SimSun" w:hAnsi="SimSun" w:hint="eastAsia"/>
          <w:lang w:eastAsia="zh-CN"/>
        </w:rPr>
        <w:t>条原则，</w:t>
      </w:r>
      <w:r w:rsidRPr="004110B5">
        <w:rPr>
          <w:rFonts w:eastAsia="SimSun"/>
          <w:lang w:eastAsia="zh-CN"/>
        </w:rPr>
        <w:t>1982</w:t>
      </w:r>
      <w:r>
        <w:rPr>
          <w:rFonts w:ascii="SimSun" w:eastAsia="SimSun" w:hAnsi="SimSun" w:hint="eastAsia"/>
          <w:lang w:eastAsia="zh-CN"/>
        </w:rPr>
        <w:t>年</w:t>
      </w:r>
      <w:r w:rsidRPr="004110B5">
        <w:rPr>
          <w:rFonts w:eastAsia="SimSun"/>
          <w:lang w:eastAsia="zh-CN"/>
        </w:rPr>
        <w:t>12</w:t>
      </w:r>
      <w:r>
        <w:rPr>
          <w:rFonts w:ascii="SimSun" w:eastAsia="SimSun" w:hAnsi="SimSun" w:hint="eastAsia"/>
          <w:lang w:eastAsia="zh-CN"/>
        </w:rPr>
        <w:t>月</w:t>
      </w:r>
      <w:r w:rsidRPr="004110B5">
        <w:rPr>
          <w:rFonts w:eastAsia="SimSun"/>
          <w:lang w:eastAsia="zh-CN"/>
        </w:rPr>
        <w:t>18</w:t>
      </w:r>
      <w:r>
        <w:rPr>
          <w:rFonts w:ascii="SimSun" w:eastAsia="SimSun" w:hAnsi="SimSun" w:hint="eastAsia"/>
          <w:lang w:eastAsia="zh-CN"/>
        </w:rPr>
        <w:t>日，</w:t>
      </w:r>
      <w:r>
        <w:t xml:space="preserve"> </w:t>
      </w:r>
      <w:hyperlink r:id="rId12" w:history="1">
        <w:r w:rsidRPr="001C7485">
          <w:rPr>
            <w:rStyle w:val="Hyperlink"/>
            <w:color w:val="auto"/>
            <w:u w:val="none"/>
          </w:rPr>
          <w:t>http://www.un.org/documents/ga/res/37/a37r194.htm</w:t>
        </w:r>
      </w:hyperlink>
      <w:r>
        <w:rPr>
          <w:rFonts w:hint="eastAsia"/>
          <w:lang w:eastAsia="zh-CN"/>
        </w:rPr>
        <w:t>，</w:t>
      </w:r>
      <w:proofErr w:type="gramStart"/>
      <w:r>
        <w:rPr>
          <w:rFonts w:ascii="SimSun" w:eastAsia="SimSun" w:hAnsi="SimSun" w:hint="eastAsia"/>
          <w:lang w:eastAsia="zh-CN"/>
        </w:rPr>
        <w:t>阅于</w:t>
      </w:r>
      <w:r w:rsidRPr="004110B5">
        <w:rPr>
          <w:rFonts w:eastAsia="SimSun"/>
          <w:lang w:eastAsia="zh-CN"/>
        </w:rPr>
        <w:t>2013</w:t>
      </w:r>
      <w:r>
        <w:rPr>
          <w:rFonts w:ascii="SimSun" w:eastAsia="SimSun" w:hAnsi="SimSun" w:hint="eastAsia"/>
          <w:lang w:eastAsia="zh-CN"/>
        </w:rPr>
        <w:t>年</w:t>
      </w:r>
      <w:r w:rsidRPr="004110B5">
        <w:rPr>
          <w:rFonts w:eastAsia="SimSun"/>
          <w:lang w:eastAsia="zh-CN"/>
        </w:rPr>
        <w:t>12</w:t>
      </w:r>
      <w:r>
        <w:rPr>
          <w:rFonts w:ascii="SimSun" w:eastAsia="SimSun" w:hAnsi="SimSun" w:hint="eastAsia"/>
          <w:lang w:eastAsia="zh-CN"/>
        </w:rPr>
        <w:t>月</w:t>
      </w:r>
      <w:r w:rsidRPr="004110B5">
        <w:rPr>
          <w:rFonts w:eastAsia="SimSun"/>
          <w:lang w:eastAsia="zh-CN"/>
        </w:rPr>
        <w:t>3</w:t>
      </w:r>
      <w:r>
        <w:rPr>
          <w:rFonts w:ascii="SimSun" w:eastAsia="SimSun" w:hAnsi="SimSun" w:hint="eastAsia"/>
          <w:lang w:eastAsia="zh-CN"/>
        </w:rPr>
        <w:t>日</w:t>
      </w:r>
      <w:proofErr w:type="gramEnd"/>
      <w:r>
        <w:rPr>
          <w:rFonts w:ascii="SimSun" w:eastAsia="SimSun" w:hAnsi="SimSun" w:hint="eastAsia"/>
          <w:lang w:eastAsia="zh-CN"/>
        </w:rPr>
        <w:t>。</w:t>
      </w:r>
    </w:p>
  </w:endnote>
  <w:endnote w:id="102">
    <w:p w:rsidR="00806D9A" w:rsidRDefault="00806D9A" w:rsidP="00B1414D">
      <w:pPr>
        <w:pStyle w:val="EndnoteText"/>
      </w:pPr>
      <w:r>
        <w:rPr>
          <w:rStyle w:val="EndnoteReference"/>
        </w:rPr>
        <w:endnoteRef/>
      </w:r>
      <w:r>
        <w:rPr>
          <w:rFonts w:ascii="SimSun" w:hAnsi="SimSun" w:hint="eastAsia"/>
          <w:szCs w:val="16"/>
          <w:lang w:eastAsia="zh-CN"/>
        </w:rPr>
        <w:t xml:space="preserve"> </w:t>
      </w:r>
      <w:r w:rsidRPr="00D323DF">
        <w:rPr>
          <w:rFonts w:ascii="SimSun" w:hAnsi="SimSun" w:hint="eastAsia"/>
          <w:szCs w:val="16"/>
          <w:lang w:eastAsia="zh-CN"/>
        </w:rPr>
        <w:t>国际特赦组织</w:t>
      </w:r>
      <w:r w:rsidRPr="004110B5">
        <w:rPr>
          <w:szCs w:val="16"/>
          <w:lang w:eastAsia="zh-CN"/>
        </w:rPr>
        <w:t>2012</w:t>
      </w:r>
      <w:r w:rsidRPr="00D323DF">
        <w:rPr>
          <w:rFonts w:ascii="SimSun" w:hAnsi="SimSun" w:hint="eastAsia"/>
          <w:szCs w:val="16"/>
          <w:lang w:eastAsia="zh-CN"/>
        </w:rPr>
        <w:t>年</w:t>
      </w:r>
      <w:r w:rsidRPr="004110B5">
        <w:rPr>
          <w:rFonts w:eastAsia="SimSun"/>
          <w:szCs w:val="16"/>
          <w:lang w:eastAsia="zh-CN"/>
        </w:rPr>
        <w:t>4</w:t>
      </w:r>
      <w:r w:rsidRPr="00D323DF">
        <w:rPr>
          <w:rFonts w:ascii="SimSun" w:hAnsi="SimSun" w:hint="eastAsia"/>
          <w:szCs w:val="16"/>
          <w:lang w:eastAsia="zh-CN"/>
        </w:rPr>
        <w:t>月</w:t>
      </w:r>
      <w:r w:rsidRPr="004110B5">
        <w:rPr>
          <w:rFonts w:eastAsia="SimSun"/>
          <w:szCs w:val="16"/>
          <w:lang w:eastAsia="zh-CN"/>
        </w:rPr>
        <w:t>10</w:t>
      </w:r>
      <w:r>
        <w:rPr>
          <w:rFonts w:ascii="SimSun" w:eastAsia="SimSun" w:hAnsi="SimSun" w:hint="eastAsia"/>
          <w:szCs w:val="16"/>
          <w:lang w:eastAsia="zh-CN"/>
        </w:rPr>
        <w:t>日</w:t>
      </w:r>
      <w:r w:rsidRPr="00D323DF">
        <w:rPr>
          <w:rFonts w:ascii="SimSun" w:hAnsi="SimSun" w:hint="eastAsia"/>
          <w:szCs w:val="16"/>
          <w:lang w:eastAsia="zh-CN"/>
        </w:rPr>
        <w:t>的采访</w:t>
      </w:r>
      <w:r>
        <w:rPr>
          <w:rFonts w:ascii="SimSun" w:eastAsia="SimSun" w:hAnsi="SimSun" w:hint="eastAsia"/>
          <w:szCs w:val="16"/>
          <w:lang w:eastAsia="zh-CN"/>
        </w:rPr>
        <w:t>。</w:t>
      </w:r>
    </w:p>
  </w:endnote>
  <w:endnote w:id="103">
    <w:p w:rsidR="00806D9A" w:rsidRDefault="00806D9A" w:rsidP="00B1414D">
      <w:pPr>
        <w:pStyle w:val="EndnoteText"/>
      </w:pPr>
      <w:r>
        <w:rPr>
          <w:rStyle w:val="EndnoteReference"/>
        </w:rPr>
        <w:endnoteRef/>
      </w:r>
      <w:r>
        <w:rPr>
          <w:rFonts w:ascii="SimSun" w:hAnsi="SimSun" w:hint="eastAsia"/>
          <w:szCs w:val="16"/>
          <w:lang w:eastAsia="zh-CN"/>
        </w:rPr>
        <w:t xml:space="preserve"> </w:t>
      </w:r>
      <w:r w:rsidRPr="00D323DF">
        <w:rPr>
          <w:rFonts w:ascii="SimSun" w:hAnsi="SimSun" w:hint="eastAsia"/>
          <w:szCs w:val="16"/>
          <w:lang w:eastAsia="zh-CN"/>
        </w:rPr>
        <w:t>国际特赦组织</w:t>
      </w:r>
      <w:r w:rsidRPr="004110B5">
        <w:rPr>
          <w:szCs w:val="16"/>
          <w:lang w:eastAsia="zh-CN"/>
        </w:rPr>
        <w:t>2012</w:t>
      </w:r>
      <w:r w:rsidRPr="00D323DF">
        <w:rPr>
          <w:rFonts w:ascii="SimSun" w:hAnsi="SimSun" w:hint="eastAsia"/>
          <w:szCs w:val="16"/>
          <w:lang w:eastAsia="zh-CN"/>
        </w:rPr>
        <w:t>年</w:t>
      </w:r>
      <w:r w:rsidRPr="004110B5">
        <w:rPr>
          <w:rFonts w:eastAsia="SimSun"/>
          <w:szCs w:val="16"/>
          <w:lang w:eastAsia="zh-CN"/>
        </w:rPr>
        <w:t>4</w:t>
      </w:r>
      <w:r w:rsidRPr="00D323DF">
        <w:rPr>
          <w:rFonts w:ascii="SimSun" w:hAnsi="SimSun" w:hint="eastAsia"/>
          <w:szCs w:val="16"/>
          <w:lang w:eastAsia="zh-CN"/>
        </w:rPr>
        <w:t>月</w:t>
      </w:r>
      <w:r w:rsidRPr="004110B5">
        <w:rPr>
          <w:rFonts w:eastAsia="SimSun"/>
          <w:szCs w:val="16"/>
          <w:lang w:eastAsia="zh-CN"/>
        </w:rPr>
        <w:t>10</w:t>
      </w:r>
      <w:r>
        <w:rPr>
          <w:rFonts w:ascii="SimSun" w:eastAsia="SimSun" w:hAnsi="SimSun" w:hint="eastAsia"/>
          <w:szCs w:val="16"/>
          <w:lang w:eastAsia="zh-CN"/>
        </w:rPr>
        <w:t>日</w:t>
      </w:r>
      <w:r w:rsidRPr="00D323DF">
        <w:rPr>
          <w:rFonts w:ascii="SimSun" w:hAnsi="SimSun" w:hint="eastAsia"/>
          <w:szCs w:val="16"/>
          <w:lang w:eastAsia="zh-CN"/>
        </w:rPr>
        <w:t>的采访</w:t>
      </w:r>
      <w:r>
        <w:rPr>
          <w:rFonts w:ascii="SimSun" w:eastAsia="SimSun" w:hAnsi="SimSun" w:hint="eastAsia"/>
          <w:szCs w:val="16"/>
          <w:lang w:eastAsia="zh-CN"/>
        </w:rPr>
        <w:t>。</w:t>
      </w:r>
    </w:p>
  </w:endnote>
  <w:endnote w:id="104">
    <w:p w:rsidR="00806D9A" w:rsidRDefault="00806D9A" w:rsidP="00B1414D">
      <w:pPr>
        <w:pStyle w:val="EndnoteText"/>
      </w:pPr>
      <w:r>
        <w:rPr>
          <w:rStyle w:val="EndnoteReference"/>
        </w:rPr>
        <w:endnoteRef/>
      </w:r>
      <w:r>
        <w:rPr>
          <w:rFonts w:ascii="SimSun" w:hAnsi="SimSun" w:hint="eastAsia"/>
          <w:szCs w:val="16"/>
          <w:lang w:eastAsia="zh-CN"/>
        </w:rPr>
        <w:t xml:space="preserve"> </w:t>
      </w:r>
      <w:r w:rsidRPr="00D323DF">
        <w:rPr>
          <w:rFonts w:ascii="SimSun" w:hAnsi="SimSun" w:hint="eastAsia"/>
          <w:szCs w:val="16"/>
          <w:lang w:eastAsia="zh-CN"/>
        </w:rPr>
        <w:t>国际特赦组织</w:t>
      </w:r>
      <w:r w:rsidRPr="004110B5">
        <w:rPr>
          <w:szCs w:val="16"/>
          <w:lang w:eastAsia="zh-CN"/>
        </w:rPr>
        <w:t>2012</w:t>
      </w:r>
      <w:r w:rsidRPr="00D323DF">
        <w:rPr>
          <w:rFonts w:ascii="SimSun" w:hAnsi="SimSun" w:hint="eastAsia"/>
          <w:szCs w:val="16"/>
          <w:lang w:eastAsia="zh-CN"/>
        </w:rPr>
        <w:t>年</w:t>
      </w:r>
      <w:r w:rsidRPr="004110B5">
        <w:rPr>
          <w:rFonts w:eastAsia="SimSun"/>
          <w:szCs w:val="16"/>
          <w:lang w:eastAsia="zh-CN"/>
        </w:rPr>
        <w:t>4</w:t>
      </w:r>
      <w:r w:rsidRPr="00D323DF">
        <w:rPr>
          <w:rFonts w:ascii="SimSun" w:hAnsi="SimSun" w:hint="eastAsia"/>
          <w:szCs w:val="16"/>
          <w:lang w:eastAsia="zh-CN"/>
        </w:rPr>
        <w:t>月的采访</w:t>
      </w:r>
      <w:r>
        <w:rPr>
          <w:rFonts w:ascii="SimSun" w:eastAsia="SimSun" w:hAnsi="SimSun" w:hint="eastAsia"/>
          <w:szCs w:val="16"/>
          <w:lang w:eastAsia="zh-CN"/>
        </w:rPr>
        <w:t>。</w:t>
      </w:r>
    </w:p>
  </w:endnote>
  <w:endnote w:id="105">
    <w:p w:rsidR="00806D9A" w:rsidRDefault="00806D9A" w:rsidP="00B1414D">
      <w:pPr>
        <w:pStyle w:val="EndnoteText"/>
      </w:pPr>
      <w:r>
        <w:rPr>
          <w:rStyle w:val="EndnoteReference"/>
        </w:rPr>
        <w:endnoteRef/>
      </w:r>
      <w:r>
        <w:rPr>
          <w:rFonts w:ascii="SimSun" w:hAnsi="SimSun" w:hint="eastAsia"/>
          <w:szCs w:val="16"/>
          <w:lang w:eastAsia="zh-CN"/>
        </w:rPr>
        <w:t xml:space="preserve"> </w:t>
      </w:r>
      <w:r w:rsidRPr="00D323DF">
        <w:rPr>
          <w:rFonts w:ascii="SimSun" w:hAnsi="SimSun" w:hint="eastAsia"/>
          <w:szCs w:val="16"/>
          <w:lang w:eastAsia="zh-CN"/>
        </w:rPr>
        <w:t>国际特赦组织</w:t>
      </w:r>
      <w:r w:rsidRPr="004110B5">
        <w:rPr>
          <w:szCs w:val="16"/>
          <w:lang w:eastAsia="zh-CN"/>
        </w:rPr>
        <w:t>2012</w:t>
      </w:r>
      <w:r w:rsidRPr="00D323DF">
        <w:rPr>
          <w:rFonts w:ascii="SimSun" w:hAnsi="SimSun" w:hint="eastAsia"/>
          <w:szCs w:val="16"/>
          <w:lang w:eastAsia="zh-CN"/>
        </w:rPr>
        <w:t>年</w:t>
      </w:r>
      <w:r w:rsidRPr="004110B5">
        <w:rPr>
          <w:rFonts w:eastAsia="SimSun"/>
          <w:szCs w:val="16"/>
          <w:lang w:eastAsia="zh-CN"/>
        </w:rPr>
        <w:t>4</w:t>
      </w:r>
      <w:r w:rsidRPr="00D323DF">
        <w:rPr>
          <w:rFonts w:ascii="SimSun" w:hAnsi="SimSun" w:hint="eastAsia"/>
          <w:szCs w:val="16"/>
          <w:lang w:eastAsia="zh-CN"/>
        </w:rPr>
        <w:t>月的采访</w:t>
      </w:r>
      <w:r>
        <w:rPr>
          <w:rFonts w:ascii="SimSun" w:eastAsia="SimSun" w:hAnsi="SimSun" w:hint="eastAsia"/>
          <w:szCs w:val="16"/>
          <w:lang w:eastAsia="zh-CN"/>
        </w:rPr>
        <w:t>。</w:t>
      </w:r>
    </w:p>
  </w:endnote>
  <w:endnote w:id="106">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4110B5">
        <w:rPr>
          <w:rFonts w:eastAsia="SimSun"/>
          <w:lang w:eastAsia="zh-CN"/>
        </w:rPr>
        <w:t>2011</w:t>
      </w:r>
      <w:r>
        <w:rPr>
          <w:rFonts w:ascii="SimSun" w:eastAsia="SimSun" w:hAnsi="SimSun" w:hint="eastAsia"/>
          <w:lang w:eastAsia="zh-CN"/>
        </w:rPr>
        <w:t>年至</w:t>
      </w:r>
      <w:r w:rsidRPr="004110B5">
        <w:rPr>
          <w:rFonts w:eastAsia="SimSun"/>
          <w:lang w:eastAsia="zh-CN"/>
        </w:rPr>
        <w:t>2013</w:t>
      </w:r>
      <w:r>
        <w:rPr>
          <w:rFonts w:ascii="SimSun" w:eastAsia="SimSun" w:hAnsi="SimSun" w:hint="eastAsia"/>
          <w:lang w:eastAsia="zh-CN"/>
        </w:rPr>
        <w:t>年</w:t>
      </w:r>
      <w:r>
        <w:rPr>
          <w:rFonts w:ascii="SimSun" w:hAnsi="SimSun" w:hint="eastAsia"/>
          <w:szCs w:val="16"/>
          <w:lang w:eastAsia="zh-CN"/>
        </w:rPr>
        <w:t>期间进行</w:t>
      </w:r>
      <w:r>
        <w:rPr>
          <w:rFonts w:ascii="SimSun" w:eastAsia="SimSun" w:hAnsi="SimSun" w:hint="eastAsia"/>
          <w:lang w:eastAsia="zh-CN"/>
        </w:rPr>
        <w:t>的多次采访。</w:t>
      </w:r>
    </w:p>
  </w:endnote>
  <w:endnote w:id="107">
    <w:p w:rsidR="00806D9A" w:rsidRDefault="00806D9A" w:rsidP="009778A5">
      <w:pPr>
        <w:pStyle w:val="EndnoteText"/>
      </w:pPr>
      <w:r>
        <w:rPr>
          <w:rStyle w:val="EndnoteReference"/>
        </w:rPr>
        <w:endnoteRef/>
      </w:r>
      <w:r>
        <w:rPr>
          <w:rFonts w:ascii="SimSun" w:eastAsia="SimSun" w:hAnsi="SimSun" w:hint="eastAsia"/>
          <w:lang w:eastAsia="zh-CN"/>
        </w:rPr>
        <w:t xml:space="preserve"> 国际特赦组织</w:t>
      </w:r>
      <w:r w:rsidRPr="004110B5">
        <w:rPr>
          <w:rFonts w:eastAsia="SimSun"/>
          <w:lang w:eastAsia="zh-CN"/>
        </w:rPr>
        <w:t>2007</w:t>
      </w:r>
      <w:r>
        <w:rPr>
          <w:rFonts w:ascii="SimSun" w:eastAsia="SimSun" w:hAnsi="SimSun" w:hint="eastAsia"/>
          <w:lang w:eastAsia="zh-CN"/>
        </w:rPr>
        <w:t>年至</w:t>
      </w:r>
      <w:r w:rsidRPr="004110B5">
        <w:rPr>
          <w:rFonts w:eastAsia="SimSun"/>
          <w:lang w:eastAsia="zh-CN"/>
        </w:rPr>
        <w:t>2013</w:t>
      </w:r>
      <w:r>
        <w:rPr>
          <w:rFonts w:ascii="SimSun" w:eastAsia="SimSun" w:hAnsi="SimSun" w:hint="eastAsia"/>
          <w:lang w:eastAsia="zh-CN"/>
        </w:rPr>
        <w:t>年</w:t>
      </w:r>
      <w:r>
        <w:rPr>
          <w:rFonts w:ascii="SimSun" w:hAnsi="SimSun" w:hint="eastAsia"/>
          <w:szCs w:val="16"/>
          <w:lang w:eastAsia="zh-CN"/>
        </w:rPr>
        <w:t>期间进行</w:t>
      </w:r>
      <w:r>
        <w:rPr>
          <w:rFonts w:ascii="SimSun" w:eastAsia="SimSun" w:hAnsi="SimSun" w:hint="eastAsia"/>
          <w:lang w:eastAsia="zh-CN"/>
        </w:rPr>
        <w:t>的多次采访。</w:t>
      </w:r>
    </w:p>
  </w:endnote>
  <w:endnote w:id="108">
    <w:p w:rsidR="00806D9A" w:rsidRDefault="00806D9A" w:rsidP="00B1414D">
      <w:pPr>
        <w:pStyle w:val="EndnoteText"/>
      </w:pPr>
      <w:r>
        <w:rPr>
          <w:rStyle w:val="EndnoteReference"/>
        </w:rPr>
        <w:endnoteRef/>
      </w:r>
      <w:r>
        <w:t xml:space="preserve"> </w:t>
      </w:r>
      <w:r>
        <w:rPr>
          <w:rFonts w:ascii="SimSun" w:eastAsia="SimSun" w:hAnsi="SimSun" w:hint="eastAsia"/>
          <w:lang w:eastAsia="zh-CN"/>
        </w:rPr>
        <w:t>《法轮功死亡案例》，法轮大法信息网，</w:t>
      </w:r>
      <w:r>
        <w:fldChar w:fldCharType="begin"/>
      </w:r>
      <w:r>
        <w:instrText xml:space="preserve"> HYPERLINK "http://www.faluninfo.net/topic/165/all/" </w:instrText>
      </w:r>
      <w:r>
        <w:fldChar w:fldCharType="separate"/>
      </w:r>
      <w:r w:rsidRPr="001C7485">
        <w:rPr>
          <w:rStyle w:val="Hyperlink"/>
          <w:color w:val="auto"/>
          <w:u w:val="none"/>
        </w:rPr>
        <w:t>http://www.faluninfo.net/topic/165/all/</w:t>
      </w:r>
      <w:r>
        <w:rPr>
          <w:rStyle w:val="Hyperlink"/>
          <w:color w:val="auto"/>
          <w:u w:val="none"/>
        </w:rPr>
        <w:fldChar w:fldCharType="end"/>
      </w:r>
      <w:r>
        <w:rPr>
          <w:rFonts w:hint="eastAsia"/>
          <w:lang w:eastAsia="zh-CN"/>
        </w:rPr>
        <w:t>，</w:t>
      </w:r>
      <w:proofErr w:type="gramStart"/>
      <w:r>
        <w:rPr>
          <w:rFonts w:ascii="SimSun" w:eastAsia="SimSun" w:hAnsi="SimSun" w:hint="eastAsia"/>
          <w:lang w:eastAsia="zh-CN"/>
        </w:rPr>
        <w:t>阅于</w:t>
      </w:r>
      <w:r w:rsidRPr="004110B5">
        <w:rPr>
          <w:rFonts w:eastAsia="SimSun"/>
          <w:lang w:eastAsia="zh-CN"/>
        </w:rPr>
        <w:t>2013</w:t>
      </w:r>
      <w:r>
        <w:rPr>
          <w:rFonts w:ascii="SimSun" w:eastAsia="SimSun" w:hAnsi="SimSun" w:hint="eastAsia"/>
          <w:lang w:eastAsia="zh-CN"/>
        </w:rPr>
        <w:t>年</w:t>
      </w:r>
      <w:r w:rsidRPr="004110B5">
        <w:rPr>
          <w:rFonts w:eastAsia="SimSun"/>
          <w:lang w:eastAsia="zh-CN"/>
        </w:rPr>
        <w:t>11</w:t>
      </w:r>
      <w:r>
        <w:rPr>
          <w:rFonts w:ascii="SimSun" w:eastAsia="SimSun" w:hAnsi="SimSun" w:hint="eastAsia"/>
          <w:lang w:eastAsia="zh-CN"/>
        </w:rPr>
        <w:t>月</w:t>
      </w:r>
      <w:r w:rsidRPr="004110B5">
        <w:rPr>
          <w:rFonts w:eastAsia="SimSun"/>
          <w:lang w:eastAsia="zh-CN"/>
        </w:rPr>
        <w:t>6</w:t>
      </w:r>
      <w:r>
        <w:rPr>
          <w:rFonts w:ascii="SimSun" w:eastAsia="SimSun" w:hAnsi="SimSun" w:hint="eastAsia"/>
          <w:lang w:eastAsia="zh-CN"/>
        </w:rPr>
        <w:t>日</w:t>
      </w:r>
      <w:proofErr w:type="gramEnd"/>
      <w:r>
        <w:rPr>
          <w:rFonts w:ascii="SimSun" w:eastAsia="SimSun" w:hAnsi="SimSun" w:hint="eastAsia"/>
          <w:lang w:eastAsia="zh-CN"/>
        </w:rPr>
        <w:t>。</w:t>
      </w:r>
    </w:p>
  </w:endnote>
  <w:endnote w:id="109">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4110B5">
        <w:rPr>
          <w:rFonts w:eastAsia="SimSun"/>
          <w:lang w:eastAsia="zh-CN"/>
        </w:rPr>
        <w:t>2011</w:t>
      </w:r>
      <w:r>
        <w:rPr>
          <w:rFonts w:ascii="SimSun" w:eastAsia="SimSun" w:hAnsi="SimSun" w:hint="eastAsia"/>
          <w:lang w:eastAsia="zh-CN"/>
        </w:rPr>
        <w:t>年至</w:t>
      </w:r>
      <w:r w:rsidRPr="004110B5">
        <w:rPr>
          <w:rFonts w:eastAsia="SimSun"/>
          <w:lang w:eastAsia="zh-CN"/>
        </w:rPr>
        <w:t>2013</w:t>
      </w:r>
      <w:r>
        <w:rPr>
          <w:rFonts w:ascii="SimSun" w:eastAsia="SimSun" w:hAnsi="SimSun" w:hint="eastAsia"/>
          <w:lang w:eastAsia="zh-CN"/>
        </w:rPr>
        <w:t>年</w:t>
      </w:r>
      <w:r>
        <w:rPr>
          <w:rFonts w:ascii="SimSun" w:hAnsi="SimSun" w:hint="eastAsia"/>
          <w:szCs w:val="16"/>
          <w:lang w:eastAsia="zh-CN"/>
        </w:rPr>
        <w:t>期间进行</w:t>
      </w:r>
      <w:r>
        <w:rPr>
          <w:rFonts w:ascii="SimSun" w:eastAsia="SimSun" w:hAnsi="SimSun" w:hint="eastAsia"/>
          <w:lang w:eastAsia="zh-CN"/>
        </w:rPr>
        <w:t>的多次采访。</w:t>
      </w:r>
    </w:p>
  </w:endnote>
  <w:endnote w:id="110">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4110B5">
        <w:rPr>
          <w:rFonts w:eastAsia="SimSun"/>
          <w:lang w:eastAsia="zh-CN"/>
        </w:rPr>
        <w:t>2012</w:t>
      </w:r>
      <w:r>
        <w:rPr>
          <w:rFonts w:ascii="SimSun" w:eastAsia="SimSun" w:hAnsi="SimSun" w:hint="eastAsia"/>
          <w:lang w:eastAsia="zh-CN"/>
        </w:rPr>
        <w:t>年</w:t>
      </w:r>
      <w:r w:rsidRPr="004110B5">
        <w:rPr>
          <w:rFonts w:eastAsia="SimSun"/>
          <w:lang w:eastAsia="zh-CN"/>
        </w:rPr>
        <w:t>5</w:t>
      </w:r>
      <w:r>
        <w:rPr>
          <w:rFonts w:ascii="SimSun" w:eastAsia="SimSun" w:hAnsi="SimSun" w:hint="eastAsia"/>
          <w:lang w:eastAsia="zh-CN"/>
        </w:rPr>
        <w:t>月的采访。另外参阅国际特赦组织，关于紧急行动的更多信息：</w:t>
      </w:r>
      <w:r>
        <w:t>208/12</w:t>
      </w:r>
      <w:r>
        <w:rPr>
          <w:rFonts w:ascii="SimSun" w:eastAsia="SimSun" w:hAnsi="SimSun" w:hint="eastAsia"/>
          <w:lang w:eastAsia="zh-CN"/>
        </w:rPr>
        <w:t>《法轮功学员遭受酷刑》，（</w:t>
      </w:r>
      <w:r w:rsidRPr="004110B5">
        <w:rPr>
          <w:rFonts w:eastAsia="SimSun"/>
          <w:lang w:eastAsia="zh-CN"/>
        </w:rPr>
        <w:t>2012</w:t>
      </w:r>
      <w:r>
        <w:rPr>
          <w:rFonts w:ascii="SimSun" w:eastAsia="SimSun" w:hAnsi="SimSun" w:hint="eastAsia"/>
          <w:lang w:eastAsia="zh-CN"/>
        </w:rPr>
        <w:t>年</w:t>
      </w:r>
      <w:r w:rsidRPr="004110B5">
        <w:rPr>
          <w:rFonts w:eastAsia="SimSun"/>
          <w:lang w:eastAsia="zh-CN"/>
        </w:rPr>
        <w:t>8</w:t>
      </w:r>
      <w:r>
        <w:rPr>
          <w:rFonts w:ascii="SimSun" w:eastAsia="SimSun" w:hAnsi="SimSun" w:hint="eastAsia"/>
          <w:lang w:eastAsia="zh-CN"/>
        </w:rPr>
        <w:t>月</w:t>
      </w:r>
      <w:r w:rsidRPr="004110B5">
        <w:rPr>
          <w:rFonts w:eastAsia="SimSun"/>
          <w:lang w:eastAsia="zh-CN"/>
        </w:rPr>
        <w:t>22</w:t>
      </w:r>
      <w:r>
        <w:rPr>
          <w:rFonts w:ascii="SimSun" w:eastAsia="SimSun" w:hAnsi="SimSun" w:hint="eastAsia"/>
          <w:lang w:eastAsia="zh-CN"/>
        </w:rPr>
        <w:t>日，索引号：</w:t>
      </w:r>
      <w:r w:rsidRPr="00F05D35">
        <w:t>ASA 17/031/2012</w:t>
      </w:r>
      <w:r>
        <w:rPr>
          <w:rFonts w:hint="eastAsia"/>
          <w:lang w:eastAsia="zh-CN"/>
        </w:rPr>
        <w:t>）</w:t>
      </w:r>
      <w:r>
        <w:rPr>
          <w:rFonts w:ascii="SimSun" w:eastAsia="SimSun" w:hAnsi="SimSun" w:hint="eastAsia"/>
          <w:lang w:eastAsia="zh-CN"/>
        </w:rPr>
        <w:t>。</w:t>
      </w:r>
    </w:p>
  </w:endnote>
  <w:endnote w:id="111">
    <w:p w:rsidR="00806D9A" w:rsidRDefault="00806D9A" w:rsidP="00B1414D">
      <w:pPr>
        <w:pStyle w:val="EndnoteText"/>
      </w:pPr>
      <w:r>
        <w:rPr>
          <w:rStyle w:val="EndnoteReference"/>
        </w:rPr>
        <w:endnoteRef/>
      </w:r>
      <w:r>
        <w:rPr>
          <w:rFonts w:ascii="SimSun" w:eastAsia="SimSun" w:hAnsi="SimSun" w:hint="eastAsia"/>
          <w:lang w:eastAsia="zh-CN"/>
        </w:rPr>
        <w:t xml:space="preserve"> 中国人权，《受理法轮功案件的北京律师遭到殴打》，</w:t>
      </w:r>
      <w:r w:rsidRPr="004110B5">
        <w:rPr>
          <w:rFonts w:eastAsia="SimSun"/>
          <w:lang w:eastAsia="zh-CN"/>
        </w:rPr>
        <w:t>2009</w:t>
      </w:r>
      <w:r>
        <w:rPr>
          <w:rFonts w:ascii="SimSun" w:eastAsia="SimSun" w:hAnsi="SimSun" w:hint="eastAsia"/>
          <w:lang w:eastAsia="zh-CN"/>
        </w:rPr>
        <w:t>年</w:t>
      </w:r>
      <w:r w:rsidRPr="004110B5">
        <w:rPr>
          <w:rFonts w:eastAsia="SimSun"/>
          <w:lang w:eastAsia="zh-CN"/>
        </w:rPr>
        <w:t>5</w:t>
      </w:r>
      <w:r>
        <w:rPr>
          <w:rFonts w:ascii="SimSun" w:eastAsia="SimSun" w:hAnsi="SimSun" w:hint="eastAsia"/>
          <w:lang w:eastAsia="zh-CN"/>
        </w:rPr>
        <w:t>月</w:t>
      </w:r>
      <w:r w:rsidRPr="004110B5">
        <w:rPr>
          <w:rFonts w:eastAsia="SimSun"/>
          <w:lang w:eastAsia="zh-CN"/>
        </w:rPr>
        <w:t>13</w:t>
      </w:r>
      <w:r>
        <w:rPr>
          <w:rFonts w:ascii="SimSun" w:eastAsia="SimSun" w:hAnsi="SimSun" w:hint="eastAsia"/>
          <w:lang w:eastAsia="zh-CN"/>
        </w:rPr>
        <w:t>日，</w:t>
      </w:r>
      <w:r>
        <w:t xml:space="preserve"> </w:t>
      </w:r>
      <w:hyperlink r:id="rId13" w:history="1">
        <w:r w:rsidRPr="001C7485">
          <w:rPr>
            <w:rStyle w:val="Hyperlink"/>
            <w:color w:val="auto"/>
            <w:u w:val="none"/>
          </w:rPr>
          <w:t>http://www.hrichina.org/content/296</w:t>
        </w:r>
      </w:hyperlink>
      <w:r>
        <w:rPr>
          <w:rFonts w:ascii="SimSun" w:eastAsia="SimSun" w:hAnsi="SimSun" w:hint="eastAsia"/>
          <w:lang w:eastAsia="zh-CN"/>
        </w:rPr>
        <w:t>，</w:t>
      </w:r>
      <w:proofErr w:type="gramStart"/>
      <w:r>
        <w:rPr>
          <w:rFonts w:ascii="SimSun" w:eastAsia="SimSun" w:hAnsi="SimSun" w:hint="eastAsia"/>
          <w:lang w:eastAsia="zh-CN"/>
        </w:rPr>
        <w:t>阅于</w:t>
      </w:r>
      <w:r w:rsidRPr="0022774F">
        <w:rPr>
          <w:rFonts w:eastAsia="SimSun"/>
          <w:lang w:eastAsia="zh-CN"/>
        </w:rPr>
        <w:t>2013</w:t>
      </w:r>
      <w:r>
        <w:rPr>
          <w:rFonts w:ascii="SimSun" w:eastAsia="SimSun" w:hAnsi="SimSun" w:hint="eastAsia"/>
          <w:lang w:eastAsia="zh-CN"/>
        </w:rPr>
        <w:t>年</w:t>
      </w:r>
      <w:r w:rsidRPr="0022774F">
        <w:rPr>
          <w:rFonts w:eastAsia="SimSun"/>
          <w:lang w:eastAsia="zh-CN"/>
        </w:rPr>
        <w:t>11</w:t>
      </w:r>
      <w:r>
        <w:rPr>
          <w:rFonts w:ascii="SimSun" w:eastAsia="SimSun" w:hAnsi="SimSun" w:hint="eastAsia"/>
          <w:lang w:eastAsia="zh-CN"/>
        </w:rPr>
        <w:t>月</w:t>
      </w:r>
      <w:r w:rsidRPr="0022774F">
        <w:rPr>
          <w:rFonts w:eastAsia="SimSun"/>
          <w:lang w:eastAsia="zh-CN"/>
        </w:rPr>
        <w:t>29</w:t>
      </w:r>
      <w:r>
        <w:rPr>
          <w:rFonts w:ascii="SimSun" w:eastAsia="SimSun" w:hAnsi="SimSun" w:hint="eastAsia"/>
          <w:lang w:eastAsia="zh-CN"/>
        </w:rPr>
        <w:t>日</w:t>
      </w:r>
      <w:proofErr w:type="gramEnd"/>
      <w:r>
        <w:rPr>
          <w:rFonts w:ascii="SimSun" w:eastAsia="SimSun" w:hAnsi="SimSun" w:hint="eastAsia"/>
          <w:lang w:eastAsia="zh-CN"/>
        </w:rPr>
        <w:t>。</w:t>
      </w:r>
    </w:p>
  </w:endnote>
  <w:endnote w:id="112">
    <w:p w:rsidR="00806D9A" w:rsidRDefault="00806D9A" w:rsidP="00B1414D">
      <w:pPr>
        <w:pStyle w:val="EndnoteText"/>
      </w:pPr>
      <w:r>
        <w:rPr>
          <w:rStyle w:val="EndnoteReference"/>
        </w:rPr>
        <w:endnoteRef/>
      </w:r>
      <w:r>
        <w:rPr>
          <w:rFonts w:ascii="SimSun" w:eastAsia="SimSun" w:hAnsi="SimSun" w:hint="eastAsia"/>
          <w:lang w:eastAsia="zh-CN"/>
        </w:rPr>
        <w:t xml:space="preserve"> 人权法律基金会、法轮大法信息中心和宗教与民主研究所，《就联合国人权理事会对中国报告的定期审议而提交的报告》，联合报告，</w:t>
      </w:r>
      <w:r w:rsidRPr="0022774F">
        <w:rPr>
          <w:rFonts w:eastAsia="SimSun"/>
          <w:lang w:eastAsia="zh-CN"/>
        </w:rPr>
        <w:t>2013</w:t>
      </w:r>
      <w:r>
        <w:rPr>
          <w:rFonts w:ascii="SimSun" w:eastAsia="SimSun" w:hAnsi="SimSun" w:hint="eastAsia"/>
          <w:lang w:eastAsia="zh-CN"/>
        </w:rPr>
        <w:t>年</w:t>
      </w:r>
      <w:r w:rsidRPr="0022774F">
        <w:rPr>
          <w:rFonts w:eastAsia="SimSun"/>
          <w:lang w:eastAsia="zh-CN"/>
        </w:rPr>
        <w:t>3</w:t>
      </w:r>
      <w:r>
        <w:rPr>
          <w:rFonts w:ascii="SimSun" w:eastAsia="SimSun" w:hAnsi="SimSun" w:hint="eastAsia"/>
          <w:lang w:eastAsia="zh-CN"/>
        </w:rPr>
        <w:t>月</w:t>
      </w:r>
      <w:r w:rsidRPr="0022774F">
        <w:rPr>
          <w:rFonts w:eastAsia="SimSun"/>
          <w:lang w:eastAsia="zh-CN"/>
        </w:rPr>
        <w:t>4</w:t>
      </w:r>
      <w:r>
        <w:rPr>
          <w:rFonts w:ascii="SimSun" w:eastAsia="SimSun" w:hAnsi="SimSun" w:hint="eastAsia"/>
          <w:lang w:eastAsia="zh-CN"/>
        </w:rPr>
        <w:t>日，第</w:t>
      </w:r>
      <w:r w:rsidRPr="0022774F">
        <w:rPr>
          <w:rFonts w:eastAsia="SimSun"/>
          <w:lang w:eastAsia="zh-CN"/>
        </w:rPr>
        <w:t>9</w:t>
      </w:r>
      <w:r>
        <w:rPr>
          <w:rFonts w:ascii="SimSun" w:eastAsia="SimSun" w:hAnsi="SimSun" w:hint="eastAsia"/>
          <w:lang w:eastAsia="zh-CN"/>
        </w:rPr>
        <w:t>页。</w:t>
      </w:r>
      <w:r>
        <w:t>.</w:t>
      </w:r>
    </w:p>
  </w:endnote>
  <w:endnote w:id="113">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22774F">
        <w:rPr>
          <w:rFonts w:eastAsia="SimSun"/>
          <w:lang w:eastAsia="zh-CN"/>
        </w:rPr>
        <w:t>2007</w:t>
      </w:r>
      <w:r>
        <w:rPr>
          <w:rFonts w:ascii="SimSun" w:eastAsia="SimSun" w:hAnsi="SimSun" w:hint="eastAsia"/>
          <w:lang w:eastAsia="zh-CN"/>
        </w:rPr>
        <w:t>年至</w:t>
      </w:r>
      <w:r w:rsidRPr="0022774F">
        <w:rPr>
          <w:rFonts w:eastAsia="SimSun"/>
          <w:lang w:eastAsia="zh-CN"/>
        </w:rPr>
        <w:t>2013</w:t>
      </w:r>
      <w:r>
        <w:rPr>
          <w:rFonts w:ascii="SimSun" w:eastAsia="SimSun" w:hAnsi="SimSun" w:hint="eastAsia"/>
          <w:lang w:eastAsia="zh-CN"/>
        </w:rPr>
        <w:t>年期间进行的多次采访。</w:t>
      </w:r>
    </w:p>
  </w:endnote>
  <w:endnote w:id="114">
    <w:p w:rsidR="00806D9A" w:rsidRDefault="00806D9A" w:rsidP="00B1414D">
      <w:pPr>
        <w:pStyle w:val="EndnoteText"/>
      </w:pPr>
      <w:r>
        <w:rPr>
          <w:rStyle w:val="EndnoteReference"/>
        </w:rPr>
        <w:endnoteRef/>
      </w:r>
      <w:r>
        <w:rPr>
          <w:szCs w:val="16"/>
        </w:rPr>
        <w:t xml:space="preserve"> </w:t>
      </w:r>
      <w:r>
        <w:rPr>
          <w:rFonts w:ascii="SimSun" w:eastAsia="SimSun" w:hAnsi="SimSun" w:hint="eastAsia"/>
          <w:szCs w:val="16"/>
          <w:lang w:eastAsia="zh-CN"/>
        </w:rPr>
        <w:t>《</w:t>
      </w:r>
      <w:r w:rsidRPr="00ED1073">
        <w:rPr>
          <w:rFonts w:ascii="SimSun" w:eastAsia="SimSun" w:hAnsi="SimSun" w:hint="eastAsia"/>
          <w:szCs w:val="16"/>
          <w:lang w:eastAsia="zh-CN"/>
        </w:rPr>
        <w:t>新华社</w:t>
      </w:r>
      <w:r>
        <w:rPr>
          <w:rFonts w:ascii="SimSun" w:eastAsia="SimSun" w:hAnsi="SimSun" w:hint="eastAsia"/>
          <w:szCs w:val="16"/>
          <w:lang w:eastAsia="zh-CN"/>
        </w:rPr>
        <w:t>：中国将改革劳教制度》，《中国数字时代》，</w:t>
      </w:r>
      <w:r>
        <w:t>2013</w:t>
      </w:r>
      <w:r>
        <w:rPr>
          <w:rFonts w:hint="eastAsia"/>
          <w:lang w:eastAsia="zh-CN"/>
        </w:rPr>
        <w:t>年</w:t>
      </w:r>
      <w:r>
        <w:t>1</w:t>
      </w:r>
      <w:r>
        <w:rPr>
          <w:rFonts w:hint="eastAsia"/>
          <w:lang w:eastAsia="zh-CN"/>
        </w:rPr>
        <w:t>月</w:t>
      </w:r>
      <w:r>
        <w:rPr>
          <w:rFonts w:hint="eastAsia"/>
          <w:lang w:eastAsia="zh-CN"/>
        </w:rPr>
        <w:t>8</w:t>
      </w:r>
      <w:r>
        <w:rPr>
          <w:rFonts w:hint="eastAsia"/>
          <w:lang w:eastAsia="zh-CN"/>
        </w:rPr>
        <w:t>日，</w:t>
      </w:r>
      <w:r>
        <w:t xml:space="preserve">  </w:t>
      </w:r>
      <w:hyperlink r:id="rId14" w:history="1">
        <w:r w:rsidRPr="001C7485">
          <w:rPr>
            <w:rStyle w:val="Hyperlink"/>
            <w:color w:val="auto"/>
            <w:u w:val="none"/>
          </w:rPr>
          <w:t>http://chinadigitaltimes.net/2013/01/xinhua-china-to-reform-labor-re-education-system/</w:t>
        </w:r>
      </w:hyperlink>
      <w:r w:rsidRPr="00ED1073">
        <w:rPr>
          <w:rFonts w:ascii="SimSun" w:eastAsia="SimSun" w:hAnsi="SimSun"/>
          <w:szCs w:val="16"/>
          <w:lang w:eastAsia="zh-CN"/>
        </w:rPr>
        <w:t>，</w:t>
      </w:r>
      <w:proofErr w:type="gramStart"/>
      <w:r w:rsidRPr="00ED1073">
        <w:rPr>
          <w:rFonts w:ascii="SimSun" w:eastAsia="SimSun" w:hAnsi="SimSun" w:hint="eastAsia"/>
          <w:szCs w:val="16"/>
          <w:lang w:eastAsia="zh-CN"/>
        </w:rPr>
        <w:t>阅于</w:t>
      </w:r>
      <w:r w:rsidRPr="0022774F">
        <w:rPr>
          <w:rFonts w:eastAsia="SimSun"/>
          <w:szCs w:val="16"/>
          <w:lang w:eastAsia="zh-CN"/>
        </w:rPr>
        <w:t>2013</w:t>
      </w:r>
      <w:r>
        <w:rPr>
          <w:rFonts w:ascii="SimSun" w:eastAsia="SimSun" w:hAnsi="SimSun" w:hint="eastAsia"/>
          <w:szCs w:val="16"/>
          <w:lang w:eastAsia="zh-CN"/>
        </w:rPr>
        <w:t>年</w:t>
      </w:r>
      <w:r w:rsidRPr="0022774F">
        <w:rPr>
          <w:rFonts w:eastAsia="SimSun"/>
          <w:szCs w:val="16"/>
          <w:lang w:eastAsia="zh-CN"/>
        </w:rPr>
        <w:t>12</w:t>
      </w:r>
      <w:r>
        <w:rPr>
          <w:rFonts w:ascii="SimSun" w:eastAsia="SimSun" w:hAnsi="SimSun" w:hint="eastAsia"/>
          <w:szCs w:val="16"/>
          <w:lang w:eastAsia="zh-CN"/>
        </w:rPr>
        <w:t>月</w:t>
      </w:r>
      <w:r w:rsidRPr="0022774F">
        <w:rPr>
          <w:rFonts w:eastAsia="SimSun"/>
          <w:szCs w:val="16"/>
          <w:lang w:eastAsia="zh-CN"/>
        </w:rPr>
        <w:t>2</w:t>
      </w:r>
      <w:r>
        <w:rPr>
          <w:rFonts w:ascii="SimSun" w:eastAsia="SimSun" w:hAnsi="SimSun" w:hint="eastAsia"/>
          <w:szCs w:val="16"/>
          <w:lang w:eastAsia="zh-CN"/>
        </w:rPr>
        <w:t>日</w:t>
      </w:r>
      <w:proofErr w:type="gramEnd"/>
      <w:r>
        <w:rPr>
          <w:rFonts w:ascii="SimSun" w:eastAsia="SimSun" w:hAnsi="SimSun" w:hint="eastAsia"/>
          <w:szCs w:val="16"/>
          <w:lang w:eastAsia="zh-CN"/>
        </w:rPr>
        <w:t>。</w:t>
      </w:r>
    </w:p>
  </w:endnote>
  <w:endnote w:id="115">
    <w:p w:rsidR="00806D9A" w:rsidRDefault="00806D9A" w:rsidP="00B1414D">
      <w:pPr>
        <w:pStyle w:val="EndnoteText"/>
      </w:pPr>
      <w:r>
        <w:rPr>
          <w:rStyle w:val="EndnoteReference"/>
        </w:rPr>
        <w:endnoteRef/>
      </w:r>
      <w:r>
        <w:t xml:space="preserve"> </w:t>
      </w:r>
      <w:r>
        <w:rPr>
          <w:rFonts w:ascii="SimSun" w:eastAsia="SimSun" w:hAnsi="SimSun" w:hint="eastAsia"/>
          <w:lang w:eastAsia="zh-CN"/>
        </w:rPr>
        <w:t>《</w:t>
      </w:r>
      <w:r w:rsidRPr="007E2325">
        <w:rPr>
          <w:rFonts w:ascii="SimSun" w:eastAsia="SimSun" w:hAnsi="SimSun" w:hint="eastAsia"/>
          <w:lang w:eastAsia="zh-CN"/>
        </w:rPr>
        <w:t>全国多地已经停止劳教审批</w:t>
      </w:r>
      <w:r w:rsidRPr="007E2325">
        <w:rPr>
          <w:rFonts w:ascii="SimSun" w:eastAsia="SimSun" w:hAnsi="SimSun"/>
          <w:lang w:eastAsia="zh-CN"/>
        </w:rPr>
        <w:t xml:space="preserve"> </w:t>
      </w:r>
      <w:r w:rsidRPr="007E2325">
        <w:rPr>
          <w:rFonts w:ascii="SimSun" w:eastAsia="SimSun" w:hAnsi="SimSun" w:hint="eastAsia"/>
          <w:lang w:eastAsia="zh-CN"/>
        </w:rPr>
        <w:t>部分变身强制戒毒所</w:t>
      </w:r>
      <w:r>
        <w:rPr>
          <w:rFonts w:ascii="SimSun" w:eastAsia="SimSun" w:hAnsi="SimSun" w:hint="eastAsia"/>
          <w:lang w:eastAsia="zh-CN"/>
        </w:rPr>
        <w:t>》，新浪网，</w:t>
      </w:r>
      <w:r w:rsidRPr="00E769BE">
        <w:rPr>
          <w:rFonts w:eastAsia="SimSun"/>
          <w:lang w:eastAsia="zh-CN"/>
        </w:rPr>
        <w:t>2013</w:t>
      </w:r>
      <w:r>
        <w:rPr>
          <w:rFonts w:ascii="SimSun" w:eastAsia="SimSun" w:hAnsi="SimSun" w:hint="eastAsia"/>
          <w:lang w:eastAsia="zh-CN"/>
        </w:rPr>
        <w:t>年</w:t>
      </w:r>
      <w:r w:rsidRPr="00E769BE">
        <w:rPr>
          <w:rFonts w:eastAsia="SimSun"/>
          <w:lang w:eastAsia="zh-CN"/>
        </w:rPr>
        <w:t>7</w:t>
      </w:r>
      <w:r>
        <w:rPr>
          <w:rFonts w:ascii="SimSun" w:eastAsia="SimSun" w:hAnsi="SimSun" w:hint="eastAsia"/>
          <w:lang w:eastAsia="zh-CN"/>
        </w:rPr>
        <w:t>月</w:t>
      </w:r>
      <w:r w:rsidRPr="00E769BE">
        <w:rPr>
          <w:rFonts w:eastAsia="SimSun"/>
          <w:lang w:eastAsia="zh-CN"/>
        </w:rPr>
        <w:t>24</w:t>
      </w:r>
      <w:r>
        <w:rPr>
          <w:rFonts w:ascii="SimSun" w:eastAsia="SimSun" w:hAnsi="SimSun" w:hint="eastAsia"/>
          <w:lang w:eastAsia="zh-CN"/>
        </w:rPr>
        <w:t>日，</w:t>
      </w:r>
      <w:r>
        <w:t xml:space="preserve"> </w:t>
      </w:r>
      <w:hyperlink r:id="rId15" w:history="1">
        <w:r w:rsidRPr="00E769BE">
          <w:rPr>
            <w:rStyle w:val="Hyperlink"/>
            <w:rFonts w:eastAsia="SimSun"/>
            <w:color w:val="auto"/>
            <w:u w:val="none"/>
          </w:rPr>
          <w:t>http://news.sina.com.cn/c/2013-07-24/134027758730.shtml</w:t>
        </w:r>
      </w:hyperlink>
      <w:r>
        <w:rPr>
          <w:rFonts w:hint="eastAsia"/>
          <w:lang w:eastAsia="zh-CN"/>
        </w:rPr>
        <w:t>，</w:t>
      </w:r>
      <w:proofErr w:type="gramStart"/>
      <w:r>
        <w:rPr>
          <w:rFonts w:ascii="SimSun" w:eastAsia="SimSun" w:hAnsi="SimSun" w:hint="eastAsia"/>
          <w:lang w:eastAsia="zh-CN"/>
        </w:rPr>
        <w:t>阅于</w:t>
      </w:r>
      <w:r w:rsidRPr="00E769BE">
        <w:rPr>
          <w:rFonts w:eastAsia="SimSun"/>
          <w:lang w:eastAsia="zh-CN"/>
        </w:rPr>
        <w:t>2013</w:t>
      </w:r>
      <w:r>
        <w:rPr>
          <w:rFonts w:ascii="SimSun" w:eastAsia="SimSun" w:hAnsi="SimSun" w:hint="eastAsia"/>
          <w:lang w:eastAsia="zh-CN"/>
        </w:rPr>
        <w:t>年</w:t>
      </w:r>
      <w:r w:rsidRPr="00E769BE">
        <w:rPr>
          <w:rFonts w:eastAsia="SimSun"/>
          <w:lang w:eastAsia="zh-CN"/>
        </w:rPr>
        <w:t>11</w:t>
      </w:r>
      <w:r>
        <w:rPr>
          <w:rFonts w:ascii="SimSun" w:eastAsia="SimSun" w:hAnsi="SimSun" w:hint="eastAsia"/>
          <w:lang w:eastAsia="zh-CN"/>
        </w:rPr>
        <w:t>月</w:t>
      </w:r>
      <w:r w:rsidRPr="00E769BE">
        <w:rPr>
          <w:rFonts w:eastAsia="SimSun"/>
          <w:lang w:eastAsia="zh-CN"/>
        </w:rPr>
        <w:t>29</w:t>
      </w:r>
      <w:r>
        <w:rPr>
          <w:rFonts w:ascii="SimSun" w:eastAsia="SimSun" w:hAnsi="SimSun" w:hint="eastAsia"/>
          <w:lang w:eastAsia="zh-CN"/>
        </w:rPr>
        <w:t>日</w:t>
      </w:r>
      <w:proofErr w:type="gramEnd"/>
      <w:r>
        <w:rPr>
          <w:rFonts w:ascii="SimSun" w:eastAsia="SimSun" w:hAnsi="SimSun" w:hint="eastAsia"/>
          <w:lang w:eastAsia="zh-CN"/>
        </w:rPr>
        <w:t>。</w:t>
      </w:r>
    </w:p>
  </w:endnote>
  <w:endnote w:id="116">
    <w:p w:rsidR="00806D9A" w:rsidRDefault="00806D9A" w:rsidP="00B1414D">
      <w:pPr>
        <w:pStyle w:val="EndnoteText"/>
      </w:pPr>
      <w:r>
        <w:rPr>
          <w:rStyle w:val="EndnoteReference"/>
        </w:rPr>
        <w:endnoteRef/>
      </w:r>
      <w:r>
        <w:rPr>
          <w:szCs w:val="16"/>
        </w:rPr>
        <w:t xml:space="preserve"> </w:t>
      </w:r>
      <w:r>
        <w:rPr>
          <w:rFonts w:eastAsia="SimSun" w:hint="eastAsia"/>
          <w:szCs w:val="16"/>
          <w:lang w:eastAsia="zh-CN"/>
        </w:rPr>
        <w:t>《李克强总理今天会见记者》，《中国日报》，</w:t>
      </w:r>
      <w:r>
        <w:rPr>
          <w:rFonts w:eastAsia="SimSun" w:hint="eastAsia"/>
          <w:szCs w:val="16"/>
          <w:lang w:eastAsia="zh-CN"/>
        </w:rPr>
        <w:t>2013</w:t>
      </w:r>
      <w:r>
        <w:rPr>
          <w:rFonts w:eastAsia="SimSun" w:hint="eastAsia"/>
          <w:szCs w:val="16"/>
          <w:lang w:eastAsia="zh-CN"/>
        </w:rPr>
        <w:t>年</w:t>
      </w:r>
      <w:r>
        <w:rPr>
          <w:rFonts w:eastAsia="SimSun" w:hint="eastAsia"/>
          <w:szCs w:val="16"/>
          <w:lang w:eastAsia="zh-CN"/>
        </w:rPr>
        <w:t>3</w:t>
      </w:r>
      <w:r>
        <w:rPr>
          <w:rFonts w:eastAsia="SimSun" w:hint="eastAsia"/>
          <w:szCs w:val="16"/>
          <w:lang w:eastAsia="zh-CN"/>
        </w:rPr>
        <w:t>月</w:t>
      </w:r>
      <w:r>
        <w:rPr>
          <w:rFonts w:eastAsia="SimSun" w:hint="eastAsia"/>
          <w:szCs w:val="16"/>
          <w:lang w:eastAsia="zh-CN"/>
        </w:rPr>
        <w:t>17</w:t>
      </w:r>
      <w:r>
        <w:rPr>
          <w:rFonts w:eastAsia="SimSun" w:hint="eastAsia"/>
          <w:szCs w:val="16"/>
          <w:lang w:eastAsia="zh-CN"/>
        </w:rPr>
        <w:t>日，</w:t>
      </w:r>
      <w:r w:rsidRPr="005E3BD2">
        <w:rPr>
          <w:bCs/>
          <w:color w:val="auto"/>
          <w:kern w:val="36"/>
          <w:szCs w:val="16"/>
          <w:lang w:eastAsia="zh-CN"/>
        </w:rPr>
        <w:t xml:space="preserve"> </w:t>
      </w:r>
      <w:hyperlink r:id="rId16" w:history="1">
        <w:r w:rsidRPr="00287119">
          <w:rPr>
            <w:rStyle w:val="Hyperlink"/>
            <w:color w:val="auto"/>
            <w:szCs w:val="16"/>
            <w:u w:val="none"/>
          </w:rPr>
          <w:t>http://www.chinadaily.com.cn/china/2013npc/2013-03/17/content_16314566_5.htm</w:t>
        </w:r>
      </w:hyperlink>
      <w:r>
        <w:rPr>
          <w:rFonts w:ascii="SimSun" w:eastAsia="SimSun" w:hAnsi="SimSun" w:hint="eastAsia"/>
          <w:szCs w:val="16"/>
          <w:lang w:eastAsia="zh-CN"/>
        </w:rPr>
        <w:t>，</w:t>
      </w:r>
      <w:proofErr w:type="gramStart"/>
      <w:r>
        <w:rPr>
          <w:rFonts w:ascii="SimSun" w:eastAsia="SimSun" w:hAnsi="SimSun" w:hint="eastAsia"/>
          <w:szCs w:val="16"/>
          <w:lang w:eastAsia="zh-CN"/>
        </w:rPr>
        <w:t>阅于</w:t>
      </w:r>
      <w:r w:rsidRPr="00287119">
        <w:rPr>
          <w:rFonts w:eastAsia="SimSun"/>
          <w:szCs w:val="16"/>
          <w:lang w:eastAsia="zh-CN"/>
        </w:rPr>
        <w:t>2013</w:t>
      </w:r>
      <w:r>
        <w:rPr>
          <w:rFonts w:ascii="SimSun" w:eastAsia="SimSun" w:hAnsi="SimSun" w:hint="eastAsia"/>
          <w:szCs w:val="16"/>
          <w:lang w:eastAsia="zh-CN"/>
        </w:rPr>
        <w:t>年</w:t>
      </w:r>
      <w:r w:rsidRPr="00287119">
        <w:rPr>
          <w:rFonts w:eastAsia="SimSun"/>
          <w:szCs w:val="16"/>
          <w:lang w:eastAsia="zh-CN"/>
        </w:rPr>
        <w:t>11</w:t>
      </w:r>
      <w:r>
        <w:rPr>
          <w:rFonts w:ascii="SimSun" w:eastAsia="SimSun" w:hAnsi="SimSun" w:hint="eastAsia"/>
          <w:szCs w:val="16"/>
          <w:lang w:eastAsia="zh-CN"/>
        </w:rPr>
        <w:t>月</w:t>
      </w:r>
      <w:r w:rsidRPr="00287119">
        <w:rPr>
          <w:rFonts w:eastAsia="SimSun"/>
          <w:szCs w:val="16"/>
          <w:lang w:eastAsia="zh-CN"/>
        </w:rPr>
        <w:t>29</w:t>
      </w:r>
      <w:r>
        <w:rPr>
          <w:rFonts w:ascii="SimSun" w:eastAsia="SimSun" w:hAnsi="SimSun" w:hint="eastAsia"/>
          <w:szCs w:val="16"/>
          <w:lang w:eastAsia="zh-CN"/>
        </w:rPr>
        <w:t>日</w:t>
      </w:r>
      <w:proofErr w:type="gramEnd"/>
      <w:r>
        <w:rPr>
          <w:rFonts w:ascii="SimSun" w:eastAsia="SimSun" w:hAnsi="SimSun" w:hint="eastAsia"/>
          <w:szCs w:val="16"/>
          <w:lang w:eastAsia="zh-CN"/>
        </w:rPr>
        <w:t>。</w:t>
      </w:r>
    </w:p>
  </w:endnote>
  <w:endnote w:id="117">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287119">
        <w:rPr>
          <w:rFonts w:eastAsia="SimSun"/>
          <w:lang w:eastAsia="zh-CN"/>
        </w:rPr>
        <w:t>2013</w:t>
      </w:r>
      <w:r>
        <w:rPr>
          <w:rFonts w:ascii="SimSun" w:eastAsia="SimSun" w:hAnsi="SimSun" w:hint="eastAsia"/>
          <w:lang w:eastAsia="zh-CN"/>
        </w:rPr>
        <w:t>年</w:t>
      </w:r>
      <w:r w:rsidRPr="00287119">
        <w:rPr>
          <w:rFonts w:eastAsia="SimSun"/>
          <w:lang w:eastAsia="zh-CN"/>
        </w:rPr>
        <w:t>9</w:t>
      </w:r>
      <w:r>
        <w:rPr>
          <w:rFonts w:ascii="SimSun" w:eastAsia="SimSun" w:hAnsi="SimSun" w:hint="eastAsia"/>
          <w:lang w:eastAsia="zh-CN"/>
        </w:rPr>
        <w:t>月至</w:t>
      </w:r>
      <w:r w:rsidRPr="00287119">
        <w:rPr>
          <w:rFonts w:eastAsia="SimSun"/>
          <w:lang w:eastAsia="zh-CN"/>
        </w:rPr>
        <w:t>11</w:t>
      </w:r>
      <w:r>
        <w:rPr>
          <w:rFonts w:ascii="SimSun" w:eastAsia="SimSun" w:hAnsi="SimSun" w:hint="eastAsia"/>
          <w:lang w:eastAsia="zh-CN"/>
        </w:rPr>
        <w:t>月期间进行的多次采访。</w:t>
      </w:r>
    </w:p>
  </w:endnote>
  <w:endnote w:id="118">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287119">
        <w:rPr>
          <w:rFonts w:eastAsia="SimSun"/>
          <w:lang w:eastAsia="zh-CN"/>
        </w:rPr>
        <w:t>2013</w:t>
      </w:r>
      <w:r>
        <w:rPr>
          <w:rFonts w:ascii="SimSun" w:eastAsia="SimSun" w:hAnsi="SimSun" w:hint="eastAsia"/>
          <w:lang w:eastAsia="zh-CN"/>
        </w:rPr>
        <w:t>年</w:t>
      </w:r>
      <w:r w:rsidRPr="00287119">
        <w:rPr>
          <w:rFonts w:eastAsia="SimSun"/>
          <w:lang w:eastAsia="zh-CN"/>
        </w:rPr>
        <w:t>9</w:t>
      </w:r>
      <w:r>
        <w:rPr>
          <w:rFonts w:ascii="SimSun" w:eastAsia="SimSun" w:hAnsi="SimSun" w:hint="eastAsia"/>
          <w:lang w:eastAsia="zh-CN"/>
        </w:rPr>
        <w:t>月至</w:t>
      </w:r>
      <w:r w:rsidRPr="00287119">
        <w:rPr>
          <w:rFonts w:eastAsia="SimSun"/>
          <w:lang w:eastAsia="zh-CN"/>
        </w:rPr>
        <w:t>11</w:t>
      </w:r>
      <w:r>
        <w:rPr>
          <w:rFonts w:ascii="SimSun" w:eastAsia="SimSun" w:hAnsi="SimSun" w:hint="eastAsia"/>
          <w:lang w:eastAsia="zh-CN"/>
        </w:rPr>
        <w:t>月期间进行的多次采访。</w:t>
      </w:r>
    </w:p>
  </w:endnote>
  <w:endnote w:id="119">
    <w:p w:rsidR="00806D9A" w:rsidRDefault="00806D9A" w:rsidP="00B1414D">
      <w:pPr>
        <w:pStyle w:val="EndnoteText"/>
      </w:pPr>
      <w:r>
        <w:rPr>
          <w:rStyle w:val="EndnoteReference"/>
        </w:rPr>
        <w:endnoteRef/>
      </w:r>
      <w:r>
        <w:rPr>
          <w:rFonts w:eastAsia="SimSun" w:hint="eastAsia"/>
          <w:lang w:eastAsia="zh-CN"/>
        </w:rPr>
        <w:t xml:space="preserve"> </w:t>
      </w:r>
      <w:r>
        <w:rPr>
          <w:rFonts w:eastAsia="SimSun" w:hint="eastAsia"/>
          <w:lang w:eastAsia="zh-CN"/>
        </w:rPr>
        <w:t>中共三中全会，《中共中央委员会决定》。</w:t>
      </w:r>
    </w:p>
  </w:endnote>
  <w:endnote w:id="120">
    <w:p w:rsidR="00806D9A" w:rsidRDefault="00806D9A" w:rsidP="00B1414D">
      <w:pPr>
        <w:pStyle w:val="EndnoteText"/>
      </w:pPr>
      <w:r>
        <w:rPr>
          <w:rStyle w:val="EndnoteReference"/>
        </w:rPr>
        <w:endnoteRef/>
      </w:r>
      <w:r>
        <w:rPr>
          <w:rFonts w:ascii="SimSun" w:eastAsia="SimSun" w:hAnsi="SimSun" w:hint="eastAsia"/>
          <w:lang w:eastAsia="zh-CN"/>
        </w:rPr>
        <w:t xml:space="preserve"> 参阅国际特赦组织，《中华人民共和国：废除“劳动教养”制度》。</w:t>
      </w:r>
    </w:p>
  </w:endnote>
  <w:endnote w:id="121">
    <w:p w:rsidR="00806D9A" w:rsidRDefault="00806D9A" w:rsidP="00850D17">
      <w:pPr>
        <w:pStyle w:val="EndnoteText"/>
      </w:pPr>
      <w:r>
        <w:rPr>
          <w:rStyle w:val="EndnoteReference"/>
        </w:rPr>
        <w:endnoteRef/>
      </w:r>
      <w:r>
        <w:t xml:space="preserve"> </w:t>
      </w:r>
      <w:r>
        <w:rPr>
          <w:rFonts w:hint="eastAsia"/>
          <w:lang w:eastAsia="zh-CN"/>
        </w:rPr>
        <w:t>马尔科姆</w:t>
      </w:r>
      <w:r w:rsidRPr="00C12051">
        <w:rPr>
          <w:rFonts w:hint="eastAsia"/>
          <w:szCs w:val="21"/>
        </w:rPr>
        <w:t>·</w:t>
      </w:r>
      <w:r>
        <w:rPr>
          <w:rFonts w:hint="eastAsia"/>
          <w:lang w:eastAsia="zh-CN"/>
        </w:rPr>
        <w:t>摩尔（</w:t>
      </w:r>
      <w:r>
        <w:t>Malcolm Moore</w:t>
      </w:r>
      <w:r>
        <w:rPr>
          <w:rFonts w:hint="eastAsia"/>
          <w:lang w:eastAsia="zh-CN"/>
        </w:rPr>
        <w:t>）</w:t>
      </w:r>
      <w:r>
        <w:rPr>
          <w:rFonts w:ascii="SimSun" w:eastAsia="SimSun" w:hAnsi="SimSun" w:hint="eastAsia"/>
          <w:lang w:eastAsia="zh-CN"/>
        </w:rPr>
        <w:t>，《中国承诺“停止将人送去劳教”》，《电讯报》，</w:t>
      </w:r>
      <w:r w:rsidRPr="00287119">
        <w:rPr>
          <w:rFonts w:eastAsia="SimSun"/>
          <w:lang w:eastAsia="zh-CN"/>
        </w:rPr>
        <w:t>2013</w:t>
      </w:r>
      <w:r>
        <w:rPr>
          <w:rFonts w:ascii="SimSun" w:eastAsia="SimSun" w:hAnsi="SimSun" w:hint="eastAsia"/>
          <w:lang w:eastAsia="zh-CN"/>
        </w:rPr>
        <w:t>年</w:t>
      </w:r>
      <w:r w:rsidRPr="00287119">
        <w:rPr>
          <w:rFonts w:eastAsia="SimSun"/>
          <w:lang w:eastAsia="zh-CN"/>
        </w:rPr>
        <w:t>1</w:t>
      </w:r>
      <w:r>
        <w:rPr>
          <w:rFonts w:ascii="SimSun" w:eastAsia="SimSun" w:hAnsi="SimSun" w:hint="eastAsia"/>
          <w:lang w:eastAsia="zh-CN"/>
        </w:rPr>
        <w:t>月</w:t>
      </w:r>
      <w:r w:rsidRPr="00287119">
        <w:rPr>
          <w:rFonts w:eastAsia="SimSun"/>
          <w:lang w:eastAsia="zh-CN"/>
        </w:rPr>
        <w:t>7</w:t>
      </w:r>
      <w:r>
        <w:rPr>
          <w:rFonts w:ascii="SimSun" w:eastAsia="SimSun" w:hAnsi="SimSun" w:hint="eastAsia"/>
          <w:lang w:eastAsia="zh-CN"/>
        </w:rPr>
        <w:t>日，</w:t>
      </w:r>
      <w:r>
        <w:fldChar w:fldCharType="begin"/>
      </w:r>
      <w:r>
        <w:instrText xml:space="preserve"> HYPERLINK "http://www.telegraph.co.uk/news/worldnews/asia/china/9784844/China-promises-to-stop-sending-people-to-labour-camp.html" </w:instrText>
      </w:r>
      <w:r>
        <w:fldChar w:fldCharType="separate"/>
      </w:r>
      <w:r w:rsidRPr="00287119">
        <w:rPr>
          <w:rStyle w:val="Hyperlink"/>
          <w:rFonts w:eastAsia="SimSun"/>
          <w:color w:val="auto"/>
          <w:kern w:val="36"/>
          <w:u w:val="none"/>
          <w:lang w:eastAsia="zh-CN"/>
        </w:rPr>
        <w:t>http://www.telegraph.co.uk/news/worldnews/asia/china/9784844/China-promises-to-stop-sending-people-to-labour-camp.html</w:t>
      </w:r>
      <w:r>
        <w:rPr>
          <w:rStyle w:val="Hyperlink"/>
          <w:rFonts w:eastAsia="SimSun"/>
          <w:color w:val="auto"/>
          <w:kern w:val="36"/>
          <w:u w:val="none"/>
          <w:lang w:eastAsia="zh-CN"/>
        </w:rPr>
        <w:fldChar w:fldCharType="end"/>
      </w:r>
      <w:r>
        <w:rPr>
          <w:rFonts w:eastAsia="SimSun" w:hint="eastAsia"/>
          <w:kern w:val="36"/>
          <w:lang w:eastAsia="zh-CN"/>
        </w:rPr>
        <w:t>，</w:t>
      </w:r>
      <w:proofErr w:type="gramStart"/>
      <w:r>
        <w:rPr>
          <w:rFonts w:eastAsia="SimSun" w:hint="eastAsia"/>
          <w:kern w:val="36"/>
          <w:lang w:eastAsia="zh-CN"/>
        </w:rPr>
        <w:t>阅于</w:t>
      </w:r>
      <w:r>
        <w:rPr>
          <w:rFonts w:eastAsia="SimSun" w:hint="eastAsia"/>
          <w:kern w:val="36"/>
          <w:lang w:eastAsia="zh-CN"/>
        </w:rPr>
        <w:t>2013</w:t>
      </w:r>
      <w:r>
        <w:rPr>
          <w:rFonts w:eastAsia="SimSun" w:hint="eastAsia"/>
          <w:kern w:val="36"/>
          <w:lang w:eastAsia="zh-CN"/>
        </w:rPr>
        <w:t>年</w:t>
      </w:r>
      <w:r>
        <w:rPr>
          <w:rFonts w:eastAsia="SimSun" w:hint="eastAsia"/>
          <w:kern w:val="36"/>
          <w:lang w:eastAsia="zh-CN"/>
        </w:rPr>
        <w:t>11</w:t>
      </w:r>
      <w:r>
        <w:rPr>
          <w:rFonts w:eastAsia="SimSun" w:hint="eastAsia"/>
          <w:kern w:val="36"/>
          <w:lang w:eastAsia="zh-CN"/>
        </w:rPr>
        <w:t>月</w:t>
      </w:r>
      <w:r>
        <w:rPr>
          <w:rFonts w:eastAsia="SimSun" w:hint="eastAsia"/>
          <w:kern w:val="36"/>
          <w:lang w:eastAsia="zh-CN"/>
        </w:rPr>
        <w:t>29</w:t>
      </w:r>
      <w:r>
        <w:rPr>
          <w:rFonts w:eastAsia="SimSun" w:hint="eastAsia"/>
          <w:kern w:val="36"/>
          <w:lang w:eastAsia="zh-CN"/>
        </w:rPr>
        <w:t>日</w:t>
      </w:r>
      <w:proofErr w:type="gramEnd"/>
      <w:r>
        <w:rPr>
          <w:rFonts w:eastAsia="SimSun" w:hint="eastAsia"/>
          <w:kern w:val="36"/>
          <w:lang w:eastAsia="zh-CN"/>
        </w:rPr>
        <w:t>。</w:t>
      </w:r>
    </w:p>
  </w:endnote>
  <w:endnote w:id="122">
    <w:p w:rsidR="00806D9A" w:rsidRDefault="00806D9A" w:rsidP="00B1414D">
      <w:pPr>
        <w:pStyle w:val="EndnoteText"/>
      </w:pPr>
      <w:r w:rsidRPr="00F922B7">
        <w:rPr>
          <w:rStyle w:val="EndnoteReference"/>
          <w:rFonts w:ascii="Arial" w:hAnsi="Arial" w:cs="Arial"/>
          <w:szCs w:val="16"/>
        </w:rPr>
        <w:endnoteRef/>
      </w:r>
      <w:r>
        <w:rPr>
          <w:rFonts w:cs="Arial"/>
          <w:szCs w:val="16"/>
        </w:rPr>
        <w:t xml:space="preserve"> </w:t>
      </w:r>
      <w:r>
        <w:rPr>
          <w:rFonts w:ascii="SimSun" w:eastAsia="SimSun" w:hAnsi="SimSun" w:hint="eastAsia"/>
          <w:lang w:eastAsia="zh-CN"/>
        </w:rPr>
        <w:t>《</w:t>
      </w:r>
      <w:r w:rsidRPr="00D539C6">
        <w:rPr>
          <w:rFonts w:ascii="SimSun" w:eastAsia="SimSun" w:hAnsi="SimSun" w:hint="eastAsia"/>
          <w:lang w:eastAsia="zh-CN"/>
        </w:rPr>
        <w:t>陈冀平委员：目前劳教被滥用</w:t>
      </w:r>
      <w:r w:rsidRPr="00D539C6">
        <w:rPr>
          <w:rFonts w:ascii="SimSun" w:eastAsia="SimSun" w:hAnsi="SimSun"/>
          <w:lang w:eastAsia="zh-CN"/>
        </w:rPr>
        <w:t xml:space="preserve"> </w:t>
      </w:r>
      <w:r w:rsidRPr="00D539C6">
        <w:rPr>
          <w:rFonts w:ascii="SimSun" w:eastAsia="SimSun" w:hAnsi="SimSun" w:hint="eastAsia"/>
          <w:lang w:eastAsia="zh-CN"/>
        </w:rPr>
        <w:t>停止劳教制度时机已成熟</w:t>
      </w:r>
      <w:r>
        <w:rPr>
          <w:rFonts w:ascii="SimSun" w:eastAsia="SimSun" w:hAnsi="SimSun" w:hint="eastAsia"/>
          <w:lang w:eastAsia="zh-CN"/>
        </w:rPr>
        <w:t>》，国际在线，</w:t>
      </w:r>
      <w:r w:rsidRPr="00287119">
        <w:rPr>
          <w:rFonts w:eastAsia="SimSun"/>
          <w:lang w:eastAsia="zh-CN"/>
        </w:rPr>
        <w:t>2013</w:t>
      </w:r>
      <w:r>
        <w:rPr>
          <w:rFonts w:ascii="SimSun" w:eastAsia="SimSun" w:hAnsi="SimSun" w:hint="eastAsia"/>
          <w:lang w:eastAsia="zh-CN"/>
        </w:rPr>
        <w:t>年</w:t>
      </w:r>
      <w:r w:rsidRPr="00287119">
        <w:rPr>
          <w:rFonts w:eastAsia="SimSun"/>
          <w:lang w:eastAsia="zh-CN"/>
        </w:rPr>
        <w:t>9</w:t>
      </w:r>
      <w:r>
        <w:rPr>
          <w:rFonts w:ascii="SimSun" w:eastAsia="SimSun" w:hAnsi="SimSun" w:hint="eastAsia"/>
          <w:lang w:eastAsia="zh-CN"/>
        </w:rPr>
        <w:t>月</w:t>
      </w:r>
      <w:r w:rsidRPr="00287119">
        <w:rPr>
          <w:rFonts w:eastAsia="SimSun"/>
          <w:lang w:eastAsia="zh-CN"/>
        </w:rPr>
        <w:t>9</w:t>
      </w:r>
      <w:r>
        <w:rPr>
          <w:rFonts w:ascii="SimSun" w:eastAsia="SimSun" w:hAnsi="SimSun" w:hint="eastAsia"/>
          <w:lang w:eastAsia="zh-CN"/>
        </w:rPr>
        <w:t>日，</w:t>
      </w:r>
      <w:r w:rsidRPr="005D0BF7">
        <w:rPr>
          <w:rFonts w:cs="Arial"/>
          <w:szCs w:val="16"/>
        </w:rPr>
        <w:t xml:space="preserve"> </w:t>
      </w:r>
      <w:hyperlink r:id="rId17" w:history="1">
        <w:r w:rsidRPr="00287119">
          <w:rPr>
            <w:rStyle w:val="Hyperlink"/>
            <w:rFonts w:cs="Arial"/>
            <w:color w:val="auto"/>
            <w:szCs w:val="16"/>
            <w:u w:val="none"/>
          </w:rPr>
          <w:t>http://gb.cri.cn/27824/2013/03/09/2625s4045730.htm</w:t>
        </w:r>
      </w:hyperlink>
      <w:r>
        <w:rPr>
          <w:rFonts w:cs="Arial" w:hint="eastAsia"/>
          <w:szCs w:val="16"/>
          <w:lang w:eastAsia="zh-CN"/>
        </w:rPr>
        <w:t>，</w:t>
      </w:r>
      <w:proofErr w:type="gramStart"/>
      <w:r>
        <w:rPr>
          <w:rFonts w:eastAsia="SimSun" w:hint="eastAsia"/>
          <w:kern w:val="36"/>
          <w:lang w:eastAsia="zh-CN"/>
        </w:rPr>
        <w:t>阅于</w:t>
      </w:r>
      <w:r>
        <w:rPr>
          <w:rFonts w:eastAsia="SimSun" w:hint="eastAsia"/>
          <w:kern w:val="36"/>
          <w:lang w:eastAsia="zh-CN"/>
        </w:rPr>
        <w:t>2013</w:t>
      </w:r>
      <w:r>
        <w:rPr>
          <w:rFonts w:eastAsia="SimSun" w:hint="eastAsia"/>
          <w:kern w:val="36"/>
          <w:lang w:eastAsia="zh-CN"/>
        </w:rPr>
        <w:t>年</w:t>
      </w:r>
      <w:r>
        <w:rPr>
          <w:rFonts w:eastAsia="SimSun" w:hint="eastAsia"/>
          <w:kern w:val="36"/>
          <w:lang w:eastAsia="zh-CN"/>
        </w:rPr>
        <w:t>11</w:t>
      </w:r>
      <w:r>
        <w:rPr>
          <w:rFonts w:eastAsia="SimSun" w:hint="eastAsia"/>
          <w:kern w:val="36"/>
          <w:lang w:eastAsia="zh-CN"/>
        </w:rPr>
        <w:t>月</w:t>
      </w:r>
      <w:r>
        <w:rPr>
          <w:rFonts w:eastAsia="SimSun" w:hint="eastAsia"/>
          <w:kern w:val="36"/>
          <w:lang w:eastAsia="zh-CN"/>
        </w:rPr>
        <w:t>29</w:t>
      </w:r>
      <w:r>
        <w:rPr>
          <w:rFonts w:eastAsia="SimSun" w:hint="eastAsia"/>
          <w:kern w:val="36"/>
          <w:lang w:eastAsia="zh-CN"/>
        </w:rPr>
        <w:t>日</w:t>
      </w:r>
      <w:proofErr w:type="gramEnd"/>
      <w:r>
        <w:rPr>
          <w:rFonts w:eastAsia="SimSun" w:hint="eastAsia"/>
          <w:kern w:val="36"/>
          <w:lang w:eastAsia="zh-CN"/>
        </w:rPr>
        <w:t>。</w:t>
      </w:r>
      <w:r>
        <w:rPr>
          <w:rFonts w:ascii="Arial" w:hAnsi="Arial" w:cs="Arial"/>
          <w:szCs w:val="16"/>
        </w:rPr>
        <w:t xml:space="preserve">  </w:t>
      </w:r>
    </w:p>
  </w:endnote>
  <w:endnote w:id="123">
    <w:p w:rsidR="00806D9A" w:rsidRDefault="00806D9A" w:rsidP="00B1414D">
      <w:pPr>
        <w:pStyle w:val="EndnoteText"/>
      </w:pPr>
      <w:r>
        <w:rPr>
          <w:rStyle w:val="EndnoteReference"/>
        </w:rPr>
        <w:endnoteRef/>
      </w:r>
      <w:r>
        <w:t xml:space="preserve"> </w:t>
      </w:r>
      <w:proofErr w:type="gramStart"/>
      <w:r>
        <w:rPr>
          <w:rFonts w:hint="eastAsia"/>
          <w:lang w:eastAsia="zh-CN"/>
        </w:rPr>
        <w:t>赵逸男</w:t>
      </w:r>
      <w:proofErr w:type="gramEnd"/>
      <w:r>
        <w:rPr>
          <w:rFonts w:ascii="SimSun" w:eastAsia="SimSun" w:hAnsi="SimSun" w:hint="eastAsia"/>
          <w:lang w:eastAsia="zh-CN"/>
        </w:rPr>
        <w:t>，《具争议性的处罚制度受到审议》，《中国日报》，</w:t>
      </w:r>
      <w:r w:rsidRPr="00287119">
        <w:rPr>
          <w:rFonts w:eastAsia="SimSun"/>
          <w:lang w:eastAsia="zh-CN"/>
        </w:rPr>
        <w:t>2013</w:t>
      </w:r>
      <w:r>
        <w:rPr>
          <w:rFonts w:ascii="SimSun" w:eastAsia="SimSun" w:hAnsi="SimSun" w:hint="eastAsia"/>
          <w:lang w:eastAsia="zh-CN"/>
        </w:rPr>
        <w:t>年</w:t>
      </w:r>
      <w:r w:rsidRPr="00287119">
        <w:rPr>
          <w:rFonts w:eastAsia="SimSun"/>
          <w:lang w:eastAsia="zh-CN"/>
        </w:rPr>
        <w:t>3</w:t>
      </w:r>
      <w:r>
        <w:rPr>
          <w:rFonts w:ascii="SimSun" w:eastAsia="SimSun" w:hAnsi="SimSun" w:hint="eastAsia"/>
          <w:lang w:eastAsia="zh-CN"/>
        </w:rPr>
        <w:t>月</w:t>
      </w:r>
      <w:r w:rsidRPr="00287119">
        <w:rPr>
          <w:rFonts w:eastAsia="SimSun"/>
          <w:lang w:eastAsia="zh-CN"/>
        </w:rPr>
        <w:t>10</w:t>
      </w:r>
      <w:r>
        <w:rPr>
          <w:rFonts w:ascii="SimSun" w:eastAsia="SimSun" w:hAnsi="SimSun" w:hint="eastAsia"/>
          <w:lang w:eastAsia="zh-CN"/>
        </w:rPr>
        <w:t>日，</w:t>
      </w:r>
      <w:r>
        <w:t xml:space="preserve">  </w:t>
      </w:r>
      <w:hyperlink r:id="rId18" w:history="1">
        <w:r w:rsidRPr="00287119">
          <w:rPr>
            <w:rStyle w:val="Hyperlink"/>
            <w:color w:val="auto"/>
            <w:u w:val="none"/>
          </w:rPr>
          <w:t>http://europe.chinadaily.com.cn/china/2013-03/10/content_16294899.htm</w:t>
        </w:r>
      </w:hyperlink>
      <w:r>
        <w:rPr>
          <w:rFonts w:ascii="SimSun" w:eastAsia="SimSun" w:hAnsi="SimSun" w:hint="eastAsia"/>
          <w:lang w:eastAsia="zh-CN"/>
        </w:rPr>
        <w:t>，</w:t>
      </w:r>
      <w:proofErr w:type="gramStart"/>
      <w:r>
        <w:rPr>
          <w:rFonts w:ascii="SimSun" w:eastAsia="SimSun" w:hAnsi="SimSun" w:hint="eastAsia"/>
          <w:lang w:eastAsia="zh-CN"/>
        </w:rPr>
        <w:t>阅于</w:t>
      </w:r>
      <w:r w:rsidRPr="00287119">
        <w:rPr>
          <w:rFonts w:eastAsia="SimSun"/>
          <w:lang w:eastAsia="zh-CN"/>
        </w:rPr>
        <w:t>2013</w:t>
      </w:r>
      <w:r>
        <w:rPr>
          <w:rFonts w:ascii="SimSun" w:eastAsia="SimSun" w:hAnsi="SimSun" w:hint="eastAsia"/>
          <w:lang w:eastAsia="zh-CN"/>
        </w:rPr>
        <w:t>年</w:t>
      </w:r>
      <w:r w:rsidRPr="00287119">
        <w:rPr>
          <w:rFonts w:eastAsia="SimSun"/>
          <w:lang w:eastAsia="zh-CN"/>
        </w:rPr>
        <w:t>11</w:t>
      </w:r>
      <w:r>
        <w:rPr>
          <w:rFonts w:ascii="SimSun" w:eastAsia="SimSun" w:hAnsi="SimSun" w:hint="eastAsia"/>
          <w:lang w:eastAsia="zh-CN"/>
        </w:rPr>
        <w:t>月</w:t>
      </w:r>
      <w:r w:rsidRPr="00287119">
        <w:rPr>
          <w:rFonts w:eastAsia="SimSun"/>
          <w:lang w:eastAsia="zh-CN"/>
        </w:rPr>
        <w:t>29</w:t>
      </w:r>
      <w:r>
        <w:rPr>
          <w:rFonts w:ascii="SimSun" w:eastAsia="SimSun" w:hAnsi="SimSun" w:hint="eastAsia"/>
          <w:lang w:eastAsia="zh-CN"/>
        </w:rPr>
        <w:t>日</w:t>
      </w:r>
      <w:proofErr w:type="gramEnd"/>
      <w:r>
        <w:rPr>
          <w:rFonts w:ascii="SimSun" w:eastAsia="SimSun" w:hAnsi="SimSun" w:hint="eastAsia"/>
          <w:lang w:eastAsia="zh-CN"/>
        </w:rPr>
        <w:t>。</w:t>
      </w:r>
    </w:p>
  </w:endnote>
  <w:endnote w:id="124">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E769BE">
        <w:rPr>
          <w:rFonts w:eastAsia="SimSun"/>
          <w:lang w:eastAsia="zh-CN"/>
        </w:rPr>
        <w:t>2013</w:t>
      </w:r>
      <w:r>
        <w:rPr>
          <w:rFonts w:ascii="SimSun" w:eastAsia="SimSun" w:hAnsi="SimSun" w:hint="eastAsia"/>
          <w:lang w:eastAsia="zh-CN"/>
        </w:rPr>
        <w:t>年</w:t>
      </w:r>
      <w:r w:rsidRPr="00E769BE">
        <w:rPr>
          <w:rFonts w:eastAsia="SimSun"/>
          <w:lang w:eastAsia="zh-CN"/>
        </w:rPr>
        <w:t>9</w:t>
      </w:r>
      <w:r>
        <w:rPr>
          <w:rFonts w:ascii="SimSun" w:eastAsia="SimSun" w:hAnsi="SimSun" w:hint="eastAsia"/>
          <w:lang w:eastAsia="zh-CN"/>
        </w:rPr>
        <w:t>月至</w:t>
      </w:r>
      <w:r w:rsidRPr="00E769BE">
        <w:rPr>
          <w:rFonts w:eastAsia="SimSun"/>
          <w:lang w:eastAsia="zh-CN"/>
        </w:rPr>
        <w:t>12</w:t>
      </w:r>
      <w:r>
        <w:rPr>
          <w:rFonts w:ascii="SimSun" w:eastAsia="SimSun" w:hAnsi="SimSun" w:hint="eastAsia"/>
          <w:lang w:eastAsia="zh-CN"/>
        </w:rPr>
        <w:t>月期间进行的多次采访。</w:t>
      </w:r>
    </w:p>
  </w:endnote>
  <w:endnote w:id="125">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E769BE">
        <w:rPr>
          <w:rFonts w:eastAsia="SimSun"/>
          <w:lang w:eastAsia="zh-CN"/>
        </w:rPr>
        <w:t>2013</w:t>
      </w:r>
      <w:r>
        <w:rPr>
          <w:rFonts w:ascii="SimSun" w:eastAsia="SimSun" w:hAnsi="SimSun" w:hint="eastAsia"/>
          <w:lang w:eastAsia="zh-CN"/>
        </w:rPr>
        <w:t>年</w:t>
      </w:r>
      <w:r w:rsidRPr="00E769BE">
        <w:rPr>
          <w:rFonts w:eastAsia="SimSun"/>
          <w:lang w:eastAsia="zh-CN"/>
        </w:rPr>
        <w:t>10</w:t>
      </w:r>
      <w:r>
        <w:rPr>
          <w:rFonts w:ascii="SimSun" w:eastAsia="SimSun" w:hAnsi="SimSun" w:hint="eastAsia"/>
          <w:lang w:eastAsia="zh-CN"/>
        </w:rPr>
        <w:t>月和</w:t>
      </w:r>
      <w:r w:rsidRPr="00E769BE">
        <w:rPr>
          <w:rFonts w:eastAsia="SimSun"/>
          <w:lang w:eastAsia="zh-CN"/>
        </w:rPr>
        <w:t>11</w:t>
      </w:r>
      <w:r>
        <w:rPr>
          <w:rFonts w:ascii="SimSun" w:eastAsia="SimSun" w:hAnsi="SimSun" w:hint="eastAsia"/>
          <w:lang w:eastAsia="zh-CN"/>
        </w:rPr>
        <w:t>月期间进行的多次采访。另外参阅《大连劳教所被关闭》，明慧网，</w:t>
      </w:r>
      <w:r w:rsidRPr="00E769BE">
        <w:rPr>
          <w:rFonts w:eastAsia="SimSun"/>
          <w:lang w:eastAsia="zh-CN"/>
        </w:rPr>
        <w:t>2013</w:t>
      </w:r>
      <w:r>
        <w:rPr>
          <w:rFonts w:ascii="SimSun" w:eastAsia="SimSun" w:hAnsi="SimSun" w:hint="eastAsia"/>
          <w:lang w:eastAsia="zh-CN"/>
        </w:rPr>
        <w:t>年</w:t>
      </w:r>
      <w:r w:rsidRPr="00E769BE">
        <w:rPr>
          <w:rFonts w:eastAsia="SimSun"/>
          <w:lang w:eastAsia="zh-CN"/>
        </w:rPr>
        <w:t>10</w:t>
      </w:r>
      <w:r>
        <w:rPr>
          <w:rFonts w:ascii="SimSun" w:eastAsia="SimSun" w:hAnsi="SimSun" w:hint="eastAsia"/>
          <w:lang w:eastAsia="zh-CN"/>
        </w:rPr>
        <w:t>月</w:t>
      </w:r>
      <w:r w:rsidRPr="00E769BE">
        <w:rPr>
          <w:rFonts w:eastAsia="SimSun"/>
          <w:lang w:eastAsia="zh-CN"/>
        </w:rPr>
        <w:t>2</w:t>
      </w:r>
      <w:r>
        <w:rPr>
          <w:rFonts w:ascii="SimSun" w:eastAsia="SimSun" w:hAnsi="SimSun" w:hint="eastAsia"/>
          <w:lang w:eastAsia="zh-CN"/>
        </w:rPr>
        <w:t>日，</w:t>
      </w:r>
      <w:r>
        <w:fldChar w:fldCharType="begin"/>
      </w:r>
      <w:r>
        <w:instrText xml:space="preserve"> HYPERLINK "http://en.minghui.org/html/articles/2013/10/12/142669.html" </w:instrText>
      </w:r>
      <w:r>
        <w:fldChar w:fldCharType="separate"/>
      </w:r>
      <w:r w:rsidRPr="00E769BE">
        <w:rPr>
          <w:rStyle w:val="Hyperlink"/>
          <w:color w:val="auto"/>
          <w:szCs w:val="16"/>
          <w:u w:val="none"/>
        </w:rPr>
        <w:t>http://en.minghui.org/html/articles/2013/10/12/142669.html</w:t>
      </w:r>
      <w:r>
        <w:rPr>
          <w:rStyle w:val="Hyperlink"/>
          <w:color w:val="auto"/>
          <w:szCs w:val="16"/>
          <w:u w:val="none"/>
        </w:rPr>
        <w:fldChar w:fldCharType="end"/>
      </w:r>
      <w:r>
        <w:rPr>
          <w:rFonts w:ascii="SimSun" w:eastAsia="SimSun" w:hAnsi="SimSun" w:hint="eastAsia"/>
          <w:lang w:eastAsia="zh-CN"/>
        </w:rPr>
        <w:t>，</w:t>
      </w:r>
      <w:proofErr w:type="gramStart"/>
      <w:r>
        <w:rPr>
          <w:rFonts w:ascii="SimSun" w:eastAsia="SimSun" w:hAnsi="SimSun" w:hint="eastAsia"/>
          <w:lang w:eastAsia="zh-CN"/>
        </w:rPr>
        <w:t>阅于</w:t>
      </w:r>
      <w:r w:rsidRPr="00E769BE">
        <w:rPr>
          <w:rFonts w:eastAsia="SimSun"/>
          <w:lang w:eastAsia="zh-CN"/>
        </w:rPr>
        <w:t>2013</w:t>
      </w:r>
      <w:r>
        <w:rPr>
          <w:rFonts w:ascii="SimSun" w:eastAsia="SimSun" w:hAnsi="SimSun" w:hint="eastAsia"/>
          <w:lang w:eastAsia="zh-CN"/>
        </w:rPr>
        <w:t>年</w:t>
      </w:r>
      <w:r w:rsidRPr="00E769BE">
        <w:rPr>
          <w:rFonts w:eastAsia="SimSun"/>
          <w:lang w:eastAsia="zh-CN"/>
        </w:rPr>
        <w:t>11</w:t>
      </w:r>
      <w:r>
        <w:rPr>
          <w:rFonts w:ascii="SimSun" w:eastAsia="SimSun" w:hAnsi="SimSun" w:hint="eastAsia"/>
          <w:lang w:eastAsia="zh-CN"/>
        </w:rPr>
        <w:t>月</w:t>
      </w:r>
      <w:r w:rsidRPr="00E769BE">
        <w:rPr>
          <w:rFonts w:eastAsia="SimSun"/>
          <w:lang w:eastAsia="zh-CN"/>
        </w:rPr>
        <w:t>29</w:t>
      </w:r>
      <w:r>
        <w:rPr>
          <w:rFonts w:ascii="SimSun" w:eastAsia="SimSun" w:hAnsi="SimSun" w:hint="eastAsia"/>
          <w:lang w:eastAsia="zh-CN"/>
        </w:rPr>
        <w:t>日</w:t>
      </w:r>
      <w:proofErr w:type="gramEnd"/>
      <w:r>
        <w:rPr>
          <w:rFonts w:ascii="SimSun" w:eastAsia="SimSun" w:hAnsi="SimSun" w:hint="eastAsia"/>
          <w:lang w:eastAsia="zh-CN"/>
        </w:rPr>
        <w:t>。</w:t>
      </w:r>
    </w:p>
  </w:endnote>
  <w:endnote w:id="126">
    <w:p w:rsidR="00806D9A" w:rsidRDefault="00806D9A" w:rsidP="00B1414D">
      <w:pPr>
        <w:pStyle w:val="EndnoteText"/>
      </w:pPr>
      <w:r>
        <w:rPr>
          <w:rStyle w:val="EndnoteReference"/>
        </w:rPr>
        <w:endnoteRef/>
      </w:r>
      <w:r>
        <w:t xml:space="preserve"> </w:t>
      </w:r>
      <w:r>
        <w:rPr>
          <w:rFonts w:ascii="SimSun" w:eastAsia="SimSun" w:hAnsi="SimSun" w:hint="eastAsia"/>
          <w:lang w:eastAsia="zh-CN"/>
        </w:rPr>
        <w:t>《</w:t>
      </w:r>
      <w:r w:rsidRPr="00513DC2">
        <w:rPr>
          <w:rFonts w:ascii="SimSun" w:eastAsia="SimSun" w:hAnsi="SimSun" w:hint="eastAsia"/>
          <w:lang w:eastAsia="zh-CN"/>
        </w:rPr>
        <w:t>新疆女子劳教所解散</w:t>
      </w:r>
      <w:r w:rsidRPr="00513DC2">
        <w:rPr>
          <w:rFonts w:ascii="SimSun" w:eastAsia="SimSun" w:hAnsi="SimSun"/>
          <w:lang w:eastAsia="zh-CN"/>
        </w:rPr>
        <w:t xml:space="preserve"> </w:t>
      </w:r>
      <w:r w:rsidRPr="00513DC2">
        <w:rPr>
          <w:rFonts w:ascii="SimSun" w:eastAsia="SimSun" w:hAnsi="SimSun" w:hint="eastAsia"/>
          <w:lang w:eastAsia="zh-CN"/>
        </w:rPr>
        <w:t>更名为新疆女子戒毒所</w:t>
      </w:r>
      <w:r>
        <w:rPr>
          <w:rFonts w:ascii="SimSun" w:eastAsia="SimSun" w:hAnsi="SimSun" w:hint="eastAsia"/>
          <w:lang w:eastAsia="zh-CN"/>
        </w:rPr>
        <w:t>》，明慧网，</w:t>
      </w:r>
      <w:r w:rsidRPr="00E769BE">
        <w:rPr>
          <w:rFonts w:eastAsia="SimSun"/>
          <w:lang w:eastAsia="zh-CN"/>
        </w:rPr>
        <w:t>2013</w:t>
      </w:r>
      <w:r>
        <w:rPr>
          <w:rFonts w:ascii="SimSun" w:eastAsia="SimSun" w:hAnsi="SimSun" w:hint="eastAsia"/>
          <w:lang w:eastAsia="zh-CN"/>
        </w:rPr>
        <w:t>年</w:t>
      </w:r>
      <w:r w:rsidRPr="00E769BE">
        <w:rPr>
          <w:rFonts w:eastAsia="SimSun"/>
          <w:lang w:eastAsia="zh-CN"/>
        </w:rPr>
        <w:t>9</w:t>
      </w:r>
      <w:r>
        <w:rPr>
          <w:rFonts w:ascii="SimSun" w:eastAsia="SimSun" w:hAnsi="SimSun" w:hint="eastAsia"/>
          <w:lang w:eastAsia="zh-CN"/>
        </w:rPr>
        <w:t>月</w:t>
      </w:r>
      <w:r w:rsidRPr="00E769BE">
        <w:rPr>
          <w:rFonts w:eastAsia="SimSun"/>
          <w:lang w:eastAsia="zh-CN"/>
        </w:rPr>
        <w:t>30</w:t>
      </w:r>
      <w:r>
        <w:rPr>
          <w:rFonts w:ascii="SimSun" w:eastAsia="SimSun" w:hAnsi="SimSun" w:hint="eastAsia"/>
          <w:lang w:eastAsia="zh-CN"/>
        </w:rPr>
        <w:t>日，</w:t>
      </w:r>
      <w:r>
        <w:t xml:space="preserve"> </w:t>
      </w:r>
      <w:r w:rsidRPr="001D6563">
        <w:t>http://www.minghui.org/mh/articles/2013/9/30/-</w:t>
      </w:r>
      <w:proofErr w:type="spellStart"/>
      <w:r w:rsidRPr="001D6563">
        <w:rPr>
          <w:rFonts w:ascii="SimSun" w:eastAsia="SimSun" w:hAnsi="SimSun" w:cs="SimSun" w:hint="eastAsia"/>
        </w:rPr>
        <w:t>二零一三年九月三十日大陆综合消息</w:t>
      </w:r>
      <w:proofErr w:type="spellEnd"/>
      <w:r w:rsidRPr="001D6563">
        <w:t>-280498.html</w:t>
      </w:r>
      <w:r>
        <w:rPr>
          <w:rFonts w:ascii="SimSun" w:eastAsia="SimSun" w:hAnsi="SimSun" w:hint="eastAsia"/>
          <w:lang w:eastAsia="zh-CN"/>
        </w:rPr>
        <w:t>，</w:t>
      </w:r>
      <w:proofErr w:type="gramStart"/>
      <w:r>
        <w:rPr>
          <w:rFonts w:ascii="SimSun" w:eastAsia="SimSun" w:hAnsi="SimSun" w:hint="eastAsia"/>
          <w:lang w:eastAsia="zh-CN"/>
        </w:rPr>
        <w:t>阅于</w:t>
      </w:r>
      <w:r w:rsidRPr="00E769BE">
        <w:rPr>
          <w:rFonts w:eastAsia="SimSun"/>
          <w:lang w:eastAsia="zh-CN"/>
        </w:rPr>
        <w:t>2013</w:t>
      </w:r>
      <w:r>
        <w:rPr>
          <w:rFonts w:ascii="SimSun" w:eastAsia="SimSun" w:hAnsi="SimSun" w:hint="eastAsia"/>
          <w:lang w:eastAsia="zh-CN"/>
        </w:rPr>
        <w:t>年</w:t>
      </w:r>
      <w:r w:rsidRPr="00E769BE">
        <w:rPr>
          <w:rFonts w:eastAsia="SimSun"/>
          <w:lang w:eastAsia="zh-CN"/>
        </w:rPr>
        <w:t>12</w:t>
      </w:r>
      <w:r>
        <w:rPr>
          <w:rFonts w:ascii="SimSun" w:eastAsia="SimSun" w:hAnsi="SimSun" w:hint="eastAsia"/>
          <w:lang w:eastAsia="zh-CN"/>
        </w:rPr>
        <w:t>月</w:t>
      </w:r>
      <w:r w:rsidRPr="00E769BE">
        <w:rPr>
          <w:rFonts w:eastAsia="SimSun"/>
          <w:lang w:eastAsia="zh-CN"/>
        </w:rPr>
        <w:t>2</w:t>
      </w:r>
      <w:r>
        <w:rPr>
          <w:rFonts w:ascii="SimSun" w:eastAsia="SimSun" w:hAnsi="SimSun" w:hint="eastAsia"/>
          <w:lang w:eastAsia="zh-CN"/>
        </w:rPr>
        <w:t>日</w:t>
      </w:r>
      <w:proofErr w:type="gramEnd"/>
      <w:r>
        <w:rPr>
          <w:rFonts w:ascii="SimSun" w:eastAsia="SimSun" w:hAnsi="SimSun" w:hint="eastAsia"/>
          <w:lang w:eastAsia="zh-CN"/>
        </w:rPr>
        <w:t>。</w:t>
      </w:r>
    </w:p>
  </w:endnote>
  <w:endnote w:id="127">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E769BE">
        <w:rPr>
          <w:rFonts w:eastAsia="SimSun"/>
          <w:lang w:eastAsia="zh-CN"/>
        </w:rPr>
        <w:t>2013</w:t>
      </w:r>
      <w:r>
        <w:rPr>
          <w:rFonts w:ascii="SimSun" w:eastAsia="SimSun" w:hAnsi="SimSun" w:hint="eastAsia"/>
          <w:lang w:eastAsia="zh-CN"/>
        </w:rPr>
        <w:t>年</w:t>
      </w:r>
      <w:r w:rsidRPr="00E769BE">
        <w:rPr>
          <w:rFonts w:eastAsia="SimSun"/>
          <w:lang w:eastAsia="zh-CN"/>
        </w:rPr>
        <w:t>10</w:t>
      </w:r>
      <w:r>
        <w:rPr>
          <w:rFonts w:ascii="SimSun" w:eastAsia="SimSun" w:hAnsi="SimSun" w:hint="eastAsia"/>
          <w:lang w:eastAsia="zh-CN"/>
        </w:rPr>
        <w:t>月和</w:t>
      </w:r>
      <w:r w:rsidRPr="00E769BE">
        <w:rPr>
          <w:rFonts w:eastAsia="SimSun"/>
          <w:lang w:eastAsia="zh-CN"/>
        </w:rPr>
        <w:t>11</w:t>
      </w:r>
      <w:r>
        <w:rPr>
          <w:rFonts w:ascii="SimSun" w:eastAsia="SimSun" w:hAnsi="SimSun" w:hint="eastAsia"/>
          <w:lang w:eastAsia="zh-CN"/>
        </w:rPr>
        <w:t>月期间进行的多次采访。</w:t>
      </w:r>
    </w:p>
  </w:endnote>
  <w:endnote w:id="128">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E769BE">
        <w:rPr>
          <w:rFonts w:eastAsia="SimSun"/>
          <w:lang w:eastAsia="zh-CN"/>
        </w:rPr>
        <w:t>2013</w:t>
      </w:r>
      <w:r>
        <w:rPr>
          <w:rFonts w:ascii="SimSun" w:eastAsia="SimSun" w:hAnsi="SimSun" w:hint="eastAsia"/>
          <w:lang w:eastAsia="zh-CN"/>
        </w:rPr>
        <w:t>年</w:t>
      </w:r>
      <w:r w:rsidRPr="00E769BE">
        <w:rPr>
          <w:rFonts w:eastAsia="SimSun"/>
          <w:lang w:eastAsia="zh-CN"/>
        </w:rPr>
        <w:t>10</w:t>
      </w:r>
      <w:r>
        <w:rPr>
          <w:rFonts w:ascii="SimSun" w:eastAsia="SimSun" w:hAnsi="SimSun" w:hint="eastAsia"/>
          <w:lang w:eastAsia="zh-CN"/>
        </w:rPr>
        <w:t>月和</w:t>
      </w:r>
      <w:r w:rsidRPr="00E769BE">
        <w:rPr>
          <w:rFonts w:eastAsia="SimSun"/>
          <w:lang w:eastAsia="zh-CN"/>
        </w:rPr>
        <w:t>11</w:t>
      </w:r>
      <w:r>
        <w:rPr>
          <w:rFonts w:ascii="SimSun" w:eastAsia="SimSun" w:hAnsi="SimSun" w:hint="eastAsia"/>
          <w:lang w:eastAsia="zh-CN"/>
        </w:rPr>
        <w:t>月期间进行的多次采访。</w:t>
      </w:r>
    </w:p>
  </w:endnote>
  <w:endnote w:id="129">
    <w:p w:rsidR="00806D9A" w:rsidRDefault="00806D9A" w:rsidP="00B1414D">
      <w:pPr>
        <w:pStyle w:val="EndnoteText"/>
      </w:pPr>
      <w:r>
        <w:rPr>
          <w:rStyle w:val="EndnoteReference"/>
        </w:rPr>
        <w:endnoteRef/>
      </w:r>
      <w:r>
        <w:t xml:space="preserve"> </w:t>
      </w:r>
      <w:r>
        <w:rPr>
          <w:rFonts w:ascii="SimSun" w:eastAsia="SimSun" w:hAnsi="SimSun" w:hint="eastAsia"/>
          <w:lang w:eastAsia="zh-CN"/>
        </w:rPr>
        <w:t>《</w:t>
      </w:r>
      <w:r w:rsidRPr="007E2325">
        <w:rPr>
          <w:rFonts w:ascii="SimSun" w:eastAsia="SimSun" w:hAnsi="SimSun" w:hint="eastAsia"/>
          <w:lang w:eastAsia="zh-CN"/>
        </w:rPr>
        <w:t>全国多地已经停止劳教审批</w:t>
      </w:r>
      <w:r w:rsidRPr="007E2325">
        <w:rPr>
          <w:rFonts w:ascii="SimSun" w:eastAsia="SimSun" w:hAnsi="SimSun"/>
          <w:lang w:eastAsia="zh-CN"/>
        </w:rPr>
        <w:t xml:space="preserve"> </w:t>
      </w:r>
      <w:r w:rsidRPr="007E2325">
        <w:rPr>
          <w:rFonts w:ascii="SimSun" w:eastAsia="SimSun" w:hAnsi="SimSun" w:hint="eastAsia"/>
          <w:lang w:eastAsia="zh-CN"/>
        </w:rPr>
        <w:t>部分变身强制戒毒所</w:t>
      </w:r>
      <w:r>
        <w:rPr>
          <w:rFonts w:ascii="SimSun" w:eastAsia="SimSun" w:hAnsi="SimSun" w:hint="eastAsia"/>
          <w:lang w:eastAsia="zh-CN"/>
        </w:rPr>
        <w:t>》，新浪网，</w:t>
      </w:r>
      <w:r w:rsidRPr="00E769BE">
        <w:rPr>
          <w:rFonts w:eastAsia="SimSun"/>
          <w:lang w:eastAsia="zh-CN"/>
        </w:rPr>
        <w:t>2013</w:t>
      </w:r>
      <w:r>
        <w:rPr>
          <w:rFonts w:ascii="SimSun" w:eastAsia="SimSun" w:hAnsi="SimSun" w:hint="eastAsia"/>
          <w:lang w:eastAsia="zh-CN"/>
        </w:rPr>
        <w:t>年</w:t>
      </w:r>
      <w:r w:rsidRPr="00E769BE">
        <w:rPr>
          <w:rFonts w:eastAsia="SimSun"/>
          <w:lang w:eastAsia="zh-CN"/>
        </w:rPr>
        <w:t>7</w:t>
      </w:r>
      <w:r>
        <w:rPr>
          <w:rFonts w:ascii="SimSun" w:eastAsia="SimSun" w:hAnsi="SimSun" w:hint="eastAsia"/>
          <w:lang w:eastAsia="zh-CN"/>
        </w:rPr>
        <w:t>月</w:t>
      </w:r>
      <w:r w:rsidRPr="00E769BE">
        <w:rPr>
          <w:rFonts w:eastAsia="SimSun"/>
          <w:lang w:eastAsia="zh-CN"/>
        </w:rPr>
        <w:t>24</w:t>
      </w:r>
      <w:r>
        <w:rPr>
          <w:rFonts w:ascii="SimSun" w:eastAsia="SimSun" w:hAnsi="SimSun" w:hint="eastAsia"/>
          <w:lang w:eastAsia="zh-CN"/>
        </w:rPr>
        <w:t>日，</w:t>
      </w:r>
      <w:r>
        <w:t xml:space="preserve"> </w:t>
      </w:r>
      <w:hyperlink r:id="rId19" w:history="1">
        <w:r w:rsidRPr="00E769BE">
          <w:rPr>
            <w:rStyle w:val="Hyperlink"/>
            <w:color w:val="auto"/>
            <w:u w:val="none"/>
          </w:rPr>
          <w:t>http://news.sina.com.cn/c/2013-07-24/134027758730.shtml</w:t>
        </w:r>
      </w:hyperlink>
      <w:r>
        <w:rPr>
          <w:rFonts w:hint="eastAsia"/>
          <w:lang w:eastAsia="zh-CN"/>
        </w:rPr>
        <w:t>，</w:t>
      </w:r>
      <w:proofErr w:type="gramStart"/>
      <w:r>
        <w:rPr>
          <w:rFonts w:ascii="SimSun" w:eastAsia="SimSun" w:hAnsi="SimSun" w:hint="eastAsia"/>
          <w:lang w:eastAsia="zh-CN"/>
        </w:rPr>
        <w:t>阅于</w:t>
      </w:r>
      <w:r w:rsidRPr="00E769BE">
        <w:rPr>
          <w:rFonts w:eastAsia="SimSun"/>
          <w:lang w:eastAsia="zh-CN"/>
        </w:rPr>
        <w:t>2013</w:t>
      </w:r>
      <w:r>
        <w:rPr>
          <w:rFonts w:ascii="SimSun" w:eastAsia="SimSun" w:hAnsi="SimSun" w:hint="eastAsia"/>
          <w:lang w:eastAsia="zh-CN"/>
        </w:rPr>
        <w:t>年</w:t>
      </w:r>
      <w:r w:rsidRPr="00E769BE">
        <w:rPr>
          <w:rFonts w:eastAsia="SimSun"/>
          <w:lang w:eastAsia="zh-CN"/>
        </w:rPr>
        <w:t>11</w:t>
      </w:r>
      <w:r>
        <w:rPr>
          <w:rFonts w:ascii="SimSun" w:eastAsia="SimSun" w:hAnsi="SimSun" w:hint="eastAsia"/>
          <w:lang w:eastAsia="zh-CN"/>
        </w:rPr>
        <w:t>月</w:t>
      </w:r>
      <w:r w:rsidRPr="00E769BE">
        <w:rPr>
          <w:rFonts w:eastAsia="SimSun"/>
          <w:lang w:eastAsia="zh-CN"/>
        </w:rPr>
        <w:t>6</w:t>
      </w:r>
      <w:r>
        <w:rPr>
          <w:rFonts w:ascii="SimSun" w:eastAsia="SimSun" w:hAnsi="SimSun" w:hint="eastAsia"/>
          <w:lang w:eastAsia="zh-CN"/>
        </w:rPr>
        <w:t>日</w:t>
      </w:r>
      <w:proofErr w:type="gramEnd"/>
      <w:r>
        <w:rPr>
          <w:rFonts w:ascii="SimSun" w:eastAsia="SimSun" w:hAnsi="SimSun" w:hint="eastAsia"/>
          <w:lang w:eastAsia="zh-CN"/>
        </w:rPr>
        <w:t>。</w:t>
      </w:r>
    </w:p>
  </w:endnote>
  <w:endnote w:id="130">
    <w:p w:rsidR="00806D9A" w:rsidRDefault="00806D9A" w:rsidP="00B1414D">
      <w:pPr>
        <w:pStyle w:val="EndnoteText"/>
      </w:pPr>
      <w:r>
        <w:rPr>
          <w:rStyle w:val="EndnoteReference"/>
        </w:rPr>
        <w:endnoteRef/>
      </w:r>
      <w:r>
        <w:t xml:space="preserve"> </w:t>
      </w:r>
      <w:r>
        <w:rPr>
          <w:rFonts w:ascii="SimSun" w:eastAsia="SimSun" w:hAnsi="SimSun" w:hint="eastAsia"/>
          <w:lang w:eastAsia="zh-CN"/>
        </w:rPr>
        <w:t>《</w:t>
      </w:r>
      <w:r w:rsidRPr="0070092D">
        <w:rPr>
          <w:rFonts w:ascii="SimSun" w:eastAsia="SimSun" w:hAnsi="SimSun" w:hint="eastAsia"/>
          <w:lang w:eastAsia="zh-CN"/>
        </w:rPr>
        <w:t>山东已暂停劳动教养审批</w:t>
      </w:r>
      <w:r w:rsidRPr="0070092D">
        <w:rPr>
          <w:rFonts w:ascii="SimSun" w:eastAsia="SimSun" w:hAnsi="SimSun"/>
          <w:lang w:eastAsia="zh-CN"/>
        </w:rPr>
        <w:t xml:space="preserve"> </w:t>
      </w:r>
      <w:r w:rsidRPr="0070092D">
        <w:rPr>
          <w:rFonts w:ascii="SimSun" w:eastAsia="SimSun" w:hAnsi="SimSun" w:hint="eastAsia"/>
          <w:lang w:eastAsia="zh-CN"/>
        </w:rPr>
        <w:t>不再新接收劳教人员</w:t>
      </w:r>
      <w:r>
        <w:rPr>
          <w:rFonts w:ascii="SimSun" w:eastAsia="SimSun" w:hAnsi="SimSun" w:hint="eastAsia"/>
          <w:lang w:eastAsia="zh-CN"/>
        </w:rPr>
        <w:t>》，新浪网，</w:t>
      </w:r>
      <w:r w:rsidRPr="00E769BE">
        <w:rPr>
          <w:rFonts w:eastAsia="SimSun"/>
          <w:lang w:eastAsia="zh-CN"/>
        </w:rPr>
        <w:t>2013</w:t>
      </w:r>
      <w:r>
        <w:rPr>
          <w:rFonts w:ascii="SimSun" w:eastAsia="SimSun" w:hAnsi="SimSun" w:hint="eastAsia"/>
          <w:lang w:eastAsia="zh-CN"/>
        </w:rPr>
        <w:t>年</w:t>
      </w:r>
      <w:r w:rsidRPr="00E769BE">
        <w:rPr>
          <w:rFonts w:eastAsia="SimSun"/>
          <w:lang w:eastAsia="zh-CN"/>
        </w:rPr>
        <w:t>7</w:t>
      </w:r>
      <w:r>
        <w:rPr>
          <w:rFonts w:ascii="SimSun" w:eastAsia="SimSun" w:hAnsi="SimSun" w:hint="eastAsia"/>
          <w:lang w:eastAsia="zh-CN"/>
        </w:rPr>
        <w:t>月</w:t>
      </w:r>
      <w:r w:rsidRPr="00E769BE">
        <w:rPr>
          <w:rFonts w:eastAsia="SimSun"/>
          <w:lang w:eastAsia="zh-CN"/>
        </w:rPr>
        <w:t>24</w:t>
      </w:r>
      <w:r>
        <w:rPr>
          <w:rFonts w:ascii="SimSun" w:eastAsia="SimSun" w:hAnsi="SimSun" w:hint="eastAsia"/>
          <w:lang w:eastAsia="zh-CN"/>
        </w:rPr>
        <w:t>日，</w:t>
      </w:r>
      <w:r>
        <w:t xml:space="preserve"> </w:t>
      </w:r>
      <w:hyperlink r:id="rId20" w:history="1">
        <w:r w:rsidRPr="00E769BE">
          <w:rPr>
            <w:rStyle w:val="Hyperlink"/>
            <w:color w:val="auto"/>
            <w:u w:val="none"/>
          </w:rPr>
          <w:t>http://news.sina.com.cn/w/2013-07-24/131327758538.shtml</w:t>
        </w:r>
      </w:hyperlink>
      <w:r>
        <w:rPr>
          <w:rFonts w:ascii="SimSun" w:eastAsia="SimSun" w:hAnsi="SimSun" w:hint="eastAsia"/>
          <w:lang w:eastAsia="zh-CN"/>
        </w:rPr>
        <w:t>，</w:t>
      </w:r>
      <w:proofErr w:type="gramStart"/>
      <w:r>
        <w:rPr>
          <w:rFonts w:ascii="SimSun" w:eastAsia="SimSun" w:hAnsi="SimSun" w:hint="eastAsia"/>
          <w:lang w:eastAsia="zh-CN"/>
        </w:rPr>
        <w:t>阅于</w:t>
      </w:r>
      <w:r w:rsidRPr="00E769BE">
        <w:rPr>
          <w:rFonts w:eastAsia="SimSun"/>
          <w:lang w:eastAsia="zh-CN"/>
        </w:rPr>
        <w:t>2013</w:t>
      </w:r>
      <w:r>
        <w:rPr>
          <w:rFonts w:ascii="SimSun" w:eastAsia="SimSun" w:hAnsi="SimSun" w:hint="eastAsia"/>
          <w:lang w:eastAsia="zh-CN"/>
        </w:rPr>
        <w:t>年</w:t>
      </w:r>
      <w:r w:rsidRPr="00E769BE">
        <w:rPr>
          <w:rFonts w:eastAsia="SimSun"/>
          <w:lang w:eastAsia="zh-CN"/>
        </w:rPr>
        <w:t>11</w:t>
      </w:r>
      <w:r>
        <w:rPr>
          <w:rFonts w:ascii="SimSun" w:eastAsia="SimSun" w:hAnsi="SimSun" w:hint="eastAsia"/>
          <w:lang w:eastAsia="zh-CN"/>
        </w:rPr>
        <w:t>月</w:t>
      </w:r>
      <w:r w:rsidRPr="00E769BE">
        <w:rPr>
          <w:rFonts w:eastAsia="SimSun"/>
          <w:lang w:eastAsia="zh-CN"/>
        </w:rPr>
        <w:t>6</w:t>
      </w:r>
      <w:r>
        <w:rPr>
          <w:rFonts w:ascii="SimSun" w:eastAsia="SimSun" w:hAnsi="SimSun" w:hint="eastAsia"/>
          <w:lang w:eastAsia="zh-CN"/>
        </w:rPr>
        <w:t>日</w:t>
      </w:r>
      <w:proofErr w:type="gramEnd"/>
      <w:r>
        <w:rPr>
          <w:rFonts w:ascii="SimSun" w:eastAsia="SimSun" w:hAnsi="SimSun" w:hint="eastAsia"/>
          <w:lang w:eastAsia="zh-CN"/>
        </w:rPr>
        <w:t>。</w:t>
      </w:r>
    </w:p>
  </w:endnote>
  <w:endnote w:id="131">
    <w:p w:rsidR="00806D9A" w:rsidRDefault="00806D9A" w:rsidP="00BC3998">
      <w:pPr>
        <w:pStyle w:val="EndnoteText"/>
        <w:widowControl/>
      </w:pPr>
      <w:r>
        <w:rPr>
          <w:rStyle w:val="EndnoteReference"/>
        </w:rPr>
        <w:endnoteRef/>
      </w:r>
      <w:r>
        <w:t xml:space="preserve"> </w:t>
      </w:r>
      <w:r>
        <w:rPr>
          <w:rFonts w:ascii="SimSun" w:eastAsia="SimSun" w:hAnsi="SimSun" w:hint="eastAsia"/>
          <w:lang w:eastAsia="zh-CN"/>
        </w:rPr>
        <w:t>《中共虽然关闭劳教所，但仍关押法轮功学员》，</w:t>
      </w:r>
      <w:r w:rsidRPr="00E769BE">
        <w:rPr>
          <w:rFonts w:eastAsia="SimSun"/>
          <w:lang w:eastAsia="zh-CN"/>
        </w:rPr>
        <w:t>2013</w:t>
      </w:r>
      <w:r>
        <w:rPr>
          <w:rFonts w:ascii="SimSun" w:eastAsia="SimSun" w:hAnsi="SimSun" w:hint="eastAsia"/>
          <w:lang w:eastAsia="zh-CN"/>
        </w:rPr>
        <w:t>年</w:t>
      </w:r>
      <w:r w:rsidRPr="00E769BE">
        <w:rPr>
          <w:rFonts w:eastAsia="SimSun"/>
          <w:lang w:eastAsia="zh-CN"/>
        </w:rPr>
        <w:t>8</w:t>
      </w:r>
      <w:r>
        <w:rPr>
          <w:rFonts w:ascii="SimSun" w:eastAsia="SimSun" w:hAnsi="SimSun" w:hint="eastAsia"/>
          <w:lang w:eastAsia="zh-CN"/>
        </w:rPr>
        <w:t>月</w:t>
      </w:r>
      <w:r w:rsidRPr="00E769BE">
        <w:rPr>
          <w:rFonts w:eastAsia="SimSun"/>
          <w:lang w:eastAsia="zh-CN"/>
        </w:rPr>
        <w:t>28</w:t>
      </w:r>
      <w:r>
        <w:rPr>
          <w:rFonts w:ascii="SimSun" w:eastAsia="SimSun" w:hAnsi="SimSun" w:hint="eastAsia"/>
          <w:lang w:eastAsia="zh-CN"/>
        </w:rPr>
        <w:t>日，明慧网，</w:t>
      </w:r>
      <w:r>
        <w:fldChar w:fldCharType="begin"/>
      </w:r>
      <w:r>
        <w:instrText xml:space="preserve"> HYPERLINK "http://en.minghui.org/html/articles/2013/8/28/141732.html" </w:instrText>
      </w:r>
      <w:r>
        <w:fldChar w:fldCharType="separate"/>
      </w:r>
      <w:r w:rsidRPr="00E769BE">
        <w:rPr>
          <w:rStyle w:val="Hyperlink"/>
          <w:color w:val="auto"/>
          <w:szCs w:val="16"/>
          <w:u w:val="none"/>
        </w:rPr>
        <w:t>http://en.minghui.org/html/articles/2013/8/28/141732.html</w:t>
      </w:r>
      <w:r>
        <w:rPr>
          <w:rStyle w:val="Hyperlink"/>
          <w:color w:val="auto"/>
          <w:szCs w:val="16"/>
          <w:u w:val="none"/>
        </w:rPr>
        <w:fldChar w:fldCharType="end"/>
      </w:r>
      <w:r>
        <w:rPr>
          <w:rFonts w:ascii="SimSun" w:eastAsia="SimSun" w:hAnsi="SimSun" w:hint="eastAsia"/>
          <w:szCs w:val="16"/>
          <w:lang w:eastAsia="zh-CN"/>
        </w:rPr>
        <w:t>，</w:t>
      </w:r>
      <w:proofErr w:type="gramStart"/>
      <w:r>
        <w:rPr>
          <w:rFonts w:ascii="SimSun" w:eastAsia="SimSun" w:hAnsi="SimSun" w:hint="eastAsia"/>
          <w:szCs w:val="16"/>
          <w:lang w:eastAsia="zh-CN"/>
        </w:rPr>
        <w:t>阅于</w:t>
      </w:r>
      <w:r w:rsidRPr="00E769BE">
        <w:rPr>
          <w:rFonts w:eastAsia="SimSun"/>
          <w:szCs w:val="16"/>
          <w:lang w:eastAsia="zh-CN"/>
        </w:rPr>
        <w:t>2013</w:t>
      </w:r>
      <w:r>
        <w:rPr>
          <w:rFonts w:ascii="SimSun" w:eastAsia="SimSun" w:hAnsi="SimSun" w:hint="eastAsia"/>
          <w:szCs w:val="16"/>
          <w:lang w:eastAsia="zh-CN"/>
        </w:rPr>
        <w:t>年</w:t>
      </w:r>
      <w:r w:rsidRPr="00E769BE">
        <w:rPr>
          <w:rFonts w:eastAsia="SimSun"/>
          <w:szCs w:val="16"/>
          <w:lang w:eastAsia="zh-CN"/>
        </w:rPr>
        <w:t>11</w:t>
      </w:r>
      <w:r>
        <w:rPr>
          <w:rFonts w:ascii="SimSun" w:eastAsia="SimSun" w:hAnsi="SimSun" w:hint="eastAsia"/>
          <w:szCs w:val="16"/>
          <w:lang w:eastAsia="zh-CN"/>
        </w:rPr>
        <w:t>月</w:t>
      </w:r>
      <w:r w:rsidRPr="00E769BE">
        <w:rPr>
          <w:rFonts w:eastAsia="SimSun"/>
          <w:szCs w:val="16"/>
          <w:lang w:eastAsia="zh-CN"/>
        </w:rPr>
        <w:t>29</w:t>
      </w:r>
      <w:r>
        <w:rPr>
          <w:rFonts w:ascii="SimSun" w:eastAsia="SimSun" w:hAnsi="SimSun" w:hint="eastAsia"/>
          <w:szCs w:val="16"/>
          <w:lang w:eastAsia="zh-CN"/>
        </w:rPr>
        <w:t>日</w:t>
      </w:r>
      <w:proofErr w:type="gramEnd"/>
      <w:r>
        <w:rPr>
          <w:rFonts w:ascii="SimSun" w:eastAsia="SimSun" w:hAnsi="SimSun" w:hint="eastAsia"/>
          <w:szCs w:val="16"/>
          <w:lang w:eastAsia="zh-CN"/>
        </w:rPr>
        <w:t>。</w:t>
      </w:r>
    </w:p>
  </w:endnote>
  <w:endnote w:id="132">
    <w:p w:rsidR="00806D9A" w:rsidRDefault="00806D9A" w:rsidP="00B1414D">
      <w:pPr>
        <w:pStyle w:val="EndnoteText"/>
      </w:pPr>
      <w:r>
        <w:rPr>
          <w:rStyle w:val="EndnoteReference"/>
        </w:rPr>
        <w:endnoteRef/>
      </w:r>
      <w:r>
        <w:t xml:space="preserve"> </w:t>
      </w:r>
      <w:r>
        <w:rPr>
          <w:rFonts w:ascii="SimSun" w:eastAsia="SimSun" w:hAnsi="SimSun" w:hint="eastAsia"/>
          <w:lang w:eastAsia="zh-CN"/>
        </w:rPr>
        <w:t>《</w:t>
      </w:r>
      <w:r w:rsidRPr="001E1107">
        <w:rPr>
          <w:rFonts w:ascii="SimSun" w:eastAsia="SimSun" w:hAnsi="SimSun" w:hint="eastAsia"/>
          <w:lang w:eastAsia="zh-CN"/>
        </w:rPr>
        <w:t>二零一三年六月十八日大陆各地简讯及交流</w:t>
      </w:r>
      <w:r>
        <w:rPr>
          <w:rFonts w:ascii="SimSun" w:eastAsia="SimSun" w:hAnsi="SimSun" w:hint="eastAsia"/>
          <w:lang w:eastAsia="zh-CN"/>
        </w:rPr>
        <w:t>》，明慧网，</w:t>
      </w:r>
      <w:r w:rsidRPr="00E769BE">
        <w:rPr>
          <w:rFonts w:eastAsia="SimSun"/>
          <w:lang w:eastAsia="zh-CN"/>
        </w:rPr>
        <w:t>2013</w:t>
      </w:r>
      <w:r>
        <w:rPr>
          <w:rFonts w:ascii="SimSun" w:eastAsia="SimSun" w:hAnsi="SimSun" w:hint="eastAsia"/>
          <w:lang w:eastAsia="zh-CN"/>
        </w:rPr>
        <w:t>年</w:t>
      </w:r>
      <w:r w:rsidRPr="00E769BE">
        <w:rPr>
          <w:rFonts w:eastAsia="SimSun"/>
          <w:lang w:eastAsia="zh-CN"/>
        </w:rPr>
        <w:t>6</w:t>
      </w:r>
      <w:r>
        <w:rPr>
          <w:rFonts w:ascii="SimSun" w:eastAsia="SimSun" w:hAnsi="SimSun" w:hint="eastAsia"/>
          <w:lang w:eastAsia="zh-CN"/>
        </w:rPr>
        <w:t>月</w:t>
      </w:r>
      <w:r w:rsidRPr="00E769BE">
        <w:rPr>
          <w:rFonts w:eastAsia="SimSun"/>
          <w:lang w:eastAsia="zh-CN"/>
        </w:rPr>
        <w:t>18</w:t>
      </w:r>
      <w:r>
        <w:rPr>
          <w:rFonts w:ascii="SimSun" w:eastAsia="SimSun" w:hAnsi="SimSun" w:hint="eastAsia"/>
          <w:lang w:eastAsia="zh-CN"/>
        </w:rPr>
        <w:t>日，</w:t>
      </w:r>
      <w:r>
        <w:t xml:space="preserve"> </w:t>
      </w:r>
      <w:r w:rsidRPr="000E5188">
        <w:t>http://www.minghui.org/mh/articles/2013/6/18/</w:t>
      </w:r>
      <w:proofErr w:type="spellStart"/>
      <w:r w:rsidRPr="000E5188">
        <w:rPr>
          <w:rFonts w:ascii="SimSun" w:eastAsia="SimSun" w:hAnsi="SimSun" w:cs="SimSun" w:hint="eastAsia"/>
        </w:rPr>
        <w:t>二零一三年六月十八日大陆各地简讯及交流</w:t>
      </w:r>
      <w:proofErr w:type="spellEnd"/>
      <w:r w:rsidRPr="000E5188">
        <w:t>-275510.html</w:t>
      </w:r>
      <w:r>
        <w:rPr>
          <w:rFonts w:ascii="SimSun" w:eastAsia="SimSun" w:hAnsi="SimSun" w:hint="eastAsia"/>
          <w:szCs w:val="16"/>
          <w:lang w:eastAsia="zh-CN"/>
        </w:rPr>
        <w:t>，</w:t>
      </w:r>
      <w:proofErr w:type="gramStart"/>
      <w:r>
        <w:rPr>
          <w:rFonts w:ascii="SimSun" w:eastAsia="SimSun" w:hAnsi="SimSun" w:hint="eastAsia"/>
          <w:szCs w:val="16"/>
          <w:lang w:eastAsia="zh-CN"/>
        </w:rPr>
        <w:t>阅于</w:t>
      </w:r>
      <w:r w:rsidRPr="00E769BE">
        <w:rPr>
          <w:rFonts w:eastAsia="SimSun"/>
          <w:szCs w:val="16"/>
          <w:lang w:eastAsia="zh-CN"/>
        </w:rPr>
        <w:t>2013</w:t>
      </w:r>
      <w:r>
        <w:rPr>
          <w:rFonts w:ascii="SimSun" w:eastAsia="SimSun" w:hAnsi="SimSun" w:hint="eastAsia"/>
          <w:szCs w:val="16"/>
          <w:lang w:eastAsia="zh-CN"/>
        </w:rPr>
        <w:t>年</w:t>
      </w:r>
      <w:r w:rsidRPr="00E769BE">
        <w:rPr>
          <w:rFonts w:eastAsia="SimSun"/>
          <w:szCs w:val="16"/>
          <w:lang w:eastAsia="zh-CN"/>
        </w:rPr>
        <w:t>11</w:t>
      </w:r>
      <w:r>
        <w:rPr>
          <w:rFonts w:ascii="SimSun" w:eastAsia="SimSun" w:hAnsi="SimSun" w:hint="eastAsia"/>
          <w:szCs w:val="16"/>
          <w:lang w:eastAsia="zh-CN"/>
        </w:rPr>
        <w:t>月</w:t>
      </w:r>
      <w:r w:rsidRPr="00E769BE">
        <w:rPr>
          <w:rFonts w:eastAsia="SimSun"/>
          <w:szCs w:val="16"/>
          <w:lang w:eastAsia="zh-CN"/>
        </w:rPr>
        <w:t>29</w:t>
      </w:r>
      <w:r>
        <w:rPr>
          <w:rFonts w:ascii="SimSun" w:eastAsia="SimSun" w:hAnsi="SimSun" w:hint="eastAsia"/>
          <w:szCs w:val="16"/>
          <w:lang w:eastAsia="zh-CN"/>
        </w:rPr>
        <w:t>日</w:t>
      </w:r>
      <w:proofErr w:type="gramEnd"/>
      <w:r>
        <w:rPr>
          <w:rFonts w:ascii="SimSun" w:eastAsia="SimSun" w:hAnsi="SimSun" w:hint="eastAsia"/>
          <w:szCs w:val="16"/>
          <w:lang w:eastAsia="zh-CN"/>
        </w:rPr>
        <w:t>。</w:t>
      </w:r>
    </w:p>
  </w:endnote>
  <w:endnote w:id="133">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E769BE">
        <w:rPr>
          <w:rFonts w:eastAsia="SimSun"/>
          <w:lang w:eastAsia="zh-CN"/>
        </w:rPr>
        <w:t>2013</w:t>
      </w:r>
      <w:r>
        <w:rPr>
          <w:rFonts w:ascii="SimSun" w:eastAsia="SimSun" w:hAnsi="SimSun" w:hint="eastAsia"/>
          <w:lang w:eastAsia="zh-CN"/>
        </w:rPr>
        <w:t>年</w:t>
      </w:r>
      <w:r w:rsidRPr="00E769BE">
        <w:rPr>
          <w:rFonts w:eastAsia="SimSun"/>
          <w:lang w:eastAsia="zh-CN"/>
        </w:rPr>
        <w:t>9</w:t>
      </w:r>
      <w:r>
        <w:rPr>
          <w:rFonts w:ascii="SimSun" w:eastAsia="SimSun" w:hAnsi="SimSun" w:hint="eastAsia"/>
          <w:lang w:eastAsia="zh-CN"/>
        </w:rPr>
        <w:t>月至</w:t>
      </w:r>
      <w:r w:rsidRPr="00E769BE">
        <w:rPr>
          <w:rFonts w:eastAsia="SimSun"/>
          <w:lang w:eastAsia="zh-CN"/>
        </w:rPr>
        <w:t>11</w:t>
      </w:r>
      <w:r>
        <w:rPr>
          <w:rFonts w:ascii="SimSun" w:eastAsia="SimSun" w:hAnsi="SimSun" w:hint="eastAsia"/>
          <w:lang w:eastAsia="zh-CN"/>
        </w:rPr>
        <w:t>月期间进行的多次采访。</w:t>
      </w:r>
    </w:p>
  </w:endnote>
  <w:endnote w:id="134">
    <w:p w:rsidR="00806D9A" w:rsidRDefault="00806D9A" w:rsidP="00B1414D">
      <w:pPr>
        <w:pStyle w:val="EndnoteText"/>
      </w:pPr>
      <w:r>
        <w:rPr>
          <w:rStyle w:val="EndnoteReference"/>
        </w:rPr>
        <w:endnoteRef/>
      </w:r>
      <w:r>
        <w:t xml:space="preserve"> </w:t>
      </w:r>
      <w:r>
        <w:rPr>
          <w:rFonts w:ascii="SimSun" w:eastAsia="SimSun" w:hAnsi="SimSun" w:hint="eastAsia"/>
          <w:lang w:eastAsia="zh-CN"/>
        </w:rPr>
        <w:t>《</w:t>
      </w:r>
      <w:r w:rsidRPr="00E060EB">
        <w:rPr>
          <w:rFonts w:ascii="SimSun" w:eastAsia="SimSun" w:hAnsi="SimSun" w:hint="eastAsia"/>
          <w:lang w:eastAsia="zh-CN"/>
        </w:rPr>
        <w:t>给南充各级政府及公检法司人员的一封信</w:t>
      </w:r>
      <w:r>
        <w:rPr>
          <w:rFonts w:ascii="SimSun" w:eastAsia="SimSun" w:hAnsi="SimSun" w:hint="eastAsia"/>
          <w:lang w:eastAsia="zh-CN"/>
        </w:rPr>
        <w:t>》，明慧网，</w:t>
      </w:r>
      <w:r w:rsidRPr="00E769BE">
        <w:rPr>
          <w:rFonts w:eastAsia="SimSun"/>
          <w:lang w:eastAsia="zh-CN"/>
        </w:rPr>
        <w:t>2013</w:t>
      </w:r>
      <w:r>
        <w:rPr>
          <w:rFonts w:ascii="SimSun" w:eastAsia="SimSun" w:hAnsi="SimSun" w:hint="eastAsia"/>
          <w:lang w:eastAsia="zh-CN"/>
        </w:rPr>
        <w:t>年</w:t>
      </w:r>
      <w:r w:rsidRPr="00E769BE">
        <w:rPr>
          <w:rFonts w:eastAsia="SimSun"/>
          <w:lang w:eastAsia="zh-CN"/>
        </w:rPr>
        <w:t>10</w:t>
      </w:r>
      <w:r>
        <w:rPr>
          <w:rFonts w:ascii="SimSun" w:eastAsia="SimSun" w:hAnsi="SimSun" w:hint="eastAsia"/>
          <w:lang w:eastAsia="zh-CN"/>
        </w:rPr>
        <w:t>月</w:t>
      </w:r>
      <w:r w:rsidRPr="00E769BE">
        <w:rPr>
          <w:rFonts w:eastAsia="SimSun"/>
          <w:lang w:eastAsia="zh-CN"/>
        </w:rPr>
        <w:t>2</w:t>
      </w:r>
      <w:r>
        <w:rPr>
          <w:rFonts w:ascii="SimSun" w:eastAsia="SimSun" w:hAnsi="SimSun" w:hint="eastAsia"/>
          <w:lang w:eastAsia="zh-CN"/>
        </w:rPr>
        <w:t>日，</w:t>
      </w:r>
      <w:r>
        <w:t xml:space="preserve"> </w:t>
      </w:r>
      <w:hyperlink r:id="rId21" w:anchor="1310123423-1" w:history="1">
        <w:r w:rsidRPr="00EA52E1">
          <w:rPr>
            <w:rStyle w:val="Hyperlink"/>
            <w:color w:val="auto"/>
            <w:szCs w:val="16"/>
            <w:u w:val="none"/>
          </w:rPr>
          <w:t>http://www.minghui.org/mh/articles/2013/10/2/</w:t>
        </w:r>
        <w:r w:rsidRPr="00EA52E1">
          <w:rPr>
            <w:rStyle w:val="Hyperlink"/>
            <w:rFonts w:ascii="SimSun" w:eastAsia="SimSun" w:hAnsi="SimSun" w:cs="SimSun" w:hint="eastAsia"/>
            <w:color w:val="auto"/>
            <w:szCs w:val="16"/>
            <w:u w:val="none"/>
          </w:rPr>
          <w:t>劝善之心化飞鸿</w:t>
        </w:r>
        <w:r w:rsidRPr="00EA52E1">
          <w:rPr>
            <w:rStyle w:val="Hyperlink"/>
            <w:color w:val="auto"/>
            <w:szCs w:val="16"/>
            <w:u w:val="none"/>
          </w:rPr>
          <w:t>-280262.html</w:t>
        </w:r>
      </w:hyperlink>
      <w:r>
        <w:rPr>
          <w:rFonts w:ascii="SimSun" w:eastAsia="SimSun" w:hAnsi="SimSun" w:hint="eastAsia"/>
          <w:lang w:eastAsia="zh-CN"/>
        </w:rPr>
        <w:t>，</w:t>
      </w:r>
      <w:proofErr w:type="gramStart"/>
      <w:r>
        <w:rPr>
          <w:rFonts w:ascii="SimSun" w:eastAsia="SimSun" w:hAnsi="SimSun" w:hint="eastAsia"/>
          <w:lang w:eastAsia="zh-CN"/>
        </w:rPr>
        <w:t>阅于</w:t>
      </w:r>
      <w:r w:rsidRPr="00E769BE">
        <w:rPr>
          <w:rFonts w:eastAsia="SimSun"/>
          <w:lang w:eastAsia="zh-CN"/>
        </w:rPr>
        <w:t>2013</w:t>
      </w:r>
      <w:r>
        <w:rPr>
          <w:rFonts w:ascii="SimSun" w:eastAsia="SimSun" w:hAnsi="SimSun" w:hint="eastAsia"/>
          <w:lang w:eastAsia="zh-CN"/>
        </w:rPr>
        <w:t>年</w:t>
      </w:r>
      <w:r w:rsidRPr="00E769BE">
        <w:rPr>
          <w:rFonts w:eastAsia="SimSun"/>
          <w:lang w:eastAsia="zh-CN"/>
        </w:rPr>
        <w:t>12</w:t>
      </w:r>
      <w:r>
        <w:rPr>
          <w:rFonts w:ascii="SimSun" w:eastAsia="SimSun" w:hAnsi="SimSun" w:hint="eastAsia"/>
          <w:lang w:eastAsia="zh-CN"/>
        </w:rPr>
        <w:t>月</w:t>
      </w:r>
      <w:r w:rsidRPr="00E769BE">
        <w:rPr>
          <w:rFonts w:eastAsia="SimSun"/>
          <w:lang w:eastAsia="zh-CN"/>
        </w:rPr>
        <w:t>2</w:t>
      </w:r>
      <w:r>
        <w:rPr>
          <w:rFonts w:ascii="SimSun" w:eastAsia="SimSun" w:hAnsi="SimSun" w:hint="eastAsia"/>
          <w:lang w:eastAsia="zh-CN"/>
        </w:rPr>
        <w:t>日</w:t>
      </w:r>
      <w:proofErr w:type="gramEnd"/>
      <w:r>
        <w:rPr>
          <w:rFonts w:ascii="SimSun" w:eastAsia="SimSun" w:hAnsi="SimSun" w:hint="eastAsia"/>
          <w:lang w:eastAsia="zh-CN"/>
        </w:rPr>
        <w:t>。</w:t>
      </w:r>
      <w:r>
        <w:t xml:space="preserve">  </w:t>
      </w:r>
    </w:p>
  </w:endnote>
  <w:endnote w:id="135">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73651D">
        <w:rPr>
          <w:rFonts w:eastAsia="SimSun"/>
          <w:lang w:eastAsia="zh-CN"/>
        </w:rPr>
        <w:t>2013</w:t>
      </w:r>
      <w:r>
        <w:rPr>
          <w:rFonts w:ascii="SimSun" w:eastAsia="SimSun" w:hAnsi="SimSun" w:hint="eastAsia"/>
          <w:lang w:eastAsia="zh-CN"/>
        </w:rPr>
        <w:t>年</w:t>
      </w:r>
      <w:r w:rsidRPr="0073651D">
        <w:rPr>
          <w:rFonts w:eastAsia="SimSun"/>
          <w:lang w:eastAsia="zh-CN"/>
        </w:rPr>
        <w:t>11</w:t>
      </w:r>
      <w:r>
        <w:rPr>
          <w:rFonts w:ascii="SimSun" w:eastAsia="SimSun" w:hAnsi="SimSun" w:hint="eastAsia"/>
          <w:lang w:eastAsia="zh-CN"/>
        </w:rPr>
        <w:t>月</w:t>
      </w:r>
      <w:r w:rsidRPr="0073651D">
        <w:rPr>
          <w:rFonts w:eastAsia="SimSun"/>
          <w:lang w:eastAsia="zh-CN"/>
        </w:rPr>
        <w:t>12</w:t>
      </w:r>
      <w:r>
        <w:rPr>
          <w:rFonts w:ascii="SimSun" w:eastAsia="SimSun" w:hAnsi="SimSun" w:hint="eastAsia"/>
          <w:lang w:eastAsia="zh-CN"/>
        </w:rPr>
        <w:t>日至</w:t>
      </w:r>
      <w:r w:rsidRPr="0073651D">
        <w:rPr>
          <w:rFonts w:eastAsia="SimSun"/>
          <w:lang w:eastAsia="zh-CN"/>
        </w:rPr>
        <w:t>18</w:t>
      </w:r>
      <w:r>
        <w:rPr>
          <w:rFonts w:ascii="SimSun" w:eastAsia="SimSun" w:hAnsi="SimSun" w:hint="eastAsia"/>
          <w:lang w:eastAsia="zh-CN"/>
        </w:rPr>
        <w:t>日期间进行的多次采访。</w:t>
      </w:r>
    </w:p>
  </w:endnote>
  <w:endnote w:id="136">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73651D">
        <w:rPr>
          <w:rFonts w:eastAsia="SimSun"/>
          <w:lang w:eastAsia="zh-CN"/>
        </w:rPr>
        <w:t>2013</w:t>
      </w:r>
      <w:r>
        <w:rPr>
          <w:rFonts w:ascii="SimSun" w:eastAsia="SimSun" w:hAnsi="SimSun" w:hint="eastAsia"/>
          <w:lang w:eastAsia="zh-CN"/>
        </w:rPr>
        <w:t>年</w:t>
      </w:r>
      <w:r w:rsidRPr="0073651D">
        <w:rPr>
          <w:rFonts w:eastAsia="SimSun"/>
          <w:lang w:eastAsia="zh-CN"/>
        </w:rPr>
        <w:t>11</w:t>
      </w:r>
      <w:r>
        <w:rPr>
          <w:rFonts w:ascii="SimSun" w:eastAsia="SimSun" w:hAnsi="SimSun" w:hint="eastAsia"/>
          <w:lang w:eastAsia="zh-CN"/>
        </w:rPr>
        <w:t>月</w:t>
      </w:r>
      <w:r w:rsidRPr="0073651D">
        <w:rPr>
          <w:rFonts w:eastAsia="SimSun"/>
          <w:lang w:eastAsia="zh-CN"/>
        </w:rPr>
        <w:t>12</w:t>
      </w:r>
      <w:r>
        <w:rPr>
          <w:rFonts w:ascii="SimSun" w:eastAsia="SimSun" w:hAnsi="SimSun" w:hint="eastAsia"/>
          <w:lang w:eastAsia="zh-CN"/>
        </w:rPr>
        <w:t>日的采访。</w:t>
      </w:r>
    </w:p>
  </w:endnote>
  <w:endnote w:id="137">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73651D">
        <w:rPr>
          <w:rFonts w:eastAsia="SimSun"/>
          <w:lang w:eastAsia="zh-CN"/>
        </w:rPr>
        <w:t>2013</w:t>
      </w:r>
      <w:r>
        <w:rPr>
          <w:rFonts w:ascii="SimSun" w:eastAsia="SimSun" w:hAnsi="SimSun" w:hint="eastAsia"/>
          <w:lang w:eastAsia="zh-CN"/>
        </w:rPr>
        <w:t>年</w:t>
      </w:r>
      <w:r w:rsidRPr="0073651D">
        <w:rPr>
          <w:rFonts w:eastAsia="SimSun"/>
          <w:lang w:eastAsia="zh-CN"/>
        </w:rPr>
        <w:t>11</w:t>
      </w:r>
      <w:r>
        <w:rPr>
          <w:rFonts w:ascii="SimSun" w:eastAsia="SimSun" w:hAnsi="SimSun" w:hint="eastAsia"/>
          <w:lang w:eastAsia="zh-CN"/>
        </w:rPr>
        <w:t>月</w:t>
      </w:r>
      <w:r w:rsidRPr="0073651D">
        <w:rPr>
          <w:rFonts w:eastAsia="SimSun"/>
          <w:lang w:eastAsia="zh-CN"/>
        </w:rPr>
        <w:t>12</w:t>
      </w:r>
      <w:r>
        <w:rPr>
          <w:rFonts w:ascii="SimSun" w:eastAsia="SimSun" w:hAnsi="SimSun" w:hint="eastAsia"/>
          <w:lang w:eastAsia="zh-CN"/>
        </w:rPr>
        <w:t>日的采访。</w:t>
      </w:r>
    </w:p>
  </w:endnote>
  <w:endnote w:id="138">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73651D">
        <w:rPr>
          <w:rFonts w:eastAsia="SimSun"/>
          <w:lang w:eastAsia="zh-CN"/>
        </w:rPr>
        <w:t>2013</w:t>
      </w:r>
      <w:r>
        <w:rPr>
          <w:rFonts w:ascii="SimSun" w:eastAsia="SimSun" w:hAnsi="SimSun" w:hint="eastAsia"/>
          <w:lang w:eastAsia="zh-CN"/>
        </w:rPr>
        <w:t>年</w:t>
      </w:r>
      <w:r w:rsidRPr="0073651D">
        <w:rPr>
          <w:rFonts w:eastAsia="SimSun"/>
          <w:lang w:eastAsia="zh-CN"/>
        </w:rPr>
        <w:t>11</w:t>
      </w:r>
      <w:r>
        <w:rPr>
          <w:rFonts w:ascii="SimSun" w:eastAsia="SimSun" w:hAnsi="SimSun" w:hint="eastAsia"/>
          <w:lang w:eastAsia="zh-CN"/>
        </w:rPr>
        <w:t>月期间进行的多次采访。另外参阅《长春黑嘴子女子劳教所拒绝释放</w:t>
      </w:r>
      <w:r w:rsidRPr="00E634AB">
        <w:rPr>
          <w:rFonts w:ascii="SimSun" w:eastAsia="SimSun" w:hAnsi="SimSun" w:hint="eastAsia"/>
          <w:lang w:eastAsia="zh-CN"/>
        </w:rPr>
        <w:t>三名法轮功学员</w:t>
      </w:r>
      <w:r>
        <w:rPr>
          <w:rFonts w:ascii="SimSun" w:eastAsia="SimSun" w:hAnsi="SimSun" w:hint="eastAsia"/>
          <w:lang w:eastAsia="zh-CN"/>
        </w:rPr>
        <w:t>》，明慧网，</w:t>
      </w:r>
      <w:r w:rsidRPr="0073651D">
        <w:rPr>
          <w:rFonts w:eastAsia="SimSun"/>
          <w:lang w:eastAsia="zh-CN"/>
        </w:rPr>
        <w:t>2013</w:t>
      </w:r>
      <w:r>
        <w:rPr>
          <w:rFonts w:ascii="SimSun" w:eastAsia="SimSun" w:hAnsi="SimSun" w:hint="eastAsia"/>
          <w:lang w:eastAsia="zh-CN"/>
        </w:rPr>
        <w:t>年</w:t>
      </w:r>
      <w:r w:rsidRPr="0073651D">
        <w:rPr>
          <w:rFonts w:eastAsia="SimSun"/>
          <w:lang w:eastAsia="zh-CN"/>
        </w:rPr>
        <w:t>10</w:t>
      </w:r>
      <w:r>
        <w:rPr>
          <w:rFonts w:ascii="SimSun" w:eastAsia="SimSun" w:hAnsi="SimSun" w:hint="eastAsia"/>
          <w:lang w:eastAsia="zh-CN"/>
        </w:rPr>
        <w:t>月</w:t>
      </w:r>
      <w:r w:rsidRPr="0073651D">
        <w:rPr>
          <w:rFonts w:eastAsia="SimSun"/>
          <w:lang w:eastAsia="zh-CN"/>
        </w:rPr>
        <w:t>27</w:t>
      </w:r>
      <w:r>
        <w:rPr>
          <w:rFonts w:ascii="SimSun" w:eastAsia="SimSun" w:hAnsi="SimSun" w:hint="eastAsia"/>
          <w:lang w:eastAsia="zh-CN"/>
        </w:rPr>
        <w:t>日，</w:t>
      </w:r>
      <w:r w:rsidRPr="00526219">
        <w:t>http://en.minghui.org/html/articles/2013/10/27/142919.html</w:t>
      </w:r>
      <w:r>
        <w:rPr>
          <w:rFonts w:ascii="SimSun" w:eastAsia="SimSun" w:hAnsi="SimSun" w:hint="eastAsia"/>
          <w:lang w:eastAsia="zh-CN"/>
        </w:rPr>
        <w:t>，</w:t>
      </w:r>
      <w:proofErr w:type="gramStart"/>
      <w:r>
        <w:rPr>
          <w:rFonts w:ascii="SimSun" w:eastAsia="SimSun" w:hAnsi="SimSun" w:hint="eastAsia"/>
          <w:lang w:eastAsia="zh-CN"/>
        </w:rPr>
        <w:t>阅于</w:t>
      </w:r>
      <w:r w:rsidRPr="0073651D">
        <w:rPr>
          <w:rFonts w:eastAsia="SimSun"/>
          <w:lang w:eastAsia="zh-CN"/>
        </w:rPr>
        <w:t>2013</w:t>
      </w:r>
      <w:r>
        <w:rPr>
          <w:rFonts w:ascii="SimSun" w:eastAsia="SimSun" w:hAnsi="SimSun" w:hint="eastAsia"/>
          <w:lang w:eastAsia="zh-CN"/>
        </w:rPr>
        <w:t>年</w:t>
      </w:r>
      <w:r w:rsidRPr="0073651D">
        <w:rPr>
          <w:rFonts w:eastAsia="SimSun"/>
          <w:lang w:eastAsia="zh-CN"/>
        </w:rPr>
        <w:t>12</w:t>
      </w:r>
      <w:r>
        <w:rPr>
          <w:rFonts w:ascii="SimSun" w:eastAsia="SimSun" w:hAnsi="SimSun" w:hint="eastAsia"/>
          <w:lang w:eastAsia="zh-CN"/>
        </w:rPr>
        <w:t>月</w:t>
      </w:r>
      <w:r w:rsidRPr="0073651D">
        <w:rPr>
          <w:rFonts w:eastAsia="SimSun"/>
          <w:lang w:eastAsia="zh-CN"/>
        </w:rPr>
        <w:t>3</w:t>
      </w:r>
      <w:r>
        <w:rPr>
          <w:rFonts w:ascii="SimSun" w:eastAsia="SimSun" w:hAnsi="SimSun" w:hint="eastAsia"/>
          <w:lang w:eastAsia="zh-CN"/>
        </w:rPr>
        <w:t>日</w:t>
      </w:r>
      <w:proofErr w:type="gramEnd"/>
      <w:r>
        <w:rPr>
          <w:rFonts w:ascii="SimSun" w:eastAsia="SimSun" w:hAnsi="SimSun" w:hint="eastAsia"/>
          <w:lang w:eastAsia="zh-CN"/>
        </w:rPr>
        <w:t>。</w:t>
      </w:r>
    </w:p>
  </w:endnote>
  <w:endnote w:id="139">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73651D">
        <w:rPr>
          <w:rFonts w:eastAsia="SimSun"/>
          <w:lang w:eastAsia="zh-CN"/>
        </w:rPr>
        <w:t>2013</w:t>
      </w:r>
      <w:r>
        <w:rPr>
          <w:rFonts w:ascii="SimSun" w:eastAsia="SimSun" w:hAnsi="SimSun" w:hint="eastAsia"/>
          <w:lang w:eastAsia="zh-CN"/>
        </w:rPr>
        <w:t>年</w:t>
      </w:r>
      <w:r w:rsidRPr="0073651D">
        <w:rPr>
          <w:rFonts w:eastAsia="SimSun"/>
          <w:lang w:eastAsia="zh-CN"/>
        </w:rPr>
        <w:t>11</w:t>
      </w:r>
      <w:r>
        <w:rPr>
          <w:rFonts w:ascii="SimSun" w:eastAsia="SimSun" w:hAnsi="SimSun" w:hint="eastAsia"/>
          <w:lang w:eastAsia="zh-CN"/>
        </w:rPr>
        <w:t>月</w:t>
      </w:r>
      <w:r w:rsidRPr="0073651D">
        <w:rPr>
          <w:rFonts w:eastAsia="SimSun"/>
          <w:lang w:eastAsia="zh-CN"/>
        </w:rPr>
        <w:t>14</w:t>
      </w:r>
      <w:r>
        <w:rPr>
          <w:rFonts w:ascii="SimSun" w:eastAsia="SimSun" w:hAnsi="SimSun" w:hint="eastAsia"/>
          <w:lang w:eastAsia="zh-CN"/>
        </w:rPr>
        <w:t>日的采访。</w:t>
      </w:r>
    </w:p>
  </w:endnote>
  <w:endnote w:id="140">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73651D">
        <w:rPr>
          <w:rFonts w:eastAsia="SimSun"/>
          <w:lang w:eastAsia="zh-CN"/>
        </w:rPr>
        <w:t>2013</w:t>
      </w:r>
      <w:r>
        <w:rPr>
          <w:rFonts w:ascii="SimSun" w:eastAsia="SimSun" w:hAnsi="SimSun" w:hint="eastAsia"/>
          <w:lang w:eastAsia="zh-CN"/>
        </w:rPr>
        <w:t>年</w:t>
      </w:r>
      <w:r w:rsidRPr="0073651D">
        <w:rPr>
          <w:rFonts w:eastAsia="SimSun"/>
          <w:lang w:eastAsia="zh-CN"/>
        </w:rPr>
        <w:t>11</w:t>
      </w:r>
      <w:r>
        <w:rPr>
          <w:rFonts w:ascii="SimSun" w:eastAsia="SimSun" w:hAnsi="SimSun" w:hint="eastAsia"/>
          <w:lang w:eastAsia="zh-CN"/>
        </w:rPr>
        <w:t>月</w:t>
      </w:r>
      <w:r w:rsidRPr="0073651D">
        <w:rPr>
          <w:rFonts w:eastAsia="SimSun"/>
          <w:lang w:eastAsia="zh-CN"/>
        </w:rPr>
        <w:t>14</w:t>
      </w:r>
      <w:r>
        <w:rPr>
          <w:rFonts w:ascii="SimSun" w:eastAsia="SimSun" w:hAnsi="SimSun" w:hint="eastAsia"/>
          <w:lang w:eastAsia="zh-CN"/>
        </w:rPr>
        <w:t>日的采访。</w:t>
      </w:r>
    </w:p>
  </w:endnote>
  <w:endnote w:id="141">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73651D">
        <w:rPr>
          <w:rFonts w:eastAsia="SimSun"/>
          <w:lang w:eastAsia="zh-CN"/>
        </w:rPr>
        <w:t>2013</w:t>
      </w:r>
      <w:r>
        <w:rPr>
          <w:rFonts w:ascii="SimSun" w:eastAsia="SimSun" w:hAnsi="SimSun" w:hint="eastAsia"/>
          <w:lang w:eastAsia="zh-CN"/>
        </w:rPr>
        <w:t>年</w:t>
      </w:r>
      <w:r w:rsidRPr="0073651D">
        <w:rPr>
          <w:rFonts w:eastAsia="SimSun"/>
          <w:lang w:eastAsia="zh-CN"/>
        </w:rPr>
        <w:t>9</w:t>
      </w:r>
      <w:r>
        <w:rPr>
          <w:rFonts w:ascii="SimSun" w:eastAsia="SimSun" w:hAnsi="SimSun" w:hint="eastAsia"/>
          <w:lang w:eastAsia="zh-CN"/>
        </w:rPr>
        <w:t>月</w:t>
      </w:r>
      <w:r w:rsidRPr="0073651D">
        <w:rPr>
          <w:rFonts w:eastAsia="SimSun"/>
          <w:lang w:eastAsia="zh-CN"/>
        </w:rPr>
        <w:t>14</w:t>
      </w:r>
      <w:r>
        <w:rPr>
          <w:rFonts w:ascii="SimSun" w:eastAsia="SimSun" w:hAnsi="SimSun" w:hint="eastAsia"/>
          <w:lang w:eastAsia="zh-CN"/>
        </w:rPr>
        <w:t>日的采访。</w:t>
      </w:r>
    </w:p>
  </w:endnote>
  <w:endnote w:id="142">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73651D">
        <w:rPr>
          <w:rFonts w:eastAsia="SimSun"/>
          <w:lang w:eastAsia="zh-CN"/>
        </w:rPr>
        <w:t>2013</w:t>
      </w:r>
      <w:r>
        <w:rPr>
          <w:rFonts w:ascii="SimSun" w:eastAsia="SimSun" w:hAnsi="SimSun" w:hint="eastAsia"/>
          <w:lang w:eastAsia="zh-CN"/>
        </w:rPr>
        <w:t>年</w:t>
      </w:r>
      <w:r w:rsidRPr="0073651D">
        <w:rPr>
          <w:rFonts w:eastAsia="SimSun"/>
          <w:lang w:eastAsia="zh-CN"/>
        </w:rPr>
        <w:t>9</w:t>
      </w:r>
      <w:r>
        <w:rPr>
          <w:rFonts w:ascii="SimSun" w:eastAsia="SimSun" w:hAnsi="SimSun" w:hint="eastAsia"/>
          <w:lang w:eastAsia="zh-CN"/>
        </w:rPr>
        <w:t>月</w:t>
      </w:r>
      <w:r w:rsidRPr="0073651D">
        <w:rPr>
          <w:rFonts w:eastAsia="SimSun"/>
          <w:lang w:eastAsia="zh-CN"/>
        </w:rPr>
        <w:t>13</w:t>
      </w:r>
      <w:r>
        <w:rPr>
          <w:rFonts w:ascii="SimSun" w:eastAsia="SimSun" w:hAnsi="SimSun" w:hint="eastAsia"/>
          <w:lang w:eastAsia="zh-CN"/>
        </w:rPr>
        <w:t>日的采访。</w:t>
      </w:r>
    </w:p>
  </w:endnote>
  <w:endnote w:id="143">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73651D">
        <w:rPr>
          <w:rFonts w:eastAsia="SimSun"/>
          <w:lang w:eastAsia="zh-CN"/>
        </w:rPr>
        <w:t>2013</w:t>
      </w:r>
      <w:r>
        <w:rPr>
          <w:rFonts w:ascii="SimSun" w:eastAsia="SimSun" w:hAnsi="SimSun" w:hint="eastAsia"/>
          <w:lang w:eastAsia="zh-CN"/>
        </w:rPr>
        <w:t>年</w:t>
      </w:r>
      <w:r w:rsidRPr="0073651D">
        <w:rPr>
          <w:rFonts w:eastAsia="SimSun"/>
          <w:lang w:eastAsia="zh-CN"/>
        </w:rPr>
        <w:t>11</w:t>
      </w:r>
      <w:r>
        <w:rPr>
          <w:rFonts w:ascii="SimSun" w:eastAsia="SimSun" w:hAnsi="SimSun" w:hint="eastAsia"/>
          <w:lang w:eastAsia="zh-CN"/>
        </w:rPr>
        <w:t>月期间进行的多次采访。</w:t>
      </w:r>
    </w:p>
  </w:endnote>
  <w:endnote w:id="144">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73651D">
        <w:rPr>
          <w:rFonts w:eastAsia="SimSun"/>
          <w:lang w:eastAsia="zh-CN"/>
        </w:rPr>
        <w:t>2013</w:t>
      </w:r>
      <w:r>
        <w:rPr>
          <w:rFonts w:ascii="SimSun" w:eastAsia="SimSun" w:hAnsi="SimSun" w:hint="eastAsia"/>
          <w:lang w:eastAsia="zh-CN"/>
        </w:rPr>
        <w:t>年</w:t>
      </w:r>
      <w:r w:rsidRPr="0073651D">
        <w:rPr>
          <w:rFonts w:eastAsia="SimSun"/>
          <w:lang w:eastAsia="zh-CN"/>
        </w:rPr>
        <w:t>11</w:t>
      </w:r>
      <w:r>
        <w:rPr>
          <w:rFonts w:ascii="SimSun" w:eastAsia="SimSun" w:hAnsi="SimSun" w:hint="eastAsia"/>
          <w:lang w:eastAsia="zh-CN"/>
        </w:rPr>
        <w:t>月</w:t>
      </w:r>
      <w:r w:rsidRPr="0073651D">
        <w:rPr>
          <w:rFonts w:eastAsia="SimSun"/>
          <w:lang w:eastAsia="zh-CN"/>
        </w:rPr>
        <w:t>21</w:t>
      </w:r>
      <w:r>
        <w:rPr>
          <w:rFonts w:ascii="SimSun" w:eastAsia="SimSun" w:hAnsi="SimSun" w:hint="eastAsia"/>
          <w:lang w:eastAsia="zh-CN"/>
        </w:rPr>
        <w:t>日的采访。</w:t>
      </w:r>
    </w:p>
  </w:endnote>
  <w:endnote w:id="145">
    <w:p w:rsidR="00806D9A" w:rsidRDefault="00806D9A" w:rsidP="00B1414D">
      <w:pPr>
        <w:pStyle w:val="EndnoteText"/>
      </w:pPr>
      <w:r>
        <w:rPr>
          <w:rStyle w:val="EndnoteReference"/>
        </w:rPr>
        <w:endnoteRef/>
      </w:r>
      <w:r>
        <w:t xml:space="preserve"> </w:t>
      </w:r>
      <w:r>
        <w:rPr>
          <w:rFonts w:ascii="SimSun" w:eastAsia="SimSun" w:hAnsi="SimSun" w:hint="eastAsia"/>
          <w:lang w:eastAsia="zh-CN"/>
        </w:rPr>
        <w:t>《</w:t>
      </w:r>
      <w:proofErr w:type="spellStart"/>
      <w:r w:rsidRPr="00623318">
        <w:rPr>
          <w:rFonts w:ascii="SimSun" w:eastAsia="SimSun" w:hAnsi="SimSun" w:cs="SimSun" w:hint="eastAsia"/>
        </w:rPr>
        <w:t>张一粟</w:t>
      </w:r>
      <w:proofErr w:type="spellEnd"/>
      <w:r>
        <w:rPr>
          <w:rFonts w:ascii="SimSun" w:eastAsia="SimSun" w:hAnsi="SimSun" w:hint="eastAsia"/>
          <w:lang w:eastAsia="zh-CN"/>
        </w:rPr>
        <w:t>女士被带到洗脑中心》，明慧网，</w:t>
      </w:r>
      <w:r w:rsidRPr="0073651D">
        <w:rPr>
          <w:rFonts w:eastAsia="SimSun"/>
          <w:lang w:eastAsia="zh-CN"/>
        </w:rPr>
        <w:t>2013</w:t>
      </w:r>
      <w:r>
        <w:rPr>
          <w:rFonts w:ascii="SimSun" w:eastAsia="SimSun" w:hAnsi="SimSun" w:hint="eastAsia"/>
          <w:lang w:eastAsia="zh-CN"/>
        </w:rPr>
        <w:t>年</w:t>
      </w:r>
      <w:r w:rsidRPr="0073651D">
        <w:rPr>
          <w:rFonts w:eastAsia="SimSun"/>
          <w:lang w:eastAsia="zh-CN"/>
        </w:rPr>
        <w:t>10</w:t>
      </w:r>
      <w:r>
        <w:rPr>
          <w:rFonts w:ascii="SimSun" w:eastAsia="SimSun" w:hAnsi="SimSun" w:hint="eastAsia"/>
          <w:lang w:eastAsia="zh-CN"/>
        </w:rPr>
        <w:t>月</w:t>
      </w:r>
      <w:r w:rsidRPr="0073651D">
        <w:rPr>
          <w:rFonts w:eastAsia="SimSun"/>
          <w:lang w:eastAsia="zh-CN"/>
        </w:rPr>
        <w:t>6</w:t>
      </w:r>
      <w:r>
        <w:rPr>
          <w:rFonts w:ascii="SimSun" w:eastAsia="SimSun" w:hAnsi="SimSun" w:hint="eastAsia"/>
          <w:lang w:eastAsia="zh-CN"/>
        </w:rPr>
        <w:t>日，</w:t>
      </w:r>
      <w:r>
        <w:fldChar w:fldCharType="begin"/>
      </w:r>
      <w:r>
        <w:instrText xml:space="preserve"> HYPERLINK "http://en.minghui.org/html/articles/2013/10/6/142551.html" </w:instrText>
      </w:r>
      <w:r>
        <w:fldChar w:fldCharType="separate"/>
      </w:r>
      <w:r w:rsidRPr="0073651D">
        <w:rPr>
          <w:rStyle w:val="Hyperlink"/>
          <w:color w:val="auto"/>
          <w:szCs w:val="16"/>
          <w:u w:val="none"/>
        </w:rPr>
        <w:t>http://en.minghui.org/html/articles/2013/10/6/142551.html</w:t>
      </w:r>
      <w:r>
        <w:rPr>
          <w:rStyle w:val="Hyperlink"/>
          <w:color w:val="auto"/>
          <w:szCs w:val="16"/>
          <w:u w:val="none"/>
        </w:rPr>
        <w:fldChar w:fldCharType="end"/>
      </w:r>
      <w:r>
        <w:rPr>
          <w:rFonts w:ascii="SimSun" w:eastAsia="SimSun" w:hAnsi="SimSun" w:hint="eastAsia"/>
          <w:szCs w:val="16"/>
          <w:lang w:eastAsia="zh-CN"/>
        </w:rPr>
        <w:t>，</w:t>
      </w:r>
      <w:proofErr w:type="gramStart"/>
      <w:r>
        <w:rPr>
          <w:rFonts w:ascii="SimSun" w:eastAsia="SimSun" w:hAnsi="SimSun" w:hint="eastAsia"/>
          <w:szCs w:val="16"/>
          <w:lang w:eastAsia="zh-CN"/>
        </w:rPr>
        <w:t>阅于</w:t>
      </w:r>
      <w:r w:rsidRPr="0073651D">
        <w:rPr>
          <w:rFonts w:eastAsia="SimSun"/>
          <w:szCs w:val="16"/>
          <w:lang w:eastAsia="zh-CN"/>
        </w:rPr>
        <w:t>2013</w:t>
      </w:r>
      <w:r>
        <w:rPr>
          <w:rFonts w:ascii="SimSun" w:eastAsia="SimSun" w:hAnsi="SimSun" w:hint="eastAsia"/>
          <w:szCs w:val="16"/>
          <w:lang w:eastAsia="zh-CN"/>
        </w:rPr>
        <w:t>年</w:t>
      </w:r>
      <w:r w:rsidRPr="0073651D">
        <w:rPr>
          <w:rFonts w:eastAsia="SimSun"/>
          <w:szCs w:val="16"/>
          <w:lang w:eastAsia="zh-CN"/>
        </w:rPr>
        <w:t>11</w:t>
      </w:r>
      <w:r>
        <w:rPr>
          <w:rFonts w:ascii="SimSun" w:eastAsia="SimSun" w:hAnsi="SimSun" w:hint="eastAsia"/>
          <w:szCs w:val="16"/>
          <w:lang w:eastAsia="zh-CN"/>
        </w:rPr>
        <w:t>月</w:t>
      </w:r>
      <w:r w:rsidRPr="0073651D">
        <w:rPr>
          <w:rFonts w:eastAsia="SimSun"/>
          <w:szCs w:val="16"/>
          <w:lang w:eastAsia="zh-CN"/>
        </w:rPr>
        <w:t>29</w:t>
      </w:r>
      <w:r>
        <w:rPr>
          <w:rFonts w:ascii="SimSun" w:eastAsia="SimSun" w:hAnsi="SimSun" w:hint="eastAsia"/>
          <w:szCs w:val="16"/>
          <w:lang w:eastAsia="zh-CN"/>
        </w:rPr>
        <w:t>日</w:t>
      </w:r>
      <w:proofErr w:type="gramEnd"/>
      <w:r>
        <w:rPr>
          <w:rFonts w:ascii="SimSun" w:eastAsia="SimSun" w:hAnsi="SimSun" w:hint="eastAsia"/>
          <w:szCs w:val="16"/>
          <w:lang w:eastAsia="zh-CN"/>
        </w:rPr>
        <w:t>。</w:t>
      </w:r>
    </w:p>
  </w:endnote>
  <w:endnote w:id="146">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73651D">
        <w:rPr>
          <w:rFonts w:eastAsia="SimSun"/>
          <w:lang w:eastAsia="zh-CN"/>
        </w:rPr>
        <w:t>2013</w:t>
      </w:r>
      <w:r>
        <w:rPr>
          <w:rFonts w:ascii="SimSun" w:eastAsia="SimSun" w:hAnsi="SimSun" w:hint="eastAsia"/>
          <w:lang w:eastAsia="zh-CN"/>
        </w:rPr>
        <w:t>年</w:t>
      </w:r>
      <w:r w:rsidRPr="0073651D">
        <w:rPr>
          <w:rFonts w:eastAsia="SimSun"/>
          <w:lang w:eastAsia="zh-CN"/>
        </w:rPr>
        <w:t>9</w:t>
      </w:r>
      <w:r>
        <w:rPr>
          <w:rFonts w:ascii="SimSun" w:eastAsia="SimSun" w:hAnsi="SimSun" w:hint="eastAsia"/>
          <w:lang w:eastAsia="zh-CN"/>
        </w:rPr>
        <w:t>月</w:t>
      </w:r>
      <w:r w:rsidRPr="0073651D">
        <w:rPr>
          <w:rFonts w:eastAsia="SimSun"/>
          <w:lang w:eastAsia="zh-CN"/>
        </w:rPr>
        <w:t>14</w:t>
      </w:r>
      <w:r>
        <w:rPr>
          <w:rFonts w:ascii="SimSun" w:eastAsia="SimSun" w:hAnsi="SimSun" w:hint="eastAsia"/>
          <w:lang w:eastAsia="zh-CN"/>
        </w:rPr>
        <w:t>日的采访。</w:t>
      </w:r>
    </w:p>
  </w:endnote>
  <w:endnote w:id="147">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73651D">
        <w:rPr>
          <w:rFonts w:eastAsia="SimSun"/>
          <w:lang w:eastAsia="zh-CN"/>
        </w:rPr>
        <w:t>2013</w:t>
      </w:r>
      <w:r>
        <w:rPr>
          <w:rFonts w:ascii="SimSun" w:eastAsia="SimSun" w:hAnsi="SimSun" w:hint="eastAsia"/>
          <w:lang w:eastAsia="zh-CN"/>
        </w:rPr>
        <w:t>年</w:t>
      </w:r>
      <w:r w:rsidRPr="0073651D">
        <w:rPr>
          <w:rFonts w:eastAsia="SimSun"/>
          <w:lang w:eastAsia="zh-CN"/>
        </w:rPr>
        <w:t>9</w:t>
      </w:r>
      <w:r>
        <w:rPr>
          <w:rFonts w:ascii="SimSun" w:eastAsia="SimSun" w:hAnsi="SimSun" w:hint="eastAsia"/>
          <w:lang w:eastAsia="zh-CN"/>
        </w:rPr>
        <w:t>月</w:t>
      </w:r>
      <w:r w:rsidRPr="0073651D">
        <w:rPr>
          <w:rFonts w:eastAsia="SimSun"/>
          <w:lang w:eastAsia="zh-CN"/>
        </w:rPr>
        <w:t>10</w:t>
      </w:r>
      <w:r>
        <w:rPr>
          <w:rFonts w:ascii="SimSun" w:eastAsia="SimSun" w:hAnsi="SimSun" w:hint="eastAsia"/>
          <w:lang w:eastAsia="zh-CN"/>
        </w:rPr>
        <w:t>日的采访。</w:t>
      </w:r>
    </w:p>
  </w:endnote>
  <w:endnote w:id="148">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73651D">
        <w:rPr>
          <w:rFonts w:eastAsia="SimSun"/>
          <w:lang w:eastAsia="zh-CN"/>
        </w:rPr>
        <w:t>2013</w:t>
      </w:r>
      <w:r>
        <w:rPr>
          <w:rFonts w:ascii="SimSun" w:eastAsia="SimSun" w:hAnsi="SimSun" w:hint="eastAsia"/>
          <w:lang w:eastAsia="zh-CN"/>
        </w:rPr>
        <w:t>年</w:t>
      </w:r>
      <w:r w:rsidRPr="0073651D">
        <w:rPr>
          <w:rFonts w:eastAsia="SimSun"/>
          <w:lang w:eastAsia="zh-CN"/>
        </w:rPr>
        <w:t>9</w:t>
      </w:r>
      <w:r>
        <w:rPr>
          <w:rFonts w:ascii="SimSun" w:eastAsia="SimSun" w:hAnsi="SimSun" w:hint="eastAsia"/>
          <w:lang w:eastAsia="zh-CN"/>
        </w:rPr>
        <w:t>月</w:t>
      </w:r>
      <w:r w:rsidRPr="0073651D">
        <w:rPr>
          <w:rFonts w:eastAsia="SimSun"/>
          <w:lang w:eastAsia="zh-CN"/>
        </w:rPr>
        <w:t>14</w:t>
      </w:r>
      <w:r>
        <w:rPr>
          <w:rFonts w:ascii="SimSun" w:eastAsia="SimSun" w:hAnsi="SimSun" w:hint="eastAsia"/>
          <w:lang w:eastAsia="zh-CN"/>
        </w:rPr>
        <w:t>日的采访。</w:t>
      </w:r>
    </w:p>
  </w:endnote>
  <w:endnote w:id="149">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73651D">
        <w:rPr>
          <w:rFonts w:eastAsia="SimSun"/>
          <w:lang w:eastAsia="zh-CN"/>
        </w:rPr>
        <w:t>2013</w:t>
      </w:r>
      <w:r>
        <w:rPr>
          <w:rFonts w:ascii="SimSun" w:eastAsia="SimSun" w:hAnsi="SimSun" w:hint="eastAsia"/>
          <w:lang w:eastAsia="zh-CN"/>
        </w:rPr>
        <w:t>年</w:t>
      </w:r>
      <w:r w:rsidRPr="0073651D">
        <w:rPr>
          <w:rFonts w:eastAsia="SimSun"/>
          <w:lang w:eastAsia="zh-CN"/>
        </w:rPr>
        <w:t>9</w:t>
      </w:r>
      <w:r>
        <w:rPr>
          <w:rFonts w:ascii="SimSun" w:eastAsia="SimSun" w:hAnsi="SimSun" w:hint="eastAsia"/>
          <w:lang w:eastAsia="zh-CN"/>
        </w:rPr>
        <w:t>月</w:t>
      </w:r>
      <w:r w:rsidRPr="0073651D">
        <w:rPr>
          <w:rFonts w:eastAsia="SimSun"/>
          <w:lang w:eastAsia="zh-CN"/>
        </w:rPr>
        <w:t>14</w:t>
      </w:r>
      <w:r>
        <w:rPr>
          <w:rFonts w:ascii="SimSun" w:eastAsia="SimSun" w:hAnsi="SimSun" w:hint="eastAsia"/>
          <w:lang w:eastAsia="zh-CN"/>
        </w:rPr>
        <w:t>日的采访。</w:t>
      </w:r>
    </w:p>
  </w:endnote>
  <w:endnote w:id="150">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73651D">
        <w:rPr>
          <w:rFonts w:eastAsia="SimSun"/>
          <w:lang w:eastAsia="zh-CN"/>
        </w:rPr>
        <w:t>2013</w:t>
      </w:r>
      <w:r>
        <w:rPr>
          <w:rFonts w:ascii="SimSun" w:eastAsia="SimSun" w:hAnsi="SimSun" w:hint="eastAsia"/>
          <w:lang w:eastAsia="zh-CN"/>
        </w:rPr>
        <w:t>年</w:t>
      </w:r>
      <w:r w:rsidRPr="0073651D">
        <w:rPr>
          <w:rFonts w:eastAsia="SimSun"/>
          <w:lang w:eastAsia="zh-CN"/>
        </w:rPr>
        <w:t>9</w:t>
      </w:r>
      <w:r>
        <w:rPr>
          <w:rFonts w:ascii="SimSun" w:eastAsia="SimSun" w:hAnsi="SimSun" w:hint="eastAsia"/>
          <w:lang w:eastAsia="zh-CN"/>
        </w:rPr>
        <w:t>月</w:t>
      </w:r>
      <w:r w:rsidRPr="0073651D">
        <w:rPr>
          <w:rFonts w:eastAsia="SimSun"/>
          <w:lang w:eastAsia="zh-CN"/>
        </w:rPr>
        <w:t>14</w:t>
      </w:r>
      <w:r>
        <w:rPr>
          <w:rFonts w:ascii="SimSun" w:eastAsia="SimSun" w:hAnsi="SimSun" w:hint="eastAsia"/>
          <w:lang w:eastAsia="zh-CN"/>
        </w:rPr>
        <w:t>日的采访。</w:t>
      </w:r>
    </w:p>
  </w:endnote>
  <w:endnote w:id="151">
    <w:p w:rsidR="00806D9A" w:rsidRDefault="00806D9A" w:rsidP="00B1414D">
      <w:pPr>
        <w:pStyle w:val="NormalWeb"/>
        <w:spacing w:before="0" w:beforeAutospacing="0" w:after="120" w:afterAutospacing="0" w:line="240" w:lineRule="atLeast"/>
      </w:pPr>
      <w:r w:rsidRPr="00E02915">
        <w:rPr>
          <w:rStyle w:val="EndnoteReference"/>
          <w:rFonts w:ascii="Amnesty Trade Gothic" w:hAnsi="Amnesty Trade Gothic"/>
          <w:sz w:val="16"/>
          <w:szCs w:val="16"/>
        </w:rPr>
        <w:endnoteRef/>
      </w:r>
      <w:r>
        <w:rPr>
          <w:rFonts w:ascii="Amnesty Trade Gothic" w:hAnsi="Amnesty Trade Gothic" w:hint="eastAsia"/>
          <w:sz w:val="16"/>
        </w:rPr>
        <w:t xml:space="preserve"> </w:t>
      </w:r>
      <w:r>
        <w:rPr>
          <w:rFonts w:ascii="Amnesty Trade Gothic" w:hAnsi="Amnesty Trade Gothic" w:hint="eastAsia"/>
          <w:sz w:val="16"/>
        </w:rPr>
        <w:t>国际特赦组织</w:t>
      </w:r>
      <w:r>
        <w:rPr>
          <w:rFonts w:ascii="Amnesty Trade Gothic" w:hAnsi="Amnesty Trade Gothic" w:hint="eastAsia"/>
          <w:sz w:val="16"/>
        </w:rPr>
        <w:t>2013</w:t>
      </w:r>
      <w:r>
        <w:rPr>
          <w:rFonts w:ascii="Amnesty Trade Gothic" w:hAnsi="Amnesty Trade Gothic" w:hint="eastAsia"/>
          <w:sz w:val="16"/>
        </w:rPr>
        <w:t>年</w:t>
      </w:r>
      <w:r>
        <w:rPr>
          <w:rFonts w:ascii="Amnesty Trade Gothic" w:hAnsi="Amnesty Trade Gothic" w:hint="eastAsia"/>
          <w:sz w:val="16"/>
        </w:rPr>
        <w:t>9</w:t>
      </w:r>
      <w:r>
        <w:rPr>
          <w:rFonts w:ascii="Amnesty Trade Gothic" w:hAnsi="Amnesty Trade Gothic" w:hint="eastAsia"/>
          <w:sz w:val="16"/>
        </w:rPr>
        <w:t>月</w:t>
      </w:r>
      <w:r>
        <w:rPr>
          <w:rFonts w:ascii="Amnesty Trade Gothic" w:hAnsi="Amnesty Trade Gothic" w:hint="eastAsia"/>
          <w:sz w:val="16"/>
        </w:rPr>
        <w:t>20</w:t>
      </w:r>
      <w:r>
        <w:rPr>
          <w:rFonts w:ascii="Amnesty Trade Gothic" w:hAnsi="Amnesty Trade Gothic" w:hint="eastAsia"/>
          <w:sz w:val="16"/>
        </w:rPr>
        <w:t>日的采访。另外参阅《虽然一些劳教所被关闭</w:t>
      </w:r>
      <w:r>
        <w:rPr>
          <w:rFonts w:ascii="Amnesty Trade Gothic" w:hAnsi="Amnesty Trade Gothic" w:hint="eastAsia"/>
          <w:sz w:val="16"/>
        </w:rPr>
        <w:t xml:space="preserve"> </w:t>
      </w:r>
      <w:r>
        <w:rPr>
          <w:rFonts w:ascii="Amnesty Trade Gothic" w:hAnsi="Amnesty Trade Gothic" w:hint="eastAsia"/>
          <w:sz w:val="16"/>
        </w:rPr>
        <w:t>迫害仍在继续》，</w:t>
      </w:r>
      <w:r>
        <w:rPr>
          <w:rFonts w:ascii="Amnesty Trade Gothic" w:hAnsi="Amnesty Trade Gothic" w:hint="eastAsia"/>
          <w:sz w:val="16"/>
        </w:rPr>
        <w:t>2013</w:t>
      </w:r>
      <w:r>
        <w:rPr>
          <w:rFonts w:ascii="Amnesty Trade Gothic" w:hAnsi="Amnesty Trade Gothic" w:hint="eastAsia"/>
          <w:sz w:val="16"/>
        </w:rPr>
        <w:t>年</w:t>
      </w:r>
      <w:r>
        <w:rPr>
          <w:rFonts w:ascii="Amnesty Trade Gothic" w:hAnsi="Amnesty Trade Gothic" w:hint="eastAsia"/>
          <w:sz w:val="16"/>
        </w:rPr>
        <w:t>9</w:t>
      </w:r>
      <w:r>
        <w:rPr>
          <w:rFonts w:ascii="Amnesty Trade Gothic" w:hAnsi="Amnesty Trade Gothic" w:hint="eastAsia"/>
          <w:sz w:val="16"/>
        </w:rPr>
        <w:t>月</w:t>
      </w:r>
      <w:r>
        <w:rPr>
          <w:rFonts w:ascii="Amnesty Trade Gothic" w:hAnsi="Amnesty Trade Gothic" w:hint="eastAsia"/>
          <w:sz w:val="16"/>
        </w:rPr>
        <w:t>14</w:t>
      </w:r>
      <w:r>
        <w:rPr>
          <w:rFonts w:ascii="Amnesty Trade Gothic" w:hAnsi="Amnesty Trade Gothic" w:hint="eastAsia"/>
          <w:sz w:val="16"/>
        </w:rPr>
        <w:t>日，法轮大法明慧网，</w:t>
      </w:r>
      <w:r>
        <w:fldChar w:fldCharType="begin"/>
      </w:r>
      <w:r>
        <w:instrText xml:space="preserve"> HYPERLINK "http://en.minghui.org/html/articles/2013/9/14/141989.html" </w:instrText>
      </w:r>
      <w:r>
        <w:fldChar w:fldCharType="separate"/>
      </w:r>
      <w:r w:rsidRPr="0073651D">
        <w:rPr>
          <w:rStyle w:val="Hyperlink"/>
          <w:rFonts w:ascii="Amnesty Trade Gothic" w:hAnsi="Amnesty Trade Gothic"/>
          <w:color w:val="auto"/>
          <w:sz w:val="16"/>
          <w:szCs w:val="16"/>
          <w:u w:val="none"/>
        </w:rPr>
        <w:t>http://en.minghui.org/html/articles/2013/9/14/141989.html</w:t>
      </w:r>
      <w:r>
        <w:rPr>
          <w:rStyle w:val="Hyperlink"/>
          <w:rFonts w:ascii="Amnesty Trade Gothic" w:hAnsi="Amnesty Trade Gothic"/>
          <w:color w:val="auto"/>
          <w:sz w:val="16"/>
          <w:szCs w:val="16"/>
          <w:u w:val="none"/>
        </w:rPr>
        <w:fldChar w:fldCharType="end"/>
      </w:r>
      <w:r>
        <w:rPr>
          <w:rFonts w:ascii="Amnesty Trade Gothic" w:hAnsi="Amnesty Trade Gothic" w:hint="eastAsia"/>
          <w:sz w:val="16"/>
          <w:szCs w:val="16"/>
        </w:rPr>
        <w:t>，</w:t>
      </w:r>
      <w:proofErr w:type="gramStart"/>
      <w:r>
        <w:rPr>
          <w:rFonts w:ascii="Amnesty Trade Gothic" w:hAnsi="Amnesty Trade Gothic" w:hint="eastAsia"/>
          <w:sz w:val="16"/>
          <w:szCs w:val="16"/>
        </w:rPr>
        <w:t>阅于</w:t>
      </w:r>
      <w:r>
        <w:rPr>
          <w:rFonts w:ascii="Amnesty Trade Gothic" w:hAnsi="Amnesty Trade Gothic" w:hint="eastAsia"/>
          <w:sz w:val="16"/>
          <w:szCs w:val="16"/>
        </w:rPr>
        <w:t>2013</w:t>
      </w:r>
      <w:r>
        <w:rPr>
          <w:rFonts w:ascii="Amnesty Trade Gothic" w:hAnsi="Amnesty Trade Gothic" w:hint="eastAsia"/>
          <w:sz w:val="16"/>
          <w:szCs w:val="16"/>
        </w:rPr>
        <w:t>年</w:t>
      </w:r>
      <w:r>
        <w:rPr>
          <w:rFonts w:ascii="Amnesty Trade Gothic" w:hAnsi="Amnesty Trade Gothic" w:hint="eastAsia"/>
          <w:sz w:val="16"/>
          <w:szCs w:val="16"/>
        </w:rPr>
        <w:t>11</w:t>
      </w:r>
      <w:r>
        <w:rPr>
          <w:rFonts w:ascii="Amnesty Trade Gothic" w:hAnsi="Amnesty Trade Gothic" w:hint="eastAsia"/>
          <w:sz w:val="16"/>
          <w:szCs w:val="16"/>
        </w:rPr>
        <w:t>月</w:t>
      </w:r>
      <w:r>
        <w:rPr>
          <w:rFonts w:ascii="Amnesty Trade Gothic" w:hAnsi="Amnesty Trade Gothic" w:hint="eastAsia"/>
          <w:sz w:val="16"/>
          <w:szCs w:val="16"/>
        </w:rPr>
        <w:t>29</w:t>
      </w:r>
      <w:r>
        <w:rPr>
          <w:rFonts w:ascii="Amnesty Trade Gothic" w:hAnsi="Amnesty Trade Gothic" w:hint="eastAsia"/>
          <w:sz w:val="16"/>
          <w:szCs w:val="16"/>
        </w:rPr>
        <w:t>日</w:t>
      </w:r>
      <w:proofErr w:type="gramEnd"/>
      <w:r>
        <w:rPr>
          <w:rFonts w:ascii="Amnesty Trade Gothic" w:hAnsi="Amnesty Trade Gothic" w:hint="eastAsia"/>
          <w:sz w:val="16"/>
          <w:szCs w:val="16"/>
        </w:rPr>
        <w:t>。</w:t>
      </w:r>
    </w:p>
  </w:endnote>
  <w:endnote w:id="152">
    <w:p w:rsidR="00806D9A" w:rsidRDefault="00806D9A">
      <w:pPr>
        <w:pStyle w:val="EndnoteText"/>
      </w:pPr>
      <w:r>
        <w:rPr>
          <w:rStyle w:val="EndnoteReference"/>
        </w:rPr>
        <w:endnoteRef/>
      </w:r>
      <w:r>
        <w:t xml:space="preserve"> </w:t>
      </w:r>
      <w:r>
        <w:rPr>
          <w:rFonts w:ascii="SimSun" w:eastAsia="SimSun" w:hAnsi="SimSun" w:hint="eastAsia"/>
          <w:lang w:eastAsia="zh-CN"/>
        </w:rPr>
        <w:t xml:space="preserve">《劳教所解散　</w:t>
      </w:r>
      <w:r>
        <w:rPr>
          <w:rFonts w:ascii="SimSun" w:eastAsia="SimSun" w:hAnsi="SimSun" w:hint="eastAsia"/>
          <w:lang w:eastAsia="zh-CN"/>
        </w:rPr>
        <w:t>中共继续迫害法轮功》，</w:t>
      </w:r>
      <w:proofErr w:type="spellStart"/>
      <w:r>
        <w:rPr>
          <w:rFonts w:ascii="SimSun" w:eastAsia="SimSun" w:hAnsi="SimSun" w:cs="SimSun" w:hint="eastAsia"/>
        </w:rPr>
        <w:t>法轮大法明慧网</w:t>
      </w:r>
      <w:proofErr w:type="spellEnd"/>
      <w:r>
        <w:rPr>
          <w:rFonts w:ascii="SimSun" w:eastAsia="SimSun" w:hAnsi="SimSun" w:cs="SimSun" w:hint="eastAsia"/>
          <w:lang w:eastAsia="zh-CN"/>
        </w:rPr>
        <w:t>，</w:t>
      </w:r>
      <w:r w:rsidRPr="00EA52E1">
        <w:rPr>
          <w:rFonts w:eastAsia="SimSun" w:cs="SimSun"/>
          <w:lang w:eastAsia="zh-CN"/>
        </w:rPr>
        <w:t>2013</w:t>
      </w:r>
      <w:r>
        <w:rPr>
          <w:rFonts w:ascii="SimSun" w:eastAsia="SimSun" w:hAnsi="SimSun" w:cs="SimSun" w:hint="eastAsia"/>
          <w:lang w:eastAsia="zh-CN"/>
        </w:rPr>
        <w:t>年</w:t>
      </w:r>
      <w:r w:rsidRPr="00EA52E1">
        <w:rPr>
          <w:rFonts w:eastAsia="SimSun" w:cs="SimSun"/>
          <w:lang w:eastAsia="zh-CN"/>
        </w:rPr>
        <w:t>9</w:t>
      </w:r>
      <w:r>
        <w:rPr>
          <w:rFonts w:ascii="SimSun" w:eastAsia="SimSun" w:hAnsi="SimSun" w:cs="SimSun" w:hint="eastAsia"/>
          <w:lang w:eastAsia="zh-CN"/>
        </w:rPr>
        <w:t>月</w:t>
      </w:r>
      <w:r w:rsidRPr="00EA52E1">
        <w:rPr>
          <w:rFonts w:eastAsia="SimSun" w:cs="SimSun"/>
          <w:lang w:eastAsia="zh-CN"/>
        </w:rPr>
        <w:t>17</w:t>
      </w:r>
      <w:r>
        <w:rPr>
          <w:rFonts w:ascii="SimSun" w:eastAsia="SimSun" w:hAnsi="SimSun" w:cs="SimSun" w:hint="eastAsia"/>
          <w:lang w:eastAsia="zh-CN"/>
        </w:rPr>
        <w:t>日，</w:t>
      </w:r>
      <w:r>
        <w:t xml:space="preserve"> </w:t>
      </w:r>
      <w:hyperlink r:id="rId22" w:history="1">
        <w:r w:rsidRPr="00EA52E1">
          <w:rPr>
            <w:rStyle w:val="Hyperlink"/>
            <w:color w:val="auto"/>
            <w:u w:val="none"/>
          </w:rPr>
          <w:t>http://en.minghui.org/html/articles/2013/9/17/142065.html</w:t>
        </w:r>
      </w:hyperlink>
      <w:r>
        <w:rPr>
          <w:rFonts w:ascii="SimSun" w:eastAsia="SimSun" w:hAnsi="SimSun" w:hint="eastAsia"/>
          <w:lang w:eastAsia="zh-CN"/>
        </w:rPr>
        <w:t>，</w:t>
      </w:r>
      <w:proofErr w:type="gramStart"/>
      <w:r>
        <w:rPr>
          <w:rFonts w:ascii="SimSun" w:eastAsia="SimSun" w:hAnsi="SimSun" w:hint="eastAsia"/>
          <w:lang w:eastAsia="zh-CN"/>
        </w:rPr>
        <w:t>阅于</w:t>
      </w:r>
      <w:r w:rsidRPr="00EA52E1">
        <w:rPr>
          <w:rFonts w:eastAsia="SimSun"/>
          <w:lang w:eastAsia="zh-CN"/>
        </w:rPr>
        <w:t>2013</w:t>
      </w:r>
      <w:r>
        <w:rPr>
          <w:rFonts w:ascii="SimSun" w:eastAsia="SimSun" w:hAnsi="SimSun" w:hint="eastAsia"/>
          <w:lang w:eastAsia="zh-CN"/>
        </w:rPr>
        <w:t>年</w:t>
      </w:r>
      <w:r w:rsidRPr="00EA52E1">
        <w:rPr>
          <w:rFonts w:eastAsia="SimSun"/>
          <w:lang w:eastAsia="zh-CN"/>
        </w:rPr>
        <w:t>12</w:t>
      </w:r>
      <w:r>
        <w:rPr>
          <w:rFonts w:ascii="SimSun" w:eastAsia="SimSun" w:hAnsi="SimSun" w:hint="eastAsia"/>
          <w:lang w:eastAsia="zh-CN"/>
        </w:rPr>
        <w:t>月</w:t>
      </w:r>
      <w:r w:rsidRPr="00EA52E1">
        <w:rPr>
          <w:rFonts w:eastAsia="SimSun"/>
          <w:lang w:eastAsia="zh-CN"/>
        </w:rPr>
        <w:t>3</w:t>
      </w:r>
      <w:r>
        <w:rPr>
          <w:rFonts w:ascii="SimSun" w:eastAsia="SimSun" w:hAnsi="SimSun" w:hint="eastAsia"/>
          <w:lang w:eastAsia="zh-CN"/>
        </w:rPr>
        <w:t>日</w:t>
      </w:r>
      <w:proofErr w:type="gramEnd"/>
      <w:r>
        <w:rPr>
          <w:rFonts w:ascii="SimSun" w:eastAsia="SimSun" w:hAnsi="SimSun" w:hint="eastAsia"/>
          <w:lang w:eastAsia="zh-CN"/>
        </w:rPr>
        <w:t>。</w:t>
      </w:r>
    </w:p>
  </w:endnote>
  <w:endnote w:id="153">
    <w:p w:rsidR="00806D9A" w:rsidRDefault="00806D9A" w:rsidP="00B1414D">
      <w:pPr>
        <w:pStyle w:val="EndnoteText"/>
      </w:pPr>
      <w:r>
        <w:rPr>
          <w:rStyle w:val="EndnoteReference"/>
        </w:rPr>
        <w:endnoteRef/>
      </w:r>
      <w:r>
        <w:rPr>
          <w:rFonts w:ascii="SimSun" w:eastAsia="SimSun" w:hAnsi="SimSun" w:hint="eastAsia"/>
          <w:lang w:eastAsia="zh-CN"/>
        </w:rPr>
        <w:t xml:space="preserve"> 参阅</w:t>
      </w:r>
      <w:proofErr w:type="gramStart"/>
      <w:r>
        <w:rPr>
          <w:rFonts w:ascii="SimSun" w:eastAsia="SimSun" w:hAnsi="SimSun" w:hint="eastAsia"/>
          <w:lang w:eastAsia="zh-CN"/>
        </w:rPr>
        <w:t>维权网的</w:t>
      </w:r>
      <w:proofErr w:type="gramEnd"/>
      <w:r>
        <w:rPr>
          <w:rFonts w:ascii="SimSun" w:eastAsia="SimSun" w:hAnsi="SimSun" w:hint="eastAsia"/>
          <w:lang w:eastAsia="zh-CN"/>
        </w:rPr>
        <w:t>报告，包括《律师警告说其他形式的任意拘留取代了劳教》，</w:t>
      </w:r>
      <w:r w:rsidRPr="00EA52E1">
        <w:rPr>
          <w:rFonts w:eastAsia="SimSun"/>
          <w:lang w:eastAsia="zh-CN"/>
        </w:rPr>
        <w:t>2013</w:t>
      </w:r>
      <w:r>
        <w:rPr>
          <w:rFonts w:ascii="SimSun" w:eastAsia="SimSun" w:hAnsi="SimSun" w:hint="eastAsia"/>
          <w:lang w:eastAsia="zh-CN"/>
        </w:rPr>
        <w:t>年</w:t>
      </w:r>
      <w:r w:rsidRPr="00EA52E1">
        <w:rPr>
          <w:rFonts w:eastAsia="SimSun"/>
          <w:lang w:eastAsia="zh-CN"/>
        </w:rPr>
        <w:t>11</w:t>
      </w:r>
      <w:r>
        <w:rPr>
          <w:rFonts w:ascii="SimSun" w:eastAsia="SimSun" w:hAnsi="SimSun" w:hint="eastAsia"/>
          <w:lang w:eastAsia="zh-CN"/>
        </w:rPr>
        <w:t>月</w:t>
      </w:r>
      <w:r w:rsidRPr="00EA52E1">
        <w:rPr>
          <w:rFonts w:eastAsia="SimSun"/>
          <w:lang w:eastAsia="zh-CN"/>
        </w:rPr>
        <w:t>21</w:t>
      </w:r>
      <w:r>
        <w:rPr>
          <w:rFonts w:ascii="SimSun" w:eastAsia="SimSun" w:hAnsi="SimSun" w:hint="eastAsia"/>
          <w:lang w:eastAsia="zh-CN"/>
        </w:rPr>
        <w:t>日，</w:t>
      </w:r>
      <w:hyperlink r:id="rId23" w:history="1">
        <w:r w:rsidRPr="0096534C">
          <w:rPr>
            <w:rStyle w:val="Hyperlink"/>
            <w:color w:val="auto"/>
            <w:u w:val="none"/>
          </w:rPr>
          <w:t>http://chrdnet.com/2013/11/chrb-lawyers-warn-against-other-forms-of-arbitrary-detention-to-replace-rtl-1114-1120-2013/</w:t>
        </w:r>
      </w:hyperlink>
      <w:r w:rsidRPr="0096534C">
        <w:rPr>
          <w:rStyle w:val="Hyperlink"/>
          <w:rFonts w:hint="eastAsia"/>
          <w:color w:val="auto"/>
          <w:u w:val="none"/>
          <w:lang w:eastAsia="zh-CN"/>
        </w:rPr>
        <w:t>，</w:t>
      </w:r>
      <w:proofErr w:type="gramStart"/>
      <w:r>
        <w:rPr>
          <w:rFonts w:ascii="SimSun" w:eastAsia="SimSun" w:hAnsi="SimSun" w:hint="eastAsia"/>
          <w:lang w:eastAsia="zh-CN"/>
        </w:rPr>
        <w:t>阅于</w:t>
      </w:r>
      <w:r w:rsidRPr="00EA52E1">
        <w:rPr>
          <w:rFonts w:eastAsia="SimSun"/>
          <w:lang w:eastAsia="zh-CN"/>
        </w:rPr>
        <w:t>2013</w:t>
      </w:r>
      <w:r>
        <w:rPr>
          <w:rFonts w:ascii="SimSun" w:eastAsia="SimSun" w:hAnsi="SimSun" w:hint="eastAsia"/>
          <w:lang w:eastAsia="zh-CN"/>
        </w:rPr>
        <w:t>年</w:t>
      </w:r>
      <w:r w:rsidRPr="00EA52E1">
        <w:rPr>
          <w:rFonts w:eastAsia="SimSun"/>
          <w:lang w:eastAsia="zh-CN"/>
        </w:rPr>
        <w:t>11</w:t>
      </w:r>
      <w:r>
        <w:rPr>
          <w:rFonts w:ascii="SimSun" w:eastAsia="SimSun" w:hAnsi="SimSun" w:hint="eastAsia"/>
          <w:lang w:eastAsia="zh-CN"/>
        </w:rPr>
        <w:t>月</w:t>
      </w:r>
      <w:r w:rsidRPr="00EA52E1">
        <w:rPr>
          <w:rFonts w:eastAsia="SimSun"/>
          <w:lang w:eastAsia="zh-CN"/>
        </w:rPr>
        <w:t>29</w:t>
      </w:r>
      <w:r>
        <w:rPr>
          <w:rFonts w:ascii="SimSun" w:eastAsia="SimSun" w:hAnsi="SimSun" w:hint="eastAsia"/>
          <w:lang w:eastAsia="zh-CN"/>
        </w:rPr>
        <w:t>日</w:t>
      </w:r>
      <w:proofErr w:type="gramEnd"/>
      <w:r>
        <w:rPr>
          <w:rFonts w:ascii="SimSun" w:eastAsia="SimSun" w:hAnsi="SimSun" w:hint="eastAsia"/>
          <w:lang w:eastAsia="zh-CN"/>
        </w:rPr>
        <w:t>；《精神卫生法生效</w:t>
      </w:r>
      <w:r>
        <w:rPr>
          <w:rFonts w:eastAsia="SimSun" w:hint="eastAsia"/>
          <w:lang w:eastAsia="zh-CN"/>
        </w:rPr>
        <w:t>6</w:t>
      </w:r>
      <w:r>
        <w:rPr>
          <w:rFonts w:ascii="SimSun" w:eastAsia="SimSun" w:hAnsi="SimSun" w:hint="eastAsia"/>
          <w:lang w:eastAsia="zh-CN"/>
        </w:rPr>
        <w:t>个月后，精神病院仍进行非自愿收治》，《中国人权简报》，</w:t>
      </w:r>
      <w:r w:rsidRPr="00EA52E1">
        <w:rPr>
          <w:rFonts w:eastAsia="SimSun"/>
          <w:lang w:eastAsia="zh-CN"/>
        </w:rPr>
        <w:t>2013</w:t>
      </w:r>
      <w:r>
        <w:rPr>
          <w:rFonts w:ascii="SimSun" w:eastAsia="SimSun" w:hAnsi="SimSun" w:hint="eastAsia"/>
          <w:lang w:eastAsia="zh-CN"/>
        </w:rPr>
        <w:t>年</w:t>
      </w:r>
      <w:r w:rsidRPr="00EA52E1">
        <w:rPr>
          <w:rFonts w:eastAsia="SimSun"/>
          <w:lang w:eastAsia="zh-CN"/>
        </w:rPr>
        <w:t>11</w:t>
      </w:r>
      <w:r>
        <w:rPr>
          <w:rFonts w:ascii="SimSun" w:eastAsia="SimSun" w:hAnsi="SimSun" w:hint="eastAsia"/>
          <w:lang w:eastAsia="zh-CN"/>
        </w:rPr>
        <w:t>月</w:t>
      </w:r>
      <w:r>
        <w:t>8-13</w:t>
      </w:r>
      <w:r>
        <w:rPr>
          <w:rFonts w:ascii="SimSun" w:eastAsia="SimSun" w:hAnsi="SimSun" w:hint="eastAsia"/>
          <w:lang w:eastAsia="zh-CN"/>
        </w:rPr>
        <w:t>日，</w:t>
      </w:r>
      <w:hyperlink r:id="rId24" w:history="1">
        <w:r w:rsidRPr="00EA52E1">
          <w:rPr>
            <w:rStyle w:val="Hyperlink"/>
            <w:color w:val="auto"/>
            <w:u w:val="none"/>
          </w:rPr>
          <w:t>http://chrdnet.com/2013/11/chrb-six-months-after-mental-health-law-implemented-involuntary-psychiatric-commitment-continues-118-13-2013/</w:t>
        </w:r>
      </w:hyperlink>
      <w:r>
        <w:rPr>
          <w:rFonts w:ascii="SimSun" w:eastAsia="SimSun" w:hAnsi="SimSun" w:hint="eastAsia"/>
          <w:lang w:eastAsia="zh-CN"/>
        </w:rPr>
        <w:t>，</w:t>
      </w:r>
      <w:proofErr w:type="gramStart"/>
      <w:r>
        <w:rPr>
          <w:rFonts w:ascii="SimSun" w:eastAsia="SimSun" w:hAnsi="SimSun" w:hint="eastAsia"/>
          <w:lang w:eastAsia="zh-CN"/>
        </w:rPr>
        <w:t>阅于</w:t>
      </w:r>
      <w:r w:rsidRPr="00EA52E1">
        <w:rPr>
          <w:rFonts w:eastAsia="SimSun"/>
          <w:lang w:eastAsia="zh-CN"/>
        </w:rPr>
        <w:t>2013</w:t>
      </w:r>
      <w:r>
        <w:rPr>
          <w:rFonts w:ascii="SimSun" w:eastAsia="SimSun" w:hAnsi="SimSun" w:hint="eastAsia"/>
          <w:lang w:eastAsia="zh-CN"/>
        </w:rPr>
        <w:t>年</w:t>
      </w:r>
      <w:r w:rsidRPr="00EA52E1">
        <w:rPr>
          <w:rFonts w:eastAsia="SimSun"/>
          <w:lang w:eastAsia="zh-CN"/>
        </w:rPr>
        <w:t>12</w:t>
      </w:r>
      <w:r>
        <w:rPr>
          <w:rFonts w:ascii="SimSun" w:eastAsia="SimSun" w:hAnsi="SimSun" w:hint="eastAsia"/>
          <w:lang w:eastAsia="zh-CN"/>
        </w:rPr>
        <w:t>月</w:t>
      </w:r>
      <w:r w:rsidRPr="00EA52E1">
        <w:rPr>
          <w:rFonts w:eastAsia="SimSun"/>
          <w:lang w:eastAsia="zh-CN"/>
        </w:rPr>
        <w:t>1</w:t>
      </w:r>
      <w:r>
        <w:rPr>
          <w:rFonts w:ascii="SimSun" w:eastAsia="SimSun" w:hAnsi="SimSun" w:hint="eastAsia"/>
          <w:lang w:eastAsia="zh-CN"/>
        </w:rPr>
        <w:t>日</w:t>
      </w:r>
      <w:proofErr w:type="gramEnd"/>
      <w:r>
        <w:rPr>
          <w:rFonts w:ascii="SimSun" w:eastAsia="SimSun" w:hAnsi="SimSun" w:hint="eastAsia"/>
          <w:lang w:eastAsia="zh-CN"/>
        </w:rPr>
        <w:t>。</w:t>
      </w:r>
    </w:p>
  </w:endnote>
  <w:endnote w:id="154">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73651D">
        <w:rPr>
          <w:rFonts w:eastAsia="SimSun"/>
          <w:lang w:eastAsia="zh-CN"/>
        </w:rPr>
        <w:t>2013</w:t>
      </w:r>
      <w:r>
        <w:rPr>
          <w:rFonts w:ascii="SimSun" w:eastAsia="SimSun" w:hAnsi="SimSun" w:hint="eastAsia"/>
          <w:lang w:eastAsia="zh-CN"/>
        </w:rPr>
        <w:t>年</w:t>
      </w:r>
      <w:r w:rsidRPr="0073651D">
        <w:rPr>
          <w:rFonts w:eastAsia="SimSun"/>
          <w:lang w:eastAsia="zh-CN"/>
        </w:rPr>
        <w:t>11</w:t>
      </w:r>
      <w:r>
        <w:rPr>
          <w:rFonts w:ascii="SimSun" w:eastAsia="SimSun" w:hAnsi="SimSun" w:hint="eastAsia"/>
          <w:lang w:eastAsia="zh-CN"/>
        </w:rPr>
        <w:t>月的采访。</w:t>
      </w:r>
    </w:p>
  </w:endnote>
  <w:endnote w:id="155">
    <w:p w:rsidR="00806D9A" w:rsidRDefault="00806D9A">
      <w:pPr>
        <w:pStyle w:val="EndnoteText"/>
      </w:pPr>
      <w:r>
        <w:rPr>
          <w:rStyle w:val="EndnoteReference"/>
        </w:rPr>
        <w:endnoteRef/>
      </w:r>
      <w:r>
        <w:rPr>
          <w:rFonts w:ascii="SimSun" w:eastAsia="SimSun" w:hAnsi="SimSun" w:hint="eastAsia"/>
          <w:lang w:eastAsia="zh-CN"/>
        </w:rPr>
        <w:t xml:space="preserve"> 国际特赦组织</w:t>
      </w:r>
      <w:r w:rsidRPr="0073651D">
        <w:rPr>
          <w:rFonts w:eastAsia="SimSun"/>
          <w:lang w:eastAsia="zh-CN"/>
        </w:rPr>
        <w:t>2013</w:t>
      </w:r>
      <w:r>
        <w:rPr>
          <w:rFonts w:ascii="SimSun" w:eastAsia="SimSun" w:hAnsi="SimSun" w:hint="eastAsia"/>
          <w:lang w:eastAsia="zh-CN"/>
        </w:rPr>
        <w:t>年</w:t>
      </w:r>
      <w:r w:rsidRPr="0073651D">
        <w:rPr>
          <w:rFonts w:eastAsia="SimSun"/>
          <w:lang w:eastAsia="zh-CN"/>
        </w:rPr>
        <w:t>9</w:t>
      </w:r>
      <w:r>
        <w:rPr>
          <w:rFonts w:ascii="SimSun" w:eastAsia="SimSun" w:hAnsi="SimSun" w:hint="eastAsia"/>
          <w:lang w:eastAsia="zh-CN"/>
        </w:rPr>
        <w:t>月至</w:t>
      </w:r>
      <w:r w:rsidRPr="0073651D">
        <w:rPr>
          <w:rFonts w:eastAsia="SimSun"/>
          <w:lang w:eastAsia="zh-CN"/>
        </w:rPr>
        <w:t>12</w:t>
      </w:r>
      <w:r>
        <w:rPr>
          <w:rFonts w:ascii="SimSun" w:eastAsia="SimSun" w:hAnsi="SimSun" w:hint="eastAsia"/>
          <w:lang w:eastAsia="zh-CN"/>
        </w:rPr>
        <w:t>月</w:t>
      </w:r>
      <w:r>
        <w:rPr>
          <w:rFonts w:eastAsia="SimSun" w:hint="eastAsia"/>
          <w:lang w:eastAsia="zh-CN"/>
        </w:rPr>
        <w:t>期间进行</w:t>
      </w:r>
      <w:r>
        <w:rPr>
          <w:rFonts w:ascii="SimSun" w:eastAsia="SimSun" w:hAnsi="SimSun" w:hint="eastAsia"/>
          <w:lang w:eastAsia="zh-CN"/>
        </w:rPr>
        <w:t>的多次采访。</w:t>
      </w:r>
    </w:p>
  </w:endnote>
  <w:endnote w:id="156">
    <w:p w:rsidR="00806D9A" w:rsidRDefault="00806D9A" w:rsidP="00B1414D">
      <w:pPr>
        <w:pStyle w:val="EndnoteText"/>
      </w:pPr>
      <w:r>
        <w:rPr>
          <w:rStyle w:val="EndnoteReference"/>
        </w:rPr>
        <w:endnoteRef/>
      </w:r>
      <w:r>
        <w:t xml:space="preserve"> </w:t>
      </w:r>
      <w:r>
        <w:rPr>
          <w:rFonts w:ascii="SimSun" w:eastAsia="SimSun" w:hAnsi="SimSun" w:hint="eastAsia"/>
          <w:lang w:eastAsia="zh-CN"/>
        </w:rPr>
        <w:t>《中国在三中全会前夕拘留数百名退伍兵》，自由亚洲电台，</w:t>
      </w:r>
      <w:r w:rsidRPr="0073651D">
        <w:rPr>
          <w:rFonts w:eastAsia="SimSun"/>
          <w:lang w:eastAsia="zh-CN"/>
        </w:rPr>
        <w:t>2013</w:t>
      </w:r>
      <w:r>
        <w:rPr>
          <w:rFonts w:ascii="SimSun" w:eastAsia="SimSun" w:hAnsi="SimSun" w:hint="eastAsia"/>
          <w:lang w:eastAsia="zh-CN"/>
        </w:rPr>
        <w:t>年</w:t>
      </w:r>
      <w:r w:rsidRPr="0073651D">
        <w:rPr>
          <w:rFonts w:eastAsia="SimSun"/>
          <w:lang w:eastAsia="zh-CN"/>
        </w:rPr>
        <w:t>11</w:t>
      </w:r>
      <w:r>
        <w:rPr>
          <w:rFonts w:ascii="SimSun" w:eastAsia="SimSun" w:hAnsi="SimSun" w:hint="eastAsia"/>
          <w:lang w:eastAsia="zh-CN"/>
        </w:rPr>
        <w:t>月</w:t>
      </w:r>
      <w:r w:rsidRPr="0073651D">
        <w:rPr>
          <w:rFonts w:eastAsia="SimSun"/>
          <w:lang w:eastAsia="zh-CN"/>
        </w:rPr>
        <w:t>6</w:t>
      </w:r>
      <w:r>
        <w:rPr>
          <w:rFonts w:ascii="SimSun" w:eastAsia="SimSun" w:hAnsi="SimSun" w:hint="eastAsia"/>
          <w:lang w:eastAsia="zh-CN"/>
        </w:rPr>
        <w:t>日，</w:t>
      </w:r>
      <w:r>
        <w:t xml:space="preserve"> </w:t>
      </w:r>
      <w:hyperlink r:id="rId25" w:history="1">
        <w:r w:rsidRPr="00EA52E1">
          <w:rPr>
            <w:rStyle w:val="Hyperlink"/>
            <w:color w:val="auto"/>
            <w:u w:val="none"/>
          </w:rPr>
          <w:t>http://www.rfa.org/english/news/china/plenum-11052013104702.html</w:t>
        </w:r>
      </w:hyperlink>
      <w:r>
        <w:rPr>
          <w:rFonts w:ascii="SimSun" w:eastAsia="SimSun" w:hAnsi="SimSun" w:hint="eastAsia"/>
          <w:lang w:eastAsia="zh-CN"/>
        </w:rPr>
        <w:t>，</w:t>
      </w:r>
      <w:proofErr w:type="gramStart"/>
      <w:r>
        <w:rPr>
          <w:rFonts w:ascii="SimSun" w:eastAsia="SimSun" w:hAnsi="SimSun" w:hint="eastAsia"/>
          <w:lang w:eastAsia="zh-CN"/>
        </w:rPr>
        <w:t>阅于</w:t>
      </w:r>
      <w:r w:rsidRPr="0073651D">
        <w:rPr>
          <w:rFonts w:eastAsia="SimSun"/>
          <w:lang w:eastAsia="zh-CN"/>
        </w:rPr>
        <w:t>2013</w:t>
      </w:r>
      <w:r>
        <w:rPr>
          <w:rFonts w:ascii="SimSun" w:eastAsia="SimSun" w:hAnsi="SimSun" w:hint="eastAsia"/>
          <w:lang w:eastAsia="zh-CN"/>
        </w:rPr>
        <w:t>年</w:t>
      </w:r>
      <w:r w:rsidRPr="0073651D">
        <w:rPr>
          <w:rFonts w:eastAsia="SimSun"/>
          <w:lang w:eastAsia="zh-CN"/>
        </w:rPr>
        <w:t>11</w:t>
      </w:r>
      <w:r>
        <w:rPr>
          <w:rFonts w:ascii="SimSun" w:eastAsia="SimSun" w:hAnsi="SimSun" w:hint="eastAsia"/>
          <w:lang w:eastAsia="zh-CN"/>
        </w:rPr>
        <w:t>月</w:t>
      </w:r>
      <w:r w:rsidRPr="0073651D">
        <w:rPr>
          <w:rFonts w:eastAsia="SimSun"/>
          <w:lang w:eastAsia="zh-CN"/>
        </w:rPr>
        <w:t>29</w:t>
      </w:r>
      <w:r>
        <w:rPr>
          <w:rFonts w:ascii="SimSun" w:eastAsia="SimSun" w:hAnsi="SimSun" w:hint="eastAsia"/>
          <w:lang w:eastAsia="zh-CN"/>
        </w:rPr>
        <w:t>日</w:t>
      </w:r>
      <w:proofErr w:type="gramEnd"/>
      <w:r>
        <w:rPr>
          <w:rFonts w:ascii="SimSun" w:eastAsia="SimSun" w:hAnsi="SimSun" w:hint="eastAsia"/>
          <w:lang w:eastAsia="zh-CN"/>
        </w:rPr>
        <w:t>。</w:t>
      </w:r>
    </w:p>
  </w:endnote>
  <w:endnote w:id="157">
    <w:p w:rsidR="00806D9A" w:rsidRDefault="00806D9A" w:rsidP="00B1414D">
      <w:pPr>
        <w:pStyle w:val="EndnoteText"/>
      </w:pPr>
      <w:r>
        <w:rPr>
          <w:rStyle w:val="EndnoteReference"/>
        </w:rPr>
        <w:endnoteRef/>
      </w:r>
      <w:r>
        <w:t xml:space="preserve"> </w:t>
      </w:r>
      <w:r>
        <w:rPr>
          <w:rFonts w:ascii="SimSun" w:eastAsia="SimSun" w:hAnsi="SimSun" w:hint="eastAsia"/>
          <w:lang w:eastAsia="zh-CN"/>
        </w:rPr>
        <w:t>《中国在三中全会前夕拘留数百名退伍兵》，自由亚洲电台。</w:t>
      </w:r>
    </w:p>
  </w:endnote>
  <w:endnote w:id="158">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73651D">
        <w:rPr>
          <w:rFonts w:eastAsia="SimSun"/>
          <w:lang w:eastAsia="zh-CN"/>
        </w:rPr>
        <w:t>2013</w:t>
      </w:r>
      <w:r>
        <w:rPr>
          <w:rFonts w:ascii="SimSun" w:eastAsia="SimSun" w:hAnsi="SimSun" w:hint="eastAsia"/>
          <w:lang w:eastAsia="zh-CN"/>
        </w:rPr>
        <w:t>年</w:t>
      </w:r>
      <w:r w:rsidRPr="0073651D">
        <w:rPr>
          <w:rFonts w:eastAsia="SimSun"/>
          <w:lang w:eastAsia="zh-CN"/>
        </w:rPr>
        <w:t>11</w:t>
      </w:r>
      <w:r>
        <w:rPr>
          <w:rFonts w:ascii="SimSun" w:eastAsia="SimSun" w:hAnsi="SimSun" w:hint="eastAsia"/>
          <w:lang w:eastAsia="zh-CN"/>
        </w:rPr>
        <w:t>月</w:t>
      </w:r>
      <w:r w:rsidRPr="0073651D">
        <w:rPr>
          <w:rFonts w:eastAsia="SimSun"/>
          <w:lang w:eastAsia="zh-CN"/>
        </w:rPr>
        <w:t>11</w:t>
      </w:r>
      <w:r>
        <w:rPr>
          <w:rFonts w:ascii="SimSun" w:eastAsia="SimSun" w:hAnsi="SimSun" w:hint="eastAsia"/>
          <w:lang w:eastAsia="zh-CN"/>
        </w:rPr>
        <w:t>日的采访。</w:t>
      </w:r>
    </w:p>
  </w:endnote>
  <w:endnote w:id="159">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73651D">
        <w:rPr>
          <w:rFonts w:eastAsia="SimSun"/>
          <w:lang w:eastAsia="zh-CN"/>
        </w:rPr>
        <w:t>2013</w:t>
      </w:r>
      <w:r>
        <w:rPr>
          <w:rFonts w:ascii="SimSun" w:eastAsia="SimSun" w:hAnsi="SimSun" w:hint="eastAsia"/>
          <w:lang w:eastAsia="zh-CN"/>
        </w:rPr>
        <w:t>年</w:t>
      </w:r>
      <w:r w:rsidRPr="0073651D">
        <w:rPr>
          <w:rFonts w:eastAsia="SimSun"/>
          <w:lang w:eastAsia="zh-CN"/>
        </w:rPr>
        <w:t>11</w:t>
      </w:r>
      <w:r>
        <w:rPr>
          <w:rFonts w:ascii="SimSun" w:eastAsia="SimSun" w:hAnsi="SimSun" w:hint="eastAsia"/>
          <w:lang w:eastAsia="zh-CN"/>
        </w:rPr>
        <w:t>月</w:t>
      </w:r>
      <w:r w:rsidRPr="0073651D">
        <w:rPr>
          <w:rFonts w:eastAsia="SimSun"/>
          <w:lang w:eastAsia="zh-CN"/>
        </w:rPr>
        <w:t>11</w:t>
      </w:r>
      <w:r>
        <w:rPr>
          <w:rFonts w:ascii="SimSun" w:eastAsia="SimSun" w:hAnsi="SimSun" w:hint="eastAsia"/>
          <w:lang w:eastAsia="zh-CN"/>
        </w:rPr>
        <w:t>日和</w:t>
      </w:r>
      <w:r w:rsidRPr="0073651D">
        <w:rPr>
          <w:rFonts w:eastAsia="SimSun"/>
          <w:lang w:eastAsia="zh-CN"/>
        </w:rPr>
        <w:t>18</w:t>
      </w:r>
      <w:r>
        <w:rPr>
          <w:rFonts w:ascii="SimSun" w:eastAsia="SimSun" w:hAnsi="SimSun" w:hint="eastAsia"/>
          <w:lang w:eastAsia="zh-CN"/>
        </w:rPr>
        <w:t>日期间进行的多次采访。</w:t>
      </w:r>
    </w:p>
  </w:endnote>
  <w:endnote w:id="160">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73651D">
        <w:rPr>
          <w:rFonts w:eastAsia="SimSun"/>
          <w:lang w:eastAsia="zh-CN"/>
        </w:rPr>
        <w:t>2013</w:t>
      </w:r>
      <w:r>
        <w:rPr>
          <w:rFonts w:ascii="SimSun" w:eastAsia="SimSun" w:hAnsi="SimSun" w:hint="eastAsia"/>
          <w:lang w:eastAsia="zh-CN"/>
        </w:rPr>
        <w:t>年</w:t>
      </w:r>
      <w:r w:rsidRPr="0073651D">
        <w:rPr>
          <w:rFonts w:eastAsia="SimSun"/>
          <w:lang w:eastAsia="zh-CN"/>
        </w:rPr>
        <w:t>11</w:t>
      </w:r>
      <w:r>
        <w:rPr>
          <w:rFonts w:ascii="SimSun" w:eastAsia="SimSun" w:hAnsi="SimSun" w:hint="eastAsia"/>
          <w:lang w:eastAsia="zh-CN"/>
        </w:rPr>
        <w:t>月</w:t>
      </w:r>
      <w:r w:rsidRPr="0073651D">
        <w:rPr>
          <w:rFonts w:eastAsia="SimSun"/>
          <w:lang w:eastAsia="zh-CN"/>
        </w:rPr>
        <w:t>18</w:t>
      </w:r>
      <w:r>
        <w:rPr>
          <w:rFonts w:ascii="SimSun" w:eastAsia="SimSun" w:hAnsi="SimSun" w:hint="eastAsia"/>
          <w:lang w:eastAsia="zh-CN"/>
        </w:rPr>
        <w:t>日的采访。另请查看杜斌，《小鬼头上的女人》。</w:t>
      </w:r>
    </w:p>
  </w:endnote>
  <w:endnote w:id="161">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73651D">
        <w:rPr>
          <w:rFonts w:eastAsia="SimSun"/>
          <w:lang w:eastAsia="zh-CN"/>
        </w:rPr>
        <w:t>2013</w:t>
      </w:r>
      <w:r>
        <w:rPr>
          <w:rFonts w:ascii="SimSun" w:eastAsia="SimSun" w:hAnsi="SimSun" w:hint="eastAsia"/>
          <w:lang w:eastAsia="zh-CN"/>
        </w:rPr>
        <w:t>年</w:t>
      </w:r>
      <w:r w:rsidRPr="0073651D">
        <w:rPr>
          <w:rFonts w:eastAsia="SimSun"/>
          <w:lang w:eastAsia="zh-CN"/>
        </w:rPr>
        <w:t>11</w:t>
      </w:r>
      <w:r>
        <w:rPr>
          <w:rFonts w:ascii="SimSun" w:eastAsia="SimSun" w:hAnsi="SimSun" w:hint="eastAsia"/>
          <w:lang w:eastAsia="zh-CN"/>
        </w:rPr>
        <w:t>月</w:t>
      </w:r>
      <w:r w:rsidRPr="0073651D">
        <w:rPr>
          <w:rFonts w:eastAsia="SimSun"/>
          <w:lang w:eastAsia="zh-CN"/>
        </w:rPr>
        <w:t>18</w:t>
      </w:r>
      <w:r>
        <w:rPr>
          <w:rFonts w:ascii="SimSun" w:eastAsia="SimSun" w:hAnsi="SimSun" w:hint="eastAsia"/>
          <w:lang w:eastAsia="zh-CN"/>
        </w:rPr>
        <w:t>日的采访。</w:t>
      </w:r>
    </w:p>
  </w:endnote>
  <w:endnote w:id="162">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73651D">
        <w:rPr>
          <w:rFonts w:eastAsia="SimSun"/>
          <w:lang w:eastAsia="zh-CN"/>
        </w:rPr>
        <w:t>2013</w:t>
      </w:r>
      <w:r>
        <w:rPr>
          <w:rFonts w:ascii="SimSun" w:eastAsia="SimSun" w:hAnsi="SimSun" w:hint="eastAsia"/>
          <w:lang w:eastAsia="zh-CN"/>
        </w:rPr>
        <w:t>年</w:t>
      </w:r>
      <w:r w:rsidRPr="0073651D">
        <w:rPr>
          <w:rFonts w:eastAsia="SimSun"/>
          <w:lang w:eastAsia="zh-CN"/>
        </w:rPr>
        <w:t>11</w:t>
      </w:r>
      <w:r>
        <w:rPr>
          <w:rFonts w:ascii="SimSun" w:eastAsia="SimSun" w:hAnsi="SimSun" w:hint="eastAsia"/>
          <w:lang w:eastAsia="zh-CN"/>
        </w:rPr>
        <w:t>月</w:t>
      </w:r>
      <w:r w:rsidRPr="0073651D">
        <w:rPr>
          <w:rFonts w:eastAsia="SimSun"/>
          <w:lang w:eastAsia="zh-CN"/>
        </w:rPr>
        <w:t>18</w:t>
      </w:r>
      <w:r>
        <w:rPr>
          <w:rFonts w:ascii="SimSun" w:eastAsia="SimSun" w:hAnsi="SimSun" w:hint="eastAsia"/>
          <w:lang w:eastAsia="zh-CN"/>
        </w:rPr>
        <w:t>日的采访。</w:t>
      </w:r>
    </w:p>
  </w:endnote>
  <w:endnote w:id="163">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73651D">
        <w:rPr>
          <w:rFonts w:eastAsia="SimSun"/>
          <w:lang w:eastAsia="zh-CN"/>
        </w:rPr>
        <w:t>2013</w:t>
      </w:r>
      <w:r>
        <w:rPr>
          <w:rFonts w:ascii="SimSun" w:eastAsia="SimSun" w:hAnsi="SimSun" w:hint="eastAsia"/>
          <w:lang w:eastAsia="zh-CN"/>
        </w:rPr>
        <w:t>年</w:t>
      </w:r>
      <w:r w:rsidRPr="0073651D">
        <w:rPr>
          <w:rFonts w:eastAsia="SimSun"/>
          <w:lang w:eastAsia="zh-CN"/>
        </w:rPr>
        <w:t>11</w:t>
      </w:r>
      <w:r>
        <w:rPr>
          <w:rFonts w:ascii="SimSun" w:eastAsia="SimSun" w:hAnsi="SimSun" w:hint="eastAsia"/>
          <w:lang w:eastAsia="zh-CN"/>
        </w:rPr>
        <w:t>月</w:t>
      </w:r>
      <w:r w:rsidRPr="0073651D">
        <w:rPr>
          <w:rFonts w:eastAsia="SimSun"/>
          <w:lang w:eastAsia="zh-CN"/>
        </w:rPr>
        <w:t>22</w:t>
      </w:r>
      <w:r>
        <w:rPr>
          <w:rFonts w:ascii="SimSun" w:eastAsia="SimSun" w:hAnsi="SimSun" w:hint="eastAsia"/>
          <w:lang w:eastAsia="zh-CN"/>
        </w:rPr>
        <w:t>日的采访。另外参阅维权网，《精神卫生法生效</w:t>
      </w:r>
      <w:r>
        <w:rPr>
          <w:rFonts w:eastAsia="SimSun" w:hint="eastAsia"/>
          <w:lang w:eastAsia="zh-CN"/>
        </w:rPr>
        <w:t>6</w:t>
      </w:r>
      <w:r>
        <w:rPr>
          <w:rFonts w:ascii="SimSun" w:eastAsia="SimSun" w:hAnsi="SimSun" w:hint="eastAsia"/>
          <w:lang w:eastAsia="zh-CN"/>
        </w:rPr>
        <w:t>个月后，精神病院仍进行非自愿收治》。</w:t>
      </w:r>
    </w:p>
  </w:endnote>
  <w:endnote w:id="164">
    <w:p w:rsidR="00806D9A" w:rsidRDefault="00806D9A" w:rsidP="00B1414D">
      <w:pPr>
        <w:pStyle w:val="EndnoteText"/>
      </w:pPr>
      <w:r>
        <w:rPr>
          <w:rStyle w:val="EndnoteReference"/>
        </w:rPr>
        <w:endnoteRef/>
      </w:r>
      <w:r>
        <w:rPr>
          <w:rFonts w:ascii="SimSun" w:eastAsia="SimSun" w:hAnsi="SimSun" w:hint="eastAsia"/>
          <w:lang w:eastAsia="zh-CN"/>
        </w:rPr>
        <w:t xml:space="preserve"> 国际特赦组织</w:t>
      </w:r>
      <w:r w:rsidRPr="0073651D">
        <w:rPr>
          <w:rFonts w:eastAsia="SimSun"/>
          <w:lang w:eastAsia="zh-CN"/>
        </w:rPr>
        <w:t>2013</w:t>
      </w:r>
      <w:r>
        <w:rPr>
          <w:rFonts w:ascii="SimSun" w:eastAsia="SimSun" w:hAnsi="SimSun" w:hint="eastAsia"/>
          <w:lang w:eastAsia="zh-CN"/>
        </w:rPr>
        <w:t>年</w:t>
      </w:r>
      <w:r w:rsidRPr="0073651D">
        <w:rPr>
          <w:rFonts w:eastAsia="SimSun"/>
          <w:lang w:eastAsia="zh-CN"/>
        </w:rPr>
        <w:t>11</w:t>
      </w:r>
      <w:r>
        <w:rPr>
          <w:rFonts w:ascii="SimSun" w:eastAsia="SimSun" w:hAnsi="SimSun" w:hint="eastAsia"/>
          <w:lang w:eastAsia="zh-CN"/>
        </w:rPr>
        <w:t>月</w:t>
      </w:r>
      <w:r w:rsidRPr="0073651D">
        <w:rPr>
          <w:rFonts w:eastAsia="SimSun"/>
          <w:lang w:eastAsia="zh-CN"/>
        </w:rPr>
        <w:t>24</w:t>
      </w:r>
      <w:r>
        <w:rPr>
          <w:rFonts w:ascii="SimSun" w:eastAsia="SimSun" w:hAnsi="SimSun" w:hint="eastAsia"/>
          <w:lang w:eastAsia="zh-CN"/>
        </w:rPr>
        <w:t>日的采访。另外参阅维权网，《精神卫生法生效</w:t>
      </w:r>
      <w:r>
        <w:rPr>
          <w:rFonts w:eastAsia="SimSun" w:hint="eastAsia"/>
          <w:lang w:eastAsia="zh-CN"/>
        </w:rPr>
        <w:t>6</w:t>
      </w:r>
      <w:r>
        <w:rPr>
          <w:rFonts w:ascii="SimSun" w:eastAsia="SimSun" w:hAnsi="SimSun" w:hint="eastAsia"/>
          <w:lang w:eastAsia="zh-CN"/>
        </w:rPr>
        <w:t>个月后，精神病院仍进行非自愿收治》。</w:t>
      </w:r>
    </w:p>
  </w:endnote>
  <w:endnote w:id="165">
    <w:p w:rsidR="00806D9A" w:rsidRDefault="00806D9A" w:rsidP="00B1414D">
      <w:pPr>
        <w:pStyle w:val="EndnoteText"/>
      </w:pPr>
      <w:r>
        <w:rPr>
          <w:rStyle w:val="EndnoteReference"/>
        </w:rPr>
        <w:endnoteRef/>
      </w:r>
      <w:r>
        <w:rPr>
          <w:rFonts w:ascii="SimSun" w:eastAsia="SimSun" w:hAnsi="SimSun" w:hint="eastAsia"/>
          <w:lang w:eastAsia="zh-CN"/>
        </w:rPr>
        <w:t xml:space="preserve"> 维权网，《中国维权人士被剥夺自由和遭受酷刑/其他虐待的情况》（部分数据，更新于</w:t>
      </w:r>
      <w:r w:rsidRPr="0073651D">
        <w:rPr>
          <w:rFonts w:eastAsia="SimSun"/>
          <w:lang w:eastAsia="zh-CN"/>
        </w:rPr>
        <w:t>2013</w:t>
      </w:r>
      <w:r>
        <w:rPr>
          <w:rFonts w:ascii="SimSun" w:eastAsia="SimSun" w:hAnsi="SimSun" w:hint="eastAsia"/>
          <w:lang w:eastAsia="zh-CN"/>
        </w:rPr>
        <w:t>年</w:t>
      </w:r>
      <w:r w:rsidRPr="0073651D">
        <w:rPr>
          <w:rFonts w:eastAsia="SimSun"/>
          <w:lang w:eastAsia="zh-CN"/>
        </w:rPr>
        <w:t>11</w:t>
      </w:r>
      <w:r>
        <w:rPr>
          <w:rFonts w:ascii="SimSun" w:eastAsia="SimSun" w:hAnsi="SimSun" w:hint="eastAsia"/>
          <w:lang w:eastAsia="zh-CN"/>
        </w:rPr>
        <w:t>月</w:t>
      </w:r>
      <w:r w:rsidRPr="0073651D">
        <w:rPr>
          <w:rFonts w:eastAsia="SimSun"/>
          <w:lang w:eastAsia="zh-CN"/>
        </w:rPr>
        <w:t>10</w:t>
      </w:r>
      <w:r>
        <w:rPr>
          <w:rFonts w:ascii="SimSun" w:eastAsia="SimSun" w:hAnsi="SimSun" w:hint="eastAsia"/>
          <w:lang w:eastAsia="zh-CN"/>
        </w:rPr>
        <w:t>日），</w:t>
      </w:r>
      <w:r w:rsidRPr="0073651D">
        <w:rPr>
          <w:rFonts w:eastAsia="SimSun"/>
          <w:lang w:eastAsia="zh-CN"/>
        </w:rPr>
        <w:t>2013</w:t>
      </w:r>
      <w:r>
        <w:rPr>
          <w:rFonts w:ascii="SimSun" w:eastAsia="SimSun" w:hAnsi="SimSun" w:hint="eastAsia"/>
          <w:lang w:eastAsia="zh-CN"/>
        </w:rPr>
        <w:t>年</w:t>
      </w:r>
      <w:r w:rsidRPr="0073651D">
        <w:rPr>
          <w:rFonts w:eastAsia="SimSun"/>
          <w:lang w:eastAsia="zh-CN"/>
        </w:rPr>
        <w:t>11</w:t>
      </w:r>
      <w:r>
        <w:rPr>
          <w:rFonts w:ascii="SimSun" w:eastAsia="SimSun" w:hAnsi="SimSun" w:hint="eastAsia"/>
          <w:lang w:eastAsia="zh-CN"/>
        </w:rPr>
        <w:t>月</w:t>
      </w:r>
      <w:r w:rsidRPr="0073651D">
        <w:rPr>
          <w:rFonts w:eastAsia="SimSun"/>
          <w:lang w:eastAsia="zh-CN"/>
        </w:rPr>
        <w:t>10</w:t>
      </w:r>
      <w:r>
        <w:rPr>
          <w:rFonts w:ascii="SimSun" w:eastAsia="SimSun" w:hAnsi="SimSun" w:hint="eastAsia"/>
          <w:lang w:eastAsia="zh-CN"/>
        </w:rPr>
        <w:t>日，</w:t>
      </w:r>
      <w:hyperlink r:id="rId26" w:history="1">
        <w:r w:rsidRPr="00B8468A">
          <w:rPr>
            <w:rStyle w:val="Hyperlink"/>
            <w:color w:val="auto"/>
            <w:u w:val="none"/>
          </w:rPr>
          <w:t>http://chrdnet.com/2013/10/deprivation-of-liberty-and-tortureother-mistreatment-of-human-rights-defenders-in-china-partial-data-updated-6302013/</w:t>
        </w:r>
      </w:hyperlink>
      <w:r>
        <w:rPr>
          <w:rFonts w:ascii="SimSun" w:eastAsia="SimSun" w:hAnsi="SimSun" w:hint="eastAsia"/>
          <w:lang w:eastAsia="zh-CN"/>
        </w:rPr>
        <w:t>，</w:t>
      </w:r>
      <w:proofErr w:type="gramStart"/>
      <w:r>
        <w:rPr>
          <w:rFonts w:ascii="SimSun" w:eastAsia="SimSun" w:hAnsi="SimSun" w:hint="eastAsia"/>
          <w:lang w:eastAsia="zh-CN"/>
        </w:rPr>
        <w:t>阅于</w:t>
      </w:r>
      <w:r w:rsidRPr="0073651D">
        <w:rPr>
          <w:rFonts w:eastAsia="SimSun"/>
          <w:lang w:eastAsia="zh-CN"/>
        </w:rPr>
        <w:t>2013</w:t>
      </w:r>
      <w:r>
        <w:rPr>
          <w:rFonts w:ascii="SimSun" w:eastAsia="SimSun" w:hAnsi="SimSun" w:hint="eastAsia"/>
          <w:lang w:eastAsia="zh-CN"/>
        </w:rPr>
        <w:t>年</w:t>
      </w:r>
      <w:r w:rsidRPr="0073651D">
        <w:rPr>
          <w:rFonts w:eastAsia="SimSun"/>
          <w:lang w:eastAsia="zh-CN"/>
        </w:rPr>
        <w:t>11</w:t>
      </w:r>
      <w:r>
        <w:rPr>
          <w:rFonts w:ascii="SimSun" w:eastAsia="SimSun" w:hAnsi="SimSun" w:hint="eastAsia"/>
          <w:lang w:eastAsia="zh-CN"/>
        </w:rPr>
        <w:t>月</w:t>
      </w:r>
      <w:r w:rsidRPr="0073651D">
        <w:rPr>
          <w:rFonts w:eastAsia="SimSun"/>
          <w:lang w:eastAsia="zh-CN"/>
        </w:rPr>
        <w:t>29</w:t>
      </w:r>
      <w:r>
        <w:rPr>
          <w:rFonts w:ascii="SimSun" w:eastAsia="SimSun" w:hAnsi="SimSun" w:hint="eastAsia"/>
          <w:lang w:eastAsia="zh-CN"/>
        </w:rPr>
        <w:t>日</w:t>
      </w:r>
      <w:proofErr w:type="gramEnd"/>
      <w:r>
        <w:rPr>
          <w:rFonts w:ascii="SimSun" w:eastAsia="SimSun" w:hAnsi="SimSun" w:hint="eastAsia"/>
          <w:lang w:eastAsia="zh-CN"/>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mnesty Trade Gothic Bold Cn">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mnesty Trade Gothic Cn">
    <w:altName w:val="Franklin Gothic Medium Cond"/>
    <w:panose1 w:val="020B05060403030200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Amnesty Trade Gothic">
    <w:altName w:val="Corbel"/>
    <w:panose1 w:val="020B0503040303020004"/>
    <w:charset w:val="00"/>
    <w:family w:val="swiss"/>
    <w:pitch w:val="variable"/>
    <w:sig w:usb0="800000AF" w:usb1="5000204A" w:usb2="00000000" w:usb3="00000000" w:csb0="0000009B"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LiberationSans-Regular">
    <w:panose1 w:val="00000000000000000000"/>
    <w:charset w:val="00"/>
    <w:family w:val="auto"/>
    <w:notTrueType/>
    <w:pitch w:val="default"/>
    <w:sig w:usb0="00000003" w:usb1="00000000" w:usb2="00000000" w:usb3="00000000" w:csb0="00000001" w:csb1="00000000"/>
  </w:font>
  <w:font w:name="LiberationSans-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D9A" w:rsidRDefault="00806D9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D9A" w:rsidRDefault="00806D9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D9A" w:rsidRDefault="00806D9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D9A" w:rsidRDefault="00806D9A" w:rsidP="00A06B14">
    <w:pPr>
      <w:pStyle w:val="AIEvenPageFooter"/>
    </w:pPr>
    <w:r>
      <w:rPr>
        <w:rFonts w:hint="eastAsia"/>
        <w:lang w:eastAsia="zh-CN"/>
      </w:rPr>
      <w:t>国际特赦组织</w:t>
    </w:r>
    <w:r>
      <w:rPr>
        <w:rFonts w:hint="eastAsia"/>
        <w:lang w:eastAsia="zh-CN"/>
      </w:rPr>
      <w:t>2013</w:t>
    </w:r>
    <w:r>
      <w:rPr>
        <w:rFonts w:hint="eastAsia"/>
        <w:lang w:eastAsia="zh-CN"/>
      </w:rPr>
      <w:t>年</w:t>
    </w:r>
    <w:r>
      <w:rPr>
        <w:rFonts w:hint="eastAsia"/>
        <w:lang w:eastAsia="zh-CN"/>
      </w:rPr>
      <w:t>12</w:t>
    </w:r>
    <w:r>
      <w:rPr>
        <w:rFonts w:hint="eastAsia"/>
        <w:lang w:eastAsia="zh-CN"/>
      </w:rPr>
      <w:t>月</w:t>
    </w:r>
    <w:r>
      <w:t xml:space="preserve"> </w:t>
    </w:r>
    <w:r>
      <w:tab/>
    </w:r>
    <w:r>
      <w:rPr>
        <w:rFonts w:hint="eastAsia"/>
        <w:lang w:eastAsia="zh-CN"/>
      </w:rPr>
      <w:t>索引号：</w:t>
    </w:r>
    <w:r>
      <w:t>ASA 17/042/2013</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D9A" w:rsidRDefault="00806D9A" w:rsidP="00A06B14">
    <w:pPr>
      <w:pStyle w:val="AIOddPageFooter"/>
    </w:pPr>
    <w:r>
      <w:rPr>
        <w:rFonts w:hint="eastAsia"/>
        <w:lang w:eastAsia="zh-CN"/>
      </w:rPr>
      <w:t>索引号：</w:t>
    </w:r>
    <w:r>
      <w:t>ASA 17/042/2013</w:t>
    </w:r>
    <w:r>
      <w:tab/>
    </w:r>
    <w:r>
      <w:rPr>
        <w:rFonts w:hint="eastAsia"/>
        <w:lang w:eastAsia="zh-CN"/>
      </w:rPr>
      <w:t>国际特赦组织</w:t>
    </w:r>
    <w:r>
      <w:rPr>
        <w:rFonts w:hint="eastAsia"/>
        <w:lang w:eastAsia="zh-CN"/>
      </w:rPr>
      <w:t>2013</w:t>
    </w:r>
    <w:r>
      <w:rPr>
        <w:rFonts w:hint="eastAsia"/>
        <w:lang w:eastAsia="zh-CN"/>
      </w:rPr>
      <w:t>年</w:t>
    </w:r>
    <w:r>
      <w:rPr>
        <w:rFonts w:hint="eastAsia"/>
        <w:lang w:eastAsia="zh-CN"/>
      </w:rPr>
      <w:t>12</w:t>
    </w:r>
    <w:r>
      <w:rPr>
        <w:rFonts w:hint="eastAsia"/>
        <w:lang w:eastAsia="zh-CN"/>
      </w:rPr>
      <w:t>月</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D9A" w:rsidRDefault="00806D9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D9A" w:rsidRDefault="00806D9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D9A" w:rsidRDefault="00806D9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D9A" w:rsidRDefault="00806D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D9A" w:rsidRDefault="00806D9A">
      <w:r>
        <w:separator/>
      </w:r>
    </w:p>
  </w:footnote>
  <w:footnote w:type="continuationSeparator" w:id="0">
    <w:p w:rsidR="00806D9A" w:rsidRDefault="00806D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D9A" w:rsidRDefault="00806D9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D9A" w:rsidRDefault="00806D9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D9A" w:rsidRDefault="00806D9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D9A" w:rsidRDefault="00806D9A" w:rsidP="00A06B14">
    <w:pPr>
      <w:pStyle w:val="AIEvenPageHeader"/>
      <w:tabs>
        <w:tab w:val="clear" w:pos="4320"/>
      </w:tabs>
      <w:ind w:left="426"/>
    </w:pPr>
    <w:r>
      <w:rPr>
        <w:noProof/>
        <w:lang w:eastAsia="zh-CN"/>
      </w:rPr>
      <mc:AlternateContent>
        <mc:Choice Requires="wps">
          <w:drawing>
            <wp:anchor distT="0" distB="0" distL="0" distR="0" simplePos="0" relativeHeight="251657728" behindDoc="0" locked="0" layoutInCell="1" allowOverlap="1">
              <wp:simplePos x="0" y="0"/>
              <wp:positionH relativeFrom="page">
                <wp:posOffset>1800225</wp:posOffset>
              </wp:positionH>
              <wp:positionV relativeFrom="paragraph">
                <wp:posOffset>635</wp:posOffset>
              </wp:positionV>
              <wp:extent cx="210185" cy="153035"/>
              <wp:effectExtent l="0" t="0" r="0" b="0"/>
              <wp:wrapSquare wrapText="largest"/>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06D9A" w:rsidRDefault="00806D9A">
                          <w:r>
                            <w:fldChar w:fldCharType="begin"/>
                          </w:r>
                          <w:r>
                            <w:instrText xml:space="preserve"> PAGE </w:instrText>
                          </w:r>
                          <w:r>
                            <w:fldChar w:fldCharType="separate"/>
                          </w:r>
                          <w:r w:rsidR="00221760">
                            <w:rPr>
                              <w:noProof/>
                            </w:rPr>
                            <w:t>42</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7" type="#_x0000_t202" style="position:absolute;left:0;text-align:left;margin-left:141.75pt;margin-top:.05pt;width:16.55pt;height:12.0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" stroked="f">
              <v:fill opacity="0"/>
              <v:textbox inset="0,0,0,0">
                <w:txbxContent>
                  <w:p w:rsidR="00806D9A" w:rsidRDefault="00806D9A">
                    <w:r>
                      <w:fldChar w:fldCharType="begin"/>
                    </w:r>
                    <w:r>
                      <w:instrText xml:space="preserve"> PAGE </w:instrText>
                    </w:r>
                    <w:r>
                      <w:fldChar w:fldCharType="separate"/>
                    </w:r>
                    <w:r w:rsidR="00221760">
                      <w:rPr>
                        <w:noProof/>
                      </w:rPr>
                      <w:t>42</w:t>
                    </w:r>
                    <w:r>
                      <w:rPr>
                        <w:noProof/>
                      </w:rPr>
                      <w:fldChar w:fldCharType="end"/>
                    </w:r>
                  </w:p>
                </w:txbxContent>
              </v:textbox>
              <w10:wrap type="square" side="largest" anchorx="page"/>
            </v:shape>
          </w:pict>
        </mc:Fallback>
      </mc:AlternateContent>
    </w:r>
    <w:r>
      <w:rPr>
        <w:noProof/>
        <w:lang w:eastAsia="zh-CN"/>
      </w:rPr>
      <mc:AlternateContent>
        <mc:Choice Requires="wps">
          <w:drawing>
            <wp:anchor distT="0" distB="0" distL="0" distR="0" simplePos="0" relativeHeight="251658752" behindDoc="0" locked="0" layoutInCell="1" allowOverlap="1">
              <wp:simplePos x="0" y="0"/>
              <wp:positionH relativeFrom="page">
                <wp:posOffset>1800225</wp:posOffset>
              </wp:positionH>
              <wp:positionV relativeFrom="paragraph">
                <wp:posOffset>635</wp:posOffset>
              </wp:positionV>
              <wp:extent cx="247650" cy="161925"/>
              <wp:effectExtent l="0" t="0" r="0" b="0"/>
              <wp:wrapSquare wrapText="largest"/>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1619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06D9A" w:rsidRDefault="00806D9A">
                          <w:r>
                            <w:fldChar w:fldCharType="begin"/>
                          </w:r>
                          <w:r>
                            <w:instrText xml:space="preserve"> PAGE </w:instrText>
                          </w:r>
                          <w:r>
                            <w:fldChar w:fldCharType="separate"/>
                          </w:r>
                          <w:r w:rsidR="00221760">
                            <w:rPr>
                              <w:noProof/>
                            </w:rPr>
                            <w:t>42</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8" type="#_x0000_t202" style="position:absolute;left:0;text-align:left;margin-left:141.75pt;margin-top:.05pt;width:19.5pt;height:12.7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" stroked="f">
              <v:fill opacity="0"/>
              <v:textbox inset="0,0,0,0">
                <w:txbxContent>
                  <w:p w:rsidR="00806D9A" w:rsidRDefault="00806D9A">
                    <w:r>
                      <w:fldChar w:fldCharType="begin"/>
                    </w:r>
                    <w:r>
                      <w:instrText xml:space="preserve"> PAGE </w:instrText>
                    </w:r>
                    <w:r>
                      <w:fldChar w:fldCharType="separate"/>
                    </w:r>
                    <w:r w:rsidR="00221760">
                      <w:rPr>
                        <w:noProof/>
                      </w:rPr>
                      <w:t>42</w:t>
                    </w:r>
                    <w:r>
                      <w:rPr>
                        <w:noProof/>
                      </w:rPr>
                      <w:fldChar w:fldCharType="end"/>
                    </w:r>
                  </w:p>
                </w:txbxContent>
              </v:textbox>
              <w10:wrap type="square" side="largest" anchorx="page"/>
            </v:shape>
          </w:pict>
        </mc:Fallback>
      </mc:AlternateContent>
    </w:r>
    <w:r>
      <w:rPr>
        <w:rFonts w:hint="eastAsia"/>
        <w:lang w:eastAsia="zh-CN"/>
      </w:rPr>
      <w:t>“换汤不换药？”</w:t>
    </w:r>
  </w:p>
  <w:p w:rsidR="00806D9A" w:rsidRPr="002031D0" w:rsidRDefault="00806D9A">
    <w:pPr>
      <w:pStyle w:val="AIEvenPageHeader"/>
      <w:ind w:left="426"/>
    </w:pPr>
    <w:r>
      <w:rPr>
        <w:rFonts w:hint="eastAsia"/>
        <w:lang w:eastAsia="zh-CN"/>
      </w:rPr>
      <w:t>中国废除劳动教养制度</w:t>
    </w:r>
  </w:p>
  <w:p w:rsidR="00806D9A" w:rsidRDefault="00806D9A">
    <w:pPr>
      <w:ind w:right="360" w:firstLine="28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D9A" w:rsidRPr="002031D0" w:rsidRDefault="00806D9A" w:rsidP="00A06B14">
    <w:pPr>
      <w:pStyle w:val="AIOddPageHeader"/>
      <w:tabs>
        <w:tab w:val="clear" w:pos="4320"/>
      </w:tabs>
      <w:ind w:right="560"/>
    </w:pPr>
    <w:r>
      <w:rPr>
        <w:noProof/>
        <w:lang w:eastAsia="zh-CN"/>
      </w:rPr>
      <mc:AlternateContent>
        <mc:Choice Requires="wps">
          <w:drawing>
            <wp:anchor distT="0" distB="0" distL="0" distR="0" simplePos="0" relativeHeight="251656704" behindDoc="0" locked="0" layoutInCell="1" allowOverlap="1">
              <wp:simplePos x="0" y="0"/>
              <wp:positionH relativeFrom="page">
                <wp:posOffset>5523865</wp:posOffset>
              </wp:positionH>
              <wp:positionV relativeFrom="paragraph">
                <wp:posOffset>635</wp:posOffset>
              </wp:positionV>
              <wp:extent cx="229235" cy="16256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 cy="1625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06D9A" w:rsidRDefault="00806D9A">
                          <w:r>
                            <w:fldChar w:fldCharType="begin"/>
                          </w:r>
                          <w:r>
                            <w:instrText xml:space="preserve"> PAGE </w:instrText>
                          </w:r>
                          <w:r>
                            <w:fldChar w:fldCharType="separate"/>
                          </w:r>
                          <w:r w:rsidR="00221760">
                            <w:rPr>
                              <w:noProof/>
                            </w:rPr>
                            <w:t>41</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9" type="#_x0000_t202" style="position:absolute;left:0;text-align:left;margin-left:434.95pt;margin-top:.05pt;width:18.05pt;height:12.8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" stroked="f">
              <v:fill opacity="0"/>
              <v:textbox inset="0,0,0,0">
                <w:txbxContent>
                  <w:p w:rsidR="00806D9A" w:rsidRDefault="00806D9A">
                    <w:r>
                      <w:fldChar w:fldCharType="begin"/>
                    </w:r>
                    <w:r>
                      <w:instrText xml:space="preserve"> PAGE </w:instrText>
                    </w:r>
                    <w:r>
                      <w:fldChar w:fldCharType="separate"/>
                    </w:r>
                    <w:r w:rsidR="00221760">
                      <w:rPr>
                        <w:noProof/>
                      </w:rPr>
                      <w:t>41</w:t>
                    </w:r>
                    <w:r>
                      <w:rPr>
                        <w:noProof/>
                      </w:rPr>
                      <w:fldChar w:fldCharType="end"/>
                    </w:r>
                  </w:p>
                </w:txbxContent>
              </v:textbox>
              <w10:wrap type="square" side="largest" anchorx="page"/>
            </v:shape>
          </w:pict>
        </mc:Fallback>
      </mc:AlternateContent>
    </w:r>
    <w:r>
      <w:rPr>
        <w:rFonts w:hint="eastAsia"/>
        <w:lang w:eastAsia="zh-CN"/>
      </w:rPr>
      <w:t>“换汤不换药？”</w:t>
    </w:r>
  </w:p>
  <w:p w:rsidR="00806D9A" w:rsidRPr="002031D0" w:rsidRDefault="00806D9A">
    <w:pPr>
      <w:pStyle w:val="AIOddPageHeader"/>
      <w:ind w:right="560"/>
    </w:pPr>
    <w:r>
      <w:rPr>
        <w:rFonts w:hint="eastAsia"/>
        <w:lang w:eastAsia="zh-CN"/>
      </w:rPr>
      <w:t>中国废除劳动教养制度</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D9A" w:rsidRDefault="00806D9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D9A" w:rsidRDefault="00806D9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D9A" w:rsidRDefault="00806D9A"/>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D9A" w:rsidRDefault="00806D9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1.75pt;height:11.75pt" o:bullet="t" filled="t">
        <v:fill color2="black"/>
        <v:imagedata r:id="rId1" o:title=""/>
      </v:shape>
    </w:pict>
  </w:numPicBullet>
  <w:abstractNum w:abstractNumId="0">
    <w:nsid w:val="00000001"/>
    <w:multiLevelType w:val="multilevel"/>
    <w:tmpl w:val="00000001"/>
    <w:lvl w:ilvl="0">
      <w:start w:val="1"/>
      <w:numFmt w:val="none"/>
      <w:pStyle w:val="Heading1"/>
      <w:suff w:val="nothing"/>
      <w:lvlText w:val=""/>
      <w:lvlJc w:val="left"/>
      <w:pPr>
        <w:tabs>
          <w:tab w:val="num" w:pos="0"/>
        </w:tabs>
      </w:pPr>
      <w:rPr>
        <w:rFonts w:cs="Times New Roman"/>
      </w:rPr>
    </w:lvl>
    <w:lvl w:ilvl="1">
      <w:start w:val="1"/>
      <w:numFmt w:val="none"/>
      <w:pStyle w:val="Heading2"/>
      <w:suff w:val="nothing"/>
      <w:lvlText w:val=""/>
      <w:lvlJc w:val="left"/>
      <w:pPr>
        <w:tabs>
          <w:tab w:val="num" w:pos="0"/>
        </w:tabs>
      </w:pPr>
      <w:rPr>
        <w:rFonts w:cs="Times New Roman"/>
      </w:rPr>
    </w:lvl>
    <w:lvl w:ilvl="2">
      <w:start w:val="1"/>
      <w:numFmt w:val="none"/>
      <w:pStyle w:val="Heading3"/>
      <w:suff w:val="nothing"/>
      <w:lvlText w:val=""/>
      <w:lvlJc w:val="left"/>
      <w:pPr>
        <w:tabs>
          <w:tab w:val="num" w:pos="0"/>
        </w:tabs>
      </w:pPr>
      <w:rPr>
        <w:rFonts w:cs="Times New Roman"/>
      </w:rPr>
    </w:lvl>
    <w:lvl w:ilvl="3">
      <w:start w:val="1"/>
      <w:numFmt w:val="none"/>
      <w:pStyle w:val="Heading4"/>
      <w:suff w:val="nothing"/>
      <w:lvlText w:val=""/>
      <w:lvlJc w:val="left"/>
      <w:pPr>
        <w:tabs>
          <w:tab w:val="num" w:pos="0"/>
        </w:tabs>
      </w:pPr>
      <w:rPr>
        <w:rFonts w:cs="Times New Roman"/>
      </w:rPr>
    </w:lvl>
    <w:lvl w:ilvl="4">
      <w:start w:val="1"/>
      <w:numFmt w:val="none"/>
      <w:pStyle w:val="Heading5"/>
      <w:suff w:val="nothing"/>
      <w:lvlText w:val=""/>
      <w:lvlJc w:val="left"/>
      <w:pPr>
        <w:tabs>
          <w:tab w:val="num" w:pos="0"/>
        </w:tabs>
      </w:pPr>
      <w:rPr>
        <w:rFonts w:cs="Times New Roman"/>
      </w:rPr>
    </w:lvl>
    <w:lvl w:ilvl="5">
      <w:start w:val="1"/>
      <w:numFmt w:val="none"/>
      <w:pStyle w:val="Heading6"/>
      <w:suff w:val="nothing"/>
      <w:lvlText w:val=""/>
      <w:lvlJc w:val="left"/>
      <w:pPr>
        <w:tabs>
          <w:tab w:val="num" w:pos="0"/>
        </w:tabs>
      </w:pPr>
      <w:rPr>
        <w:rFonts w:cs="Times New Roman"/>
      </w:rPr>
    </w:lvl>
    <w:lvl w:ilvl="6">
      <w:start w:val="1"/>
      <w:numFmt w:val="none"/>
      <w:pStyle w:val="Heading7"/>
      <w:suff w:val="nothing"/>
      <w:lvlText w:val=""/>
      <w:lvlJc w:val="left"/>
      <w:pPr>
        <w:tabs>
          <w:tab w:val="num" w:pos="0"/>
        </w:tabs>
      </w:pPr>
      <w:rPr>
        <w:rFonts w:cs="Times New Roman"/>
      </w:rPr>
    </w:lvl>
    <w:lvl w:ilvl="7">
      <w:start w:val="1"/>
      <w:numFmt w:val="none"/>
      <w:pStyle w:val="Heading8"/>
      <w:suff w:val="nothing"/>
      <w:lvlText w:val=""/>
      <w:lvlJc w:val="left"/>
      <w:pPr>
        <w:tabs>
          <w:tab w:val="num" w:pos="0"/>
        </w:tabs>
      </w:pPr>
      <w:rPr>
        <w:rFonts w:cs="Times New Roman"/>
      </w:rPr>
    </w:lvl>
    <w:lvl w:ilvl="8">
      <w:start w:val="1"/>
      <w:numFmt w:val="none"/>
      <w:pStyle w:val="Heading9"/>
      <w:suff w:val="nothing"/>
      <w:lvlText w:val=""/>
      <w:lvlJc w:val="left"/>
      <w:pPr>
        <w:tabs>
          <w:tab w:val="num" w:pos="0"/>
        </w:tabs>
      </w:pPr>
      <w:rPr>
        <w:rFonts w:cs="Times New Roman"/>
      </w:rPr>
    </w:lvl>
  </w:abstractNum>
  <w:abstractNum w:abstractNumId="1">
    <w:nsid w:val="00000002"/>
    <w:multiLevelType w:val="multilevel"/>
    <w:tmpl w:val="79787F56"/>
    <w:numStyleLink w:val="AINumberedList"/>
  </w:abstractNum>
  <w:abstractNum w:abstractNumId="2">
    <w:nsid w:val="00000003"/>
    <w:multiLevelType w:val="multilevel"/>
    <w:tmpl w:val="5B58B218"/>
    <w:numStyleLink w:val="AIBulletList"/>
  </w:abstractNum>
  <w:abstractNum w:abstractNumId="3">
    <w:nsid w:val="001C5292"/>
    <w:multiLevelType w:val="multilevel"/>
    <w:tmpl w:val="FB62792E"/>
    <w:lvl w:ilvl="0">
      <w:start w:val="1"/>
      <w:numFmt w:val="bullet"/>
      <w:lvlText w:val=""/>
      <w:lvlJc w:val="left"/>
      <w:pPr>
        <w:tabs>
          <w:tab w:val="num" w:pos="357"/>
        </w:tabs>
      </w:pPr>
      <w:rPr>
        <w:rFonts w:ascii="Wingdings" w:hAnsi="Wingdings" w:hint="default"/>
        <w:color w:val="999999"/>
        <w:sz w:val="14"/>
      </w:rPr>
    </w:lvl>
    <w:lvl w:ilvl="1">
      <w:start w:val="1"/>
      <w:numFmt w:val="bullet"/>
      <w:suff w:val="space"/>
      <w:lvlText w:val=""/>
      <w:lvlJc w:val="left"/>
      <w:pPr>
        <w:ind w:left="340" w:firstLine="20"/>
      </w:pPr>
      <w:rPr>
        <w:rFonts w:ascii="Wingdings" w:hAnsi="Wingdings" w:hint="default"/>
        <w:color w:val="999999"/>
        <w:sz w:val="14"/>
      </w:rPr>
    </w:lvl>
    <w:lvl w:ilvl="2">
      <w:start w:val="1"/>
      <w:numFmt w:val="bullet"/>
      <w:suff w:val="space"/>
      <w:lvlText w:val=""/>
      <w:lvlJc w:val="left"/>
      <w:pPr>
        <w:ind w:left="737" w:hanging="17"/>
      </w:pPr>
      <w:rPr>
        <w:rFonts w:ascii="Wingdings" w:hAnsi="Wingdings" w:hint="default"/>
        <w:color w:val="999999"/>
        <w:sz w:val="14"/>
      </w:rPr>
    </w:lvl>
    <w:lvl w:ilvl="3">
      <w:start w:val="1"/>
      <w:numFmt w:val="bullet"/>
      <w:suff w:val="space"/>
      <w:lvlText w:val=""/>
      <w:lvlJc w:val="left"/>
      <w:pPr>
        <w:ind w:left="1077" w:firstLine="3"/>
      </w:pPr>
      <w:rPr>
        <w:rFonts w:ascii="Wingdings" w:hAnsi="Wingdings" w:hint="default"/>
        <w:color w:val="999999"/>
        <w:sz w:val="14"/>
      </w:rPr>
    </w:lvl>
    <w:lvl w:ilvl="4">
      <w:start w:val="1"/>
      <w:numFmt w:val="bullet"/>
      <w:suff w:val="space"/>
      <w:lvlText w:val=""/>
      <w:lvlJc w:val="left"/>
      <w:pPr>
        <w:ind w:left="1077"/>
      </w:pPr>
      <w:rPr>
        <w:rFonts w:ascii="Wingdings" w:hAnsi="Wingdings" w:hint="default"/>
        <w:color w:val="999999"/>
        <w:sz w:val="14"/>
      </w:rPr>
    </w:lvl>
    <w:lvl w:ilvl="5">
      <w:start w:val="1"/>
      <w:numFmt w:val="bullet"/>
      <w:suff w:val="space"/>
      <w:lvlText w:val=""/>
      <w:lvlJc w:val="left"/>
      <w:pPr>
        <w:ind w:left="1077"/>
      </w:pPr>
      <w:rPr>
        <w:rFonts w:ascii="Wingdings" w:hAnsi="Wingdings" w:hint="default"/>
        <w:color w:val="999999"/>
        <w:sz w:val="14"/>
      </w:rPr>
    </w:lvl>
    <w:lvl w:ilvl="6">
      <w:start w:val="1"/>
      <w:numFmt w:val="bullet"/>
      <w:suff w:val="space"/>
      <w:lvlText w:val=""/>
      <w:lvlJc w:val="left"/>
      <w:pPr>
        <w:ind w:left="1077"/>
      </w:pPr>
      <w:rPr>
        <w:rFonts w:ascii="Wingdings" w:hAnsi="Wingdings" w:hint="default"/>
        <w:color w:val="999999"/>
        <w:sz w:val="14"/>
      </w:rPr>
    </w:lvl>
    <w:lvl w:ilvl="7">
      <w:start w:val="1"/>
      <w:numFmt w:val="bullet"/>
      <w:suff w:val="space"/>
      <w:lvlText w:val=""/>
      <w:lvlJc w:val="left"/>
      <w:pPr>
        <w:ind w:left="1077"/>
      </w:pPr>
      <w:rPr>
        <w:rFonts w:ascii="Wingdings" w:hAnsi="Wingdings" w:hint="default"/>
        <w:color w:val="999999"/>
        <w:sz w:val="14"/>
      </w:rPr>
    </w:lvl>
    <w:lvl w:ilvl="8">
      <w:start w:val="1"/>
      <w:numFmt w:val="bullet"/>
      <w:suff w:val="space"/>
      <w:lvlText w:val=""/>
      <w:lvlJc w:val="left"/>
      <w:pPr>
        <w:ind w:left="1077"/>
      </w:pPr>
      <w:rPr>
        <w:rFonts w:ascii="Wingdings" w:hAnsi="Wingdings" w:hint="default"/>
        <w:color w:val="999999"/>
        <w:sz w:val="14"/>
      </w:rPr>
    </w:lvl>
  </w:abstractNum>
  <w:abstractNum w:abstractNumId="4">
    <w:nsid w:val="04347DDD"/>
    <w:multiLevelType w:val="multilevel"/>
    <w:tmpl w:val="B330E8B0"/>
    <w:lvl w:ilvl="0">
      <w:start w:val="1"/>
      <w:numFmt w:val="bullet"/>
      <w:lvlText w:val=""/>
      <w:lvlJc w:val="left"/>
      <w:pPr>
        <w:tabs>
          <w:tab w:val="num" w:pos="357"/>
        </w:tabs>
      </w:pPr>
      <w:rPr>
        <w:rFonts w:ascii="Wingdings" w:hAnsi="Wingdings" w:hint="default"/>
        <w:color w:val="999999"/>
        <w:sz w:val="14"/>
      </w:rPr>
    </w:lvl>
    <w:lvl w:ilvl="1">
      <w:start w:val="1"/>
      <w:numFmt w:val="bullet"/>
      <w:lvlText w:val=""/>
      <w:lvlJc w:val="left"/>
      <w:pPr>
        <w:tabs>
          <w:tab w:val="num" w:pos="357"/>
        </w:tabs>
        <w:ind w:left="357" w:firstLine="3"/>
      </w:pPr>
      <w:rPr>
        <w:rFonts w:ascii="Wingdings" w:hAnsi="Wingdings" w:hint="default"/>
        <w:color w:val="999999"/>
        <w:sz w:val="14"/>
      </w:rPr>
    </w:lvl>
    <w:lvl w:ilvl="2">
      <w:start w:val="1"/>
      <w:numFmt w:val="bullet"/>
      <w:lvlText w:val=""/>
      <w:lvlJc w:val="left"/>
      <w:pPr>
        <w:tabs>
          <w:tab w:val="num" w:pos="357"/>
        </w:tabs>
        <w:ind w:left="714" w:firstLine="6"/>
      </w:pPr>
      <w:rPr>
        <w:rFonts w:ascii="Wingdings" w:hAnsi="Wingdings" w:hint="default"/>
        <w:color w:val="999999"/>
        <w:sz w:val="14"/>
      </w:rPr>
    </w:lvl>
    <w:lvl w:ilvl="3">
      <w:start w:val="1"/>
      <w:numFmt w:val="bullet"/>
      <w:suff w:val="space"/>
      <w:lvlText w:val=""/>
      <w:lvlJc w:val="left"/>
      <w:pPr>
        <w:ind w:left="1077" w:firstLine="3"/>
      </w:pPr>
      <w:rPr>
        <w:rFonts w:ascii="Wingdings" w:hAnsi="Wingdings" w:hint="default"/>
        <w:color w:val="999999"/>
        <w:sz w:val="14"/>
      </w:rPr>
    </w:lvl>
    <w:lvl w:ilvl="4">
      <w:start w:val="1"/>
      <w:numFmt w:val="bullet"/>
      <w:suff w:val="space"/>
      <w:lvlText w:val=""/>
      <w:lvlJc w:val="left"/>
      <w:pPr>
        <w:ind w:left="1077"/>
      </w:pPr>
      <w:rPr>
        <w:rFonts w:ascii="Wingdings" w:hAnsi="Wingdings" w:hint="default"/>
        <w:color w:val="999999"/>
        <w:sz w:val="14"/>
      </w:rPr>
    </w:lvl>
    <w:lvl w:ilvl="5">
      <w:start w:val="1"/>
      <w:numFmt w:val="bullet"/>
      <w:suff w:val="space"/>
      <w:lvlText w:val=""/>
      <w:lvlJc w:val="left"/>
      <w:pPr>
        <w:ind w:left="1077"/>
      </w:pPr>
      <w:rPr>
        <w:rFonts w:ascii="Wingdings" w:hAnsi="Wingdings" w:hint="default"/>
        <w:color w:val="999999"/>
        <w:sz w:val="14"/>
      </w:rPr>
    </w:lvl>
    <w:lvl w:ilvl="6">
      <w:start w:val="1"/>
      <w:numFmt w:val="bullet"/>
      <w:suff w:val="space"/>
      <w:lvlText w:val=""/>
      <w:lvlJc w:val="left"/>
      <w:pPr>
        <w:ind w:left="1077"/>
      </w:pPr>
      <w:rPr>
        <w:rFonts w:ascii="Wingdings" w:hAnsi="Wingdings" w:hint="default"/>
        <w:color w:val="999999"/>
        <w:sz w:val="14"/>
      </w:rPr>
    </w:lvl>
    <w:lvl w:ilvl="7">
      <w:start w:val="1"/>
      <w:numFmt w:val="bullet"/>
      <w:suff w:val="space"/>
      <w:lvlText w:val=""/>
      <w:lvlJc w:val="left"/>
      <w:pPr>
        <w:ind w:left="1077"/>
      </w:pPr>
      <w:rPr>
        <w:rFonts w:ascii="Wingdings" w:hAnsi="Wingdings" w:hint="default"/>
        <w:color w:val="999999"/>
        <w:sz w:val="14"/>
      </w:rPr>
    </w:lvl>
    <w:lvl w:ilvl="8">
      <w:start w:val="1"/>
      <w:numFmt w:val="bullet"/>
      <w:suff w:val="space"/>
      <w:lvlText w:val=""/>
      <w:lvlJc w:val="left"/>
      <w:pPr>
        <w:ind w:left="1077"/>
      </w:pPr>
      <w:rPr>
        <w:rFonts w:ascii="Wingdings" w:hAnsi="Wingdings" w:hint="default"/>
        <w:color w:val="999999"/>
        <w:sz w:val="14"/>
      </w:rPr>
    </w:lvl>
  </w:abstractNum>
  <w:abstractNum w:abstractNumId="5">
    <w:nsid w:val="07C6744F"/>
    <w:multiLevelType w:val="multilevel"/>
    <w:tmpl w:val="7D7ED17E"/>
    <w:lvl w:ilvl="0">
      <w:start w:val="1"/>
      <w:numFmt w:val="bullet"/>
      <w:lvlText w:val=""/>
      <w:lvlJc w:val="left"/>
      <w:pPr>
        <w:tabs>
          <w:tab w:val="num" w:pos="340"/>
        </w:tabs>
      </w:pPr>
      <w:rPr>
        <w:rFonts w:ascii="Wingdings" w:hAnsi="Wingdings" w:hint="default"/>
        <w:color w:val="999999"/>
        <w:sz w:val="14"/>
      </w:rPr>
    </w:lvl>
    <w:lvl w:ilvl="1">
      <w:start w:val="1"/>
      <w:numFmt w:val="bullet"/>
      <w:lvlText w:val=""/>
      <w:lvlJc w:val="left"/>
      <w:pPr>
        <w:tabs>
          <w:tab w:val="num" w:pos="357"/>
        </w:tabs>
        <w:ind w:left="340" w:firstLine="20"/>
      </w:pPr>
      <w:rPr>
        <w:rFonts w:ascii="Wingdings" w:hAnsi="Wingdings" w:hint="default"/>
        <w:color w:val="999999"/>
        <w:sz w:val="14"/>
      </w:rPr>
    </w:lvl>
    <w:lvl w:ilvl="2">
      <w:start w:val="1"/>
      <w:numFmt w:val="bullet"/>
      <w:lvlText w:val=""/>
      <w:lvlJc w:val="left"/>
      <w:pPr>
        <w:tabs>
          <w:tab w:val="num" w:pos="1134"/>
        </w:tabs>
        <w:ind w:left="737" w:hanging="17"/>
      </w:pPr>
      <w:rPr>
        <w:rFonts w:ascii="Wingdings" w:hAnsi="Wingdings" w:hint="default"/>
        <w:color w:val="999999"/>
        <w:sz w:val="14"/>
      </w:rPr>
    </w:lvl>
    <w:lvl w:ilvl="3">
      <w:start w:val="1"/>
      <w:numFmt w:val="bullet"/>
      <w:lvlText w:val=""/>
      <w:lvlJc w:val="left"/>
      <w:pPr>
        <w:tabs>
          <w:tab w:val="num" w:pos="1531"/>
        </w:tabs>
        <w:ind w:left="1077" w:firstLine="3"/>
      </w:pPr>
      <w:rPr>
        <w:rFonts w:ascii="Wingdings" w:hAnsi="Wingdings" w:hint="default"/>
        <w:color w:val="999999"/>
        <w:sz w:val="14"/>
      </w:rPr>
    </w:lvl>
    <w:lvl w:ilvl="4">
      <w:start w:val="1"/>
      <w:numFmt w:val="bullet"/>
      <w:lvlText w:val=""/>
      <w:lvlJc w:val="left"/>
      <w:pPr>
        <w:tabs>
          <w:tab w:val="num" w:pos="1531"/>
        </w:tabs>
        <w:ind w:left="1077"/>
      </w:pPr>
      <w:rPr>
        <w:rFonts w:ascii="Wingdings" w:hAnsi="Wingdings" w:hint="default"/>
        <w:color w:val="999999"/>
        <w:sz w:val="14"/>
      </w:rPr>
    </w:lvl>
    <w:lvl w:ilvl="5">
      <w:start w:val="1"/>
      <w:numFmt w:val="bullet"/>
      <w:lvlText w:val=""/>
      <w:lvlJc w:val="left"/>
      <w:pPr>
        <w:tabs>
          <w:tab w:val="num" w:pos="1531"/>
        </w:tabs>
        <w:ind w:left="1077"/>
      </w:pPr>
      <w:rPr>
        <w:rFonts w:ascii="Wingdings" w:hAnsi="Wingdings" w:hint="default"/>
        <w:color w:val="999999"/>
        <w:sz w:val="14"/>
      </w:rPr>
    </w:lvl>
    <w:lvl w:ilvl="6">
      <w:start w:val="1"/>
      <w:numFmt w:val="bullet"/>
      <w:lvlText w:val=""/>
      <w:lvlJc w:val="left"/>
      <w:pPr>
        <w:tabs>
          <w:tab w:val="num" w:pos="1531"/>
        </w:tabs>
        <w:ind w:left="1077"/>
      </w:pPr>
      <w:rPr>
        <w:rFonts w:ascii="Wingdings" w:hAnsi="Wingdings" w:hint="default"/>
        <w:color w:val="999999"/>
        <w:sz w:val="14"/>
      </w:rPr>
    </w:lvl>
    <w:lvl w:ilvl="7">
      <w:start w:val="1"/>
      <w:numFmt w:val="bullet"/>
      <w:lvlText w:val=""/>
      <w:lvlJc w:val="left"/>
      <w:pPr>
        <w:tabs>
          <w:tab w:val="num" w:pos="1531"/>
        </w:tabs>
        <w:ind w:left="1077"/>
      </w:pPr>
      <w:rPr>
        <w:rFonts w:ascii="Wingdings" w:hAnsi="Wingdings" w:hint="default"/>
        <w:color w:val="999999"/>
        <w:sz w:val="14"/>
      </w:rPr>
    </w:lvl>
    <w:lvl w:ilvl="8">
      <w:start w:val="1"/>
      <w:numFmt w:val="bullet"/>
      <w:lvlText w:val=""/>
      <w:lvlJc w:val="left"/>
      <w:pPr>
        <w:tabs>
          <w:tab w:val="num" w:pos="1531"/>
        </w:tabs>
        <w:ind w:left="1077"/>
      </w:pPr>
      <w:rPr>
        <w:rFonts w:ascii="Wingdings" w:hAnsi="Wingdings" w:hint="default"/>
        <w:color w:val="999999"/>
        <w:sz w:val="14"/>
      </w:rPr>
    </w:lvl>
  </w:abstractNum>
  <w:abstractNum w:abstractNumId="6">
    <w:nsid w:val="0DDE2986"/>
    <w:multiLevelType w:val="multilevel"/>
    <w:tmpl w:val="00000002"/>
    <w:lvl w:ilvl="0">
      <w:start w:val="1"/>
      <w:numFmt w:val="decimal"/>
      <w:suff w:val="nothing"/>
      <w:lvlText w:val="%1."/>
      <w:lvlJc w:val="left"/>
      <w:pPr>
        <w:tabs>
          <w:tab w:val="num" w:pos="0"/>
        </w:tabs>
      </w:pPr>
      <w:rPr>
        <w:rFonts w:ascii="Amnesty Trade Gothic Bold Cn" w:hAnsi="Amnesty Trade Gothic Bold Cn" w:cs="Times New Roman"/>
      </w:rPr>
    </w:lvl>
    <w:lvl w:ilvl="1">
      <w:start w:val="1"/>
      <w:numFmt w:val="lowerLetter"/>
      <w:suff w:val="nothing"/>
      <w:lvlText w:val="%2."/>
      <w:lvlJc w:val="left"/>
      <w:pPr>
        <w:tabs>
          <w:tab w:val="num" w:pos="340"/>
        </w:tabs>
        <w:ind w:left="340"/>
      </w:pPr>
      <w:rPr>
        <w:rFonts w:cs="Times New Roman"/>
        <w:b/>
        <w:i w:val="0"/>
      </w:rPr>
    </w:lvl>
    <w:lvl w:ilvl="2">
      <w:start w:val="1"/>
      <w:numFmt w:val="lowerRoman"/>
      <w:lvlText w:val="%3."/>
      <w:lvlJc w:val="left"/>
      <w:pPr>
        <w:tabs>
          <w:tab w:val="num" w:pos="737"/>
        </w:tabs>
        <w:ind w:left="737" w:hanging="17"/>
      </w:pPr>
      <w:rPr>
        <w:rFonts w:cs="Times New Roman"/>
        <w:b/>
        <w:i w:val="0"/>
      </w:rPr>
    </w:lvl>
    <w:lvl w:ilvl="3">
      <w:start w:val="1"/>
      <w:numFmt w:val="decimal"/>
      <w:lvlText w:val="%4."/>
      <w:lvlJc w:val="left"/>
      <w:pPr>
        <w:tabs>
          <w:tab w:val="num" w:pos="1077"/>
        </w:tabs>
        <w:ind w:left="1077" w:firstLine="3"/>
      </w:pPr>
      <w:rPr>
        <w:rFonts w:cs="Times New Roman"/>
        <w:b/>
        <w:i w:val="0"/>
      </w:rPr>
    </w:lvl>
    <w:lvl w:ilvl="4">
      <w:start w:val="1"/>
      <w:numFmt w:val="decimal"/>
      <w:suff w:val="nothing"/>
      <w:lvlText w:val="%5."/>
      <w:lvlJc w:val="left"/>
      <w:pPr>
        <w:tabs>
          <w:tab w:val="num" w:pos="1077"/>
        </w:tabs>
        <w:ind w:left="1077"/>
      </w:pPr>
      <w:rPr>
        <w:rFonts w:cs="Times New Roman"/>
        <w:b/>
        <w:i w:val="0"/>
      </w:rPr>
    </w:lvl>
    <w:lvl w:ilvl="5">
      <w:start w:val="1"/>
      <w:numFmt w:val="decimal"/>
      <w:suff w:val="nothing"/>
      <w:lvlText w:val="%6."/>
      <w:lvlJc w:val="left"/>
      <w:pPr>
        <w:tabs>
          <w:tab w:val="num" w:pos="1077"/>
        </w:tabs>
        <w:ind w:left="1077"/>
      </w:pPr>
      <w:rPr>
        <w:rFonts w:cs="Times New Roman"/>
        <w:b/>
        <w:i w:val="0"/>
      </w:rPr>
    </w:lvl>
    <w:lvl w:ilvl="6">
      <w:start w:val="1"/>
      <w:numFmt w:val="decimal"/>
      <w:suff w:val="nothing"/>
      <w:lvlText w:val="%7."/>
      <w:lvlJc w:val="left"/>
      <w:pPr>
        <w:tabs>
          <w:tab w:val="num" w:pos="1077"/>
        </w:tabs>
        <w:ind w:left="1077"/>
      </w:pPr>
      <w:rPr>
        <w:rFonts w:cs="Times New Roman"/>
        <w:b/>
        <w:i w:val="0"/>
      </w:rPr>
    </w:lvl>
    <w:lvl w:ilvl="7">
      <w:start w:val="1"/>
      <w:numFmt w:val="decimal"/>
      <w:suff w:val="nothing"/>
      <w:lvlText w:val="%8."/>
      <w:lvlJc w:val="left"/>
      <w:pPr>
        <w:tabs>
          <w:tab w:val="num" w:pos="1077"/>
        </w:tabs>
        <w:ind w:left="1077"/>
      </w:pPr>
      <w:rPr>
        <w:rFonts w:cs="Times New Roman"/>
        <w:b/>
        <w:i w:val="0"/>
      </w:rPr>
    </w:lvl>
    <w:lvl w:ilvl="8">
      <w:start w:val="1"/>
      <w:numFmt w:val="decimal"/>
      <w:suff w:val="nothing"/>
      <w:lvlText w:val="%9."/>
      <w:lvlJc w:val="left"/>
      <w:pPr>
        <w:tabs>
          <w:tab w:val="num" w:pos="1077"/>
        </w:tabs>
        <w:ind w:left="1077"/>
      </w:pPr>
      <w:rPr>
        <w:rFonts w:cs="Times New Roman"/>
        <w:b/>
        <w:i w:val="0"/>
      </w:rPr>
    </w:lvl>
  </w:abstractNum>
  <w:abstractNum w:abstractNumId="7">
    <w:nsid w:val="0DEF44BC"/>
    <w:multiLevelType w:val="hybridMultilevel"/>
    <w:tmpl w:val="2EF86CD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29C273F"/>
    <w:multiLevelType w:val="multilevel"/>
    <w:tmpl w:val="5B58B218"/>
    <w:numStyleLink w:val="AIBulletList"/>
  </w:abstractNum>
  <w:abstractNum w:abstractNumId="9">
    <w:nsid w:val="190914F0"/>
    <w:multiLevelType w:val="multilevel"/>
    <w:tmpl w:val="00000003"/>
    <w:lvl w:ilvl="0">
      <w:start w:val="1"/>
      <w:numFmt w:val="bullet"/>
      <w:suff w:val="nothing"/>
      <w:lvlText w:val=""/>
      <w:lvlJc w:val="left"/>
      <w:pPr>
        <w:tabs>
          <w:tab w:val="num" w:pos="0"/>
        </w:tabs>
      </w:pPr>
      <w:rPr>
        <w:rFonts w:ascii="Wingdings" w:hAnsi="Wingdings"/>
        <w:color w:val="999999"/>
        <w:sz w:val="14"/>
      </w:rPr>
    </w:lvl>
    <w:lvl w:ilvl="1">
      <w:start w:val="1"/>
      <w:numFmt w:val="bullet"/>
      <w:lvlText w:val=""/>
      <w:lvlJc w:val="left"/>
      <w:pPr>
        <w:tabs>
          <w:tab w:val="num" w:pos="357"/>
        </w:tabs>
        <w:ind w:left="357" w:firstLine="3"/>
      </w:pPr>
      <w:rPr>
        <w:rFonts w:ascii="Wingdings" w:hAnsi="Wingdings"/>
        <w:color w:val="999999"/>
        <w:sz w:val="14"/>
      </w:rPr>
    </w:lvl>
    <w:lvl w:ilvl="2">
      <w:start w:val="1"/>
      <w:numFmt w:val="bullet"/>
      <w:lvlText w:val=""/>
      <w:lvlJc w:val="left"/>
      <w:pPr>
        <w:tabs>
          <w:tab w:val="num" w:pos="737"/>
        </w:tabs>
        <w:ind w:left="737" w:hanging="17"/>
      </w:pPr>
      <w:rPr>
        <w:rFonts w:ascii="Wingdings" w:hAnsi="Wingdings"/>
        <w:color w:val="999999"/>
        <w:sz w:val="14"/>
      </w:rPr>
    </w:lvl>
    <w:lvl w:ilvl="3">
      <w:start w:val="1"/>
      <w:numFmt w:val="bullet"/>
      <w:lvlText w:val=""/>
      <w:lvlJc w:val="left"/>
      <w:pPr>
        <w:tabs>
          <w:tab w:val="num" w:pos="1077"/>
        </w:tabs>
        <w:ind w:left="1077" w:firstLine="3"/>
      </w:pPr>
      <w:rPr>
        <w:rFonts w:ascii="Wingdings" w:hAnsi="Wingdings"/>
        <w:color w:val="999999"/>
        <w:sz w:val="14"/>
      </w:rPr>
    </w:lvl>
    <w:lvl w:ilvl="4">
      <w:start w:val="1"/>
      <w:numFmt w:val="bullet"/>
      <w:suff w:val="nothing"/>
      <w:lvlText w:val=""/>
      <w:lvlJc w:val="left"/>
      <w:pPr>
        <w:tabs>
          <w:tab w:val="num" w:pos="1077"/>
        </w:tabs>
        <w:ind w:left="1077"/>
      </w:pPr>
      <w:rPr>
        <w:rFonts w:ascii="Wingdings" w:hAnsi="Wingdings"/>
        <w:color w:val="999999"/>
        <w:sz w:val="14"/>
      </w:rPr>
    </w:lvl>
    <w:lvl w:ilvl="5">
      <w:start w:val="1"/>
      <w:numFmt w:val="bullet"/>
      <w:suff w:val="nothing"/>
      <w:lvlText w:val=""/>
      <w:lvlJc w:val="left"/>
      <w:pPr>
        <w:tabs>
          <w:tab w:val="num" w:pos="1077"/>
        </w:tabs>
        <w:ind w:left="1077"/>
      </w:pPr>
      <w:rPr>
        <w:rFonts w:ascii="Wingdings" w:hAnsi="Wingdings"/>
        <w:color w:val="999999"/>
        <w:sz w:val="14"/>
      </w:rPr>
    </w:lvl>
    <w:lvl w:ilvl="6">
      <w:start w:val="1"/>
      <w:numFmt w:val="bullet"/>
      <w:suff w:val="nothing"/>
      <w:lvlText w:val=""/>
      <w:lvlJc w:val="left"/>
      <w:pPr>
        <w:tabs>
          <w:tab w:val="num" w:pos="1077"/>
        </w:tabs>
        <w:ind w:left="1077"/>
      </w:pPr>
      <w:rPr>
        <w:rFonts w:ascii="Wingdings" w:hAnsi="Wingdings"/>
        <w:color w:val="999999"/>
        <w:sz w:val="14"/>
      </w:rPr>
    </w:lvl>
    <w:lvl w:ilvl="7">
      <w:start w:val="1"/>
      <w:numFmt w:val="bullet"/>
      <w:suff w:val="nothing"/>
      <w:lvlText w:val=""/>
      <w:lvlJc w:val="left"/>
      <w:pPr>
        <w:tabs>
          <w:tab w:val="num" w:pos="1077"/>
        </w:tabs>
        <w:ind w:left="1077"/>
      </w:pPr>
      <w:rPr>
        <w:rFonts w:ascii="Wingdings" w:hAnsi="Wingdings"/>
        <w:color w:val="999999"/>
        <w:sz w:val="14"/>
      </w:rPr>
    </w:lvl>
    <w:lvl w:ilvl="8">
      <w:start w:val="1"/>
      <w:numFmt w:val="bullet"/>
      <w:suff w:val="nothing"/>
      <w:lvlText w:val=""/>
      <w:lvlJc w:val="left"/>
      <w:pPr>
        <w:tabs>
          <w:tab w:val="num" w:pos="1077"/>
        </w:tabs>
        <w:ind w:left="1077"/>
      </w:pPr>
      <w:rPr>
        <w:rFonts w:ascii="Wingdings" w:hAnsi="Wingdings"/>
        <w:color w:val="999999"/>
        <w:sz w:val="14"/>
      </w:rPr>
    </w:lvl>
  </w:abstractNum>
  <w:abstractNum w:abstractNumId="10">
    <w:nsid w:val="1E1D0811"/>
    <w:multiLevelType w:val="multilevel"/>
    <w:tmpl w:val="21007842"/>
    <w:lvl w:ilvl="0">
      <w:start w:val="1"/>
      <w:numFmt w:val="bullet"/>
      <w:lvlText w:val=""/>
      <w:lvlJc w:val="left"/>
      <w:pPr>
        <w:tabs>
          <w:tab w:val="num" w:pos="357"/>
        </w:tabs>
      </w:pPr>
      <w:rPr>
        <w:rFonts w:ascii="Wingdings" w:hAnsi="Wingdings" w:hint="default"/>
        <w:color w:val="999999"/>
        <w:sz w:val="14"/>
      </w:rPr>
    </w:lvl>
    <w:lvl w:ilvl="1">
      <w:start w:val="1"/>
      <w:numFmt w:val="bullet"/>
      <w:lvlText w:val=""/>
      <w:lvlJc w:val="left"/>
      <w:pPr>
        <w:tabs>
          <w:tab w:val="num" w:pos="357"/>
        </w:tabs>
        <w:ind w:left="357" w:firstLine="3"/>
      </w:pPr>
      <w:rPr>
        <w:rFonts w:ascii="Wingdings" w:hAnsi="Wingdings" w:hint="default"/>
        <w:color w:val="999999"/>
        <w:sz w:val="14"/>
      </w:rPr>
    </w:lvl>
    <w:lvl w:ilvl="2">
      <w:start w:val="1"/>
      <w:numFmt w:val="bullet"/>
      <w:lvlText w:val=""/>
      <w:lvlJc w:val="left"/>
      <w:pPr>
        <w:tabs>
          <w:tab w:val="num" w:pos="357"/>
        </w:tabs>
        <w:ind w:left="714"/>
      </w:pPr>
      <w:rPr>
        <w:rFonts w:ascii="Wingdings" w:hAnsi="Wingdings" w:hint="default"/>
        <w:color w:val="999999"/>
        <w:sz w:val="14"/>
      </w:rPr>
    </w:lvl>
    <w:lvl w:ilvl="3">
      <w:start w:val="1"/>
      <w:numFmt w:val="bullet"/>
      <w:lvlText w:val=""/>
      <w:lvlJc w:val="left"/>
      <w:pPr>
        <w:tabs>
          <w:tab w:val="num" w:pos="357"/>
        </w:tabs>
        <w:ind w:left="714"/>
      </w:pPr>
      <w:rPr>
        <w:rFonts w:ascii="Wingdings" w:hAnsi="Wingdings" w:hint="default"/>
        <w:color w:val="999999"/>
        <w:sz w:val="14"/>
      </w:rPr>
    </w:lvl>
    <w:lvl w:ilvl="4">
      <w:start w:val="1"/>
      <w:numFmt w:val="bullet"/>
      <w:lvlText w:val=""/>
      <w:lvlJc w:val="left"/>
      <w:pPr>
        <w:tabs>
          <w:tab w:val="num" w:pos="357"/>
        </w:tabs>
        <w:ind w:left="714"/>
      </w:pPr>
      <w:rPr>
        <w:rFonts w:ascii="Wingdings" w:hAnsi="Wingdings" w:hint="default"/>
        <w:color w:val="999999"/>
        <w:sz w:val="14"/>
      </w:rPr>
    </w:lvl>
    <w:lvl w:ilvl="5">
      <w:start w:val="1"/>
      <w:numFmt w:val="bullet"/>
      <w:lvlText w:val=""/>
      <w:lvlJc w:val="left"/>
      <w:pPr>
        <w:tabs>
          <w:tab w:val="num" w:pos="357"/>
        </w:tabs>
        <w:ind w:left="714"/>
      </w:pPr>
      <w:rPr>
        <w:rFonts w:ascii="Wingdings" w:hAnsi="Wingdings" w:hint="default"/>
        <w:color w:val="999999"/>
        <w:sz w:val="14"/>
      </w:rPr>
    </w:lvl>
    <w:lvl w:ilvl="6">
      <w:start w:val="1"/>
      <w:numFmt w:val="bullet"/>
      <w:lvlText w:val=""/>
      <w:lvlJc w:val="left"/>
      <w:pPr>
        <w:tabs>
          <w:tab w:val="num" w:pos="357"/>
        </w:tabs>
        <w:ind w:left="714"/>
      </w:pPr>
      <w:rPr>
        <w:rFonts w:ascii="Wingdings" w:hAnsi="Wingdings" w:hint="default"/>
        <w:color w:val="999999"/>
        <w:sz w:val="14"/>
      </w:rPr>
    </w:lvl>
    <w:lvl w:ilvl="7">
      <w:start w:val="1"/>
      <w:numFmt w:val="bullet"/>
      <w:lvlText w:val=""/>
      <w:lvlJc w:val="left"/>
      <w:pPr>
        <w:tabs>
          <w:tab w:val="num" w:pos="357"/>
        </w:tabs>
        <w:ind w:left="714"/>
      </w:pPr>
      <w:rPr>
        <w:rFonts w:ascii="Wingdings" w:hAnsi="Wingdings" w:hint="default"/>
        <w:color w:val="999999"/>
        <w:sz w:val="14"/>
      </w:rPr>
    </w:lvl>
    <w:lvl w:ilvl="8">
      <w:start w:val="1"/>
      <w:numFmt w:val="bullet"/>
      <w:lvlText w:val=""/>
      <w:lvlJc w:val="left"/>
      <w:pPr>
        <w:tabs>
          <w:tab w:val="num" w:pos="357"/>
        </w:tabs>
        <w:ind w:left="714"/>
      </w:pPr>
      <w:rPr>
        <w:rFonts w:ascii="Wingdings" w:hAnsi="Wingdings" w:hint="default"/>
        <w:color w:val="999999"/>
        <w:sz w:val="14"/>
      </w:rPr>
    </w:lvl>
  </w:abstractNum>
  <w:abstractNum w:abstractNumId="11">
    <w:nsid w:val="215B67B6"/>
    <w:multiLevelType w:val="multilevel"/>
    <w:tmpl w:val="79787F56"/>
    <w:numStyleLink w:val="AINumberedList"/>
  </w:abstractNum>
  <w:abstractNum w:abstractNumId="12">
    <w:nsid w:val="241E5A86"/>
    <w:multiLevelType w:val="multilevel"/>
    <w:tmpl w:val="7FA0B764"/>
    <w:lvl w:ilvl="0">
      <w:start w:val="1"/>
      <w:numFmt w:val="bullet"/>
      <w:lvlText w:val=""/>
      <w:lvlJc w:val="left"/>
      <w:pPr>
        <w:tabs>
          <w:tab w:val="num" w:pos="357"/>
        </w:tabs>
      </w:pPr>
      <w:rPr>
        <w:rFonts w:ascii="Wingdings" w:hAnsi="Wingdings" w:hint="default"/>
        <w:color w:val="999999"/>
        <w:sz w:val="14"/>
      </w:rPr>
    </w:lvl>
    <w:lvl w:ilvl="1">
      <w:start w:val="1"/>
      <w:numFmt w:val="bullet"/>
      <w:lvlText w:val=""/>
      <w:lvlJc w:val="left"/>
      <w:pPr>
        <w:tabs>
          <w:tab w:val="num" w:pos="357"/>
        </w:tabs>
        <w:ind w:left="357" w:firstLine="3"/>
      </w:pPr>
      <w:rPr>
        <w:rFonts w:ascii="Wingdings" w:hAnsi="Wingdings" w:hint="default"/>
        <w:color w:val="999999"/>
        <w:sz w:val="14"/>
      </w:rPr>
    </w:lvl>
    <w:lvl w:ilvl="2">
      <w:start w:val="1"/>
      <w:numFmt w:val="bullet"/>
      <w:suff w:val="space"/>
      <w:lvlText w:val=""/>
      <w:lvlJc w:val="left"/>
      <w:pPr>
        <w:ind w:left="737" w:hanging="17"/>
      </w:pPr>
      <w:rPr>
        <w:rFonts w:ascii="Wingdings" w:hAnsi="Wingdings" w:hint="default"/>
        <w:color w:val="999999"/>
        <w:sz w:val="14"/>
      </w:rPr>
    </w:lvl>
    <w:lvl w:ilvl="3">
      <w:start w:val="1"/>
      <w:numFmt w:val="bullet"/>
      <w:suff w:val="space"/>
      <w:lvlText w:val=""/>
      <w:lvlJc w:val="left"/>
      <w:pPr>
        <w:ind w:left="1077" w:firstLine="3"/>
      </w:pPr>
      <w:rPr>
        <w:rFonts w:ascii="Wingdings" w:hAnsi="Wingdings" w:hint="default"/>
        <w:color w:val="999999"/>
        <w:sz w:val="14"/>
      </w:rPr>
    </w:lvl>
    <w:lvl w:ilvl="4">
      <w:start w:val="1"/>
      <w:numFmt w:val="bullet"/>
      <w:suff w:val="space"/>
      <w:lvlText w:val=""/>
      <w:lvlJc w:val="left"/>
      <w:pPr>
        <w:ind w:left="1077"/>
      </w:pPr>
      <w:rPr>
        <w:rFonts w:ascii="Wingdings" w:hAnsi="Wingdings" w:hint="default"/>
        <w:color w:val="999999"/>
        <w:sz w:val="14"/>
      </w:rPr>
    </w:lvl>
    <w:lvl w:ilvl="5">
      <w:start w:val="1"/>
      <w:numFmt w:val="bullet"/>
      <w:suff w:val="space"/>
      <w:lvlText w:val=""/>
      <w:lvlJc w:val="left"/>
      <w:pPr>
        <w:ind w:left="1077"/>
      </w:pPr>
      <w:rPr>
        <w:rFonts w:ascii="Wingdings" w:hAnsi="Wingdings" w:hint="default"/>
        <w:color w:val="999999"/>
        <w:sz w:val="14"/>
      </w:rPr>
    </w:lvl>
    <w:lvl w:ilvl="6">
      <w:start w:val="1"/>
      <w:numFmt w:val="bullet"/>
      <w:suff w:val="space"/>
      <w:lvlText w:val=""/>
      <w:lvlJc w:val="left"/>
      <w:pPr>
        <w:ind w:left="1077"/>
      </w:pPr>
      <w:rPr>
        <w:rFonts w:ascii="Wingdings" w:hAnsi="Wingdings" w:hint="default"/>
        <w:color w:val="999999"/>
        <w:sz w:val="14"/>
      </w:rPr>
    </w:lvl>
    <w:lvl w:ilvl="7">
      <w:start w:val="1"/>
      <w:numFmt w:val="bullet"/>
      <w:suff w:val="space"/>
      <w:lvlText w:val=""/>
      <w:lvlJc w:val="left"/>
      <w:pPr>
        <w:ind w:left="1077"/>
      </w:pPr>
      <w:rPr>
        <w:rFonts w:ascii="Wingdings" w:hAnsi="Wingdings" w:hint="default"/>
        <w:color w:val="999999"/>
        <w:sz w:val="14"/>
      </w:rPr>
    </w:lvl>
    <w:lvl w:ilvl="8">
      <w:start w:val="1"/>
      <w:numFmt w:val="bullet"/>
      <w:suff w:val="space"/>
      <w:lvlText w:val=""/>
      <w:lvlJc w:val="left"/>
      <w:pPr>
        <w:ind w:left="1077"/>
      </w:pPr>
      <w:rPr>
        <w:rFonts w:ascii="Wingdings" w:hAnsi="Wingdings" w:hint="default"/>
        <w:color w:val="999999"/>
        <w:sz w:val="14"/>
      </w:rPr>
    </w:lvl>
  </w:abstractNum>
  <w:abstractNum w:abstractNumId="13">
    <w:nsid w:val="26C46536"/>
    <w:multiLevelType w:val="multilevel"/>
    <w:tmpl w:val="00000003"/>
    <w:lvl w:ilvl="0">
      <w:start w:val="1"/>
      <w:numFmt w:val="bullet"/>
      <w:suff w:val="nothing"/>
      <w:lvlText w:val=""/>
      <w:lvlJc w:val="left"/>
      <w:pPr>
        <w:tabs>
          <w:tab w:val="num" w:pos="0"/>
        </w:tabs>
      </w:pPr>
      <w:rPr>
        <w:rFonts w:ascii="Wingdings" w:hAnsi="Wingdings"/>
        <w:color w:val="999999"/>
        <w:sz w:val="14"/>
      </w:rPr>
    </w:lvl>
    <w:lvl w:ilvl="1">
      <w:start w:val="1"/>
      <w:numFmt w:val="bullet"/>
      <w:lvlText w:val=""/>
      <w:lvlJc w:val="left"/>
      <w:pPr>
        <w:tabs>
          <w:tab w:val="num" w:pos="357"/>
        </w:tabs>
        <w:ind w:left="357" w:firstLine="3"/>
      </w:pPr>
      <w:rPr>
        <w:rFonts w:ascii="Wingdings" w:hAnsi="Wingdings"/>
        <w:color w:val="999999"/>
        <w:sz w:val="14"/>
      </w:rPr>
    </w:lvl>
    <w:lvl w:ilvl="2">
      <w:start w:val="1"/>
      <w:numFmt w:val="bullet"/>
      <w:lvlText w:val=""/>
      <w:lvlJc w:val="left"/>
      <w:pPr>
        <w:tabs>
          <w:tab w:val="num" w:pos="737"/>
        </w:tabs>
        <w:ind w:left="737" w:hanging="17"/>
      </w:pPr>
      <w:rPr>
        <w:rFonts w:ascii="Wingdings" w:hAnsi="Wingdings"/>
        <w:color w:val="999999"/>
        <w:sz w:val="14"/>
      </w:rPr>
    </w:lvl>
    <w:lvl w:ilvl="3">
      <w:start w:val="1"/>
      <w:numFmt w:val="bullet"/>
      <w:lvlText w:val=""/>
      <w:lvlJc w:val="left"/>
      <w:pPr>
        <w:tabs>
          <w:tab w:val="num" w:pos="1077"/>
        </w:tabs>
        <w:ind w:left="1077" w:firstLine="3"/>
      </w:pPr>
      <w:rPr>
        <w:rFonts w:ascii="Wingdings" w:hAnsi="Wingdings"/>
        <w:color w:val="999999"/>
        <w:sz w:val="14"/>
      </w:rPr>
    </w:lvl>
    <w:lvl w:ilvl="4">
      <w:start w:val="1"/>
      <w:numFmt w:val="bullet"/>
      <w:suff w:val="nothing"/>
      <w:lvlText w:val=""/>
      <w:lvlJc w:val="left"/>
      <w:pPr>
        <w:tabs>
          <w:tab w:val="num" w:pos="1077"/>
        </w:tabs>
        <w:ind w:left="1077"/>
      </w:pPr>
      <w:rPr>
        <w:rFonts w:ascii="Wingdings" w:hAnsi="Wingdings"/>
        <w:color w:val="999999"/>
        <w:sz w:val="14"/>
      </w:rPr>
    </w:lvl>
    <w:lvl w:ilvl="5">
      <w:start w:val="1"/>
      <w:numFmt w:val="bullet"/>
      <w:suff w:val="nothing"/>
      <w:lvlText w:val=""/>
      <w:lvlJc w:val="left"/>
      <w:pPr>
        <w:tabs>
          <w:tab w:val="num" w:pos="1077"/>
        </w:tabs>
        <w:ind w:left="1077"/>
      </w:pPr>
      <w:rPr>
        <w:rFonts w:ascii="Wingdings" w:hAnsi="Wingdings"/>
        <w:color w:val="999999"/>
        <w:sz w:val="14"/>
      </w:rPr>
    </w:lvl>
    <w:lvl w:ilvl="6">
      <w:start w:val="1"/>
      <w:numFmt w:val="bullet"/>
      <w:suff w:val="nothing"/>
      <w:lvlText w:val=""/>
      <w:lvlJc w:val="left"/>
      <w:pPr>
        <w:tabs>
          <w:tab w:val="num" w:pos="1077"/>
        </w:tabs>
        <w:ind w:left="1077"/>
      </w:pPr>
      <w:rPr>
        <w:rFonts w:ascii="Wingdings" w:hAnsi="Wingdings"/>
        <w:color w:val="999999"/>
        <w:sz w:val="14"/>
      </w:rPr>
    </w:lvl>
    <w:lvl w:ilvl="7">
      <w:start w:val="1"/>
      <w:numFmt w:val="bullet"/>
      <w:suff w:val="nothing"/>
      <w:lvlText w:val=""/>
      <w:lvlJc w:val="left"/>
      <w:pPr>
        <w:tabs>
          <w:tab w:val="num" w:pos="1077"/>
        </w:tabs>
        <w:ind w:left="1077"/>
      </w:pPr>
      <w:rPr>
        <w:rFonts w:ascii="Wingdings" w:hAnsi="Wingdings"/>
        <w:color w:val="999999"/>
        <w:sz w:val="14"/>
      </w:rPr>
    </w:lvl>
    <w:lvl w:ilvl="8">
      <w:start w:val="1"/>
      <w:numFmt w:val="bullet"/>
      <w:suff w:val="nothing"/>
      <w:lvlText w:val=""/>
      <w:lvlJc w:val="left"/>
      <w:pPr>
        <w:tabs>
          <w:tab w:val="num" w:pos="1077"/>
        </w:tabs>
        <w:ind w:left="1077"/>
      </w:pPr>
      <w:rPr>
        <w:rFonts w:ascii="Wingdings" w:hAnsi="Wingdings"/>
        <w:color w:val="999999"/>
        <w:sz w:val="14"/>
      </w:rPr>
    </w:lvl>
  </w:abstractNum>
  <w:abstractNum w:abstractNumId="14">
    <w:nsid w:val="27133A5E"/>
    <w:multiLevelType w:val="multilevel"/>
    <w:tmpl w:val="5B58B218"/>
    <w:numStyleLink w:val="AIBulletList"/>
  </w:abstractNum>
  <w:abstractNum w:abstractNumId="15">
    <w:nsid w:val="28C370EC"/>
    <w:multiLevelType w:val="hybridMultilevel"/>
    <w:tmpl w:val="9AF07208"/>
    <w:name w:val="WW8Num52"/>
    <w:lvl w:ilvl="0" w:tplc="ABE03712">
      <w:start w:val="1"/>
      <w:numFmt w:val="bullet"/>
      <w:lvlText w:val=""/>
      <w:lvlJc w:val="left"/>
      <w:pPr>
        <w:tabs>
          <w:tab w:val="num" w:pos="714"/>
        </w:tabs>
        <w:ind w:left="714"/>
      </w:pPr>
      <w:rPr>
        <w:rFonts w:ascii="Wingdings" w:hAnsi="Wingdings" w:hint="default"/>
        <w:color w:val="999999"/>
      </w:rPr>
    </w:lvl>
    <w:lvl w:ilvl="1" w:tplc="08090003" w:tentative="1">
      <w:start w:val="1"/>
      <w:numFmt w:val="bullet"/>
      <w:lvlText w:val="o"/>
      <w:lvlJc w:val="left"/>
      <w:pPr>
        <w:tabs>
          <w:tab w:val="num" w:pos="2154"/>
        </w:tabs>
        <w:ind w:left="2154" w:hanging="360"/>
      </w:pPr>
      <w:rPr>
        <w:rFonts w:ascii="Courier New" w:hAnsi="Courier New" w:hint="default"/>
      </w:rPr>
    </w:lvl>
    <w:lvl w:ilvl="2" w:tplc="08090005" w:tentative="1">
      <w:start w:val="1"/>
      <w:numFmt w:val="bullet"/>
      <w:lvlText w:val=""/>
      <w:lvlJc w:val="left"/>
      <w:pPr>
        <w:tabs>
          <w:tab w:val="num" w:pos="2874"/>
        </w:tabs>
        <w:ind w:left="2874" w:hanging="360"/>
      </w:pPr>
      <w:rPr>
        <w:rFonts w:ascii="Wingdings" w:hAnsi="Wingdings" w:hint="default"/>
      </w:rPr>
    </w:lvl>
    <w:lvl w:ilvl="3" w:tplc="08090001" w:tentative="1">
      <w:start w:val="1"/>
      <w:numFmt w:val="bullet"/>
      <w:lvlText w:val=""/>
      <w:lvlJc w:val="left"/>
      <w:pPr>
        <w:tabs>
          <w:tab w:val="num" w:pos="3594"/>
        </w:tabs>
        <w:ind w:left="3594" w:hanging="360"/>
      </w:pPr>
      <w:rPr>
        <w:rFonts w:ascii="Symbol" w:hAnsi="Symbol" w:hint="default"/>
      </w:rPr>
    </w:lvl>
    <w:lvl w:ilvl="4" w:tplc="08090003" w:tentative="1">
      <w:start w:val="1"/>
      <w:numFmt w:val="bullet"/>
      <w:lvlText w:val="o"/>
      <w:lvlJc w:val="left"/>
      <w:pPr>
        <w:tabs>
          <w:tab w:val="num" w:pos="4314"/>
        </w:tabs>
        <w:ind w:left="4314" w:hanging="360"/>
      </w:pPr>
      <w:rPr>
        <w:rFonts w:ascii="Courier New" w:hAnsi="Courier New" w:hint="default"/>
      </w:rPr>
    </w:lvl>
    <w:lvl w:ilvl="5" w:tplc="08090005" w:tentative="1">
      <w:start w:val="1"/>
      <w:numFmt w:val="bullet"/>
      <w:lvlText w:val=""/>
      <w:lvlJc w:val="left"/>
      <w:pPr>
        <w:tabs>
          <w:tab w:val="num" w:pos="5034"/>
        </w:tabs>
        <w:ind w:left="5034" w:hanging="360"/>
      </w:pPr>
      <w:rPr>
        <w:rFonts w:ascii="Wingdings" w:hAnsi="Wingdings" w:hint="default"/>
      </w:rPr>
    </w:lvl>
    <w:lvl w:ilvl="6" w:tplc="08090001" w:tentative="1">
      <w:start w:val="1"/>
      <w:numFmt w:val="bullet"/>
      <w:lvlText w:val=""/>
      <w:lvlJc w:val="left"/>
      <w:pPr>
        <w:tabs>
          <w:tab w:val="num" w:pos="5754"/>
        </w:tabs>
        <w:ind w:left="5754" w:hanging="360"/>
      </w:pPr>
      <w:rPr>
        <w:rFonts w:ascii="Symbol" w:hAnsi="Symbol" w:hint="default"/>
      </w:rPr>
    </w:lvl>
    <w:lvl w:ilvl="7" w:tplc="08090003" w:tentative="1">
      <w:start w:val="1"/>
      <w:numFmt w:val="bullet"/>
      <w:lvlText w:val="o"/>
      <w:lvlJc w:val="left"/>
      <w:pPr>
        <w:tabs>
          <w:tab w:val="num" w:pos="6474"/>
        </w:tabs>
        <w:ind w:left="6474" w:hanging="360"/>
      </w:pPr>
      <w:rPr>
        <w:rFonts w:ascii="Courier New" w:hAnsi="Courier New" w:hint="default"/>
      </w:rPr>
    </w:lvl>
    <w:lvl w:ilvl="8" w:tplc="08090005" w:tentative="1">
      <w:start w:val="1"/>
      <w:numFmt w:val="bullet"/>
      <w:lvlText w:val=""/>
      <w:lvlJc w:val="left"/>
      <w:pPr>
        <w:tabs>
          <w:tab w:val="num" w:pos="7194"/>
        </w:tabs>
        <w:ind w:left="7194" w:hanging="360"/>
      </w:pPr>
      <w:rPr>
        <w:rFonts w:ascii="Wingdings" w:hAnsi="Wingdings" w:hint="default"/>
      </w:rPr>
    </w:lvl>
  </w:abstractNum>
  <w:abstractNum w:abstractNumId="16">
    <w:nsid w:val="30416572"/>
    <w:multiLevelType w:val="multilevel"/>
    <w:tmpl w:val="8CC0097A"/>
    <w:lvl w:ilvl="0">
      <w:start w:val="1"/>
      <w:numFmt w:val="decimal"/>
      <w:lvlText w:val="%1."/>
      <w:lvlJc w:val="left"/>
      <w:pPr>
        <w:tabs>
          <w:tab w:val="num" w:pos="357"/>
        </w:tabs>
      </w:pPr>
      <w:rPr>
        <w:rFonts w:ascii="Amnesty Trade Gothic Cn" w:hAnsi="Amnesty Trade Gothic Cn" w:cs="Times New Roman" w:hint="default"/>
        <w:b/>
        <w:i w:val="0"/>
        <w:sz w:val="18"/>
      </w:rPr>
    </w:lvl>
    <w:lvl w:ilvl="1">
      <w:start w:val="1"/>
      <w:numFmt w:val="lowerLetter"/>
      <w:lvlText w:val="%2."/>
      <w:lvlJc w:val="left"/>
      <w:pPr>
        <w:tabs>
          <w:tab w:val="num" w:pos="357"/>
        </w:tabs>
        <w:ind w:left="357"/>
      </w:pPr>
      <w:rPr>
        <w:rFonts w:cs="Times New Roman" w:hint="default"/>
        <w:b/>
        <w:i w:val="0"/>
      </w:rPr>
    </w:lvl>
    <w:lvl w:ilvl="2">
      <w:start w:val="1"/>
      <w:numFmt w:val="lowerRoman"/>
      <w:lvlText w:val="%3."/>
      <w:lvlJc w:val="left"/>
      <w:pPr>
        <w:tabs>
          <w:tab w:val="num" w:pos="357"/>
        </w:tabs>
        <w:ind w:left="714"/>
      </w:pPr>
      <w:rPr>
        <w:rFonts w:cs="Times New Roman" w:hint="default"/>
        <w:b/>
        <w:i w:val="0"/>
      </w:rPr>
    </w:lvl>
    <w:lvl w:ilvl="3">
      <w:start w:val="1"/>
      <w:numFmt w:val="decimal"/>
      <w:lvlText w:val="%4."/>
      <w:lvlJc w:val="left"/>
      <w:pPr>
        <w:tabs>
          <w:tab w:val="num" w:pos="357"/>
        </w:tabs>
        <w:ind w:left="714"/>
      </w:pPr>
      <w:rPr>
        <w:rFonts w:cs="Times New Roman" w:hint="default"/>
        <w:b/>
        <w:i w:val="0"/>
      </w:rPr>
    </w:lvl>
    <w:lvl w:ilvl="4">
      <w:start w:val="1"/>
      <w:numFmt w:val="decimal"/>
      <w:lvlText w:val="%5."/>
      <w:lvlJc w:val="left"/>
      <w:pPr>
        <w:tabs>
          <w:tab w:val="num" w:pos="357"/>
        </w:tabs>
        <w:ind w:left="714"/>
      </w:pPr>
      <w:rPr>
        <w:rFonts w:cs="Times New Roman" w:hint="default"/>
        <w:b/>
        <w:i w:val="0"/>
      </w:rPr>
    </w:lvl>
    <w:lvl w:ilvl="5">
      <w:start w:val="1"/>
      <w:numFmt w:val="decimal"/>
      <w:lvlText w:val="%6."/>
      <w:lvlJc w:val="left"/>
      <w:pPr>
        <w:tabs>
          <w:tab w:val="num" w:pos="357"/>
        </w:tabs>
        <w:ind w:left="714"/>
      </w:pPr>
      <w:rPr>
        <w:rFonts w:cs="Times New Roman" w:hint="default"/>
        <w:b/>
        <w:i w:val="0"/>
      </w:rPr>
    </w:lvl>
    <w:lvl w:ilvl="6">
      <w:start w:val="1"/>
      <w:numFmt w:val="decimal"/>
      <w:lvlText w:val="%7."/>
      <w:lvlJc w:val="left"/>
      <w:pPr>
        <w:tabs>
          <w:tab w:val="num" w:pos="357"/>
        </w:tabs>
        <w:ind w:left="714"/>
      </w:pPr>
      <w:rPr>
        <w:rFonts w:cs="Times New Roman" w:hint="default"/>
        <w:b/>
        <w:i w:val="0"/>
      </w:rPr>
    </w:lvl>
    <w:lvl w:ilvl="7">
      <w:start w:val="1"/>
      <w:numFmt w:val="decimal"/>
      <w:lvlText w:val="%8."/>
      <w:lvlJc w:val="left"/>
      <w:pPr>
        <w:tabs>
          <w:tab w:val="num" w:pos="357"/>
        </w:tabs>
        <w:ind w:left="714"/>
      </w:pPr>
      <w:rPr>
        <w:rFonts w:cs="Times New Roman" w:hint="default"/>
        <w:b/>
        <w:i w:val="0"/>
      </w:rPr>
    </w:lvl>
    <w:lvl w:ilvl="8">
      <w:start w:val="1"/>
      <w:numFmt w:val="decimal"/>
      <w:lvlText w:val="%9."/>
      <w:lvlJc w:val="left"/>
      <w:pPr>
        <w:tabs>
          <w:tab w:val="num" w:pos="357"/>
        </w:tabs>
        <w:ind w:left="714"/>
      </w:pPr>
      <w:rPr>
        <w:rFonts w:cs="Times New Roman" w:hint="default"/>
        <w:b/>
        <w:i w:val="0"/>
      </w:rPr>
    </w:lvl>
  </w:abstractNum>
  <w:abstractNum w:abstractNumId="17">
    <w:nsid w:val="34E44DDD"/>
    <w:multiLevelType w:val="multilevel"/>
    <w:tmpl w:val="3A4E5394"/>
    <w:lvl w:ilvl="0">
      <w:start w:val="1"/>
      <w:numFmt w:val="bullet"/>
      <w:lvlText w:val=""/>
      <w:lvlJc w:val="left"/>
      <w:pPr>
        <w:tabs>
          <w:tab w:val="num" w:pos="0"/>
        </w:tabs>
      </w:pPr>
      <w:rPr>
        <w:rFonts w:ascii="Wingdings" w:hAnsi="Wingdings" w:hint="default"/>
        <w:color w:val="999999"/>
        <w:sz w:val="14"/>
      </w:rPr>
    </w:lvl>
    <w:lvl w:ilvl="1">
      <w:start w:val="1"/>
      <w:numFmt w:val="bullet"/>
      <w:suff w:val="space"/>
      <w:lvlText w:val=""/>
      <w:lvlJc w:val="left"/>
      <w:pPr>
        <w:ind w:left="340" w:firstLine="20"/>
      </w:pPr>
      <w:rPr>
        <w:rFonts w:ascii="Wingdings" w:hAnsi="Wingdings" w:hint="default"/>
        <w:color w:val="999999"/>
        <w:sz w:val="14"/>
      </w:rPr>
    </w:lvl>
    <w:lvl w:ilvl="2">
      <w:start w:val="1"/>
      <w:numFmt w:val="bullet"/>
      <w:suff w:val="space"/>
      <w:lvlText w:val=""/>
      <w:lvlJc w:val="left"/>
      <w:pPr>
        <w:ind w:left="737" w:hanging="17"/>
      </w:pPr>
      <w:rPr>
        <w:rFonts w:ascii="Wingdings" w:hAnsi="Wingdings" w:hint="default"/>
        <w:color w:val="999999"/>
        <w:sz w:val="14"/>
      </w:rPr>
    </w:lvl>
    <w:lvl w:ilvl="3">
      <w:start w:val="1"/>
      <w:numFmt w:val="bullet"/>
      <w:suff w:val="space"/>
      <w:lvlText w:val=""/>
      <w:lvlJc w:val="left"/>
      <w:pPr>
        <w:ind w:left="1077" w:firstLine="3"/>
      </w:pPr>
      <w:rPr>
        <w:rFonts w:ascii="Wingdings" w:hAnsi="Wingdings" w:hint="default"/>
        <w:color w:val="999999"/>
        <w:sz w:val="14"/>
      </w:rPr>
    </w:lvl>
    <w:lvl w:ilvl="4">
      <w:start w:val="1"/>
      <w:numFmt w:val="bullet"/>
      <w:suff w:val="space"/>
      <w:lvlText w:val=""/>
      <w:lvlJc w:val="left"/>
      <w:pPr>
        <w:ind w:left="1077"/>
      </w:pPr>
      <w:rPr>
        <w:rFonts w:ascii="Wingdings" w:hAnsi="Wingdings" w:hint="default"/>
        <w:color w:val="999999"/>
        <w:sz w:val="14"/>
      </w:rPr>
    </w:lvl>
    <w:lvl w:ilvl="5">
      <w:start w:val="1"/>
      <w:numFmt w:val="bullet"/>
      <w:suff w:val="space"/>
      <w:lvlText w:val=""/>
      <w:lvlJc w:val="left"/>
      <w:pPr>
        <w:ind w:left="1077"/>
      </w:pPr>
      <w:rPr>
        <w:rFonts w:ascii="Wingdings" w:hAnsi="Wingdings" w:hint="default"/>
        <w:color w:val="999999"/>
        <w:sz w:val="14"/>
      </w:rPr>
    </w:lvl>
    <w:lvl w:ilvl="6">
      <w:start w:val="1"/>
      <w:numFmt w:val="bullet"/>
      <w:suff w:val="space"/>
      <w:lvlText w:val=""/>
      <w:lvlJc w:val="left"/>
      <w:pPr>
        <w:ind w:left="1077"/>
      </w:pPr>
      <w:rPr>
        <w:rFonts w:ascii="Wingdings" w:hAnsi="Wingdings" w:hint="default"/>
        <w:color w:val="999999"/>
        <w:sz w:val="14"/>
      </w:rPr>
    </w:lvl>
    <w:lvl w:ilvl="7">
      <w:start w:val="1"/>
      <w:numFmt w:val="bullet"/>
      <w:suff w:val="space"/>
      <w:lvlText w:val=""/>
      <w:lvlJc w:val="left"/>
      <w:pPr>
        <w:ind w:left="1077"/>
      </w:pPr>
      <w:rPr>
        <w:rFonts w:ascii="Wingdings" w:hAnsi="Wingdings" w:hint="default"/>
        <w:color w:val="999999"/>
        <w:sz w:val="14"/>
      </w:rPr>
    </w:lvl>
    <w:lvl w:ilvl="8">
      <w:start w:val="1"/>
      <w:numFmt w:val="bullet"/>
      <w:suff w:val="space"/>
      <w:lvlText w:val=""/>
      <w:lvlJc w:val="left"/>
      <w:pPr>
        <w:ind w:left="1077"/>
      </w:pPr>
      <w:rPr>
        <w:rFonts w:ascii="Wingdings" w:hAnsi="Wingdings" w:hint="default"/>
        <w:color w:val="999999"/>
        <w:sz w:val="14"/>
      </w:rPr>
    </w:lvl>
  </w:abstractNum>
  <w:abstractNum w:abstractNumId="18">
    <w:nsid w:val="41367B18"/>
    <w:multiLevelType w:val="hybridMultilevel"/>
    <w:tmpl w:val="47E44238"/>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9">
    <w:nsid w:val="42A74608"/>
    <w:multiLevelType w:val="multilevel"/>
    <w:tmpl w:val="E97238C4"/>
    <w:lvl w:ilvl="0">
      <w:start w:val="1"/>
      <w:numFmt w:val="decimal"/>
      <w:suff w:val="space"/>
      <w:lvlText w:val="%1."/>
      <w:lvlJc w:val="left"/>
      <w:rPr>
        <w:rFonts w:ascii="Amnesty Trade Gothic Cn" w:hAnsi="Amnesty Trade Gothic Cn" w:cs="Times New Roman" w:hint="default"/>
        <w:b/>
        <w:i w:val="0"/>
        <w:sz w:val="18"/>
      </w:rPr>
    </w:lvl>
    <w:lvl w:ilvl="1">
      <w:start w:val="1"/>
      <w:numFmt w:val="lowerLetter"/>
      <w:suff w:val="space"/>
      <w:lvlText w:val="%2."/>
      <w:lvlJc w:val="left"/>
      <w:pPr>
        <w:ind w:left="340"/>
      </w:pPr>
      <w:rPr>
        <w:rFonts w:cs="Times New Roman" w:hint="default"/>
        <w:b/>
        <w:i w:val="0"/>
      </w:rPr>
    </w:lvl>
    <w:lvl w:ilvl="2">
      <w:start w:val="1"/>
      <w:numFmt w:val="lowerRoman"/>
      <w:suff w:val="space"/>
      <w:lvlText w:val="%3."/>
      <w:lvlJc w:val="left"/>
      <w:pPr>
        <w:ind w:left="737" w:hanging="17"/>
      </w:pPr>
      <w:rPr>
        <w:rFonts w:cs="Times New Roman" w:hint="default"/>
        <w:b/>
        <w:i w:val="0"/>
      </w:rPr>
    </w:lvl>
    <w:lvl w:ilvl="3">
      <w:start w:val="1"/>
      <w:numFmt w:val="decimal"/>
      <w:suff w:val="space"/>
      <w:lvlText w:val="%4."/>
      <w:lvlJc w:val="left"/>
      <w:pPr>
        <w:ind w:left="1077" w:firstLine="3"/>
      </w:pPr>
      <w:rPr>
        <w:rFonts w:cs="Times New Roman" w:hint="default"/>
        <w:b/>
        <w:i w:val="0"/>
      </w:rPr>
    </w:lvl>
    <w:lvl w:ilvl="4">
      <w:start w:val="1"/>
      <w:numFmt w:val="decimal"/>
      <w:suff w:val="space"/>
      <w:lvlText w:val="%5."/>
      <w:lvlJc w:val="left"/>
      <w:pPr>
        <w:ind w:left="1077"/>
      </w:pPr>
      <w:rPr>
        <w:rFonts w:cs="Times New Roman" w:hint="default"/>
        <w:b/>
        <w:i w:val="0"/>
      </w:rPr>
    </w:lvl>
    <w:lvl w:ilvl="5">
      <w:start w:val="1"/>
      <w:numFmt w:val="decimal"/>
      <w:suff w:val="space"/>
      <w:lvlText w:val="%6."/>
      <w:lvlJc w:val="left"/>
      <w:pPr>
        <w:ind w:left="1077"/>
      </w:pPr>
      <w:rPr>
        <w:rFonts w:cs="Times New Roman" w:hint="default"/>
        <w:b/>
        <w:i w:val="0"/>
      </w:rPr>
    </w:lvl>
    <w:lvl w:ilvl="6">
      <w:start w:val="1"/>
      <w:numFmt w:val="decimal"/>
      <w:suff w:val="space"/>
      <w:lvlText w:val="%7."/>
      <w:lvlJc w:val="left"/>
      <w:pPr>
        <w:ind w:left="1077"/>
      </w:pPr>
      <w:rPr>
        <w:rFonts w:cs="Times New Roman" w:hint="default"/>
        <w:b/>
        <w:i w:val="0"/>
      </w:rPr>
    </w:lvl>
    <w:lvl w:ilvl="7">
      <w:start w:val="1"/>
      <w:numFmt w:val="decimal"/>
      <w:suff w:val="space"/>
      <w:lvlText w:val="%8."/>
      <w:lvlJc w:val="left"/>
      <w:pPr>
        <w:ind w:left="1077"/>
      </w:pPr>
      <w:rPr>
        <w:rFonts w:cs="Times New Roman" w:hint="default"/>
        <w:b/>
        <w:i w:val="0"/>
      </w:rPr>
    </w:lvl>
    <w:lvl w:ilvl="8">
      <w:start w:val="1"/>
      <w:numFmt w:val="decimal"/>
      <w:suff w:val="space"/>
      <w:lvlText w:val="%9."/>
      <w:lvlJc w:val="left"/>
      <w:pPr>
        <w:ind w:left="1077"/>
      </w:pPr>
      <w:rPr>
        <w:rFonts w:cs="Times New Roman" w:hint="default"/>
        <w:b/>
        <w:i w:val="0"/>
      </w:rPr>
    </w:lvl>
  </w:abstractNum>
  <w:abstractNum w:abstractNumId="20">
    <w:nsid w:val="4AFA1331"/>
    <w:multiLevelType w:val="multilevel"/>
    <w:tmpl w:val="958826D2"/>
    <w:lvl w:ilvl="0">
      <w:start w:val="1"/>
      <w:numFmt w:val="bullet"/>
      <w:lvlText w:val=""/>
      <w:lvlJc w:val="left"/>
      <w:pPr>
        <w:tabs>
          <w:tab w:val="num" w:pos="357"/>
        </w:tabs>
      </w:pPr>
      <w:rPr>
        <w:rFonts w:ascii="Wingdings" w:hAnsi="Wingdings" w:hint="default"/>
        <w:color w:val="999999"/>
        <w:sz w:val="14"/>
      </w:rPr>
    </w:lvl>
    <w:lvl w:ilvl="1">
      <w:start w:val="1"/>
      <w:numFmt w:val="bullet"/>
      <w:lvlText w:val=""/>
      <w:lvlJc w:val="left"/>
      <w:pPr>
        <w:tabs>
          <w:tab w:val="num" w:pos="357"/>
        </w:tabs>
        <w:ind w:left="357" w:firstLine="3"/>
      </w:pPr>
      <w:rPr>
        <w:rFonts w:ascii="Wingdings" w:hAnsi="Wingdings" w:hint="default"/>
        <w:color w:val="999999"/>
        <w:sz w:val="14"/>
      </w:rPr>
    </w:lvl>
    <w:lvl w:ilvl="2">
      <w:start w:val="1"/>
      <w:numFmt w:val="bullet"/>
      <w:lvlText w:val=""/>
      <w:lvlJc w:val="left"/>
      <w:pPr>
        <w:tabs>
          <w:tab w:val="num" w:pos="357"/>
        </w:tabs>
        <w:ind w:left="357" w:firstLine="357"/>
      </w:pPr>
      <w:rPr>
        <w:rFonts w:ascii="Wingdings" w:hAnsi="Wingdings" w:hint="default"/>
        <w:color w:val="999999"/>
        <w:sz w:val="14"/>
      </w:rPr>
    </w:lvl>
    <w:lvl w:ilvl="3">
      <w:start w:val="1"/>
      <w:numFmt w:val="bullet"/>
      <w:suff w:val="space"/>
      <w:lvlText w:val=""/>
      <w:lvlJc w:val="left"/>
      <w:pPr>
        <w:ind w:left="1077" w:firstLine="3"/>
      </w:pPr>
      <w:rPr>
        <w:rFonts w:ascii="Wingdings" w:hAnsi="Wingdings" w:hint="default"/>
        <w:color w:val="999999"/>
        <w:sz w:val="14"/>
      </w:rPr>
    </w:lvl>
    <w:lvl w:ilvl="4">
      <w:start w:val="1"/>
      <w:numFmt w:val="bullet"/>
      <w:suff w:val="space"/>
      <w:lvlText w:val=""/>
      <w:lvlJc w:val="left"/>
      <w:pPr>
        <w:ind w:left="1077"/>
      </w:pPr>
      <w:rPr>
        <w:rFonts w:ascii="Wingdings" w:hAnsi="Wingdings" w:hint="default"/>
        <w:color w:val="999999"/>
        <w:sz w:val="14"/>
      </w:rPr>
    </w:lvl>
    <w:lvl w:ilvl="5">
      <w:start w:val="1"/>
      <w:numFmt w:val="bullet"/>
      <w:suff w:val="space"/>
      <w:lvlText w:val=""/>
      <w:lvlJc w:val="left"/>
      <w:pPr>
        <w:ind w:left="1077"/>
      </w:pPr>
      <w:rPr>
        <w:rFonts w:ascii="Wingdings" w:hAnsi="Wingdings" w:hint="default"/>
        <w:color w:val="999999"/>
        <w:sz w:val="14"/>
      </w:rPr>
    </w:lvl>
    <w:lvl w:ilvl="6">
      <w:start w:val="1"/>
      <w:numFmt w:val="bullet"/>
      <w:suff w:val="space"/>
      <w:lvlText w:val=""/>
      <w:lvlJc w:val="left"/>
      <w:pPr>
        <w:ind w:left="1077"/>
      </w:pPr>
      <w:rPr>
        <w:rFonts w:ascii="Wingdings" w:hAnsi="Wingdings" w:hint="default"/>
        <w:color w:val="999999"/>
        <w:sz w:val="14"/>
      </w:rPr>
    </w:lvl>
    <w:lvl w:ilvl="7">
      <w:start w:val="1"/>
      <w:numFmt w:val="bullet"/>
      <w:suff w:val="space"/>
      <w:lvlText w:val=""/>
      <w:lvlJc w:val="left"/>
      <w:pPr>
        <w:ind w:left="1077"/>
      </w:pPr>
      <w:rPr>
        <w:rFonts w:ascii="Wingdings" w:hAnsi="Wingdings" w:hint="default"/>
        <w:color w:val="999999"/>
        <w:sz w:val="14"/>
      </w:rPr>
    </w:lvl>
    <w:lvl w:ilvl="8">
      <w:start w:val="1"/>
      <w:numFmt w:val="bullet"/>
      <w:suff w:val="space"/>
      <w:lvlText w:val=""/>
      <w:lvlJc w:val="left"/>
      <w:pPr>
        <w:ind w:left="1077"/>
      </w:pPr>
      <w:rPr>
        <w:rFonts w:ascii="Wingdings" w:hAnsi="Wingdings" w:hint="default"/>
        <w:color w:val="999999"/>
        <w:sz w:val="14"/>
      </w:rPr>
    </w:lvl>
  </w:abstractNum>
  <w:abstractNum w:abstractNumId="21">
    <w:nsid w:val="526C33A0"/>
    <w:multiLevelType w:val="multilevel"/>
    <w:tmpl w:val="A60A3B66"/>
    <w:lvl w:ilvl="0">
      <w:start w:val="1"/>
      <w:numFmt w:val="bullet"/>
      <w:suff w:val="space"/>
      <w:lvlText w:val=""/>
      <w:lvlJc w:val="left"/>
      <w:rPr>
        <w:rFonts w:ascii="Wingdings" w:hAnsi="Wingdings" w:hint="default"/>
        <w:color w:val="999999"/>
        <w:sz w:val="14"/>
      </w:rPr>
    </w:lvl>
    <w:lvl w:ilvl="1">
      <w:start w:val="1"/>
      <w:numFmt w:val="bullet"/>
      <w:suff w:val="space"/>
      <w:lvlText w:val=""/>
      <w:lvlJc w:val="left"/>
      <w:pPr>
        <w:ind w:left="340" w:firstLine="20"/>
      </w:pPr>
      <w:rPr>
        <w:rFonts w:ascii="Wingdings" w:hAnsi="Wingdings" w:hint="default"/>
        <w:color w:val="999999"/>
        <w:sz w:val="14"/>
      </w:rPr>
    </w:lvl>
    <w:lvl w:ilvl="2">
      <w:start w:val="1"/>
      <w:numFmt w:val="bullet"/>
      <w:suff w:val="space"/>
      <w:lvlText w:val=""/>
      <w:lvlJc w:val="left"/>
      <w:pPr>
        <w:ind w:left="737" w:hanging="17"/>
      </w:pPr>
      <w:rPr>
        <w:rFonts w:ascii="Wingdings" w:hAnsi="Wingdings" w:hint="default"/>
        <w:color w:val="999999"/>
        <w:sz w:val="14"/>
      </w:rPr>
    </w:lvl>
    <w:lvl w:ilvl="3">
      <w:start w:val="1"/>
      <w:numFmt w:val="bullet"/>
      <w:suff w:val="space"/>
      <w:lvlText w:val=""/>
      <w:lvlJc w:val="left"/>
      <w:pPr>
        <w:ind w:left="1077" w:firstLine="3"/>
      </w:pPr>
      <w:rPr>
        <w:rFonts w:ascii="Wingdings" w:hAnsi="Wingdings" w:hint="default"/>
        <w:color w:val="999999"/>
        <w:sz w:val="14"/>
      </w:rPr>
    </w:lvl>
    <w:lvl w:ilvl="4">
      <w:start w:val="1"/>
      <w:numFmt w:val="bullet"/>
      <w:suff w:val="space"/>
      <w:lvlText w:val=""/>
      <w:lvlJc w:val="left"/>
      <w:pPr>
        <w:ind w:left="1077"/>
      </w:pPr>
      <w:rPr>
        <w:rFonts w:ascii="Wingdings" w:hAnsi="Wingdings" w:hint="default"/>
        <w:color w:val="999999"/>
        <w:sz w:val="14"/>
      </w:rPr>
    </w:lvl>
    <w:lvl w:ilvl="5">
      <w:start w:val="1"/>
      <w:numFmt w:val="bullet"/>
      <w:suff w:val="space"/>
      <w:lvlText w:val=""/>
      <w:lvlJc w:val="left"/>
      <w:pPr>
        <w:ind w:left="1077"/>
      </w:pPr>
      <w:rPr>
        <w:rFonts w:ascii="Wingdings" w:hAnsi="Wingdings" w:hint="default"/>
        <w:color w:val="999999"/>
        <w:sz w:val="14"/>
      </w:rPr>
    </w:lvl>
    <w:lvl w:ilvl="6">
      <w:start w:val="1"/>
      <w:numFmt w:val="bullet"/>
      <w:suff w:val="space"/>
      <w:lvlText w:val=""/>
      <w:lvlJc w:val="left"/>
      <w:pPr>
        <w:ind w:left="1077"/>
      </w:pPr>
      <w:rPr>
        <w:rFonts w:ascii="Wingdings" w:hAnsi="Wingdings" w:hint="default"/>
        <w:color w:val="999999"/>
        <w:sz w:val="14"/>
      </w:rPr>
    </w:lvl>
    <w:lvl w:ilvl="7">
      <w:start w:val="1"/>
      <w:numFmt w:val="bullet"/>
      <w:suff w:val="space"/>
      <w:lvlText w:val=""/>
      <w:lvlJc w:val="left"/>
      <w:pPr>
        <w:ind w:left="1077"/>
      </w:pPr>
      <w:rPr>
        <w:rFonts w:ascii="Wingdings" w:hAnsi="Wingdings" w:hint="default"/>
        <w:color w:val="999999"/>
        <w:sz w:val="14"/>
      </w:rPr>
    </w:lvl>
    <w:lvl w:ilvl="8">
      <w:start w:val="1"/>
      <w:numFmt w:val="bullet"/>
      <w:suff w:val="space"/>
      <w:lvlText w:val=""/>
      <w:lvlJc w:val="left"/>
      <w:pPr>
        <w:ind w:left="1077"/>
      </w:pPr>
      <w:rPr>
        <w:rFonts w:ascii="Wingdings" w:hAnsi="Wingdings" w:hint="default"/>
        <w:color w:val="999999"/>
        <w:sz w:val="14"/>
      </w:rPr>
    </w:lvl>
  </w:abstractNum>
  <w:abstractNum w:abstractNumId="22">
    <w:nsid w:val="544D628C"/>
    <w:multiLevelType w:val="multilevel"/>
    <w:tmpl w:val="ACB079DC"/>
    <w:lvl w:ilvl="0">
      <w:start w:val="1"/>
      <w:numFmt w:val="bullet"/>
      <w:lvlText w:val=""/>
      <w:lvlJc w:val="left"/>
      <w:pPr>
        <w:tabs>
          <w:tab w:val="num" w:pos="357"/>
        </w:tabs>
      </w:pPr>
      <w:rPr>
        <w:rFonts w:ascii="Wingdings" w:hAnsi="Wingdings" w:hint="default"/>
        <w:color w:val="999999"/>
        <w:sz w:val="14"/>
      </w:rPr>
    </w:lvl>
    <w:lvl w:ilvl="1">
      <w:start w:val="1"/>
      <w:numFmt w:val="bullet"/>
      <w:lvlText w:val=""/>
      <w:lvlJc w:val="left"/>
      <w:pPr>
        <w:tabs>
          <w:tab w:val="num" w:pos="357"/>
        </w:tabs>
        <w:ind w:left="357" w:firstLine="3"/>
      </w:pPr>
      <w:rPr>
        <w:rFonts w:ascii="Wingdings" w:hAnsi="Wingdings" w:hint="default"/>
        <w:color w:val="999999"/>
        <w:sz w:val="14"/>
      </w:rPr>
    </w:lvl>
    <w:lvl w:ilvl="2">
      <w:start w:val="1"/>
      <w:numFmt w:val="bullet"/>
      <w:lvlText w:val=""/>
      <w:lvlJc w:val="left"/>
      <w:pPr>
        <w:tabs>
          <w:tab w:val="num" w:pos="357"/>
        </w:tabs>
        <w:ind w:left="714"/>
      </w:pPr>
      <w:rPr>
        <w:rFonts w:ascii="Wingdings" w:hAnsi="Wingdings" w:hint="default"/>
        <w:color w:val="999999"/>
        <w:sz w:val="14"/>
      </w:rPr>
    </w:lvl>
    <w:lvl w:ilvl="3">
      <w:start w:val="1"/>
      <w:numFmt w:val="bullet"/>
      <w:suff w:val="space"/>
      <w:lvlText w:val=""/>
      <w:lvlJc w:val="left"/>
      <w:pPr>
        <w:ind w:left="1077" w:firstLine="3"/>
      </w:pPr>
      <w:rPr>
        <w:rFonts w:ascii="Wingdings" w:hAnsi="Wingdings" w:hint="default"/>
        <w:color w:val="999999"/>
        <w:sz w:val="14"/>
      </w:rPr>
    </w:lvl>
    <w:lvl w:ilvl="4">
      <w:start w:val="1"/>
      <w:numFmt w:val="bullet"/>
      <w:suff w:val="space"/>
      <w:lvlText w:val=""/>
      <w:lvlJc w:val="left"/>
      <w:pPr>
        <w:ind w:left="1077"/>
      </w:pPr>
      <w:rPr>
        <w:rFonts w:ascii="Wingdings" w:hAnsi="Wingdings" w:hint="default"/>
        <w:color w:val="999999"/>
        <w:sz w:val="14"/>
      </w:rPr>
    </w:lvl>
    <w:lvl w:ilvl="5">
      <w:start w:val="1"/>
      <w:numFmt w:val="bullet"/>
      <w:suff w:val="space"/>
      <w:lvlText w:val=""/>
      <w:lvlJc w:val="left"/>
      <w:pPr>
        <w:ind w:left="1077"/>
      </w:pPr>
      <w:rPr>
        <w:rFonts w:ascii="Wingdings" w:hAnsi="Wingdings" w:hint="default"/>
        <w:color w:val="999999"/>
        <w:sz w:val="14"/>
      </w:rPr>
    </w:lvl>
    <w:lvl w:ilvl="6">
      <w:start w:val="1"/>
      <w:numFmt w:val="bullet"/>
      <w:suff w:val="space"/>
      <w:lvlText w:val=""/>
      <w:lvlJc w:val="left"/>
      <w:pPr>
        <w:ind w:left="1077"/>
      </w:pPr>
      <w:rPr>
        <w:rFonts w:ascii="Wingdings" w:hAnsi="Wingdings" w:hint="default"/>
        <w:color w:val="999999"/>
        <w:sz w:val="14"/>
      </w:rPr>
    </w:lvl>
    <w:lvl w:ilvl="7">
      <w:start w:val="1"/>
      <w:numFmt w:val="bullet"/>
      <w:suff w:val="space"/>
      <w:lvlText w:val=""/>
      <w:lvlJc w:val="left"/>
      <w:pPr>
        <w:ind w:left="1077"/>
      </w:pPr>
      <w:rPr>
        <w:rFonts w:ascii="Wingdings" w:hAnsi="Wingdings" w:hint="default"/>
        <w:color w:val="999999"/>
        <w:sz w:val="14"/>
      </w:rPr>
    </w:lvl>
    <w:lvl w:ilvl="8">
      <w:start w:val="1"/>
      <w:numFmt w:val="bullet"/>
      <w:suff w:val="space"/>
      <w:lvlText w:val=""/>
      <w:lvlJc w:val="left"/>
      <w:pPr>
        <w:ind w:left="1077"/>
      </w:pPr>
      <w:rPr>
        <w:rFonts w:ascii="Wingdings" w:hAnsi="Wingdings" w:hint="default"/>
        <w:color w:val="999999"/>
        <w:sz w:val="14"/>
      </w:rPr>
    </w:lvl>
  </w:abstractNum>
  <w:abstractNum w:abstractNumId="23">
    <w:nsid w:val="557D6E90"/>
    <w:multiLevelType w:val="multilevel"/>
    <w:tmpl w:val="57C0F632"/>
    <w:lvl w:ilvl="0">
      <w:start w:val="1"/>
      <w:numFmt w:val="decimal"/>
      <w:lvlText w:val="%1."/>
      <w:lvlJc w:val="left"/>
      <w:pPr>
        <w:tabs>
          <w:tab w:val="num" w:pos="357"/>
        </w:tabs>
      </w:pPr>
      <w:rPr>
        <w:rFonts w:ascii="Amnesty Trade Gothic Cn" w:hAnsi="Amnesty Trade Gothic Cn" w:cs="Times New Roman" w:hint="default"/>
        <w:b/>
        <w:i w:val="0"/>
        <w:sz w:val="18"/>
      </w:rPr>
    </w:lvl>
    <w:lvl w:ilvl="1">
      <w:start w:val="1"/>
      <w:numFmt w:val="lowerLetter"/>
      <w:lvlText w:val="%2."/>
      <w:lvlJc w:val="left"/>
      <w:pPr>
        <w:tabs>
          <w:tab w:val="num" w:pos="714"/>
        </w:tabs>
        <w:ind w:left="340" w:firstLine="17"/>
      </w:pPr>
      <w:rPr>
        <w:rFonts w:cs="Times New Roman" w:hint="default"/>
        <w:b/>
        <w:i w:val="0"/>
      </w:rPr>
    </w:lvl>
    <w:lvl w:ilvl="2">
      <w:start w:val="1"/>
      <w:numFmt w:val="lowerRoman"/>
      <w:suff w:val="space"/>
      <w:lvlText w:val="%3."/>
      <w:lvlJc w:val="left"/>
      <w:pPr>
        <w:ind w:left="737" w:hanging="17"/>
      </w:pPr>
      <w:rPr>
        <w:rFonts w:cs="Times New Roman" w:hint="default"/>
        <w:b/>
        <w:i w:val="0"/>
      </w:rPr>
    </w:lvl>
    <w:lvl w:ilvl="3">
      <w:start w:val="1"/>
      <w:numFmt w:val="decimal"/>
      <w:suff w:val="space"/>
      <w:lvlText w:val="%4."/>
      <w:lvlJc w:val="left"/>
      <w:pPr>
        <w:ind w:left="1077" w:firstLine="3"/>
      </w:pPr>
      <w:rPr>
        <w:rFonts w:cs="Times New Roman" w:hint="default"/>
        <w:b/>
        <w:i w:val="0"/>
      </w:rPr>
    </w:lvl>
    <w:lvl w:ilvl="4">
      <w:start w:val="1"/>
      <w:numFmt w:val="decimal"/>
      <w:suff w:val="space"/>
      <w:lvlText w:val="%5."/>
      <w:lvlJc w:val="left"/>
      <w:pPr>
        <w:ind w:left="1077"/>
      </w:pPr>
      <w:rPr>
        <w:rFonts w:cs="Times New Roman" w:hint="default"/>
        <w:b/>
        <w:i w:val="0"/>
      </w:rPr>
    </w:lvl>
    <w:lvl w:ilvl="5">
      <w:start w:val="1"/>
      <w:numFmt w:val="decimal"/>
      <w:suff w:val="space"/>
      <w:lvlText w:val="%6."/>
      <w:lvlJc w:val="left"/>
      <w:pPr>
        <w:ind w:left="1077"/>
      </w:pPr>
      <w:rPr>
        <w:rFonts w:cs="Times New Roman" w:hint="default"/>
        <w:b/>
        <w:i w:val="0"/>
      </w:rPr>
    </w:lvl>
    <w:lvl w:ilvl="6">
      <w:start w:val="1"/>
      <w:numFmt w:val="decimal"/>
      <w:suff w:val="space"/>
      <w:lvlText w:val="%7."/>
      <w:lvlJc w:val="left"/>
      <w:pPr>
        <w:ind w:left="1077"/>
      </w:pPr>
      <w:rPr>
        <w:rFonts w:cs="Times New Roman" w:hint="default"/>
        <w:b/>
        <w:i w:val="0"/>
      </w:rPr>
    </w:lvl>
    <w:lvl w:ilvl="7">
      <w:start w:val="1"/>
      <w:numFmt w:val="decimal"/>
      <w:suff w:val="space"/>
      <w:lvlText w:val="%8."/>
      <w:lvlJc w:val="left"/>
      <w:pPr>
        <w:ind w:left="1077"/>
      </w:pPr>
      <w:rPr>
        <w:rFonts w:cs="Times New Roman" w:hint="default"/>
        <w:b/>
        <w:i w:val="0"/>
      </w:rPr>
    </w:lvl>
    <w:lvl w:ilvl="8">
      <w:start w:val="1"/>
      <w:numFmt w:val="decimal"/>
      <w:suff w:val="space"/>
      <w:lvlText w:val="%9."/>
      <w:lvlJc w:val="left"/>
      <w:pPr>
        <w:ind w:left="1077"/>
      </w:pPr>
      <w:rPr>
        <w:rFonts w:cs="Times New Roman" w:hint="default"/>
        <w:b/>
        <w:i w:val="0"/>
      </w:rPr>
    </w:lvl>
  </w:abstractNum>
  <w:abstractNum w:abstractNumId="24">
    <w:nsid w:val="5A07084D"/>
    <w:multiLevelType w:val="multilevel"/>
    <w:tmpl w:val="5B58B218"/>
    <w:numStyleLink w:val="AIBulletList"/>
  </w:abstractNum>
  <w:abstractNum w:abstractNumId="25">
    <w:nsid w:val="5EB76F89"/>
    <w:multiLevelType w:val="multilevel"/>
    <w:tmpl w:val="F9F01520"/>
    <w:lvl w:ilvl="0">
      <w:start w:val="1"/>
      <w:numFmt w:val="bullet"/>
      <w:lvlText w:val=""/>
      <w:lvlJc w:val="left"/>
      <w:pPr>
        <w:tabs>
          <w:tab w:val="num" w:pos="357"/>
        </w:tabs>
      </w:pPr>
      <w:rPr>
        <w:rFonts w:ascii="Wingdings" w:hAnsi="Wingdings" w:hint="default"/>
        <w:color w:val="999999"/>
        <w:sz w:val="14"/>
      </w:rPr>
    </w:lvl>
    <w:lvl w:ilvl="1">
      <w:start w:val="1"/>
      <w:numFmt w:val="bullet"/>
      <w:lvlText w:val=""/>
      <w:lvlJc w:val="left"/>
      <w:pPr>
        <w:tabs>
          <w:tab w:val="num" w:pos="357"/>
        </w:tabs>
        <w:ind w:left="357" w:firstLine="3"/>
      </w:pPr>
      <w:rPr>
        <w:rFonts w:ascii="Wingdings" w:hAnsi="Wingdings" w:hint="default"/>
        <w:color w:val="999999"/>
        <w:sz w:val="14"/>
      </w:rPr>
    </w:lvl>
    <w:lvl w:ilvl="2">
      <w:start w:val="1"/>
      <w:numFmt w:val="bullet"/>
      <w:lvlText w:val=""/>
      <w:lvlJc w:val="left"/>
      <w:pPr>
        <w:tabs>
          <w:tab w:val="num" w:pos="357"/>
        </w:tabs>
        <w:ind w:left="357" w:firstLine="357"/>
      </w:pPr>
      <w:rPr>
        <w:rFonts w:ascii="Wingdings" w:hAnsi="Wingdings" w:hint="default"/>
        <w:color w:val="999999"/>
        <w:sz w:val="14"/>
      </w:rPr>
    </w:lvl>
    <w:lvl w:ilvl="3">
      <w:start w:val="1"/>
      <w:numFmt w:val="bullet"/>
      <w:suff w:val="space"/>
      <w:lvlText w:val=""/>
      <w:lvlJc w:val="left"/>
      <w:pPr>
        <w:ind w:left="1077" w:firstLine="3"/>
      </w:pPr>
      <w:rPr>
        <w:rFonts w:ascii="Wingdings" w:hAnsi="Wingdings" w:hint="default"/>
        <w:color w:val="999999"/>
        <w:sz w:val="14"/>
      </w:rPr>
    </w:lvl>
    <w:lvl w:ilvl="4">
      <w:start w:val="1"/>
      <w:numFmt w:val="bullet"/>
      <w:suff w:val="space"/>
      <w:lvlText w:val=""/>
      <w:lvlJc w:val="left"/>
      <w:pPr>
        <w:ind w:left="1077"/>
      </w:pPr>
      <w:rPr>
        <w:rFonts w:ascii="Wingdings" w:hAnsi="Wingdings" w:hint="default"/>
        <w:color w:val="999999"/>
        <w:sz w:val="14"/>
      </w:rPr>
    </w:lvl>
    <w:lvl w:ilvl="5">
      <w:start w:val="1"/>
      <w:numFmt w:val="bullet"/>
      <w:suff w:val="space"/>
      <w:lvlText w:val=""/>
      <w:lvlJc w:val="left"/>
      <w:pPr>
        <w:ind w:left="1077"/>
      </w:pPr>
      <w:rPr>
        <w:rFonts w:ascii="Wingdings" w:hAnsi="Wingdings" w:hint="default"/>
        <w:color w:val="999999"/>
        <w:sz w:val="14"/>
      </w:rPr>
    </w:lvl>
    <w:lvl w:ilvl="6">
      <w:start w:val="1"/>
      <w:numFmt w:val="bullet"/>
      <w:suff w:val="space"/>
      <w:lvlText w:val=""/>
      <w:lvlJc w:val="left"/>
      <w:pPr>
        <w:ind w:left="1077"/>
      </w:pPr>
      <w:rPr>
        <w:rFonts w:ascii="Wingdings" w:hAnsi="Wingdings" w:hint="default"/>
        <w:color w:val="999999"/>
        <w:sz w:val="14"/>
      </w:rPr>
    </w:lvl>
    <w:lvl w:ilvl="7">
      <w:start w:val="1"/>
      <w:numFmt w:val="bullet"/>
      <w:suff w:val="space"/>
      <w:lvlText w:val=""/>
      <w:lvlJc w:val="left"/>
      <w:pPr>
        <w:ind w:left="1077"/>
      </w:pPr>
      <w:rPr>
        <w:rFonts w:ascii="Wingdings" w:hAnsi="Wingdings" w:hint="default"/>
        <w:color w:val="999999"/>
        <w:sz w:val="14"/>
      </w:rPr>
    </w:lvl>
    <w:lvl w:ilvl="8">
      <w:start w:val="1"/>
      <w:numFmt w:val="bullet"/>
      <w:suff w:val="space"/>
      <w:lvlText w:val=""/>
      <w:lvlJc w:val="left"/>
      <w:pPr>
        <w:ind w:left="1077"/>
      </w:pPr>
      <w:rPr>
        <w:rFonts w:ascii="Wingdings" w:hAnsi="Wingdings" w:hint="default"/>
        <w:color w:val="999999"/>
        <w:sz w:val="14"/>
      </w:rPr>
    </w:lvl>
  </w:abstractNum>
  <w:abstractNum w:abstractNumId="26">
    <w:nsid w:val="636B4DF8"/>
    <w:multiLevelType w:val="multilevel"/>
    <w:tmpl w:val="25CECD4E"/>
    <w:lvl w:ilvl="0">
      <w:start w:val="1"/>
      <w:numFmt w:val="bullet"/>
      <w:lvlText w:val=""/>
      <w:lvlJc w:val="left"/>
      <w:pPr>
        <w:tabs>
          <w:tab w:val="num" w:pos="357"/>
        </w:tabs>
      </w:pPr>
      <w:rPr>
        <w:rFonts w:ascii="Wingdings" w:hAnsi="Wingdings" w:hint="default"/>
        <w:color w:val="999999"/>
        <w:sz w:val="14"/>
      </w:rPr>
    </w:lvl>
    <w:lvl w:ilvl="1">
      <w:start w:val="1"/>
      <w:numFmt w:val="bullet"/>
      <w:lvlText w:val=""/>
      <w:lvlJc w:val="left"/>
      <w:pPr>
        <w:tabs>
          <w:tab w:val="num" w:pos="357"/>
        </w:tabs>
        <w:ind w:left="357" w:firstLine="3"/>
      </w:pPr>
      <w:rPr>
        <w:rFonts w:ascii="Wingdings" w:hAnsi="Wingdings" w:hint="default"/>
        <w:color w:val="999999"/>
        <w:sz w:val="14"/>
      </w:rPr>
    </w:lvl>
    <w:lvl w:ilvl="2">
      <w:start w:val="1"/>
      <w:numFmt w:val="bullet"/>
      <w:lvlText w:val=""/>
      <w:lvlJc w:val="left"/>
      <w:pPr>
        <w:tabs>
          <w:tab w:val="num" w:pos="357"/>
        </w:tabs>
        <w:ind w:left="714"/>
      </w:pPr>
      <w:rPr>
        <w:rFonts w:ascii="Wingdings" w:hAnsi="Wingdings" w:hint="default"/>
        <w:color w:val="999999"/>
        <w:sz w:val="14"/>
      </w:rPr>
    </w:lvl>
    <w:lvl w:ilvl="3">
      <w:start w:val="1"/>
      <w:numFmt w:val="bullet"/>
      <w:suff w:val="space"/>
      <w:lvlText w:val=""/>
      <w:lvlJc w:val="left"/>
      <w:pPr>
        <w:ind w:left="1077" w:firstLine="3"/>
      </w:pPr>
      <w:rPr>
        <w:rFonts w:ascii="Wingdings" w:hAnsi="Wingdings" w:hint="default"/>
        <w:color w:val="999999"/>
        <w:sz w:val="14"/>
      </w:rPr>
    </w:lvl>
    <w:lvl w:ilvl="4">
      <w:start w:val="1"/>
      <w:numFmt w:val="bullet"/>
      <w:suff w:val="space"/>
      <w:lvlText w:val=""/>
      <w:lvlJc w:val="left"/>
      <w:pPr>
        <w:ind w:left="1077"/>
      </w:pPr>
      <w:rPr>
        <w:rFonts w:ascii="Wingdings" w:hAnsi="Wingdings" w:hint="default"/>
        <w:color w:val="999999"/>
        <w:sz w:val="14"/>
      </w:rPr>
    </w:lvl>
    <w:lvl w:ilvl="5">
      <w:start w:val="1"/>
      <w:numFmt w:val="bullet"/>
      <w:suff w:val="space"/>
      <w:lvlText w:val=""/>
      <w:lvlJc w:val="left"/>
      <w:pPr>
        <w:ind w:left="1077"/>
      </w:pPr>
      <w:rPr>
        <w:rFonts w:ascii="Wingdings" w:hAnsi="Wingdings" w:hint="default"/>
        <w:color w:val="999999"/>
        <w:sz w:val="14"/>
      </w:rPr>
    </w:lvl>
    <w:lvl w:ilvl="6">
      <w:start w:val="1"/>
      <w:numFmt w:val="bullet"/>
      <w:suff w:val="space"/>
      <w:lvlText w:val=""/>
      <w:lvlJc w:val="left"/>
      <w:pPr>
        <w:ind w:left="1077"/>
      </w:pPr>
      <w:rPr>
        <w:rFonts w:ascii="Wingdings" w:hAnsi="Wingdings" w:hint="default"/>
        <w:color w:val="999999"/>
        <w:sz w:val="14"/>
      </w:rPr>
    </w:lvl>
    <w:lvl w:ilvl="7">
      <w:start w:val="1"/>
      <w:numFmt w:val="bullet"/>
      <w:suff w:val="space"/>
      <w:lvlText w:val=""/>
      <w:lvlJc w:val="left"/>
      <w:pPr>
        <w:ind w:left="1077"/>
      </w:pPr>
      <w:rPr>
        <w:rFonts w:ascii="Wingdings" w:hAnsi="Wingdings" w:hint="default"/>
        <w:color w:val="999999"/>
        <w:sz w:val="14"/>
      </w:rPr>
    </w:lvl>
    <w:lvl w:ilvl="8">
      <w:start w:val="1"/>
      <w:numFmt w:val="bullet"/>
      <w:suff w:val="space"/>
      <w:lvlText w:val=""/>
      <w:lvlJc w:val="left"/>
      <w:pPr>
        <w:ind w:left="1077"/>
      </w:pPr>
      <w:rPr>
        <w:rFonts w:ascii="Wingdings" w:hAnsi="Wingdings" w:hint="default"/>
        <w:color w:val="999999"/>
        <w:sz w:val="14"/>
      </w:rPr>
    </w:lvl>
  </w:abstractNum>
  <w:abstractNum w:abstractNumId="27">
    <w:nsid w:val="73A71526"/>
    <w:multiLevelType w:val="multilevel"/>
    <w:tmpl w:val="57C0F632"/>
    <w:lvl w:ilvl="0">
      <w:start w:val="1"/>
      <w:numFmt w:val="decimal"/>
      <w:lvlText w:val="%1."/>
      <w:lvlJc w:val="left"/>
      <w:pPr>
        <w:tabs>
          <w:tab w:val="num" w:pos="357"/>
        </w:tabs>
      </w:pPr>
      <w:rPr>
        <w:rFonts w:ascii="Amnesty Trade Gothic Cn" w:hAnsi="Amnesty Trade Gothic Cn" w:cs="Times New Roman" w:hint="default"/>
        <w:b/>
        <w:i w:val="0"/>
        <w:sz w:val="18"/>
      </w:rPr>
    </w:lvl>
    <w:lvl w:ilvl="1">
      <w:start w:val="1"/>
      <w:numFmt w:val="lowerLetter"/>
      <w:lvlText w:val="%2."/>
      <w:lvlJc w:val="left"/>
      <w:pPr>
        <w:tabs>
          <w:tab w:val="num" w:pos="714"/>
        </w:tabs>
        <w:ind w:left="340" w:firstLine="17"/>
      </w:pPr>
      <w:rPr>
        <w:rFonts w:cs="Times New Roman" w:hint="default"/>
        <w:b/>
        <w:i w:val="0"/>
      </w:rPr>
    </w:lvl>
    <w:lvl w:ilvl="2">
      <w:start w:val="1"/>
      <w:numFmt w:val="lowerRoman"/>
      <w:suff w:val="space"/>
      <w:lvlText w:val="%3."/>
      <w:lvlJc w:val="left"/>
      <w:pPr>
        <w:ind w:left="737" w:hanging="17"/>
      </w:pPr>
      <w:rPr>
        <w:rFonts w:cs="Times New Roman" w:hint="default"/>
        <w:b/>
        <w:i w:val="0"/>
      </w:rPr>
    </w:lvl>
    <w:lvl w:ilvl="3">
      <w:start w:val="1"/>
      <w:numFmt w:val="decimal"/>
      <w:suff w:val="space"/>
      <w:lvlText w:val="%4."/>
      <w:lvlJc w:val="left"/>
      <w:pPr>
        <w:ind w:left="1077" w:firstLine="3"/>
      </w:pPr>
      <w:rPr>
        <w:rFonts w:cs="Times New Roman" w:hint="default"/>
        <w:b/>
        <w:i w:val="0"/>
      </w:rPr>
    </w:lvl>
    <w:lvl w:ilvl="4">
      <w:start w:val="1"/>
      <w:numFmt w:val="decimal"/>
      <w:suff w:val="space"/>
      <w:lvlText w:val="%5."/>
      <w:lvlJc w:val="left"/>
      <w:pPr>
        <w:ind w:left="1077"/>
      </w:pPr>
      <w:rPr>
        <w:rFonts w:cs="Times New Roman" w:hint="default"/>
        <w:b/>
        <w:i w:val="0"/>
      </w:rPr>
    </w:lvl>
    <w:lvl w:ilvl="5">
      <w:start w:val="1"/>
      <w:numFmt w:val="decimal"/>
      <w:suff w:val="space"/>
      <w:lvlText w:val="%6."/>
      <w:lvlJc w:val="left"/>
      <w:pPr>
        <w:ind w:left="1077"/>
      </w:pPr>
      <w:rPr>
        <w:rFonts w:cs="Times New Roman" w:hint="default"/>
        <w:b/>
        <w:i w:val="0"/>
      </w:rPr>
    </w:lvl>
    <w:lvl w:ilvl="6">
      <w:start w:val="1"/>
      <w:numFmt w:val="decimal"/>
      <w:suff w:val="space"/>
      <w:lvlText w:val="%7."/>
      <w:lvlJc w:val="left"/>
      <w:pPr>
        <w:ind w:left="1077"/>
      </w:pPr>
      <w:rPr>
        <w:rFonts w:cs="Times New Roman" w:hint="default"/>
        <w:b/>
        <w:i w:val="0"/>
      </w:rPr>
    </w:lvl>
    <w:lvl w:ilvl="7">
      <w:start w:val="1"/>
      <w:numFmt w:val="decimal"/>
      <w:suff w:val="space"/>
      <w:lvlText w:val="%8."/>
      <w:lvlJc w:val="left"/>
      <w:pPr>
        <w:ind w:left="1077"/>
      </w:pPr>
      <w:rPr>
        <w:rFonts w:cs="Times New Roman" w:hint="default"/>
        <w:b/>
        <w:i w:val="0"/>
      </w:rPr>
    </w:lvl>
    <w:lvl w:ilvl="8">
      <w:start w:val="1"/>
      <w:numFmt w:val="decimal"/>
      <w:suff w:val="space"/>
      <w:lvlText w:val="%9."/>
      <w:lvlJc w:val="left"/>
      <w:pPr>
        <w:ind w:left="1077"/>
      </w:pPr>
      <w:rPr>
        <w:rFonts w:cs="Times New Roman" w:hint="default"/>
        <w:b/>
        <w:i w:val="0"/>
      </w:rPr>
    </w:lvl>
  </w:abstractNum>
  <w:abstractNum w:abstractNumId="28">
    <w:nsid w:val="73FC6E17"/>
    <w:multiLevelType w:val="multilevel"/>
    <w:tmpl w:val="8212609C"/>
    <w:lvl w:ilvl="0">
      <w:start w:val="1"/>
      <w:numFmt w:val="bullet"/>
      <w:lvlText w:val=""/>
      <w:lvlJc w:val="left"/>
      <w:pPr>
        <w:tabs>
          <w:tab w:val="num" w:pos="357"/>
        </w:tabs>
      </w:pPr>
      <w:rPr>
        <w:rFonts w:ascii="Wingdings" w:hAnsi="Wingdings" w:hint="default"/>
        <w:color w:val="999999"/>
        <w:sz w:val="14"/>
      </w:rPr>
    </w:lvl>
    <w:lvl w:ilvl="1">
      <w:start w:val="1"/>
      <w:numFmt w:val="bullet"/>
      <w:lvlText w:val=""/>
      <w:lvlJc w:val="left"/>
      <w:pPr>
        <w:tabs>
          <w:tab w:val="num" w:pos="357"/>
        </w:tabs>
        <w:ind w:left="357" w:firstLine="3"/>
      </w:pPr>
      <w:rPr>
        <w:rFonts w:ascii="Wingdings" w:hAnsi="Wingdings" w:hint="default"/>
        <w:color w:val="999999"/>
        <w:sz w:val="14"/>
      </w:rPr>
    </w:lvl>
    <w:lvl w:ilvl="2">
      <w:start w:val="1"/>
      <w:numFmt w:val="bullet"/>
      <w:lvlText w:val=""/>
      <w:lvlJc w:val="left"/>
      <w:pPr>
        <w:tabs>
          <w:tab w:val="num" w:pos="357"/>
        </w:tabs>
        <w:ind w:left="714"/>
      </w:pPr>
      <w:rPr>
        <w:rFonts w:ascii="Wingdings" w:hAnsi="Wingdings" w:hint="default"/>
        <w:color w:val="999999"/>
        <w:sz w:val="14"/>
      </w:rPr>
    </w:lvl>
    <w:lvl w:ilvl="3">
      <w:start w:val="1"/>
      <w:numFmt w:val="bullet"/>
      <w:suff w:val="space"/>
      <w:lvlText w:val=""/>
      <w:lvlJc w:val="left"/>
      <w:pPr>
        <w:ind w:left="1077" w:firstLine="3"/>
      </w:pPr>
      <w:rPr>
        <w:rFonts w:ascii="Wingdings" w:hAnsi="Wingdings" w:hint="default"/>
        <w:color w:val="999999"/>
        <w:sz w:val="14"/>
      </w:rPr>
    </w:lvl>
    <w:lvl w:ilvl="4">
      <w:start w:val="1"/>
      <w:numFmt w:val="bullet"/>
      <w:suff w:val="space"/>
      <w:lvlText w:val=""/>
      <w:lvlJc w:val="left"/>
      <w:pPr>
        <w:ind w:left="1077"/>
      </w:pPr>
      <w:rPr>
        <w:rFonts w:ascii="Wingdings" w:hAnsi="Wingdings" w:hint="default"/>
        <w:color w:val="999999"/>
        <w:sz w:val="14"/>
      </w:rPr>
    </w:lvl>
    <w:lvl w:ilvl="5">
      <w:start w:val="1"/>
      <w:numFmt w:val="bullet"/>
      <w:suff w:val="space"/>
      <w:lvlText w:val=""/>
      <w:lvlJc w:val="left"/>
      <w:pPr>
        <w:ind w:left="1077"/>
      </w:pPr>
      <w:rPr>
        <w:rFonts w:ascii="Wingdings" w:hAnsi="Wingdings" w:hint="default"/>
        <w:color w:val="999999"/>
        <w:sz w:val="14"/>
      </w:rPr>
    </w:lvl>
    <w:lvl w:ilvl="6">
      <w:start w:val="1"/>
      <w:numFmt w:val="bullet"/>
      <w:suff w:val="space"/>
      <w:lvlText w:val=""/>
      <w:lvlJc w:val="left"/>
      <w:pPr>
        <w:ind w:left="1077"/>
      </w:pPr>
      <w:rPr>
        <w:rFonts w:ascii="Wingdings" w:hAnsi="Wingdings" w:hint="default"/>
        <w:color w:val="999999"/>
        <w:sz w:val="14"/>
      </w:rPr>
    </w:lvl>
    <w:lvl w:ilvl="7">
      <w:start w:val="1"/>
      <w:numFmt w:val="bullet"/>
      <w:suff w:val="space"/>
      <w:lvlText w:val=""/>
      <w:lvlJc w:val="left"/>
      <w:pPr>
        <w:ind w:left="1077"/>
      </w:pPr>
      <w:rPr>
        <w:rFonts w:ascii="Wingdings" w:hAnsi="Wingdings" w:hint="default"/>
        <w:color w:val="999999"/>
        <w:sz w:val="14"/>
      </w:rPr>
    </w:lvl>
    <w:lvl w:ilvl="8">
      <w:start w:val="1"/>
      <w:numFmt w:val="bullet"/>
      <w:suff w:val="space"/>
      <w:lvlText w:val=""/>
      <w:lvlJc w:val="left"/>
      <w:pPr>
        <w:ind w:left="1077"/>
      </w:pPr>
      <w:rPr>
        <w:rFonts w:ascii="Wingdings" w:hAnsi="Wingdings" w:hint="default"/>
        <w:color w:val="999999"/>
        <w:sz w:val="14"/>
      </w:rPr>
    </w:lvl>
  </w:abstractNum>
  <w:abstractNum w:abstractNumId="29">
    <w:nsid w:val="76A97347"/>
    <w:multiLevelType w:val="multilevel"/>
    <w:tmpl w:val="79787F56"/>
    <w:styleLink w:val="AINumberedList"/>
    <w:lvl w:ilvl="0">
      <w:start w:val="1"/>
      <w:numFmt w:val="decimal"/>
      <w:lvlText w:val="%1."/>
      <w:lvlJc w:val="left"/>
      <w:pPr>
        <w:tabs>
          <w:tab w:val="num" w:pos="357"/>
        </w:tabs>
      </w:pPr>
      <w:rPr>
        <w:rFonts w:ascii="Amnesty Trade Gothic Cn" w:hAnsi="Amnesty Trade Gothic Cn" w:cs="Times New Roman" w:hint="default"/>
        <w:b/>
        <w:i w:val="0"/>
        <w:color w:val="000000"/>
        <w:sz w:val="24"/>
        <w:szCs w:val="24"/>
      </w:rPr>
    </w:lvl>
    <w:lvl w:ilvl="1">
      <w:start w:val="1"/>
      <w:numFmt w:val="lowerLetter"/>
      <w:lvlText w:val="%2."/>
      <w:lvlJc w:val="left"/>
      <w:pPr>
        <w:tabs>
          <w:tab w:val="num" w:pos="357"/>
        </w:tabs>
        <w:ind w:left="357"/>
      </w:pPr>
      <w:rPr>
        <w:rFonts w:cs="Times New Roman" w:hint="default"/>
        <w:b/>
        <w:i w:val="0"/>
      </w:rPr>
    </w:lvl>
    <w:lvl w:ilvl="2">
      <w:start w:val="1"/>
      <w:numFmt w:val="lowerRoman"/>
      <w:lvlText w:val="%3."/>
      <w:lvlJc w:val="left"/>
      <w:pPr>
        <w:tabs>
          <w:tab w:val="num" w:pos="357"/>
        </w:tabs>
        <w:ind w:left="714"/>
      </w:pPr>
      <w:rPr>
        <w:rFonts w:cs="Times New Roman" w:hint="default"/>
        <w:b/>
        <w:i w:val="0"/>
      </w:rPr>
    </w:lvl>
    <w:lvl w:ilvl="3">
      <w:start w:val="1"/>
      <w:numFmt w:val="decimal"/>
      <w:lvlText w:val="%4."/>
      <w:lvlJc w:val="left"/>
      <w:pPr>
        <w:tabs>
          <w:tab w:val="num" w:pos="357"/>
        </w:tabs>
        <w:ind w:left="714"/>
      </w:pPr>
      <w:rPr>
        <w:rFonts w:cs="Times New Roman" w:hint="default"/>
        <w:b/>
        <w:i w:val="0"/>
      </w:rPr>
    </w:lvl>
    <w:lvl w:ilvl="4">
      <w:start w:val="1"/>
      <w:numFmt w:val="decimal"/>
      <w:lvlText w:val="%5."/>
      <w:lvlJc w:val="left"/>
      <w:pPr>
        <w:tabs>
          <w:tab w:val="num" w:pos="357"/>
        </w:tabs>
        <w:ind w:left="714"/>
      </w:pPr>
      <w:rPr>
        <w:rFonts w:cs="Times New Roman" w:hint="default"/>
        <w:b/>
        <w:i w:val="0"/>
      </w:rPr>
    </w:lvl>
    <w:lvl w:ilvl="5">
      <w:start w:val="1"/>
      <w:numFmt w:val="decimal"/>
      <w:lvlText w:val="%6."/>
      <w:lvlJc w:val="left"/>
      <w:pPr>
        <w:tabs>
          <w:tab w:val="num" w:pos="357"/>
        </w:tabs>
        <w:ind w:left="714"/>
      </w:pPr>
      <w:rPr>
        <w:rFonts w:cs="Times New Roman" w:hint="default"/>
        <w:b/>
        <w:i w:val="0"/>
      </w:rPr>
    </w:lvl>
    <w:lvl w:ilvl="6">
      <w:start w:val="1"/>
      <w:numFmt w:val="decimal"/>
      <w:lvlText w:val="%7."/>
      <w:lvlJc w:val="left"/>
      <w:pPr>
        <w:tabs>
          <w:tab w:val="num" w:pos="357"/>
        </w:tabs>
        <w:ind w:left="714"/>
      </w:pPr>
      <w:rPr>
        <w:rFonts w:cs="Times New Roman" w:hint="default"/>
        <w:b/>
        <w:i w:val="0"/>
      </w:rPr>
    </w:lvl>
    <w:lvl w:ilvl="7">
      <w:start w:val="1"/>
      <w:numFmt w:val="decimal"/>
      <w:lvlText w:val="%8."/>
      <w:lvlJc w:val="left"/>
      <w:pPr>
        <w:tabs>
          <w:tab w:val="num" w:pos="357"/>
        </w:tabs>
        <w:ind w:left="714"/>
      </w:pPr>
      <w:rPr>
        <w:rFonts w:cs="Times New Roman" w:hint="default"/>
        <w:b/>
        <w:i w:val="0"/>
      </w:rPr>
    </w:lvl>
    <w:lvl w:ilvl="8">
      <w:start w:val="1"/>
      <w:numFmt w:val="decimal"/>
      <w:lvlText w:val="%9."/>
      <w:lvlJc w:val="left"/>
      <w:pPr>
        <w:tabs>
          <w:tab w:val="num" w:pos="357"/>
        </w:tabs>
        <w:ind w:left="714"/>
      </w:pPr>
      <w:rPr>
        <w:rFonts w:cs="Times New Roman" w:hint="default"/>
        <w:b/>
        <w:i w:val="0"/>
      </w:rPr>
    </w:lvl>
  </w:abstractNum>
  <w:abstractNum w:abstractNumId="30">
    <w:nsid w:val="78565AC3"/>
    <w:multiLevelType w:val="multilevel"/>
    <w:tmpl w:val="4EEAC7A8"/>
    <w:lvl w:ilvl="0">
      <w:start w:val="1"/>
      <w:numFmt w:val="bullet"/>
      <w:lvlText w:val=""/>
      <w:lvlJc w:val="left"/>
      <w:pPr>
        <w:tabs>
          <w:tab w:val="num" w:pos="357"/>
        </w:tabs>
      </w:pPr>
      <w:rPr>
        <w:rFonts w:ascii="Wingdings" w:hAnsi="Wingdings" w:hint="default"/>
        <w:color w:val="999999"/>
        <w:sz w:val="14"/>
      </w:rPr>
    </w:lvl>
    <w:lvl w:ilvl="1">
      <w:start w:val="1"/>
      <w:numFmt w:val="bullet"/>
      <w:lvlText w:val=""/>
      <w:lvlJc w:val="left"/>
      <w:pPr>
        <w:tabs>
          <w:tab w:val="num" w:pos="357"/>
        </w:tabs>
        <w:ind w:left="357" w:firstLine="3"/>
      </w:pPr>
      <w:rPr>
        <w:rFonts w:ascii="Wingdings" w:hAnsi="Wingdings" w:hint="default"/>
        <w:color w:val="999999"/>
        <w:sz w:val="14"/>
      </w:rPr>
    </w:lvl>
    <w:lvl w:ilvl="2">
      <w:start w:val="1"/>
      <w:numFmt w:val="bullet"/>
      <w:lvlText w:val=""/>
      <w:lvlJc w:val="left"/>
      <w:pPr>
        <w:tabs>
          <w:tab w:val="num" w:pos="357"/>
        </w:tabs>
        <w:ind w:left="714"/>
      </w:pPr>
      <w:rPr>
        <w:rFonts w:ascii="Wingdings" w:hAnsi="Wingdings" w:hint="default"/>
        <w:color w:val="999999"/>
        <w:sz w:val="14"/>
      </w:rPr>
    </w:lvl>
    <w:lvl w:ilvl="3">
      <w:start w:val="1"/>
      <w:numFmt w:val="bullet"/>
      <w:suff w:val="space"/>
      <w:lvlText w:val=""/>
      <w:lvlJc w:val="left"/>
      <w:pPr>
        <w:ind w:left="1077" w:firstLine="3"/>
      </w:pPr>
      <w:rPr>
        <w:rFonts w:ascii="Wingdings" w:hAnsi="Wingdings" w:hint="default"/>
        <w:color w:val="999999"/>
        <w:sz w:val="14"/>
      </w:rPr>
    </w:lvl>
    <w:lvl w:ilvl="4">
      <w:start w:val="1"/>
      <w:numFmt w:val="bullet"/>
      <w:suff w:val="space"/>
      <w:lvlText w:val=""/>
      <w:lvlJc w:val="left"/>
      <w:pPr>
        <w:ind w:left="1077"/>
      </w:pPr>
      <w:rPr>
        <w:rFonts w:ascii="Wingdings" w:hAnsi="Wingdings" w:hint="default"/>
        <w:color w:val="999999"/>
        <w:sz w:val="14"/>
      </w:rPr>
    </w:lvl>
    <w:lvl w:ilvl="5">
      <w:start w:val="1"/>
      <w:numFmt w:val="bullet"/>
      <w:suff w:val="space"/>
      <w:lvlText w:val=""/>
      <w:lvlJc w:val="left"/>
      <w:pPr>
        <w:ind w:left="1077"/>
      </w:pPr>
      <w:rPr>
        <w:rFonts w:ascii="Wingdings" w:hAnsi="Wingdings" w:hint="default"/>
        <w:color w:val="999999"/>
        <w:sz w:val="14"/>
      </w:rPr>
    </w:lvl>
    <w:lvl w:ilvl="6">
      <w:start w:val="1"/>
      <w:numFmt w:val="bullet"/>
      <w:suff w:val="space"/>
      <w:lvlText w:val=""/>
      <w:lvlJc w:val="left"/>
      <w:pPr>
        <w:ind w:left="1077"/>
      </w:pPr>
      <w:rPr>
        <w:rFonts w:ascii="Wingdings" w:hAnsi="Wingdings" w:hint="default"/>
        <w:color w:val="999999"/>
        <w:sz w:val="14"/>
      </w:rPr>
    </w:lvl>
    <w:lvl w:ilvl="7">
      <w:start w:val="1"/>
      <w:numFmt w:val="bullet"/>
      <w:suff w:val="space"/>
      <w:lvlText w:val=""/>
      <w:lvlJc w:val="left"/>
      <w:pPr>
        <w:ind w:left="1077"/>
      </w:pPr>
      <w:rPr>
        <w:rFonts w:ascii="Wingdings" w:hAnsi="Wingdings" w:hint="default"/>
        <w:color w:val="999999"/>
        <w:sz w:val="14"/>
      </w:rPr>
    </w:lvl>
    <w:lvl w:ilvl="8">
      <w:start w:val="1"/>
      <w:numFmt w:val="bullet"/>
      <w:suff w:val="space"/>
      <w:lvlText w:val=""/>
      <w:lvlJc w:val="left"/>
      <w:pPr>
        <w:ind w:left="1077"/>
      </w:pPr>
      <w:rPr>
        <w:rFonts w:ascii="Wingdings" w:hAnsi="Wingdings" w:hint="default"/>
        <w:color w:val="999999"/>
        <w:sz w:val="14"/>
      </w:rPr>
    </w:lvl>
  </w:abstractNum>
  <w:abstractNum w:abstractNumId="31">
    <w:nsid w:val="7A2A6CF1"/>
    <w:multiLevelType w:val="multilevel"/>
    <w:tmpl w:val="2D685644"/>
    <w:lvl w:ilvl="0">
      <w:start w:val="1"/>
      <w:numFmt w:val="bullet"/>
      <w:lvlText w:val=""/>
      <w:lvlJc w:val="left"/>
      <w:pPr>
        <w:tabs>
          <w:tab w:val="num" w:pos="357"/>
        </w:tabs>
      </w:pPr>
      <w:rPr>
        <w:rFonts w:ascii="Wingdings" w:hAnsi="Wingdings" w:hint="default"/>
        <w:color w:val="999999"/>
        <w:sz w:val="14"/>
      </w:rPr>
    </w:lvl>
    <w:lvl w:ilvl="1">
      <w:start w:val="1"/>
      <w:numFmt w:val="bullet"/>
      <w:lvlText w:val=""/>
      <w:lvlJc w:val="left"/>
      <w:pPr>
        <w:tabs>
          <w:tab w:val="num" w:pos="357"/>
        </w:tabs>
        <w:ind w:left="357" w:firstLine="3"/>
      </w:pPr>
      <w:rPr>
        <w:rFonts w:ascii="Wingdings" w:hAnsi="Wingdings" w:hint="default"/>
        <w:color w:val="999999"/>
        <w:sz w:val="14"/>
      </w:rPr>
    </w:lvl>
    <w:lvl w:ilvl="2">
      <w:start w:val="1"/>
      <w:numFmt w:val="bullet"/>
      <w:lvlText w:val=""/>
      <w:lvlJc w:val="left"/>
      <w:pPr>
        <w:tabs>
          <w:tab w:val="num" w:pos="357"/>
        </w:tabs>
        <w:ind w:left="357" w:firstLine="357"/>
      </w:pPr>
      <w:rPr>
        <w:rFonts w:ascii="Wingdings" w:hAnsi="Wingdings" w:hint="default"/>
        <w:color w:val="999999"/>
        <w:sz w:val="14"/>
      </w:rPr>
    </w:lvl>
    <w:lvl w:ilvl="3">
      <w:start w:val="1"/>
      <w:numFmt w:val="bullet"/>
      <w:suff w:val="space"/>
      <w:lvlText w:val=""/>
      <w:lvlJc w:val="left"/>
      <w:pPr>
        <w:ind w:left="1077" w:firstLine="3"/>
      </w:pPr>
      <w:rPr>
        <w:rFonts w:ascii="Wingdings" w:hAnsi="Wingdings" w:hint="default"/>
        <w:color w:val="999999"/>
        <w:sz w:val="14"/>
      </w:rPr>
    </w:lvl>
    <w:lvl w:ilvl="4">
      <w:start w:val="1"/>
      <w:numFmt w:val="bullet"/>
      <w:suff w:val="space"/>
      <w:lvlText w:val=""/>
      <w:lvlJc w:val="left"/>
      <w:pPr>
        <w:ind w:left="1077"/>
      </w:pPr>
      <w:rPr>
        <w:rFonts w:ascii="Wingdings" w:hAnsi="Wingdings" w:hint="default"/>
        <w:color w:val="999999"/>
        <w:sz w:val="14"/>
      </w:rPr>
    </w:lvl>
    <w:lvl w:ilvl="5">
      <w:start w:val="1"/>
      <w:numFmt w:val="bullet"/>
      <w:suff w:val="space"/>
      <w:lvlText w:val=""/>
      <w:lvlJc w:val="left"/>
      <w:pPr>
        <w:ind w:left="1077"/>
      </w:pPr>
      <w:rPr>
        <w:rFonts w:ascii="Wingdings" w:hAnsi="Wingdings" w:hint="default"/>
        <w:color w:val="999999"/>
        <w:sz w:val="14"/>
      </w:rPr>
    </w:lvl>
    <w:lvl w:ilvl="6">
      <w:start w:val="1"/>
      <w:numFmt w:val="bullet"/>
      <w:suff w:val="space"/>
      <w:lvlText w:val=""/>
      <w:lvlJc w:val="left"/>
      <w:pPr>
        <w:ind w:left="1077"/>
      </w:pPr>
      <w:rPr>
        <w:rFonts w:ascii="Wingdings" w:hAnsi="Wingdings" w:hint="default"/>
        <w:color w:val="999999"/>
        <w:sz w:val="14"/>
      </w:rPr>
    </w:lvl>
    <w:lvl w:ilvl="7">
      <w:start w:val="1"/>
      <w:numFmt w:val="bullet"/>
      <w:suff w:val="space"/>
      <w:lvlText w:val=""/>
      <w:lvlJc w:val="left"/>
      <w:pPr>
        <w:ind w:left="1077"/>
      </w:pPr>
      <w:rPr>
        <w:rFonts w:ascii="Wingdings" w:hAnsi="Wingdings" w:hint="default"/>
        <w:color w:val="999999"/>
        <w:sz w:val="14"/>
      </w:rPr>
    </w:lvl>
    <w:lvl w:ilvl="8">
      <w:start w:val="1"/>
      <w:numFmt w:val="bullet"/>
      <w:suff w:val="space"/>
      <w:lvlText w:val=""/>
      <w:lvlJc w:val="left"/>
      <w:pPr>
        <w:ind w:left="1077"/>
      </w:pPr>
      <w:rPr>
        <w:rFonts w:ascii="Wingdings" w:hAnsi="Wingdings" w:hint="default"/>
        <w:color w:val="999999"/>
        <w:sz w:val="14"/>
      </w:rPr>
    </w:lvl>
  </w:abstractNum>
  <w:abstractNum w:abstractNumId="32">
    <w:nsid w:val="7ACC2418"/>
    <w:multiLevelType w:val="multilevel"/>
    <w:tmpl w:val="5B58B218"/>
    <w:styleLink w:val="AIBulletList"/>
    <w:lvl w:ilvl="0">
      <w:start w:val="1"/>
      <w:numFmt w:val="bullet"/>
      <w:lvlText w:val=""/>
      <w:lvlJc w:val="left"/>
      <w:pPr>
        <w:tabs>
          <w:tab w:val="num" w:pos="357"/>
        </w:tabs>
      </w:pPr>
      <w:rPr>
        <w:rFonts w:ascii="Wingdings" w:hAnsi="Wingdings" w:hint="default"/>
        <w:b/>
        <w:color w:val="999999"/>
        <w:sz w:val="14"/>
      </w:rPr>
    </w:lvl>
    <w:lvl w:ilvl="1">
      <w:start w:val="1"/>
      <w:numFmt w:val="bullet"/>
      <w:lvlText w:val=""/>
      <w:lvlJc w:val="left"/>
      <w:pPr>
        <w:tabs>
          <w:tab w:val="num" w:pos="357"/>
        </w:tabs>
        <w:ind w:left="357" w:firstLine="3"/>
      </w:pPr>
      <w:rPr>
        <w:rFonts w:ascii="Wingdings" w:hAnsi="Wingdings" w:hint="default"/>
        <w:b/>
        <w:i w:val="0"/>
        <w:color w:val="999999"/>
        <w:sz w:val="14"/>
      </w:rPr>
    </w:lvl>
    <w:lvl w:ilvl="2">
      <w:start w:val="1"/>
      <w:numFmt w:val="bullet"/>
      <w:lvlText w:val=""/>
      <w:lvlJc w:val="left"/>
      <w:pPr>
        <w:tabs>
          <w:tab w:val="num" w:pos="357"/>
        </w:tabs>
        <w:ind w:left="714"/>
      </w:pPr>
      <w:rPr>
        <w:rFonts w:ascii="Wingdings" w:hAnsi="Wingdings" w:hint="default"/>
        <w:b/>
        <w:i w:val="0"/>
        <w:color w:val="999999"/>
        <w:sz w:val="14"/>
      </w:rPr>
    </w:lvl>
    <w:lvl w:ilvl="3">
      <w:start w:val="1"/>
      <w:numFmt w:val="bullet"/>
      <w:lvlText w:val=""/>
      <w:lvlJc w:val="left"/>
      <w:pPr>
        <w:tabs>
          <w:tab w:val="num" w:pos="357"/>
        </w:tabs>
        <w:ind w:left="714"/>
      </w:pPr>
      <w:rPr>
        <w:rFonts w:ascii="Wingdings" w:hAnsi="Wingdings" w:hint="default"/>
        <w:b/>
        <w:i w:val="0"/>
        <w:color w:val="999999"/>
        <w:sz w:val="14"/>
      </w:rPr>
    </w:lvl>
    <w:lvl w:ilvl="4">
      <w:start w:val="1"/>
      <w:numFmt w:val="bullet"/>
      <w:lvlText w:val=""/>
      <w:lvlJc w:val="left"/>
      <w:pPr>
        <w:tabs>
          <w:tab w:val="num" w:pos="357"/>
        </w:tabs>
        <w:ind w:left="714"/>
      </w:pPr>
      <w:rPr>
        <w:rFonts w:ascii="Wingdings" w:hAnsi="Wingdings" w:hint="default"/>
        <w:b/>
        <w:i w:val="0"/>
        <w:color w:val="999999"/>
        <w:sz w:val="14"/>
      </w:rPr>
    </w:lvl>
    <w:lvl w:ilvl="5">
      <w:start w:val="1"/>
      <w:numFmt w:val="bullet"/>
      <w:lvlText w:val=""/>
      <w:lvlJc w:val="left"/>
      <w:pPr>
        <w:tabs>
          <w:tab w:val="num" w:pos="357"/>
        </w:tabs>
        <w:ind w:left="714"/>
      </w:pPr>
      <w:rPr>
        <w:rFonts w:ascii="Wingdings" w:hAnsi="Wingdings" w:hint="default"/>
        <w:b/>
        <w:i w:val="0"/>
        <w:color w:val="999999"/>
        <w:sz w:val="14"/>
      </w:rPr>
    </w:lvl>
    <w:lvl w:ilvl="6">
      <w:start w:val="1"/>
      <w:numFmt w:val="bullet"/>
      <w:lvlText w:val=""/>
      <w:lvlJc w:val="left"/>
      <w:pPr>
        <w:tabs>
          <w:tab w:val="num" w:pos="357"/>
        </w:tabs>
        <w:ind w:left="714"/>
      </w:pPr>
      <w:rPr>
        <w:rFonts w:ascii="Wingdings" w:hAnsi="Wingdings" w:hint="default"/>
        <w:b/>
        <w:i w:val="0"/>
        <w:color w:val="999999"/>
        <w:sz w:val="14"/>
      </w:rPr>
    </w:lvl>
    <w:lvl w:ilvl="7">
      <w:start w:val="1"/>
      <w:numFmt w:val="bullet"/>
      <w:lvlText w:val=""/>
      <w:lvlJc w:val="left"/>
      <w:pPr>
        <w:tabs>
          <w:tab w:val="num" w:pos="357"/>
        </w:tabs>
        <w:ind w:left="714"/>
      </w:pPr>
      <w:rPr>
        <w:rFonts w:ascii="Wingdings" w:hAnsi="Wingdings" w:hint="default"/>
        <w:b/>
        <w:i w:val="0"/>
        <w:color w:val="999999"/>
        <w:sz w:val="14"/>
      </w:rPr>
    </w:lvl>
    <w:lvl w:ilvl="8">
      <w:start w:val="1"/>
      <w:numFmt w:val="bullet"/>
      <w:lvlText w:val=""/>
      <w:lvlJc w:val="left"/>
      <w:pPr>
        <w:tabs>
          <w:tab w:val="num" w:pos="357"/>
        </w:tabs>
        <w:ind w:left="714"/>
      </w:pPr>
      <w:rPr>
        <w:rFonts w:ascii="Wingdings" w:hAnsi="Wingdings" w:hint="default"/>
        <w:b/>
        <w:i w:val="0"/>
        <w:color w:val="999999"/>
        <w:sz w:val="14"/>
      </w:rPr>
    </w:lvl>
  </w:abstractNum>
  <w:num w:numId="1">
    <w:abstractNumId w:val="0"/>
  </w:num>
  <w:num w:numId="2">
    <w:abstractNumId w:val="1"/>
  </w:num>
  <w:num w:numId="3">
    <w:abstractNumId w:val="2"/>
  </w:num>
  <w:num w:numId="4">
    <w:abstractNumId w:val="13"/>
  </w:num>
  <w:num w:numId="5">
    <w:abstractNumId w:val="9"/>
  </w:num>
  <w:num w:numId="6">
    <w:abstractNumId w:val="5"/>
  </w:num>
  <w:num w:numId="7">
    <w:abstractNumId w:val="6"/>
  </w:num>
  <w:num w:numId="8">
    <w:abstractNumId w:val="21"/>
  </w:num>
  <w:num w:numId="9">
    <w:abstractNumId w:val="17"/>
  </w:num>
  <w:num w:numId="10">
    <w:abstractNumId w:val="3"/>
  </w:num>
  <w:num w:numId="11">
    <w:abstractNumId w:val="12"/>
  </w:num>
  <w:num w:numId="12">
    <w:abstractNumId w:val="4"/>
  </w:num>
  <w:num w:numId="13">
    <w:abstractNumId w:val="30"/>
  </w:num>
  <w:num w:numId="14">
    <w:abstractNumId w:val="15"/>
  </w:num>
  <w:num w:numId="15">
    <w:abstractNumId w:val="22"/>
  </w:num>
  <w:num w:numId="16">
    <w:abstractNumId w:val="26"/>
  </w:num>
  <w:num w:numId="17">
    <w:abstractNumId w:val="31"/>
  </w:num>
  <w:num w:numId="18">
    <w:abstractNumId w:val="25"/>
  </w:num>
  <w:num w:numId="19">
    <w:abstractNumId w:val="20"/>
  </w:num>
  <w:num w:numId="20">
    <w:abstractNumId w:val="19"/>
  </w:num>
  <w:num w:numId="21">
    <w:abstractNumId w:val="23"/>
  </w:num>
  <w:num w:numId="22">
    <w:abstractNumId w:val="28"/>
  </w:num>
  <w:num w:numId="23">
    <w:abstractNumId w:val="27"/>
  </w:num>
  <w:num w:numId="24">
    <w:abstractNumId w:val="10"/>
  </w:num>
  <w:num w:numId="25">
    <w:abstractNumId w:val="16"/>
  </w:num>
  <w:num w:numId="26">
    <w:abstractNumId w:val="32"/>
  </w:num>
  <w:num w:numId="27">
    <w:abstractNumId w:val="8"/>
  </w:num>
  <w:num w:numId="28">
    <w:abstractNumId w:val="24"/>
  </w:num>
  <w:num w:numId="29">
    <w:abstractNumId w:val="14"/>
  </w:num>
  <w:num w:numId="30">
    <w:abstractNumId w:val="29"/>
  </w:num>
  <w:num w:numId="31">
    <w:abstractNumId w:val="11"/>
  </w:num>
  <w:num w:numId="32">
    <w:abstractNumId w:val="18"/>
  </w:num>
  <w:num w:numId="3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 KN">
    <w15:presenceInfo w15:providerId="None" w15:userId="AI K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formatting="1" w:enforcement="0"/>
  <w:defaultTabStop w:val="357"/>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pos w:val="sectEnd"/>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1D0"/>
    <w:rsid w:val="00000AFE"/>
    <w:rsid w:val="00003AD2"/>
    <w:rsid w:val="0000500A"/>
    <w:rsid w:val="00013C1B"/>
    <w:rsid w:val="00013F07"/>
    <w:rsid w:val="000146D1"/>
    <w:rsid w:val="00015288"/>
    <w:rsid w:val="00022540"/>
    <w:rsid w:val="0002633F"/>
    <w:rsid w:val="00032461"/>
    <w:rsid w:val="000362E7"/>
    <w:rsid w:val="00042D2E"/>
    <w:rsid w:val="00045155"/>
    <w:rsid w:val="00047C70"/>
    <w:rsid w:val="00050ECB"/>
    <w:rsid w:val="00051978"/>
    <w:rsid w:val="00053550"/>
    <w:rsid w:val="00054BF2"/>
    <w:rsid w:val="00055EC9"/>
    <w:rsid w:val="00062A30"/>
    <w:rsid w:val="00064BCC"/>
    <w:rsid w:val="00066B12"/>
    <w:rsid w:val="00067AD0"/>
    <w:rsid w:val="00072BA9"/>
    <w:rsid w:val="000734CE"/>
    <w:rsid w:val="0007375D"/>
    <w:rsid w:val="0007500D"/>
    <w:rsid w:val="000760FF"/>
    <w:rsid w:val="00080808"/>
    <w:rsid w:val="00082518"/>
    <w:rsid w:val="00082DA6"/>
    <w:rsid w:val="00083C6D"/>
    <w:rsid w:val="0008629B"/>
    <w:rsid w:val="00091634"/>
    <w:rsid w:val="000936A2"/>
    <w:rsid w:val="000A1AB5"/>
    <w:rsid w:val="000A33C5"/>
    <w:rsid w:val="000A46D6"/>
    <w:rsid w:val="000B0E17"/>
    <w:rsid w:val="000B23E3"/>
    <w:rsid w:val="000B31F5"/>
    <w:rsid w:val="000B5641"/>
    <w:rsid w:val="000C112F"/>
    <w:rsid w:val="000C5E7C"/>
    <w:rsid w:val="000C6C5A"/>
    <w:rsid w:val="000D47A8"/>
    <w:rsid w:val="000D483B"/>
    <w:rsid w:val="000E43CF"/>
    <w:rsid w:val="000E5188"/>
    <w:rsid w:val="000F0007"/>
    <w:rsid w:val="000F0652"/>
    <w:rsid w:val="000F17BF"/>
    <w:rsid w:val="000F48E9"/>
    <w:rsid w:val="001010DC"/>
    <w:rsid w:val="0010437D"/>
    <w:rsid w:val="00105E62"/>
    <w:rsid w:val="00106248"/>
    <w:rsid w:val="00111254"/>
    <w:rsid w:val="00112D8C"/>
    <w:rsid w:val="00113399"/>
    <w:rsid w:val="00113F76"/>
    <w:rsid w:val="001145C7"/>
    <w:rsid w:val="001156AA"/>
    <w:rsid w:val="00115B1B"/>
    <w:rsid w:val="001202A4"/>
    <w:rsid w:val="00120619"/>
    <w:rsid w:val="00121D12"/>
    <w:rsid w:val="001233F0"/>
    <w:rsid w:val="00124592"/>
    <w:rsid w:val="001266EF"/>
    <w:rsid w:val="00132047"/>
    <w:rsid w:val="00133887"/>
    <w:rsid w:val="0013555C"/>
    <w:rsid w:val="00135CE0"/>
    <w:rsid w:val="001417C7"/>
    <w:rsid w:val="0014302A"/>
    <w:rsid w:val="00151AF8"/>
    <w:rsid w:val="00153AF1"/>
    <w:rsid w:val="00155AC7"/>
    <w:rsid w:val="00162298"/>
    <w:rsid w:val="00162ED9"/>
    <w:rsid w:val="00163144"/>
    <w:rsid w:val="00163300"/>
    <w:rsid w:val="00167D95"/>
    <w:rsid w:val="00170C24"/>
    <w:rsid w:val="001711CE"/>
    <w:rsid w:val="00171FAA"/>
    <w:rsid w:val="001724C2"/>
    <w:rsid w:val="001748D4"/>
    <w:rsid w:val="00180B32"/>
    <w:rsid w:val="0018234F"/>
    <w:rsid w:val="001828F4"/>
    <w:rsid w:val="001842C1"/>
    <w:rsid w:val="00185FB2"/>
    <w:rsid w:val="00190075"/>
    <w:rsid w:val="00190FEB"/>
    <w:rsid w:val="00193F12"/>
    <w:rsid w:val="0019550B"/>
    <w:rsid w:val="001979F5"/>
    <w:rsid w:val="001A1321"/>
    <w:rsid w:val="001A2C4D"/>
    <w:rsid w:val="001A62CE"/>
    <w:rsid w:val="001B4582"/>
    <w:rsid w:val="001B4B9F"/>
    <w:rsid w:val="001B6144"/>
    <w:rsid w:val="001C17E2"/>
    <w:rsid w:val="001C186F"/>
    <w:rsid w:val="001C3682"/>
    <w:rsid w:val="001C4188"/>
    <w:rsid w:val="001C7485"/>
    <w:rsid w:val="001D170A"/>
    <w:rsid w:val="001D4009"/>
    <w:rsid w:val="001D4D74"/>
    <w:rsid w:val="001D6563"/>
    <w:rsid w:val="001E1889"/>
    <w:rsid w:val="001E55F1"/>
    <w:rsid w:val="001F459A"/>
    <w:rsid w:val="001F70D4"/>
    <w:rsid w:val="00200B62"/>
    <w:rsid w:val="002031D0"/>
    <w:rsid w:val="00203F56"/>
    <w:rsid w:val="002063E2"/>
    <w:rsid w:val="00210228"/>
    <w:rsid w:val="002103E5"/>
    <w:rsid w:val="0021257F"/>
    <w:rsid w:val="00214144"/>
    <w:rsid w:val="002170E0"/>
    <w:rsid w:val="00221079"/>
    <w:rsid w:val="00221760"/>
    <w:rsid w:val="00222163"/>
    <w:rsid w:val="002231FA"/>
    <w:rsid w:val="0022774F"/>
    <w:rsid w:val="00233A36"/>
    <w:rsid w:val="002376DD"/>
    <w:rsid w:val="00241FA6"/>
    <w:rsid w:val="002431F0"/>
    <w:rsid w:val="002451ED"/>
    <w:rsid w:val="00245655"/>
    <w:rsid w:val="002456F2"/>
    <w:rsid w:val="002505C2"/>
    <w:rsid w:val="002516A8"/>
    <w:rsid w:val="00253532"/>
    <w:rsid w:val="0025752B"/>
    <w:rsid w:val="002639C3"/>
    <w:rsid w:val="00263F74"/>
    <w:rsid w:val="00266BF6"/>
    <w:rsid w:val="00280A95"/>
    <w:rsid w:val="002818D0"/>
    <w:rsid w:val="00283C89"/>
    <w:rsid w:val="002842F0"/>
    <w:rsid w:val="00287119"/>
    <w:rsid w:val="00290B77"/>
    <w:rsid w:val="002A127E"/>
    <w:rsid w:val="002A4113"/>
    <w:rsid w:val="002A4C7D"/>
    <w:rsid w:val="002A7D50"/>
    <w:rsid w:val="002B137E"/>
    <w:rsid w:val="002B1B86"/>
    <w:rsid w:val="002B469A"/>
    <w:rsid w:val="002B7C8E"/>
    <w:rsid w:val="002C26B0"/>
    <w:rsid w:val="002C37B4"/>
    <w:rsid w:val="002C4C3A"/>
    <w:rsid w:val="002C61A0"/>
    <w:rsid w:val="002D294A"/>
    <w:rsid w:val="002D3B3F"/>
    <w:rsid w:val="002D5F79"/>
    <w:rsid w:val="002D6B7E"/>
    <w:rsid w:val="002E0126"/>
    <w:rsid w:val="002E2FE7"/>
    <w:rsid w:val="002E3F41"/>
    <w:rsid w:val="002F32E9"/>
    <w:rsid w:val="002F5A11"/>
    <w:rsid w:val="003070EF"/>
    <w:rsid w:val="003076D7"/>
    <w:rsid w:val="00314A38"/>
    <w:rsid w:val="00315CAB"/>
    <w:rsid w:val="00317E85"/>
    <w:rsid w:val="00322A35"/>
    <w:rsid w:val="00326188"/>
    <w:rsid w:val="00327DC2"/>
    <w:rsid w:val="00333644"/>
    <w:rsid w:val="00334CDC"/>
    <w:rsid w:val="0033501A"/>
    <w:rsid w:val="00337E79"/>
    <w:rsid w:val="0034088E"/>
    <w:rsid w:val="0034186D"/>
    <w:rsid w:val="00342CE4"/>
    <w:rsid w:val="00343EC9"/>
    <w:rsid w:val="00347E58"/>
    <w:rsid w:val="003522BD"/>
    <w:rsid w:val="003525BA"/>
    <w:rsid w:val="0035327E"/>
    <w:rsid w:val="003575A6"/>
    <w:rsid w:val="00373F1B"/>
    <w:rsid w:val="003753A6"/>
    <w:rsid w:val="0037541F"/>
    <w:rsid w:val="00375439"/>
    <w:rsid w:val="00375D65"/>
    <w:rsid w:val="0037784E"/>
    <w:rsid w:val="003804F8"/>
    <w:rsid w:val="003808B7"/>
    <w:rsid w:val="00380FBA"/>
    <w:rsid w:val="003810AA"/>
    <w:rsid w:val="00383062"/>
    <w:rsid w:val="003843FD"/>
    <w:rsid w:val="00395872"/>
    <w:rsid w:val="003961B6"/>
    <w:rsid w:val="003A10E0"/>
    <w:rsid w:val="003A114C"/>
    <w:rsid w:val="003A18F2"/>
    <w:rsid w:val="003A3BAE"/>
    <w:rsid w:val="003A52E5"/>
    <w:rsid w:val="003A666E"/>
    <w:rsid w:val="003B09F9"/>
    <w:rsid w:val="003B0E72"/>
    <w:rsid w:val="003B3707"/>
    <w:rsid w:val="003B6C2D"/>
    <w:rsid w:val="003B71CB"/>
    <w:rsid w:val="003B747C"/>
    <w:rsid w:val="003B770F"/>
    <w:rsid w:val="003C09D5"/>
    <w:rsid w:val="003C1C02"/>
    <w:rsid w:val="003C3220"/>
    <w:rsid w:val="003D076F"/>
    <w:rsid w:val="003D2B7D"/>
    <w:rsid w:val="003D69CC"/>
    <w:rsid w:val="003E0439"/>
    <w:rsid w:val="003E21FA"/>
    <w:rsid w:val="003E3510"/>
    <w:rsid w:val="003E60DC"/>
    <w:rsid w:val="003F4894"/>
    <w:rsid w:val="004027CF"/>
    <w:rsid w:val="004040A9"/>
    <w:rsid w:val="004041B9"/>
    <w:rsid w:val="00404859"/>
    <w:rsid w:val="00404D66"/>
    <w:rsid w:val="004110B5"/>
    <w:rsid w:val="00411236"/>
    <w:rsid w:val="00414089"/>
    <w:rsid w:val="00414489"/>
    <w:rsid w:val="0041718F"/>
    <w:rsid w:val="00423651"/>
    <w:rsid w:val="00424680"/>
    <w:rsid w:val="00424E48"/>
    <w:rsid w:val="00434A1B"/>
    <w:rsid w:val="004352EB"/>
    <w:rsid w:val="00444A60"/>
    <w:rsid w:val="00447296"/>
    <w:rsid w:val="0044750C"/>
    <w:rsid w:val="00450BA8"/>
    <w:rsid w:val="00451313"/>
    <w:rsid w:val="004544AE"/>
    <w:rsid w:val="00457C8A"/>
    <w:rsid w:val="00460D4F"/>
    <w:rsid w:val="00464128"/>
    <w:rsid w:val="004664B4"/>
    <w:rsid w:val="004668ED"/>
    <w:rsid w:val="00467BE4"/>
    <w:rsid w:val="0047076A"/>
    <w:rsid w:val="00470A72"/>
    <w:rsid w:val="00472840"/>
    <w:rsid w:val="00473288"/>
    <w:rsid w:val="00473847"/>
    <w:rsid w:val="00474E45"/>
    <w:rsid w:val="004771FE"/>
    <w:rsid w:val="00480B56"/>
    <w:rsid w:val="00481CCC"/>
    <w:rsid w:val="00486D3B"/>
    <w:rsid w:val="00494073"/>
    <w:rsid w:val="004A0842"/>
    <w:rsid w:val="004A106F"/>
    <w:rsid w:val="004A1375"/>
    <w:rsid w:val="004A2A58"/>
    <w:rsid w:val="004A2E46"/>
    <w:rsid w:val="004B05C6"/>
    <w:rsid w:val="004B0802"/>
    <w:rsid w:val="004B0F66"/>
    <w:rsid w:val="004B1414"/>
    <w:rsid w:val="004B2AB2"/>
    <w:rsid w:val="004B655E"/>
    <w:rsid w:val="004C017B"/>
    <w:rsid w:val="004C0661"/>
    <w:rsid w:val="004C43A0"/>
    <w:rsid w:val="004C5053"/>
    <w:rsid w:val="004D22D8"/>
    <w:rsid w:val="004D510A"/>
    <w:rsid w:val="004D66E8"/>
    <w:rsid w:val="004D6DA5"/>
    <w:rsid w:val="004E169F"/>
    <w:rsid w:val="00500C66"/>
    <w:rsid w:val="00503A94"/>
    <w:rsid w:val="005042ED"/>
    <w:rsid w:val="00506AE6"/>
    <w:rsid w:val="00512911"/>
    <w:rsid w:val="0051444C"/>
    <w:rsid w:val="005173B1"/>
    <w:rsid w:val="00521420"/>
    <w:rsid w:val="005221B0"/>
    <w:rsid w:val="0052511E"/>
    <w:rsid w:val="00526219"/>
    <w:rsid w:val="0052765D"/>
    <w:rsid w:val="00531B99"/>
    <w:rsid w:val="00532ABD"/>
    <w:rsid w:val="00533EE6"/>
    <w:rsid w:val="005344AF"/>
    <w:rsid w:val="00535B1B"/>
    <w:rsid w:val="00537157"/>
    <w:rsid w:val="00537F6F"/>
    <w:rsid w:val="005407DE"/>
    <w:rsid w:val="00540C71"/>
    <w:rsid w:val="00541D61"/>
    <w:rsid w:val="0054316E"/>
    <w:rsid w:val="00545364"/>
    <w:rsid w:val="00546686"/>
    <w:rsid w:val="005518BB"/>
    <w:rsid w:val="00555C77"/>
    <w:rsid w:val="00557EB7"/>
    <w:rsid w:val="0056007E"/>
    <w:rsid w:val="00563223"/>
    <w:rsid w:val="00570A32"/>
    <w:rsid w:val="00574CC8"/>
    <w:rsid w:val="00575CAF"/>
    <w:rsid w:val="00576558"/>
    <w:rsid w:val="00577060"/>
    <w:rsid w:val="00577DD6"/>
    <w:rsid w:val="00580EE5"/>
    <w:rsid w:val="00582B42"/>
    <w:rsid w:val="00583309"/>
    <w:rsid w:val="00583CA3"/>
    <w:rsid w:val="00583FD8"/>
    <w:rsid w:val="00587C2A"/>
    <w:rsid w:val="005909BA"/>
    <w:rsid w:val="00592272"/>
    <w:rsid w:val="00594BBF"/>
    <w:rsid w:val="0059645C"/>
    <w:rsid w:val="00597F85"/>
    <w:rsid w:val="005A6147"/>
    <w:rsid w:val="005A7F35"/>
    <w:rsid w:val="005B19E8"/>
    <w:rsid w:val="005B4753"/>
    <w:rsid w:val="005B4A10"/>
    <w:rsid w:val="005B4A41"/>
    <w:rsid w:val="005B5199"/>
    <w:rsid w:val="005C5F10"/>
    <w:rsid w:val="005C6122"/>
    <w:rsid w:val="005C69C9"/>
    <w:rsid w:val="005C6E9B"/>
    <w:rsid w:val="005C7BBE"/>
    <w:rsid w:val="005D0BF7"/>
    <w:rsid w:val="005D5C5F"/>
    <w:rsid w:val="005D682B"/>
    <w:rsid w:val="005D792A"/>
    <w:rsid w:val="005D7DF7"/>
    <w:rsid w:val="005E3BD2"/>
    <w:rsid w:val="005E7207"/>
    <w:rsid w:val="005E756D"/>
    <w:rsid w:val="005F166F"/>
    <w:rsid w:val="005F3606"/>
    <w:rsid w:val="005F3DCC"/>
    <w:rsid w:val="005F67C8"/>
    <w:rsid w:val="0060280D"/>
    <w:rsid w:val="00602F51"/>
    <w:rsid w:val="006130D7"/>
    <w:rsid w:val="0061422A"/>
    <w:rsid w:val="00615CB8"/>
    <w:rsid w:val="00624317"/>
    <w:rsid w:val="00624DAF"/>
    <w:rsid w:val="00627DCE"/>
    <w:rsid w:val="00630776"/>
    <w:rsid w:val="006307CB"/>
    <w:rsid w:val="00630B1A"/>
    <w:rsid w:val="00633293"/>
    <w:rsid w:val="00633E78"/>
    <w:rsid w:val="00634F25"/>
    <w:rsid w:val="006351A3"/>
    <w:rsid w:val="006359B3"/>
    <w:rsid w:val="00635E57"/>
    <w:rsid w:val="00640D32"/>
    <w:rsid w:val="006438BE"/>
    <w:rsid w:val="006464AC"/>
    <w:rsid w:val="00654DB6"/>
    <w:rsid w:val="006552AA"/>
    <w:rsid w:val="00660FF2"/>
    <w:rsid w:val="00662288"/>
    <w:rsid w:val="00662C5B"/>
    <w:rsid w:val="00663601"/>
    <w:rsid w:val="00665048"/>
    <w:rsid w:val="0066516B"/>
    <w:rsid w:val="00667006"/>
    <w:rsid w:val="00670965"/>
    <w:rsid w:val="00672747"/>
    <w:rsid w:val="006734A0"/>
    <w:rsid w:val="006736C8"/>
    <w:rsid w:val="006768BF"/>
    <w:rsid w:val="006775EF"/>
    <w:rsid w:val="006776D5"/>
    <w:rsid w:val="006811E4"/>
    <w:rsid w:val="0068177C"/>
    <w:rsid w:val="006878AE"/>
    <w:rsid w:val="00687965"/>
    <w:rsid w:val="00690001"/>
    <w:rsid w:val="00691C2A"/>
    <w:rsid w:val="00691C4C"/>
    <w:rsid w:val="00693EAA"/>
    <w:rsid w:val="0069574A"/>
    <w:rsid w:val="00695993"/>
    <w:rsid w:val="00695D97"/>
    <w:rsid w:val="006A5D71"/>
    <w:rsid w:val="006A6ED6"/>
    <w:rsid w:val="006B01CB"/>
    <w:rsid w:val="006B0C50"/>
    <w:rsid w:val="006B1EBF"/>
    <w:rsid w:val="006B4C45"/>
    <w:rsid w:val="006B59C3"/>
    <w:rsid w:val="006B5B84"/>
    <w:rsid w:val="006B6696"/>
    <w:rsid w:val="006C16CE"/>
    <w:rsid w:val="006C20D5"/>
    <w:rsid w:val="006C3FB0"/>
    <w:rsid w:val="006C3FD9"/>
    <w:rsid w:val="006C649F"/>
    <w:rsid w:val="006C70C8"/>
    <w:rsid w:val="006E31CB"/>
    <w:rsid w:val="006E6940"/>
    <w:rsid w:val="006E6D3F"/>
    <w:rsid w:val="006E7E26"/>
    <w:rsid w:val="006F2767"/>
    <w:rsid w:val="006F64E4"/>
    <w:rsid w:val="006F74CF"/>
    <w:rsid w:val="006F7A4E"/>
    <w:rsid w:val="00705DEC"/>
    <w:rsid w:val="00710621"/>
    <w:rsid w:val="00714D68"/>
    <w:rsid w:val="00717402"/>
    <w:rsid w:val="00717DC4"/>
    <w:rsid w:val="00720780"/>
    <w:rsid w:val="00723001"/>
    <w:rsid w:val="007233F4"/>
    <w:rsid w:val="00723AD1"/>
    <w:rsid w:val="007263FA"/>
    <w:rsid w:val="00726498"/>
    <w:rsid w:val="007269EA"/>
    <w:rsid w:val="007302CC"/>
    <w:rsid w:val="0073155F"/>
    <w:rsid w:val="00731D25"/>
    <w:rsid w:val="00735308"/>
    <w:rsid w:val="0073651D"/>
    <w:rsid w:val="0073794C"/>
    <w:rsid w:val="007460AE"/>
    <w:rsid w:val="0074733F"/>
    <w:rsid w:val="00747DFC"/>
    <w:rsid w:val="007509F4"/>
    <w:rsid w:val="00751391"/>
    <w:rsid w:val="0076490D"/>
    <w:rsid w:val="00764A91"/>
    <w:rsid w:val="007651B6"/>
    <w:rsid w:val="0077060D"/>
    <w:rsid w:val="0077125B"/>
    <w:rsid w:val="00771940"/>
    <w:rsid w:val="00775784"/>
    <w:rsid w:val="0077742B"/>
    <w:rsid w:val="007838F7"/>
    <w:rsid w:val="007844CD"/>
    <w:rsid w:val="00786F3A"/>
    <w:rsid w:val="00792542"/>
    <w:rsid w:val="007956E9"/>
    <w:rsid w:val="00795BDA"/>
    <w:rsid w:val="00796C35"/>
    <w:rsid w:val="00796E12"/>
    <w:rsid w:val="007A0A6C"/>
    <w:rsid w:val="007A1BCA"/>
    <w:rsid w:val="007A27BB"/>
    <w:rsid w:val="007A42EB"/>
    <w:rsid w:val="007A7A71"/>
    <w:rsid w:val="007B2944"/>
    <w:rsid w:val="007B29DC"/>
    <w:rsid w:val="007B44CB"/>
    <w:rsid w:val="007B5192"/>
    <w:rsid w:val="007B7216"/>
    <w:rsid w:val="007C6E4D"/>
    <w:rsid w:val="007D40AA"/>
    <w:rsid w:val="007D5B19"/>
    <w:rsid w:val="007D7ECA"/>
    <w:rsid w:val="007F5DC0"/>
    <w:rsid w:val="0080103C"/>
    <w:rsid w:val="0080141E"/>
    <w:rsid w:val="00801A9C"/>
    <w:rsid w:val="00806923"/>
    <w:rsid w:val="00806D9A"/>
    <w:rsid w:val="008104E6"/>
    <w:rsid w:val="008135F1"/>
    <w:rsid w:val="00814471"/>
    <w:rsid w:val="00814807"/>
    <w:rsid w:val="00814ACC"/>
    <w:rsid w:val="0081661E"/>
    <w:rsid w:val="008178DD"/>
    <w:rsid w:val="00826312"/>
    <w:rsid w:val="00826850"/>
    <w:rsid w:val="008272B4"/>
    <w:rsid w:val="0083026E"/>
    <w:rsid w:val="008315F7"/>
    <w:rsid w:val="008355A2"/>
    <w:rsid w:val="008367B5"/>
    <w:rsid w:val="00850715"/>
    <w:rsid w:val="00850D17"/>
    <w:rsid w:val="00851B15"/>
    <w:rsid w:val="008527C7"/>
    <w:rsid w:val="008550A2"/>
    <w:rsid w:val="008601C7"/>
    <w:rsid w:val="008609A0"/>
    <w:rsid w:val="00860A8E"/>
    <w:rsid w:val="008629E9"/>
    <w:rsid w:val="00862A05"/>
    <w:rsid w:val="0086333C"/>
    <w:rsid w:val="008637B8"/>
    <w:rsid w:val="00864471"/>
    <w:rsid w:val="008702B2"/>
    <w:rsid w:val="008732F3"/>
    <w:rsid w:val="0087401D"/>
    <w:rsid w:val="00875398"/>
    <w:rsid w:val="008762C8"/>
    <w:rsid w:val="008763EB"/>
    <w:rsid w:val="00876778"/>
    <w:rsid w:val="00876888"/>
    <w:rsid w:val="008849A3"/>
    <w:rsid w:val="008B1564"/>
    <w:rsid w:val="008B4C81"/>
    <w:rsid w:val="008C21BA"/>
    <w:rsid w:val="008C4061"/>
    <w:rsid w:val="008C6792"/>
    <w:rsid w:val="008C7C02"/>
    <w:rsid w:val="008D10F4"/>
    <w:rsid w:val="008D1A98"/>
    <w:rsid w:val="008D41E1"/>
    <w:rsid w:val="008D55A4"/>
    <w:rsid w:val="008E0593"/>
    <w:rsid w:val="008E30B2"/>
    <w:rsid w:val="008E61F4"/>
    <w:rsid w:val="008E6220"/>
    <w:rsid w:val="008E7B30"/>
    <w:rsid w:val="008F197C"/>
    <w:rsid w:val="008F5CCF"/>
    <w:rsid w:val="008F5CE1"/>
    <w:rsid w:val="008F772B"/>
    <w:rsid w:val="009015EC"/>
    <w:rsid w:val="00901C01"/>
    <w:rsid w:val="009039F2"/>
    <w:rsid w:val="0090582E"/>
    <w:rsid w:val="009061E8"/>
    <w:rsid w:val="00906825"/>
    <w:rsid w:val="00906E2E"/>
    <w:rsid w:val="009077DA"/>
    <w:rsid w:val="00912A92"/>
    <w:rsid w:val="00912D24"/>
    <w:rsid w:val="0091613F"/>
    <w:rsid w:val="0091680D"/>
    <w:rsid w:val="00917C81"/>
    <w:rsid w:val="00922409"/>
    <w:rsid w:val="009258C9"/>
    <w:rsid w:val="009311BE"/>
    <w:rsid w:val="00947542"/>
    <w:rsid w:val="009475EC"/>
    <w:rsid w:val="0095003E"/>
    <w:rsid w:val="00953030"/>
    <w:rsid w:val="00956580"/>
    <w:rsid w:val="009624C7"/>
    <w:rsid w:val="0096534C"/>
    <w:rsid w:val="009664D6"/>
    <w:rsid w:val="00967AE1"/>
    <w:rsid w:val="00967E43"/>
    <w:rsid w:val="00974EDF"/>
    <w:rsid w:val="009778A5"/>
    <w:rsid w:val="00982544"/>
    <w:rsid w:val="00983D12"/>
    <w:rsid w:val="00986F3A"/>
    <w:rsid w:val="0099185D"/>
    <w:rsid w:val="00996B61"/>
    <w:rsid w:val="00996BAA"/>
    <w:rsid w:val="009A177A"/>
    <w:rsid w:val="009A2EE1"/>
    <w:rsid w:val="009A696C"/>
    <w:rsid w:val="009A6DEB"/>
    <w:rsid w:val="009B17C0"/>
    <w:rsid w:val="009B21E9"/>
    <w:rsid w:val="009B5838"/>
    <w:rsid w:val="009C2072"/>
    <w:rsid w:val="009C5D7D"/>
    <w:rsid w:val="009C7AD9"/>
    <w:rsid w:val="009D3123"/>
    <w:rsid w:val="009D43A9"/>
    <w:rsid w:val="009D4933"/>
    <w:rsid w:val="009E1074"/>
    <w:rsid w:val="009E5E40"/>
    <w:rsid w:val="009F124C"/>
    <w:rsid w:val="00A03A8A"/>
    <w:rsid w:val="00A06A8B"/>
    <w:rsid w:val="00A06B14"/>
    <w:rsid w:val="00A07BD0"/>
    <w:rsid w:val="00A135A9"/>
    <w:rsid w:val="00A20253"/>
    <w:rsid w:val="00A207B8"/>
    <w:rsid w:val="00A2699E"/>
    <w:rsid w:val="00A27667"/>
    <w:rsid w:val="00A314E0"/>
    <w:rsid w:val="00A33096"/>
    <w:rsid w:val="00A33141"/>
    <w:rsid w:val="00A40019"/>
    <w:rsid w:val="00A463E3"/>
    <w:rsid w:val="00A53073"/>
    <w:rsid w:val="00A54176"/>
    <w:rsid w:val="00A56E05"/>
    <w:rsid w:val="00A62A67"/>
    <w:rsid w:val="00A634E8"/>
    <w:rsid w:val="00A65A98"/>
    <w:rsid w:val="00A75017"/>
    <w:rsid w:val="00A753C9"/>
    <w:rsid w:val="00A7599D"/>
    <w:rsid w:val="00A8272B"/>
    <w:rsid w:val="00A8426C"/>
    <w:rsid w:val="00A84B3E"/>
    <w:rsid w:val="00A87249"/>
    <w:rsid w:val="00A93256"/>
    <w:rsid w:val="00A952B3"/>
    <w:rsid w:val="00A96E32"/>
    <w:rsid w:val="00AA189C"/>
    <w:rsid w:val="00AB148F"/>
    <w:rsid w:val="00AB1F94"/>
    <w:rsid w:val="00AB3F2B"/>
    <w:rsid w:val="00AC585A"/>
    <w:rsid w:val="00AC61BE"/>
    <w:rsid w:val="00AD5E74"/>
    <w:rsid w:val="00AE2877"/>
    <w:rsid w:val="00AE45E4"/>
    <w:rsid w:val="00AE5E61"/>
    <w:rsid w:val="00AE66D7"/>
    <w:rsid w:val="00AE6E4B"/>
    <w:rsid w:val="00B00AEA"/>
    <w:rsid w:val="00B022D0"/>
    <w:rsid w:val="00B05DDE"/>
    <w:rsid w:val="00B072A2"/>
    <w:rsid w:val="00B11795"/>
    <w:rsid w:val="00B13297"/>
    <w:rsid w:val="00B1414D"/>
    <w:rsid w:val="00B22D15"/>
    <w:rsid w:val="00B2556F"/>
    <w:rsid w:val="00B34C80"/>
    <w:rsid w:val="00B36DD9"/>
    <w:rsid w:val="00B37107"/>
    <w:rsid w:val="00B41AEF"/>
    <w:rsid w:val="00B42545"/>
    <w:rsid w:val="00B42C79"/>
    <w:rsid w:val="00B435C6"/>
    <w:rsid w:val="00B512C4"/>
    <w:rsid w:val="00B52929"/>
    <w:rsid w:val="00B616B7"/>
    <w:rsid w:val="00B667E3"/>
    <w:rsid w:val="00B6740D"/>
    <w:rsid w:val="00B75FBA"/>
    <w:rsid w:val="00B76023"/>
    <w:rsid w:val="00B77158"/>
    <w:rsid w:val="00B77EDD"/>
    <w:rsid w:val="00B803B9"/>
    <w:rsid w:val="00B8100C"/>
    <w:rsid w:val="00B814F8"/>
    <w:rsid w:val="00B84428"/>
    <w:rsid w:val="00B8468A"/>
    <w:rsid w:val="00B92AA1"/>
    <w:rsid w:val="00B93C6A"/>
    <w:rsid w:val="00BA0BA5"/>
    <w:rsid w:val="00BA183C"/>
    <w:rsid w:val="00BA3CBD"/>
    <w:rsid w:val="00BA6258"/>
    <w:rsid w:val="00BB1361"/>
    <w:rsid w:val="00BB322C"/>
    <w:rsid w:val="00BB586B"/>
    <w:rsid w:val="00BC040E"/>
    <w:rsid w:val="00BC1150"/>
    <w:rsid w:val="00BC3998"/>
    <w:rsid w:val="00BC4C43"/>
    <w:rsid w:val="00BC62B3"/>
    <w:rsid w:val="00BC734F"/>
    <w:rsid w:val="00BC7B29"/>
    <w:rsid w:val="00BD3FB2"/>
    <w:rsid w:val="00BD4FC2"/>
    <w:rsid w:val="00BD5B66"/>
    <w:rsid w:val="00BD6C3E"/>
    <w:rsid w:val="00BE1F83"/>
    <w:rsid w:val="00BE3A4C"/>
    <w:rsid w:val="00BE797E"/>
    <w:rsid w:val="00BE7FD6"/>
    <w:rsid w:val="00BF0ACD"/>
    <w:rsid w:val="00BF0DC3"/>
    <w:rsid w:val="00BF170B"/>
    <w:rsid w:val="00BF2194"/>
    <w:rsid w:val="00BF31F5"/>
    <w:rsid w:val="00BF3577"/>
    <w:rsid w:val="00BF4461"/>
    <w:rsid w:val="00BF65AB"/>
    <w:rsid w:val="00C21797"/>
    <w:rsid w:val="00C231A2"/>
    <w:rsid w:val="00C31FA9"/>
    <w:rsid w:val="00C342AF"/>
    <w:rsid w:val="00C344BD"/>
    <w:rsid w:val="00C35896"/>
    <w:rsid w:val="00C35B4B"/>
    <w:rsid w:val="00C379AC"/>
    <w:rsid w:val="00C40A6A"/>
    <w:rsid w:val="00C535B4"/>
    <w:rsid w:val="00C53DE1"/>
    <w:rsid w:val="00C54069"/>
    <w:rsid w:val="00C5605A"/>
    <w:rsid w:val="00C56BF0"/>
    <w:rsid w:val="00C57ED1"/>
    <w:rsid w:val="00C62DB3"/>
    <w:rsid w:val="00C72A07"/>
    <w:rsid w:val="00C73829"/>
    <w:rsid w:val="00C75477"/>
    <w:rsid w:val="00C8039A"/>
    <w:rsid w:val="00C80A01"/>
    <w:rsid w:val="00C816A8"/>
    <w:rsid w:val="00C91D32"/>
    <w:rsid w:val="00C92F9F"/>
    <w:rsid w:val="00CA07B8"/>
    <w:rsid w:val="00CA1F6D"/>
    <w:rsid w:val="00CA2288"/>
    <w:rsid w:val="00CA32D8"/>
    <w:rsid w:val="00CA4292"/>
    <w:rsid w:val="00CA5BEE"/>
    <w:rsid w:val="00CB1A71"/>
    <w:rsid w:val="00CB352F"/>
    <w:rsid w:val="00CB59C9"/>
    <w:rsid w:val="00CC0FEE"/>
    <w:rsid w:val="00CC7E9D"/>
    <w:rsid w:val="00CD0F87"/>
    <w:rsid w:val="00CD4EB9"/>
    <w:rsid w:val="00CE19FC"/>
    <w:rsid w:val="00CE1BB7"/>
    <w:rsid w:val="00CE6C00"/>
    <w:rsid w:val="00CE7608"/>
    <w:rsid w:val="00CF1B93"/>
    <w:rsid w:val="00D05D86"/>
    <w:rsid w:val="00D06A9B"/>
    <w:rsid w:val="00D101D9"/>
    <w:rsid w:val="00D10D4C"/>
    <w:rsid w:val="00D13CF7"/>
    <w:rsid w:val="00D17EFD"/>
    <w:rsid w:val="00D21133"/>
    <w:rsid w:val="00D24D25"/>
    <w:rsid w:val="00D3431C"/>
    <w:rsid w:val="00D35685"/>
    <w:rsid w:val="00D40175"/>
    <w:rsid w:val="00D406B4"/>
    <w:rsid w:val="00D42A6B"/>
    <w:rsid w:val="00D44AC0"/>
    <w:rsid w:val="00D509FB"/>
    <w:rsid w:val="00D518D9"/>
    <w:rsid w:val="00D54B1D"/>
    <w:rsid w:val="00D54BCD"/>
    <w:rsid w:val="00D56322"/>
    <w:rsid w:val="00D57BF0"/>
    <w:rsid w:val="00D60D60"/>
    <w:rsid w:val="00D61A9E"/>
    <w:rsid w:val="00D649F2"/>
    <w:rsid w:val="00D6658A"/>
    <w:rsid w:val="00D710F2"/>
    <w:rsid w:val="00D72399"/>
    <w:rsid w:val="00D748E8"/>
    <w:rsid w:val="00D74938"/>
    <w:rsid w:val="00D765A3"/>
    <w:rsid w:val="00D76D65"/>
    <w:rsid w:val="00D7734B"/>
    <w:rsid w:val="00D806E1"/>
    <w:rsid w:val="00D85DA5"/>
    <w:rsid w:val="00D864C7"/>
    <w:rsid w:val="00D87003"/>
    <w:rsid w:val="00D90DAF"/>
    <w:rsid w:val="00DA2C26"/>
    <w:rsid w:val="00DA339A"/>
    <w:rsid w:val="00DA3820"/>
    <w:rsid w:val="00DA676C"/>
    <w:rsid w:val="00DA7423"/>
    <w:rsid w:val="00DB1F71"/>
    <w:rsid w:val="00DB35B6"/>
    <w:rsid w:val="00DB54EE"/>
    <w:rsid w:val="00DB6729"/>
    <w:rsid w:val="00DB7F7E"/>
    <w:rsid w:val="00DC06CE"/>
    <w:rsid w:val="00DC22BD"/>
    <w:rsid w:val="00DD0D75"/>
    <w:rsid w:val="00DD63A5"/>
    <w:rsid w:val="00DD7199"/>
    <w:rsid w:val="00DD7833"/>
    <w:rsid w:val="00DE04AE"/>
    <w:rsid w:val="00DE0673"/>
    <w:rsid w:val="00DE0C50"/>
    <w:rsid w:val="00DE6248"/>
    <w:rsid w:val="00DE624A"/>
    <w:rsid w:val="00DF0354"/>
    <w:rsid w:val="00DF050A"/>
    <w:rsid w:val="00DF074F"/>
    <w:rsid w:val="00DF4812"/>
    <w:rsid w:val="00DF6B69"/>
    <w:rsid w:val="00E020B8"/>
    <w:rsid w:val="00E02915"/>
    <w:rsid w:val="00E052FB"/>
    <w:rsid w:val="00E1436F"/>
    <w:rsid w:val="00E14A4C"/>
    <w:rsid w:val="00E1664B"/>
    <w:rsid w:val="00E20514"/>
    <w:rsid w:val="00E237FE"/>
    <w:rsid w:val="00E24397"/>
    <w:rsid w:val="00E24686"/>
    <w:rsid w:val="00E25106"/>
    <w:rsid w:val="00E268EC"/>
    <w:rsid w:val="00E27F6F"/>
    <w:rsid w:val="00E3033C"/>
    <w:rsid w:val="00E32719"/>
    <w:rsid w:val="00E42145"/>
    <w:rsid w:val="00E4364D"/>
    <w:rsid w:val="00E4789E"/>
    <w:rsid w:val="00E47C2B"/>
    <w:rsid w:val="00E50FAF"/>
    <w:rsid w:val="00E5133E"/>
    <w:rsid w:val="00E528F7"/>
    <w:rsid w:val="00E53D2E"/>
    <w:rsid w:val="00E6525F"/>
    <w:rsid w:val="00E6696B"/>
    <w:rsid w:val="00E669F9"/>
    <w:rsid w:val="00E70CAE"/>
    <w:rsid w:val="00E759F4"/>
    <w:rsid w:val="00E75BCE"/>
    <w:rsid w:val="00E769BE"/>
    <w:rsid w:val="00E8154E"/>
    <w:rsid w:val="00E82705"/>
    <w:rsid w:val="00E841A8"/>
    <w:rsid w:val="00E84605"/>
    <w:rsid w:val="00E854DC"/>
    <w:rsid w:val="00E858F7"/>
    <w:rsid w:val="00E912A4"/>
    <w:rsid w:val="00E9402C"/>
    <w:rsid w:val="00E97A13"/>
    <w:rsid w:val="00E97B7B"/>
    <w:rsid w:val="00EA3EE0"/>
    <w:rsid w:val="00EA52E1"/>
    <w:rsid w:val="00EA5A35"/>
    <w:rsid w:val="00EA5F1B"/>
    <w:rsid w:val="00EA6BBB"/>
    <w:rsid w:val="00EA7DB0"/>
    <w:rsid w:val="00EB6FE6"/>
    <w:rsid w:val="00EC32C3"/>
    <w:rsid w:val="00EC5E8E"/>
    <w:rsid w:val="00EC7190"/>
    <w:rsid w:val="00ED23D6"/>
    <w:rsid w:val="00ED354D"/>
    <w:rsid w:val="00ED48B1"/>
    <w:rsid w:val="00ED6379"/>
    <w:rsid w:val="00ED71E6"/>
    <w:rsid w:val="00EE03CC"/>
    <w:rsid w:val="00EE1E80"/>
    <w:rsid w:val="00EE443B"/>
    <w:rsid w:val="00EE49A0"/>
    <w:rsid w:val="00EE5863"/>
    <w:rsid w:val="00EE66DA"/>
    <w:rsid w:val="00EF076F"/>
    <w:rsid w:val="00EF0FF2"/>
    <w:rsid w:val="00EF237B"/>
    <w:rsid w:val="00EF3C6D"/>
    <w:rsid w:val="00F02527"/>
    <w:rsid w:val="00F04B6B"/>
    <w:rsid w:val="00F05D35"/>
    <w:rsid w:val="00F067C4"/>
    <w:rsid w:val="00F10D98"/>
    <w:rsid w:val="00F1183F"/>
    <w:rsid w:val="00F16E1B"/>
    <w:rsid w:val="00F207C0"/>
    <w:rsid w:val="00F2441E"/>
    <w:rsid w:val="00F24847"/>
    <w:rsid w:val="00F34EB2"/>
    <w:rsid w:val="00F3545F"/>
    <w:rsid w:val="00F424BD"/>
    <w:rsid w:val="00F4270F"/>
    <w:rsid w:val="00F4633E"/>
    <w:rsid w:val="00F46AAC"/>
    <w:rsid w:val="00F528DB"/>
    <w:rsid w:val="00F53770"/>
    <w:rsid w:val="00F63AE5"/>
    <w:rsid w:val="00F70D07"/>
    <w:rsid w:val="00F73988"/>
    <w:rsid w:val="00F752A3"/>
    <w:rsid w:val="00F77453"/>
    <w:rsid w:val="00F8014E"/>
    <w:rsid w:val="00F80FD5"/>
    <w:rsid w:val="00F811D2"/>
    <w:rsid w:val="00F859F1"/>
    <w:rsid w:val="00F85AF9"/>
    <w:rsid w:val="00F922B7"/>
    <w:rsid w:val="00FA270C"/>
    <w:rsid w:val="00FA3A7F"/>
    <w:rsid w:val="00FA4C88"/>
    <w:rsid w:val="00FA6717"/>
    <w:rsid w:val="00FB1479"/>
    <w:rsid w:val="00FB74D7"/>
    <w:rsid w:val="00FC5A0E"/>
    <w:rsid w:val="00FC5D6B"/>
    <w:rsid w:val="00FD2D0A"/>
    <w:rsid w:val="00FD3DC4"/>
    <w:rsid w:val="00FD5BBC"/>
    <w:rsid w:val="00FE11BE"/>
    <w:rsid w:val="00FE3105"/>
    <w:rsid w:val="00FF3042"/>
    <w:rsid w:val="00FF4540"/>
    <w:rsid w:val="00FF74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37D"/>
    <w:pPr>
      <w:widowControl w:val="0"/>
      <w:suppressAutoHyphens/>
      <w:spacing w:after="246" w:line="240" w:lineRule="atLeast"/>
    </w:pPr>
    <w:rPr>
      <w:rFonts w:ascii="Amnesty Trade Gothic" w:hAnsi="Amnesty Trade Gothic"/>
      <w:color w:val="000000"/>
      <w:sz w:val="18"/>
      <w:szCs w:val="24"/>
      <w:lang w:eastAsia="ar-SA"/>
    </w:rPr>
  </w:style>
  <w:style w:type="paragraph" w:styleId="Heading1">
    <w:name w:val="heading 1"/>
    <w:basedOn w:val="Normal"/>
    <w:next w:val="Normal"/>
    <w:link w:val="Heading1Char"/>
    <w:uiPriority w:val="99"/>
    <w:qFormat/>
    <w:rsid w:val="00464128"/>
    <w:pPr>
      <w:keepNext/>
      <w:widowControl/>
      <w:numPr>
        <w:numId w:val="1"/>
      </w:numPr>
      <w:spacing w:line="560" w:lineRule="atLeast"/>
      <w:outlineLvl w:val="0"/>
    </w:pPr>
    <w:rPr>
      <w:rFonts w:ascii="Amnesty Trade Gothic Cn" w:hAnsi="Amnesty Trade Gothic Cn"/>
      <w:b/>
      <w:caps/>
      <w:kern w:val="1"/>
      <w:sz w:val="56"/>
      <w:szCs w:val="32"/>
      <w:lang w:val="en-US"/>
    </w:rPr>
  </w:style>
  <w:style w:type="paragraph" w:styleId="Heading2">
    <w:name w:val="heading 2"/>
    <w:basedOn w:val="Normal"/>
    <w:next w:val="Normal"/>
    <w:link w:val="Heading2Char"/>
    <w:uiPriority w:val="99"/>
    <w:qFormat/>
    <w:rsid w:val="00574CC8"/>
    <w:pPr>
      <w:keepNext/>
      <w:widowControl/>
      <w:numPr>
        <w:ilvl w:val="1"/>
        <w:numId w:val="1"/>
      </w:numPr>
      <w:spacing w:after="0"/>
      <w:outlineLvl w:val="1"/>
    </w:pPr>
    <w:rPr>
      <w:rFonts w:ascii="Amnesty Trade Gothic Cn" w:hAnsi="Amnesty Trade Gothic Cn"/>
      <w:caps/>
      <w:sz w:val="26"/>
      <w:szCs w:val="28"/>
      <w:lang w:val="en-US"/>
    </w:rPr>
  </w:style>
  <w:style w:type="paragraph" w:styleId="Heading3">
    <w:name w:val="heading 3"/>
    <w:basedOn w:val="Normal"/>
    <w:next w:val="Normal"/>
    <w:link w:val="Heading3Char"/>
    <w:uiPriority w:val="99"/>
    <w:qFormat/>
    <w:rsid w:val="00574CC8"/>
    <w:pPr>
      <w:keepNext/>
      <w:widowControl/>
      <w:numPr>
        <w:ilvl w:val="2"/>
        <w:numId w:val="1"/>
      </w:numPr>
      <w:spacing w:after="0"/>
      <w:outlineLvl w:val="2"/>
    </w:pPr>
    <w:rPr>
      <w:rFonts w:ascii="Amnesty Trade Gothic Cn" w:hAnsi="Amnesty Trade Gothic Cn"/>
      <w:caps/>
      <w:sz w:val="20"/>
      <w:szCs w:val="26"/>
      <w:lang w:val="en-US"/>
    </w:rPr>
  </w:style>
  <w:style w:type="paragraph" w:styleId="Heading4">
    <w:name w:val="heading 4"/>
    <w:basedOn w:val="Normal"/>
    <w:next w:val="Normal"/>
    <w:link w:val="Heading4Char"/>
    <w:uiPriority w:val="99"/>
    <w:qFormat/>
    <w:rsid w:val="0010437D"/>
    <w:pPr>
      <w:numPr>
        <w:ilvl w:val="3"/>
        <w:numId w:val="1"/>
      </w:numPr>
      <w:outlineLvl w:val="3"/>
    </w:pPr>
  </w:style>
  <w:style w:type="paragraph" w:styleId="Heading5">
    <w:name w:val="heading 5"/>
    <w:basedOn w:val="Heading4"/>
    <w:next w:val="Normal"/>
    <w:link w:val="Heading5Char"/>
    <w:uiPriority w:val="99"/>
    <w:qFormat/>
    <w:rsid w:val="0010437D"/>
    <w:pPr>
      <w:numPr>
        <w:ilvl w:val="4"/>
      </w:numPr>
      <w:outlineLvl w:val="4"/>
    </w:pPr>
  </w:style>
  <w:style w:type="paragraph" w:styleId="Heading6">
    <w:name w:val="heading 6"/>
    <w:basedOn w:val="Heading5"/>
    <w:next w:val="Normal"/>
    <w:link w:val="Heading6Char"/>
    <w:uiPriority w:val="99"/>
    <w:qFormat/>
    <w:rsid w:val="0010437D"/>
    <w:pPr>
      <w:numPr>
        <w:ilvl w:val="5"/>
      </w:numPr>
      <w:outlineLvl w:val="5"/>
    </w:pPr>
  </w:style>
  <w:style w:type="paragraph" w:styleId="Heading7">
    <w:name w:val="heading 7"/>
    <w:basedOn w:val="Heading6"/>
    <w:next w:val="Normal"/>
    <w:link w:val="Heading7Char"/>
    <w:uiPriority w:val="99"/>
    <w:qFormat/>
    <w:rsid w:val="0010437D"/>
    <w:pPr>
      <w:numPr>
        <w:ilvl w:val="6"/>
      </w:numPr>
      <w:outlineLvl w:val="6"/>
    </w:pPr>
  </w:style>
  <w:style w:type="paragraph" w:styleId="Heading8">
    <w:name w:val="heading 8"/>
    <w:basedOn w:val="Heading7"/>
    <w:next w:val="Normal"/>
    <w:link w:val="Heading8Char"/>
    <w:uiPriority w:val="99"/>
    <w:qFormat/>
    <w:rsid w:val="0010437D"/>
    <w:pPr>
      <w:numPr>
        <w:ilvl w:val="7"/>
      </w:numPr>
      <w:outlineLvl w:val="7"/>
    </w:pPr>
  </w:style>
  <w:style w:type="paragraph" w:styleId="Heading9">
    <w:name w:val="heading 9"/>
    <w:basedOn w:val="Heading8"/>
    <w:next w:val="Normal"/>
    <w:link w:val="Heading9Char"/>
    <w:uiPriority w:val="99"/>
    <w:qFormat/>
    <w:rsid w:val="0010437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6658A"/>
    <w:rPr>
      <w:rFonts w:ascii="Amnesty Trade Gothic Cn" w:hAnsi="Amnesty Trade Gothic Cn" w:cs="Times New Roman"/>
      <w:b/>
      <w:caps/>
      <w:color w:val="000000"/>
      <w:kern w:val="1"/>
      <w:sz w:val="32"/>
      <w:lang w:eastAsia="ar-SA" w:bidi="ar-SA"/>
    </w:rPr>
  </w:style>
  <w:style w:type="character" w:customStyle="1" w:styleId="Heading2Char">
    <w:name w:val="Heading 2 Char"/>
    <w:basedOn w:val="DefaultParagraphFont"/>
    <w:link w:val="Heading2"/>
    <w:uiPriority w:val="99"/>
    <w:locked/>
    <w:rsid w:val="00D6658A"/>
    <w:rPr>
      <w:rFonts w:ascii="Amnesty Trade Gothic Cn" w:hAnsi="Amnesty Trade Gothic Cn" w:cs="Times New Roman"/>
      <w:caps/>
      <w:color w:val="000000"/>
      <w:sz w:val="28"/>
      <w:lang w:eastAsia="ar-SA" w:bidi="ar-SA"/>
    </w:rPr>
  </w:style>
  <w:style w:type="character" w:customStyle="1" w:styleId="Heading3Char">
    <w:name w:val="Heading 3 Char"/>
    <w:basedOn w:val="DefaultParagraphFont"/>
    <w:link w:val="Heading3"/>
    <w:uiPriority w:val="99"/>
    <w:locked/>
    <w:rsid w:val="00B1414D"/>
    <w:rPr>
      <w:rFonts w:ascii="Amnesty Trade Gothic Cn" w:hAnsi="Amnesty Trade Gothic Cn" w:cs="Times New Roman"/>
      <w:caps/>
      <w:color w:val="000000"/>
      <w:sz w:val="26"/>
      <w:lang w:eastAsia="ar-SA" w:bidi="ar-SA"/>
    </w:rPr>
  </w:style>
  <w:style w:type="character" w:customStyle="1" w:styleId="Heading4Char">
    <w:name w:val="Heading 4 Char"/>
    <w:basedOn w:val="DefaultParagraphFont"/>
    <w:link w:val="Heading4"/>
    <w:uiPriority w:val="99"/>
    <w:semiHidden/>
    <w:locked/>
    <w:rsid w:val="004D22D8"/>
    <w:rPr>
      <w:rFonts w:ascii="Calibri" w:eastAsia="SimSun" w:hAnsi="Calibri" w:cs="Times New Roman"/>
      <w:b/>
      <w:bCs/>
      <w:color w:val="000000"/>
      <w:sz w:val="28"/>
      <w:szCs w:val="28"/>
      <w:lang w:val="en-GB" w:eastAsia="ar-SA" w:bidi="ar-SA"/>
    </w:rPr>
  </w:style>
  <w:style w:type="character" w:customStyle="1" w:styleId="Heading5Char">
    <w:name w:val="Heading 5 Char"/>
    <w:basedOn w:val="DefaultParagraphFont"/>
    <w:link w:val="Heading5"/>
    <w:uiPriority w:val="99"/>
    <w:semiHidden/>
    <w:locked/>
    <w:rsid w:val="004D22D8"/>
    <w:rPr>
      <w:rFonts w:ascii="Calibri" w:eastAsia="SimSun" w:hAnsi="Calibri" w:cs="Times New Roman"/>
      <w:b/>
      <w:bCs/>
      <w:i/>
      <w:iCs/>
      <w:color w:val="000000"/>
      <w:sz w:val="26"/>
      <w:szCs w:val="26"/>
      <w:lang w:val="en-GB" w:eastAsia="ar-SA" w:bidi="ar-SA"/>
    </w:rPr>
  </w:style>
  <w:style w:type="character" w:customStyle="1" w:styleId="Heading6Char">
    <w:name w:val="Heading 6 Char"/>
    <w:basedOn w:val="DefaultParagraphFont"/>
    <w:link w:val="Heading6"/>
    <w:uiPriority w:val="99"/>
    <w:semiHidden/>
    <w:locked/>
    <w:rsid w:val="004D22D8"/>
    <w:rPr>
      <w:rFonts w:ascii="Calibri" w:eastAsia="SimSun" w:hAnsi="Calibri" w:cs="Times New Roman"/>
      <w:b/>
      <w:bCs/>
      <w:color w:val="000000"/>
      <w:lang w:val="en-GB" w:eastAsia="ar-SA" w:bidi="ar-SA"/>
    </w:rPr>
  </w:style>
  <w:style w:type="character" w:customStyle="1" w:styleId="Heading7Char">
    <w:name w:val="Heading 7 Char"/>
    <w:basedOn w:val="DefaultParagraphFont"/>
    <w:link w:val="Heading7"/>
    <w:uiPriority w:val="99"/>
    <w:semiHidden/>
    <w:locked/>
    <w:rsid w:val="004D22D8"/>
    <w:rPr>
      <w:rFonts w:ascii="Calibri" w:eastAsia="SimSun" w:hAnsi="Calibri" w:cs="Times New Roman"/>
      <w:color w:val="000000"/>
      <w:sz w:val="24"/>
      <w:szCs w:val="24"/>
      <w:lang w:val="en-GB" w:eastAsia="ar-SA" w:bidi="ar-SA"/>
    </w:rPr>
  </w:style>
  <w:style w:type="character" w:customStyle="1" w:styleId="Heading8Char">
    <w:name w:val="Heading 8 Char"/>
    <w:basedOn w:val="DefaultParagraphFont"/>
    <w:link w:val="Heading8"/>
    <w:uiPriority w:val="99"/>
    <w:semiHidden/>
    <w:locked/>
    <w:rsid w:val="004D22D8"/>
    <w:rPr>
      <w:rFonts w:ascii="Calibri" w:eastAsia="SimSun" w:hAnsi="Calibri" w:cs="Times New Roman"/>
      <w:i/>
      <w:iCs/>
      <w:color w:val="000000"/>
      <w:sz w:val="24"/>
      <w:szCs w:val="24"/>
      <w:lang w:val="en-GB" w:eastAsia="ar-SA" w:bidi="ar-SA"/>
    </w:rPr>
  </w:style>
  <w:style w:type="character" w:customStyle="1" w:styleId="Heading9Char">
    <w:name w:val="Heading 9 Char"/>
    <w:basedOn w:val="DefaultParagraphFont"/>
    <w:link w:val="Heading9"/>
    <w:uiPriority w:val="99"/>
    <w:semiHidden/>
    <w:locked/>
    <w:rsid w:val="004D22D8"/>
    <w:rPr>
      <w:rFonts w:ascii="Cambria" w:eastAsia="SimSun" w:hAnsi="Cambria" w:cs="Times New Roman"/>
      <w:color w:val="000000"/>
      <w:lang w:val="en-GB" w:eastAsia="ar-SA" w:bidi="ar-SA"/>
    </w:rPr>
  </w:style>
  <w:style w:type="paragraph" w:styleId="BalloonText">
    <w:name w:val="Balloon Text"/>
    <w:basedOn w:val="Normal"/>
    <w:link w:val="BalloonTextChar"/>
    <w:uiPriority w:val="99"/>
    <w:rsid w:val="00203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2031D0"/>
    <w:rPr>
      <w:rFonts w:ascii="Tahoma" w:hAnsi="Tahoma" w:cs="Tahoma"/>
      <w:color w:val="000000"/>
      <w:sz w:val="16"/>
      <w:szCs w:val="16"/>
      <w:lang w:eastAsia="ar-SA" w:bidi="ar-SA"/>
    </w:rPr>
  </w:style>
  <w:style w:type="paragraph" w:customStyle="1" w:styleId="AIRecommendsSubheading">
    <w:name w:val="AI Recommends Subheading"/>
    <w:basedOn w:val="Normal"/>
    <w:uiPriority w:val="99"/>
    <w:rsid w:val="00B072A2"/>
    <w:pPr>
      <w:keepNext/>
      <w:widowControl/>
      <w:spacing w:after="0"/>
    </w:pPr>
    <w:rPr>
      <w:rFonts w:ascii="Amnesty Trade Gothic Cn" w:hAnsi="Amnesty Trade Gothic Cn"/>
      <w:b/>
      <w:sz w:val="21"/>
    </w:rPr>
  </w:style>
  <w:style w:type="character" w:customStyle="1" w:styleId="EndnoteCharacters">
    <w:name w:val="Endnote Characters"/>
    <w:basedOn w:val="DefaultParagraphFont"/>
    <w:uiPriority w:val="99"/>
    <w:rsid w:val="00B072A2"/>
    <w:rPr>
      <w:rFonts w:ascii="Amnesty Trade Gothic" w:hAnsi="Amnesty Trade Gothic" w:cs="Times New Roman"/>
      <w:vertAlign w:val="superscript"/>
    </w:rPr>
  </w:style>
  <w:style w:type="character" w:styleId="EndnoteReference">
    <w:name w:val="endnote reference"/>
    <w:basedOn w:val="DefaultParagraphFont"/>
    <w:uiPriority w:val="99"/>
    <w:semiHidden/>
    <w:rsid w:val="0010437D"/>
    <w:rPr>
      <w:rFonts w:cs="Times New Roman"/>
      <w:vertAlign w:val="superscript"/>
    </w:rPr>
  </w:style>
  <w:style w:type="paragraph" w:styleId="Header">
    <w:name w:val="header"/>
    <w:basedOn w:val="Normal"/>
    <w:link w:val="HeaderChar"/>
    <w:uiPriority w:val="99"/>
    <w:rsid w:val="002031D0"/>
    <w:pPr>
      <w:tabs>
        <w:tab w:val="center" w:pos="4513"/>
        <w:tab w:val="right" w:pos="9026"/>
      </w:tabs>
    </w:pPr>
  </w:style>
  <w:style w:type="character" w:customStyle="1" w:styleId="HeaderChar">
    <w:name w:val="Header Char"/>
    <w:basedOn w:val="DefaultParagraphFont"/>
    <w:link w:val="Header"/>
    <w:uiPriority w:val="99"/>
    <w:locked/>
    <w:rsid w:val="002031D0"/>
    <w:rPr>
      <w:rFonts w:ascii="Amnesty Trade Gothic" w:hAnsi="Amnesty Trade Gothic" w:cs="Times New Roman"/>
      <w:color w:val="000000"/>
      <w:sz w:val="24"/>
      <w:szCs w:val="24"/>
      <w:lang w:eastAsia="ar-SA" w:bidi="ar-SA"/>
    </w:rPr>
  </w:style>
  <w:style w:type="character" w:styleId="FootnoteReference">
    <w:name w:val="footnote reference"/>
    <w:basedOn w:val="DefaultParagraphFont"/>
    <w:uiPriority w:val="99"/>
    <w:semiHidden/>
    <w:rsid w:val="0010437D"/>
    <w:rPr>
      <w:rFonts w:cs="Times New Roman"/>
      <w:vertAlign w:val="superscript"/>
    </w:rPr>
  </w:style>
  <w:style w:type="paragraph" w:styleId="BodyText">
    <w:name w:val="Body Text"/>
    <w:basedOn w:val="Normal"/>
    <w:link w:val="BodyTextChar"/>
    <w:uiPriority w:val="99"/>
    <w:rsid w:val="0010437D"/>
    <w:pPr>
      <w:spacing w:after="120"/>
    </w:pPr>
  </w:style>
  <w:style w:type="character" w:customStyle="1" w:styleId="BodyTextChar">
    <w:name w:val="Body Text Char"/>
    <w:basedOn w:val="DefaultParagraphFont"/>
    <w:link w:val="BodyText"/>
    <w:uiPriority w:val="99"/>
    <w:semiHidden/>
    <w:locked/>
    <w:rsid w:val="004D22D8"/>
    <w:rPr>
      <w:rFonts w:ascii="Amnesty Trade Gothic" w:hAnsi="Amnesty Trade Gothic" w:cs="Times New Roman"/>
      <w:color w:val="000000"/>
      <w:sz w:val="24"/>
      <w:szCs w:val="24"/>
      <w:lang w:val="en-GB" w:eastAsia="ar-SA" w:bidi="ar-SA"/>
    </w:rPr>
  </w:style>
  <w:style w:type="paragraph" w:customStyle="1" w:styleId="AILeadQuote">
    <w:name w:val="AI Lead Quote"/>
    <w:basedOn w:val="Normal"/>
    <w:uiPriority w:val="99"/>
    <w:rsid w:val="0010437D"/>
    <w:pPr>
      <w:spacing w:before="1200" w:after="0"/>
    </w:pPr>
    <w:rPr>
      <w:rFonts w:ascii="Amnesty Trade Gothic Cn" w:hAnsi="Amnesty Trade Gothic Cn"/>
      <w:b/>
      <w:color w:val="999999"/>
      <w:sz w:val="40"/>
    </w:rPr>
  </w:style>
  <w:style w:type="paragraph" w:customStyle="1" w:styleId="AIOddPageFooter">
    <w:name w:val="AI Odd Page Footer"/>
    <w:basedOn w:val="Normal"/>
    <w:uiPriority w:val="99"/>
    <w:rsid w:val="004E169F"/>
    <w:pPr>
      <w:tabs>
        <w:tab w:val="left" w:pos="3402"/>
        <w:tab w:val="right" w:pos="8640"/>
      </w:tabs>
      <w:jc w:val="right"/>
    </w:pPr>
    <w:rPr>
      <w:rFonts w:ascii="Amnesty Trade Gothic Cn" w:hAnsi="Amnesty Trade Gothic Cn"/>
    </w:rPr>
  </w:style>
  <w:style w:type="paragraph" w:customStyle="1" w:styleId="AIPullquote">
    <w:name w:val="AI Pullquote"/>
    <w:basedOn w:val="Normal"/>
    <w:uiPriority w:val="99"/>
    <w:rsid w:val="00574CC8"/>
    <w:pPr>
      <w:keepNext/>
      <w:widowControl/>
      <w:shd w:val="clear" w:color="auto" w:fill="FFFF00"/>
      <w:suppressAutoHyphens w:val="0"/>
      <w:spacing w:after="0"/>
    </w:pPr>
    <w:rPr>
      <w:rFonts w:ascii="Amnesty Trade Gothic Cn" w:hAnsi="Amnesty Trade Gothic Cn"/>
      <w:b/>
      <w:color w:val="auto"/>
      <w:sz w:val="20"/>
    </w:rPr>
  </w:style>
  <w:style w:type="paragraph" w:customStyle="1" w:styleId="AIBoxintro">
    <w:name w:val="AI Box intro"/>
    <w:basedOn w:val="Normal"/>
    <w:uiPriority w:val="99"/>
    <w:rsid w:val="0000500A"/>
    <w:pPr>
      <w:shd w:val="clear" w:color="auto" w:fill="D9D9D9"/>
      <w:spacing w:line="246" w:lineRule="atLeast"/>
    </w:pPr>
    <w:rPr>
      <w:rFonts w:ascii="Amnesty Trade Gothic Cn" w:hAnsi="Amnesty Trade Gothic Cn"/>
      <w:b/>
      <w:sz w:val="20"/>
    </w:rPr>
  </w:style>
  <w:style w:type="paragraph" w:customStyle="1" w:styleId="AIBodyText">
    <w:name w:val="AI Body Text"/>
    <w:basedOn w:val="Normal"/>
    <w:link w:val="AIBodyTextChar"/>
    <w:uiPriority w:val="99"/>
    <w:rsid w:val="0086333C"/>
    <w:rPr>
      <w:sz w:val="24"/>
      <w:szCs w:val="20"/>
    </w:rPr>
  </w:style>
  <w:style w:type="paragraph" w:styleId="EndnoteText">
    <w:name w:val="endnote text"/>
    <w:basedOn w:val="Normal"/>
    <w:link w:val="EndnoteTextChar"/>
    <w:uiPriority w:val="99"/>
    <w:semiHidden/>
    <w:rsid w:val="005B4A41"/>
    <w:pPr>
      <w:spacing w:after="120"/>
    </w:pPr>
    <w:rPr>
      <w:sz w:val="16"/>
    </w:rPr>
  </w:style>
  <w:style w:type="character" w:customStyle="1" w:styleId="EndnoteTextChar">
    <w:name w:val="Endnote Text Char"/>
    <w:basedOn w:val="DefaultParagraphFont"/>
    <w:link w:val="EndnoteText"/>
    <w:uiPriority w:val="99"/>
    <w:semiHidden/>
    <w:locked/>
    <w:rsid w:val="00D6658A"/>
    <w:rPr>
      <w:rFonts w:ascii="Amnesty Trade Gothic" w:hAnsi="Amnesty Trade Gothic" w:cs="Times New Roman"/>
      <w:color w:val="000000"/>
      <w:sz w:val="24"/>
      <w:szCs w:val="24"/>
      <w:lang w:eastAsia="ar-SA" w:bidi="ar-SA"/>
    </w:rPr>
  </w:style>
  <w:style w:type="paragraph" w:customStyle="1" w:styleId="AISUBTITLE">
    <w:name w:val="AI SUBTITLE"/>
    <w:basedOn w:val="Normal"/>
    <w:uiPriority w:val="99"/>
    <w:rsid w:val="0010437D"/>
    <w:pPr>
      <w:spacing w:before="300"/>
    </w:pPr>
    <w:rPr>
      <w:rFonts w:ascii="Amnesty Trade Gothic Cn" w:hAnsi="Amnesty Trade Gothic Cn"/>
      <w:caps/>
      <w:sz w:val="48"/>
    </w:rPr>
  </w:style>
  <w:style w:type="paragraph" w:customStyle="1" w:styleId="AIFlyleafText">
    <w:name w:val="AI Flyleaf Text"/>
    <w:basedOn w:val="Normal"/>
    <w:rsid w:val="0010437D"/>
    <w:pPr>
      <w:spacing w:after="0" w:line="210" w:lineRule="exact"/>
    </w:pPr>
    <w:rPr>
      <w:rFonts w:ascii="Amnesty Trade Gothic Cn" w:hAnsi="Amnesty Trade Gothic Cn"/>
      <w:b/>
      <w:sz w:val="16"/>
    </w:rPr>
  </w:style>
  <w:style w:type="paragraph" w:customStyle="1" w:styleId="AIBoxHeading">
    <w:name w:val="AI Box Heading"/>
    <w:basedOn w:val="Normal"/>
    <w:uiPriority w:val="99"/>
    <w:rsid w:val="0000500A"/>
    <w:pPr>
      <w:shd w:val="clear" w:color="auto" w:fill="D9D9D9"/>
      <w:spacing w:after="0"/>
    </w:pPr>
    <w:rPr>
      <w:rFonts w:ascii="Amnesty Trade Gothic Cn" w:hAnsi="Amnesty Trade Gothic Cn"/>
      <w:b/>
      <w:caps/>
      <w:sz w:val="32"/>
    </w:rPr>
  </w:style>
  <w:style w:type="paragraph" w:styleId="Footer">
    <w:name w:val="footer"/>
    <w:basedOn w:val="Normal"/>
    <w:link w:val="FooterChar"/>
    <w:uiPriority w:val="99"/>
    <w:rsid w:val="002031D0"/>
    <w:pPr>
      <w:tabs>
        <w:tab w:val="center" w:pos="4513"/>
        <w:tab w:val="right" w:pos="9026"/>
      </w:tabs>
    </w:pPr>
  </w:style>
  <w:style w:type="character" w:customStyle="1" w:styleId="FooterChar">
    <w:name w:val="Footer Char"/>
    <w:basedOn w:val="DefaultParagraphFont"/>
    <w:link w:val="Footer"/>
    <w:uiPriority w:val="99"/>
    <w:locked/>
    <w:rsid w:val="002031D0"/>
    <w:rPr>
      <w:rFonts w:ascii="Amnesty Trade Gothic" w:hAnsi="Amnesty Trade Gothic" w:cs="Times New Roman"/>
      <w:color w:val="000000"/>
      <w:sz w:val="24"/>
      <w:szCs w:val="24"/>
      <w:lang w:eastAsia="ar-SA" w:bidi="ar-SA"/>
    </w:rPr>
  </w:style>
  <w:style w:type="paragraph" w:customStyle="1" w:styleId="AIBoxText">
    <w:name w:val="AI Box Text"/>
    <w:basedOn w:val="Normal"/>
    <w:link w:val="AIBoxTextChar"/>
    <w:uiPriority w:val="99"/>
    <w:rsid w:val="0000500A"/>
    <w:pPr>
      <w:shd w:val="clear" w:color="auto" w:fill="D9D9D9"/>
      <w:suppressAutoHyphens w:val="0"/>
      <w:spacing w:line="246" w:lineRule="atLeast"/>
    </w:pPr>
    <w:rPr>
      <w:rFonts w:ascii="Amnesty Trade Gothic Cn" w:hAnsi="Amnesty Trade Gothic Cn"/>
      <w:sz w:val="24"/>
      <w:szCs w:val="20"/>
    </w:rPr>
  </w:style>
  <w:style w:type="paragraph" w:styleId="FootnoteText">
    <w:name w:val="footnote text"/>
    <w:basedOn w:val="Normal"/>
    <w:link w:val="FootnoteTextChar"/>
    <w:uiPriority w:val="99"/>
    <w:rsid w:val="00E1436F"/>
    <w:pPr>
      <w:spacing w:after="120"/>
    </w:pPr>
    <w:rPr>
      <w:sz w:val="16"/>
      <w:lang w:val="en-US"/>
    </w:rPr>
  </w:style>
  <w:style w:type="character" w:customStyle="1" w:styleId="FootnoteTextChar">
    <w:name w:val="Footnote Text Char"/>
    <w:basedOn w:val="DefaultParagraphFont"/>
    <w:link w:val="FootnoteText"/>
    <w:uiPriority w:val="99"/>
    <w:locked/>
    <w:rsid w:val="00876778"/>
    <w:rPr>
      <w:rFonts w:ascii="Amnesty Trade Gothic" w:hAnsi="Amnesty Trade Gothic" w:cs="Times New Roman"/>
      <w:color w:val="000000"/>
      <w:sz w:val="24"/>
      <w:lang w:eastAsia="ar-SA" w:bidi="ar-SA"/>
    </w:rPr>
  </w:style>
  <w:style w:type="paragraph" w:customStyle="1" w:styleId="AITextquote">
    <w:name w:val="AI Text quote"/>
    <w:basedOn w:val="Normal"/>
    <w:uiPriority w:val="99"/>
    <w:rsid w:val="0010437D"/>
    <w:pPr>
      <w:spacing w:after="0"/>
    </w:pPr>
    <w:rPr>
      <w:i/>
    </w:rPr>
  </w:style>
  <w:style w:type="paragraph" w:customStyle="1" w:styleId="AICaption">
    <w:name w:val="AI Caption"/>
    <w:basedOn w:val="Normal"/>
    <w:uiPriority w:val="99"/>
    <w:rsid w:val="00574CC8"/>
    <w:pPr>
      <w:keepNext/>
      <w:widowControl/>
    </w:pPr>
    <w:rPr>
      <w:rFonts w:ascii="Amnesty Trade Gothic Cn" w:hAnsi="Amnesty Trade Gothic Cn"/>
      <w:color w:val="404040"/>
      <w:sz w:val="16"/>
    </w:rPr>
  </w:style>
  <w:style w:type="paragraph" w:styleId="TOC2">
    <w:name w:val="toc 2"/>
    <w:basedOn w:val="Normal"/>
    <w:next w:val="Normal"/>
    <w:uiPriority w:val="39"/>
    <w:rsid w:val="0010437D"/>
    <w:pPr>
      <w:ind w:left="180"/>
    </w:pPr>
  </w:style>
  <w:style w:type="paragraph" w:styleId="TOC1">
    <w:name w:val="toc 1"/>
    <w:basedOn w:val="Normal"/>
    <w:next w:val="Normal"/>
    <w:uiPriority w:val="39"/>
    <w:rsid w:val="0010437D"/>
  </w:style>
  <w:style w:type="paragraph" w:styleId="TOC3">
    <w:name w:val="toc 3"/>
    <w:basedOn w:val="Normal"/>
    <w:next w:val="Normal"/>
    <w:uiPriority w:val="99"/>
    <w:semiHidden/>
    <w:rsid w:val="0010437D"/>
    <w:pPr>
      <w:ind w:left="360"/>
    </w:pPr>
  </w:style>
  <w:style w:type="paragraph" w:styleId="TOC4">
    <w:name w:val="toc 4"/>
    <w:basedOn w:val="Normal"/>
    <w:next w:val="Normal"/>
    <w:uiPriority w:val="99"/>
    <w:semiHidden/>
    <w:rsid w:val="0010437D"/>
    <w:pPr>
      <w:ind w:left="540"/>
    </w:pPr>
  </w:style>
  <w:style w:type="paragraph" w:styleId="TOC5">
    <w:name w:val="toc 5"/>
    <w:basedOn w:val="Normal"/>
    <w:next w:val="Normal"/>
    <w:uiPriority w:val="99"/>
    <w:semiHidden/>
    <w:rsid w:val="0010437D"/>
    <w:pPr>
      <w:ind w:left="720"/>
    </w:pPr>
  </w:style>
  <w:style w:type="paragraph" w:styleId="TOC6">
    <w:name w:val="toc 6"/>
    <w:basedOn w:val="Normal"/>
    <w:next w:val="Normal"/>
    <w:uiPriority w:val="99"/>
    <w:semiHidden/>
    <w:rsid w:val="0010437D"/>
    <w:pPr>
      <w:ind w:left="900"/>
    </w:pPr>
  </w:style>
  <w:style w:type="paragraph" w:styleId="TOC7">
    <w:name w:val="toc 7"/>
    <w:basedOn w:val="Normal"/>
    <w:next w:val="Normal"/>
    <w:uiPriority w:val="99"/>
    <w:semiHidden/>
    <w:rsid w:val="0010437D"/>
    <w:pPr>
      <w:ind w:left="1080"/>
    </w:pPr>
  </w:style>
  <w:style w:type="paragraph" w:styleId="TOC8">
    <w:name w:val="toc 8"/>
    <w:basedOn w:val="Normal"/>
    <w:next w:val="Normal"/>
    <w:uiPriority w:val="99"/>
    <w:semiHidden/>
    <w:rsid w:val="0010437D"/>
    <w:pPr>
      <w:ind w:left="1260"/>
    </w:pPr>
  </w:style>
  <w:style w:type="paragraph" w:styleId="TOC9">
    <w:name w:val="toc 9"/>
    <w:basedOn w:val="Normal"/>
    <w:next w:val="Normal"/>
    <w:uiPriority w:val="99"/>
    <w:semiHidden/>
    <w:rsid w:val="0010437D"/>
    <w:pPr>
      <w:ind w:left="1440"/>
    </w:pPr>
  </w:style>
  <w:style w:type="paragraph" w:customStyle="1" w:styleId="AIEvenPageHeader">
    <w:name w:val="AI Even Page Header"/>
    <w:basedOn w:val="Normal"/>
    <w:uiPriority w:val="99"/>
    <w:rsid w:val="00F16E1B"/>
    <w:pPr>
      <w:tabs>
        <w:tab w:val="center" w:pos="4320"/>
        <w:tab w:val="right" w:pos="8640"/>
      </w:tabs>
      <w:spacing w:after="0" w:line="200" w:lineRule="atLeast"/>
      <w:ind w:right="357"/>
    </w:pPr>
    <w:rPr>
      <w:rFonts w:ascii="Amnesty Trade Gothic Cn" w:hAnsi="Amnesty Trade Gothic Cn"/>
      <w:sz w:val="16"/>
      <w:szCs w:val="20"/>
    </w:rPr>
  </w:style>
  <w:style w:type="paragraph" w:customStyle="1" w:styleId="AIOddPageHeader">
    <w:name w:val="AI Odd Page Header"/>
    <w:basedOn w:val="Normal"/>
    <w:uiPriority w:val="99"/>
    <w:rsid w:val="00F16E1B"/>
    <w:pPr>
      <w:tabs>
        <w:tab w:val="center" w:pos="4320"/>
        <w:tab w:val="right" w:pos="8640"/>
      </w:tabs>
      <w:spacing w:after="0" w:line="200" w:lineRule="atLeast"/>
      <w:ind w:right="357"/>
      <w:jc w:val="right"/>
    </w:pPr>
    <w:rPr>
      <w:rFonts w:ascii="Amnesty Trade Gothic Cn" w:hAnsi="Amnesty Trade Gothic Cn"/>
      <w:sz w:val="16"/>
      <w:szCs w:val="20"/>
    </w:rPr>
  </w:style>
  <w:style w:type="paragraph" w:customStyle="1" w:styleId="AITITLE">
    <w:name w:val="AI TITLE"/>
    <w:basedOn w:val="Normal"/>
    <w:uiPriority w:val="99"/>
    <w:rsid w:val="0010437D"/>
    <w:rPr>
      <w:rFonts w:ascii="Amnesty Trade Gothic Cn" w:hAnsi="Amnesty Trade Gothic Cn"/>
      <w:b/>
      <w:caps/>
      <w:kern w:val="1"/>
      <w:sz w:val="80"/>
      <w:szCs w:val="32"/>
    </w:rPr>
  </w:style>
  <w:style w:type="paragraph" w:customStyle="1" w:styleId="AIEvenPageFooter">
    <w:name w:val="AI Even Page Footer"/>
    <w:basedOn w:val="Normal"/>
    <w:uiPriority w:val="99"/>
    <w:rsid w:val="004E169F"/>
    <w:pPr>
      <w:tabs>
        <w:tab w:val="left" w:pos="3402"/>
      </w:tabs>
    </w:pPr>
    <w:rPr>
      <w:rFonts w:ascii="Amnesty Trade Gothic Cn" w:hAnsi="Amnesty Trade Gothic Cn"/>
      <w:bCs/>
    </w:rPr>
  </w:style>
  <w:style w:type="paragraph" w:customStyle="1" w:styleId="AIContentsHeading">
    <w:name w:val="AI Contents Heading"/>
    <w:basedOn w:val="Normal"/>
    <w:uiPriority w:val="99"/>
    <w:rsid w:val="00557EB7"/>
    <w:rPr>
      <w:rFonts w:ascii="Amnesty Trade Gothic Cn" w:hAnsi="Amnesty Trade Gothic Cn"/>
      <w:b/>
      <w:bCs/>
      <w:caps/>
      <w:sz w:val="56"/>
      <w:szCs w:val="56"/>
    </w:rPr>
  </w:style>
  <w:style w:type="character" w:styleId="Hyperlink">
    <w:name w:val="Hyperlink"/>
    <w:basedOn w:val="DefaultParagraphFont"/>
    <w:uiPriority w:val="99"/>
    <w:rsid w:val="00D6658A"/>
    <w:rPr>
      <w:rFonts w:cs="Times New Roman"/>
      <w:color w:val="0000FF"/>
      <w:u w:val="single"/>
    </w:rPr>
  </w:style>
  <w:style w:type="character" w:customStyle="1" w:styleId="AIBodyTextChar">
    <w:name w:val="AI Body Text Char"/>
    <w:link w:val="AIBodyText"/>
    <w:uiPriority w:val="99"/>
    <w:locked/>
    <w:rsid w:val="00D6658A"/>
    <w:rPr>
      <w:rFonts w:ascii="Amnesty Trade Gothic" w:hAnsi="Amnesty Trade Gothic"/>
      <w:color w:val="000000"/>
      <w:sz w:val="24"/>
      <w:lang w:eastAsia="ar-SA" w:bidi="ar-SA"/>
    </w:rPr>
  </w:style>
  <w:style w:type="paragraph" w:styleId="ListParagraph">
    <w:name w:val="List Paragraph"/>
    <w:basedOn w:val="Normal"/>
    <w:uiPriority w:val="99"/>
    <w:qFormat/>
    <w:rsid w:val="00D6658A"/>
    <w:pPr>
      <w:ind w:left="720"/>
      <w:contextualSpacing/>
    </w:pPr>
  </w:style>
  <w:style w:type="character" w:styleId="CommentReference">
    <w:name w:val="annotation reference"/>
    <w:basedOn w:val="DefaultParagraphFont"/>
    <w:uiPriority w:val="99"/>
    <w:rsid w:val="00672747"/>
    <w:rPr>
      <w:rFonts w:cs="Times New Roman"/>
      <w:sz w:val="16"/>
      <w:szCs w:val="16"/>
    </w:rPr>
  </w:style>
  <w:style w:type="paragraph" w:styleId="CommentText">
    <w:name w:val="annotation text"/>
    <w:basedOn w:val="Normal"/>
    <w:link w:val="CommentTextChar"/>
    <w:uiPriority w:val="99"/>
    <w:rsid w:val="00672747"/>
    <w:pPr>
      <w:spacing w:line="240" w:lineRule="auto"/>
    </w:pPr>
    <w:rPr>
      <w:sz w:val="20"/>
      <w:szCs w:val="20"/>
    </w:rPr>
  </w:style>
  <w:style w:type="character" w:customStyle="1" w:styleId="CommentTextChar">
    <w:name w:val="Comment Text Char"/>
    <w:basedOn w:val="DefaultParagraphFont"/>
    <w:link w:val="CommentText"/>
    <w:uiPriority w:val="99"/>
    <w:locked/>
    <w:rsid w:val="00672747"/>
    <w:rPr>
      <w:rFonts w:ascii="Amnesty Trade Gothic" w:hAnsi="Amnesty Trade Gothic" w:cs="Times New Roman"/>
      <w:color w:val="000000"/>
      <w:lang w:eastAsia="ar-SA" w:bidi="ar-SA"/>
    </w:rPr>
  </w:style>
  <w:style w:type="paragraph" w:styleId="CommentSubject">
    <w:name w:val="annotation subject"/>
    <w:basedOn w:val="CommentText"/>
    <w:next w:val="CommentText"/>
    <w:link w:val="CommentSubjectChar"/>
    <w:uiPriority w:val="99"/>
    <w:rsid w:val="00672747"/>
    <w:rPr>
      <w:b/>
      <w:bCs/>
    </w:rPr>
  </w:style>
  <w:style w:type="character" w:customStyle="1" w:styleId="CommentSubjectChar">
    <w:name w:val="Comment Subject Char"/>
    <w:basedOn w:val="CommentTextChar"/>
    <w:link w:val="CommentSubject"/>
    <w:uiPriority w:val="99"/>
    <w:locked/>
    <w:rsid w:val="00672747"/>
    <w:rPr>
      <w:rFonts w:ascii="Amnesty Trade Gothic" w:hAnsi="Amnesty Trade Gothic" w:cs="Times New Roman"/>
      <w:b/>
      <w:bCs/>
      <w:color w:val="000000"/>
      <w:lang w:eastAsia="ar-SA" w:bidi="ar-SA"/>
    </w:rPr>
  </w:style>
  <w:style w:type="paragraph" w:styleId="NormalWeb">
    <w:name w:val="Normal (Web)"/>
    <w:basedOn w:val="Normal"/>
    <w:uiPriority w:val="99"/>
    <w:rsid w:val="002818D0"/>
    <w:pPr>
      <w:widowControl/>
      <w:suppressAutoHyphens w:val="0"/>
      <w:spacing w:before="100" w:beforeAutospacing="1" w:after="100" w:afterAutospacing="1" w:line="240" w:lineRule="auto"/>
    </w:pPr>
    <w:rPr>
      <w:rFonts w:ascii="Times New Roman" w:eastAsia="SimSun" w:hAnsi="Times New Roman"/>
      <w:color w:val="auto"/>
      <w:sz w:val="24"/>
      <w:lang w:eastAsia="zh-CN"/>
    </w:rPr>
  </w:style>
  <w:style w:type="character" w:customStyle="1" w:styleId="AIBoxTextChar">
    <w:name w:val="AI Box Text Char"/>
    <w:link w:val="AIBoxText"/>
    <w:uiPriority w:val="99"/>
    <w:locked/>
    <w:rsid w:val="00876778"/>
    <w:rPr>
      <w:rFonts w:ascii="Amnesty Trade Gothic Cn" w:hAnsi="Amnesty Trade Gothic Cn"/>
      <w:color w:val="000000"/>
      <w:sz w:val="24"/>
      <w:shd w:val="clear" w:color="auto" w:fill="D9D9D9"/>
      <w:lang w:eastAsia="ar-SA" w:bidi="ar-SA"/>
    </w:rPr>
  </w:style>
  <w:style w:type="character" w:styleId="Emphasis">
    <w:name w:val="Emphasis"/>
    <w:basedOn w:val="DefaultParagraphFont"/>
    <w:qFormat/>
    <w:rsid w:val="00906E2E"/>
    <w:rPr>
      <w:rFonts w:cs="Times New Roman"/>
      <w:i/>
    </w:rPr>
  </w:style>
  <w:style w:type="paragraph" w:styleId="Revision">
    <w:name w:val="Revision"/>
    <w:hidden/>
    <w:uiPriority w:val="99"/>
    <w:semiHidden/>
    <w:rsid w:val="00EA6BBB"/>
    <w:rPr>
      <w:rFonts w:ascii="Amnesty Trade Gothic" w:hAnsi="Amnesty Trade Gothic"/>
      <w:color w:val="000000"/>
      <w:sz w:val="18"/>
      <w:szCs w:val="24"/>
      <w:lang w:eastAsia="ar-SA"/>
    </w:rPr>
  </w:style>
  <w:style w:type="character" w:styleId="FollowedHyperlink">
    <w:name w:val="FollowedHyperlink"/>
    <w:basedOn w:val="DefaultParagraphFont"/>
    <w:uiPriority w:val="99"/>
    <w:rsid w:val="00B022D0"/>
    <w:rPr>
      <w:rFonts w:cs="Times New Roman"/>
      <w:color w:val="800080"/>
      <w:u w:val="single"/>
    </w:rPr>
  </w:style>
  <w:style w:type="numbering" w:customStyle="1" w:styleId="AINumberedList">
    <w:name w:val="AI Numbered List"/>
    <w:rsid w:val="00DC527B"/>
    <w:pPr>
      <w:numPr>
        <w:numId w:val="30"/>
      </w:numPr>
    </w:pPr>
  </w:style>
  <w:style w:type="numbering" w:customStyle="1" w:styleId="AIBulletList">
    <w:name w:val="AI Bullet List"/>
    <w:rsid w:val="00DC527B"/>
    <w:pPr>
      <w:numPr>
        <w:numId w:val="26"/>
      </w:numPr>
    </w:pPr>
  </w:style>
  <w:style w:type="character" w:customStyle="1" w:styleId="FootnoteTextChar1">
    <w:name w:val="Footnote Text Char1"/>
    <w:uiPriority w:val="99"/>
    <w:locked/>
    <w:rsid w:val="005B4753"/>
    <w:rPr>
      <w:rFonts w:ascii="Amnesty Trade Gothic" w:eastAsia="SimSun" w:hAnsi="Amnesty Trade Gothic" w:cs="Times New Roman"/>
      <w:color w:val="000000"/>
      <w:sz w:val="16"/>
      <w:szCs w:val="24"/>
      <w:lang w:eastAsia="ar-SA"/>
    </w:rPr>
  </w:style>
  <w:style w:type="character" w:customStyle="1" w:styleId="st">
    <w:name w:val="st"/>
    <w:basedOn w:val="DefaultParagraphFont"/>
    <w:rsid w:val="00A842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37D"/>
    <w:pPr>
      <w:widowControl w:val="0"/>
      <w:suppressAutoHyphens/>
      <w:spacing w:after="246" w:line="240" w:lineRule="atLeast"/>
    </w:pPr>
    <w:rPr>
      <w:rFonts w:ascii="Amnesty Trade Gothic" w:hAnsi="Amnesty Trade Gothic"/>
      <w:color w:val="000000"/>
      <w:sz w:val="18"/>
      <w:szCs w:val="24"/>
      <w:lang w:eastAsia="ar-SA"/>
    </w:rPr>
  </w:style>
  <w:style w:type="paragraph" w:styleId="Heading1">
    <w:name w:val="heading 1"/>
    <w:basedOn w:val="Normal"/>
    <w:next w:val="Normal"/>
    <w:link w:val="Heading1Char"/>
    <w:uiPriority w:val="99"/>
    <w:qFormat/>
    <w:rsid w:val="00464128"/>
    <w:pPr>
      <w:keepNext/>
      <w:widowControl/>
      <w:numPr>
        <w:numId w:val="1"/>
      </w:numPr>
      <w:spacing w:line="560" w:lineRule="atLeast"/>
      <w:outlineLvl w:val="0"/>
    </w:pPr>
    <w:rPr>
      <w:rFonts w:ascii="Amnesty Trade Gothic Cn" w:hAnsi="Amnesty Trade Gothic Cn"/>
      <w:b/>
      <w:caps/>
      <w:kern w:val="1"/>
      <w:sz w:val="56"/>
      <w:szCs w:val="32"/>
      <w:lang w:val="en-US"/>
    </w:rPr>
  </w:style>
  <w:style w:type="paragraph" w:styleId="Heading2">
    <w:name w:val="heading 2"/>
    <w:basedOn w:val="Normal"/>
    <w:next w:val="Normal"/>
    <w:link w:val="Heading2Char"/>
    <w:uiPriority w:val="99"/>
    <w:qFormat/>
    <w:rsid w:val="00574CC8"/>
    <w:pPr>
      <w:keepNext/>
      <w:widowControl/>
      <w:numPr>
        <w:ilvl w:val="1"/>
        <w:numId w:val="1"/>
      </w:numPr>
      <w:spacing w:after="0"/>
      <w:outlineLvl w:val="1"/>
    </w:pPr>
    <w:rPr>
      <w:rFonts w:ascii="Amnesty Trade Gothic Cn" w:hAnsi="Amnesty Trade Gothic Cn"/>
      <w:caps/>
      <w:sz w:val="26"/>
      <w:szCs w:val="28"/>
      <w:lang w:val="en-US"/>
    </w:rPr>
  </w:style>
  <w:style w:type="paragraph" w:styleId="Heading3">
    <w:name w:val="heading 3"/>
    <w:basedOn w:val="Normal"/>
    <w:next w:val="Normal"/>
    <w:link w:val="Heading3Char"/>
    <w:uiPriority w:val="99"/>
    <w:qFormat/>
    <w:rsid w:val="00574CC8"/>
    <w:pPr>
      <w:keepNext/>
      <w:widowControl/>
      <w:numPr>
        <w:ilvl w:val="2"/>
        <w:numId w:val="1"/>
      </w:numPr>
      <w:spacing w:after="0"/>
      <w:outlineLvl w:val="2"/>
    </w:pPr>
    <w:rPr>
      <w:rFonts w:ascii="Amnesty Trade Gothic Cn" w:hAnsi="Amnesty Trade Gothic Cn"/>
      <w:caps/>
      <w:sz w:val="20"/>
      <w:szCs w:val="26"/>
      <w:lang w:val="en-US"/>
    </w:rPr>
  </w:style>
  <w:style w:type="paragraph" w:styleId="Heading4">
    <w:name w:val="heading 4"/>
    <w:basedOn w:val="Normal"/>
    <w:next w:val="Normal"/>
    <w:link w:val="Heading4Char"/>
    <w:uiPriority w:val="99"/>
    <w:qFormat/>
    <w:rsid w:val="0010437D"/>
    <w:pPr>
      <w:numPr>
        <w:ilvl w:val="3"/>
        <w:numId w:val="1"/>
      </w:numPr>
      <w:outlineLvl w:val="3"/>
    </w:pPr>
  </w:style>
  <w:style w:type="paragraph" w:styleId="Heading5">
    <w:name w:val="heading 5"/>
    <w:basedOn w:val="Heading4"/>
    <w:next w:val="Normal"/>
    <w:link w:val="Heading5Char"/>
    <w:uiPriority w:val="99"/>
    <w:qFormat/>
    <w:rsid w:val="0010437D"/>
    <w:pPr>
      <w:numPr>
        <w:ilvl w:val="4"/>
      </w:numPr>
      <w:outlineLvl w:val="4"/>
    </w:pPr>
  </w:style>
  <w:style w:type="paragraph" w:styleId="Heading6">
    <w:name w:val="heading 6"/>
    <w:basedOn w:val="Heading5"/>
    <w:next w:val="Normal"/>
    <w:link w:val="Heading6Char"/>
    <w:uiPriority w:val="99"/>
    <w:qFormat/>
    <w:rsid w:val="0010437D"/>
    <w:pPr>
      <w:numPr>
        <w:ilvl w:val="5"/>
      </w:numPr>
      <w:outlineLvl w:val="5"/>
    </w:pPr>
  </w:style>
  <w:style w:type="paragraph" w:styleId="Heading7">
    <w:name w:val="heading 7"/>
    <w:basedOn w:val="Heading6"/>
    <w:next w:val="Normal"/>
    <w:link w:val="Heading7Char"/>
    <w:uiPriority w:val="99"/>
    <w:qFormat/>
    <w:rsid w:val="0010437D"/>
    <w:pPr>
      <w:numPr>
        <w:ilvl w:val="6"/>
      </w:numPr>
      <w:outlineLvl w:val="6"/>
    </w:pPr>
  </w:style>
  <w:style w:type="paragraph" w:styleId="Heading8">
    <w:name w:val="heading 8"/>
    <w:basedOn w:val="Heading7"/>
    <w:next w:val="Normal"/>
    <w:link w:val="Heading8Char"/>
    <w:uiPriority w:val="99"/>
    <w:qFormat/>
    <w:rsid w:val="0010437D"/>
    <w:pPr>
      <w:numPr>
        <w:ilvl w:val="7"/>
      </w:numPr>
      <w:outlineLvl w:val="7"/>
    </w:pPr>
  </w:style>
  <w:style w:type="paragraph" w:styleId="Heading9">
    <w:name w:val="heading 9"/>
    <w:basedOn w:val="Heading8"/>
    <w:next w:val="Normal"/>
    <w:link w:val="Heading9Char"/>
    <w:uiPriority w:val="99"/>
    <w:qFormat/>
    <w:rsid w:val="0010437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6658A"/>
    <w:rPr>
      <w:rFonts w:ascii="Amnesty Trade Gothic Cn" w:hAnsi="Amnesty Trade Gothic Cn" w:cs="Times New Roman"/>
      <w:b/>
      <w:caps/>
      <w:color w:val="000000"/>
      <w:kern w:val="1"/>
      <w:sz w:val="32"/>
      <w:lang w:eastAsia="ar-SA" w:bidi="ar-SA"/>
    </w:rPr>
  </w:style>
  <w:style w:type="character" w:customStyle="1" w:styleId="Heading2Char">
    <w:name w:val="Heading 2 Char"/>
    <w:basedOn w:val="DefaultParagraphFont"/>
    <w:link w:val="Heading2"/>
    <w:uiPriority w:val="99"/>
    <w:locked/>
    <w:rsid w:val="00D6658A"/>
    <w:rPr>
      <w:rFonts w:ascii="Amnesty Trade Gothic Cn" w:hAnsi="Amnesty Trade Gothic Cn" w:cs="Times New Roman"/>
      <w:caps/>
      <w:color w:val="000000"/>
      <w:sz w:val="28"/>
      <w:lang w:eastAsia="ar-SA" w:bidi="ar-SA"/>
    </w:rPr>
  </w:style>
  <w:style w:type="character" w:customStyle="1" w:styleId="Heading3Char">
    <w:name w:val="Heading 3 Char"/>
    <w:basedOn w:val="DefaultParagraphFont"/>
    <w:link w:val="Heading3"/>
    <w:uiPriority w:val="99"/>
    <w:locked/>
    <w:rsid w:val="00B1414D"/>
    <w:rPr>
      <w:rFonts w:ascii="Amnesty Trade Gothic Cn" w:hAnsi="Amnesty Trade Gothic Cn" w:cs="Times New Roman"/>
      <w:caps/>
      <w:color w:val="000000"/>
      <w:sz w:val="26"/>
      <w:lang w:eastAsia="ar-SA" w:bidi="ar-SA"/>
    </w:rPr>
  </w:style>
  <w:style w:type="character" w:customStyle="1" w:styleId="Heading4Char">
    <w:name w:val="Heading 4 Char"/>
    <w:basedOn w:val="DefaultParagraphFont"/>
    <w:link w:val="Heading4"/>
    <w:uiPriority w:val="99"/>
    <w:semiHidden/>
    <w:locked/>
    <w:rsid w:val="004D22D8"/>
    <w:rPr>
      <w:rFonts w:ascii="Calibri" w:eastAsia="SimSun" w:hAnsi="Calibri" w:cs="Times New Roman"/>
      <w:b/>
      <w:bCs/>
      <w:color w:val="000000"/>
      <w:sz w:val="28"/>
      <w:szCs w:val="28"/>
      <w:lang w:val="en-GB" w:eastAsia="ar-SA" w:bidi="ar-SA"/>
    </w:rPr>
  </w:style>
  <w:style w:type="character" w:customStyle="1" w:styleId="Heading5Char">
    <w:name w:val="Heading 5 Char"/>
    <w:basedOn w:val="DefaultParagraphFont"/>
    <w:link w:val="Heading5"/>
    <w:uiPriority w:val="99"/>
    <w:semiHidden/>
    <w:locked/>
    <w:rsid w:val="004D22D8"/>
    <w:rPr>
      <w:rFonts w:ascii="Calibri" w:eastAsia="SimSun" w:hAnsi="Calibri" w:cs="Times New Roman"/>
      <w:b/>
      <w:bCs/>
      <w:i/>
      <w:iCs/>
      <w:color w:val="000000"/>
      <w:sz w:val="26"/>
      <w:szCs w:val="26"/>
      <w:lang w:val="en-GB" w:eastAsia="ar-SA" w:bidi="ar-SA"/>
    </w:rPr>
  </w:style>
  <w:style w:type="character" w:customStyle="1" w:styleId="Heading6Char">
    <w:name w:val="Heading 6 Char"/>
    <w:basedOn w:val="DefaultParagraphFont"/>
    <w:link w:val="Heading6"/>
    <w:uiPriority w:val="99"/>
    <w:semiHidden/>
    <w:locked/>
    <w:rsid w:val="004D22D8"/>
    <w:rPr>
      <w:rFonts w:ascii="Calibri" w:eastAsia="SimSun" w:hAnsi="Calibri" w:cs="Times New Roman"/>
      <w:b/>
      <w:bCs/>
      <w:color w:val="000000"/>
      <w:lang w:val="en-GB" w:eastAsia="ar-SA" w:bidi="ar-SA"/>
    </w:rPr>
  </w:style>
  <w:style w:type="character" w:customStyle="1" w:styleId="Heading7Char">
    <w:name w:val="Heading 7 Char"/>
    <w:basedOn w:val="DefaultParagraphFont"/>
    <w:link w:val="Heading7"/>
    <w:uiPriority w:val="99"/>
    <w:semiHidden/>
    <w:locked/>
    <w:rsid w:val="004D22D8"/>
    <w:rPr>
      <w:rFonts w:ascii="Calibri" w:eastAsia="SimSun" w:hAnsi="Calibri" w:cs="Times New Roman"/>
      <w:color w:val="000000"/>
      <w:sz w:val="24"/>
      <w:szCs w:val="24"/>
      <w:lang w:val="en-GB" w:eastAsia="ar-SA" w:bidi="ar-SA"/>
    </w:rPr>
  </w:style>
  <w:style w:type="character" w:customStyle="1" w:styleId="Heading8Char">
    <w:name w:val="Heading 8 Char"/>
    <w:basedOn w:val="DefaultParagraphFont"/>
    <w:link w:val="Heading8"/>
    <w:uiPriority w:val="99"/>
    <w:semiHidden/>
    <w:locked/>
    <w:rsid w:val="004D22D8"/>
    <w:rPr>
      <w:rFonts w:ascii="Calibri" w:eastAsia="SimSun" w:hAnsi="Calibri" w:cs="Times New Roman"/>
      <w:i/>
      <w:iCs/>
      <w:color w:val="000000"/>
      <w:sz w:val="24"/>
      <w:szCs w:val="24"/>
      <w:lang w:val="en-GB" w:eastAsia="ar-SA" w:bidi="ar-SA"/>
    </w:rPr>
  </w:style>
  <w:style w:type="character" w:customStyle="1" w:styleId="Heading9Char">
    <w:name w:val="Heading 9 Char"/>
    <w:basedOn w:val="DefaultParagraphFont"/>
    <w:link w:val="Heading9"/>
    <w:uiPriority w:val="99"/>
    <w:semiHidden/>
    <w:locked/>
    <w:rsid w:val="004D22D8"/>
    <w:rPr>
      <w:rFonts w:ascii="Cambria" w:eastAsia="SimSun" w:hAnsi="Cambria" w:cs="Times New Roman"/>
      <w:color w:val="000000"/>
      <w:lang w:val="en-GB" w:eastAsia="ar-SA" w:bidi="ar-SA"/>
    </w:rPr>
  </w:style>
  <w:style w:type="paragraph" w:styleId="BalloonText">
    <w:name w:val="Balloon Text"/>
    <w:basedOn w:val="Normal"/>
    <w:link w:val="BalloonTextChar"/>
    <w:uiPriority w:val="99"/>
    <w:rsid w:val="00203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2031D0"/>
    <w:rPr>
      <w:rFonts w:ascii="Tahoma" w:hAnsi="Tahoma" w:cs="Tahoma"/>
      <w:color w:val="000000"/>
      <w:sz w:val="16"/>
      <w:szCs w:val="16"/>
      <w:lang w:eastAsia="ar-SA" w:bidi="ar-SA"/>
    </w:rPr>
  </w:style>
  <w:style w:type="paragraph" w:customStyle="1" w:styleId="AIRecommendsSubheading">
    <w:name w:val="AI Recommends Subheading"/>
    <w:basedOn w:val="Normal"/>
    <w:uiPriority w:val="99"/>
    <w:rsid w:val="00B072A2"/>
    <w:pPr>
      <w:keepNext/>
      <w:widowControl/>
      <w:spacing w:after="0"/>
    </w:pPr>
    <w:rPr>
      <w:rFonts w:ascii="Amnesty Trade Gothic Cn" w:hAnsi="Amnesty Trade Gothic Cn"/>
      <w:b/>
      <w:sz w:val="21"/>
    </w:rPr>
  </w:style>
  <w:style w:type="character" w:customStyle="1" w:styleId="EndnoteCharacters">
    <w:name w:val="Endnote Characters"/>
    <w:basedOn w:val="DefaultParagraphFont"/>
    <w:uiPriority w:val="99"/>
    <w:rsid w:val="00B072A2"/>
    <w:rPr>
      <w:rFonts w:ascii="Amnesty Trade Gothic" w:hAnsi="Amnesty Trade Gothic" w:cs="Times New Roman"/>
      <w:vertAlign w:val="superscript"/>
    </w:rPr>
  </w:style>
  <w:style w:type="character" w:styleId="EndnoteReference">
    <w:name w:val="endnote reference"/>
    <w:basedOn w:val="DefaultParagraphFont"/>
    <w:uiPriority w:val="99"/>
    <w:semiHidden/>
    <w:rsid w:val="0010437D"/>
    <w:rPr>
      <w:rFonts w:cs="Times New Roman"/>
      <w:vertAlign w:val="superscript"/>
    </w:rPr>
  </w:style>
  <w:style w:type="paragraph" w:styleId="Header">
    <w:name w:val="header"/>
    <w:basedOn w:val="Normal"/>
    <w:link w:val="HeaderChar"/>
    <w:uiPriority w:val="99"/>
    <w:rsid w:val="002031D0"/>
    <w:pPr>
      <w:tabs>
        <w:tab w:val="center" w:pos="4513"/>
        <w:tab w:val="right" w:pos="9026"/>
      </w:tabs>
    </w:pPr>
  </w:style>
  <w:style w:type="character" w:customStyle="1" w:styleId="HeaderChar">
    <w:name w:val="Header Char"/>
    <w:basedOn w:val="DefaultParagraphFont"/>
    <w:link w:val="Header"/>
    <w:uiPriority w:val="99"/>
    <w:locked/>
    <w:rsid w:val="002031D0"/>
    <w:rPr>
      <w:rFonts w:ascii="Amnesty Trade Gothic" w:hAnsi="Amnesty Trade Gothic" w:cs="Times New Roman"/>
      <w:color w:val="000000"/>
      <w:sz w:val="24"/>
      <w:szCs w:val="24"/>
      <w:lang w:eastAsia="ar-SA" w:bidi="ar-SA"/>
    </w:rPr>
  </w:style>
  <w:style w:type="character" w:styleId="FootnoteReference">
    <w:name w:val="footnote reference"/>
    <w:basedOn w:val="DefaultParagraphFont"/>
    <w:uiPriority w:val="99"/>
    <w:semiHidden/>
    <w:rsid w:val="0010437D"/>
    <w:rPr>
      <w:rFonts w:cs="Times New Roman"/>
      <w:vertAlign w:val="superscript"/>
    </w:rPr>
  </w:style>
  <w:style w:type="paragraph" w:styleId="BodyText">
    <w:name w:val="Body Text"/>
    <w:basedOn w:val="Normal"/>
    <w:link w:val="BodyTextChar"/>
    <w:uiPriority w:val="99"/>
    <w:rsid w:val="0010437D"/>
    <w:pPr>
      <w:spacing w:after="120"/>
    </w:pPr>
  </w:style>
  <w:style w:type="character" w:customStyle="1" w:styleId="BodyTextChar">
    <w:name w:val="Body Text Char"/>
    <w:basedOn w:val="DefaultParagraphFont"/>
    <w:link w:val="BodyText"/>
    <w:uiPriority w:val="99"/>
    <w:semiHidden/>
    <w:locked/>
    <w:rsid w:val="004D22D8"/>
    <w:rPr>
      <w:rFonts w:ascii="Amnesty Trade Gothic" w:hAnsi="Amnesty Trade Gothic" w:cs="Times New Roman"/>
      <w:color w:val="000000"/>
      <w:sz w:val="24"/>
      <w:szCs w:val="24"/>
      <w:lang w:val="en-GB" w:eastAsia="ar-SA" w:bidi="ar-SA"/>
    </w:rPr>
  </w:style>
  <w:style w:type="paragraph" w:customStyle="1" w:styleId="AILeadQuote">
    <w:name w:val="AI Lead Quote"/>
    <w:basedOn w:val="Normal"/>
    <w:uiPriority w:val="99"/>
    <w:rsid w:val="0010437D"/>
    <w:pPr>
      <w:spacing w:before="1200" w:after="0"/>
    </w:pPr>
    <w:rPr>
      <w:rFonts w:ascii="Amnesty Trade Gothic Cn" w:hAnsi="Amnesty Trade Gothic Cn"/>
      <w:b/>
      <w:color w:val="999999"/>
      <w:sz w:val="40"/>
    </w:rPr>
  </w:style>
  <w:style w:type="paragraph" w:customStyle="1" w:styleId="AIOddPageFooter">
    <w:name w:val="AI Odd Page Footer"/>
    <w:basedOn w:val="Normal"/>
    <w:uiPriority w:val="99"/>
    <w:rsid w:val="004E169F"/>
    <w:pPr>
      <w:tabs>
        <w:tab w:val="left" w:pos="3402"/>
        <w:tab w:val="right" w:pos="8640"/>
      </w:tabs>
      <w:jc w:val="right"/>
    </w:pPr>
    <w:rPr>
      <w:rFonts w:ascii="Amnesty Trade Gothic Cn" w:hAnsi="Amnesty Trade Gothic Cn"/>
    </w:rPr>
  </w:style>
  <w:style w:type="paragraph" w:customStyle="1" w:styleId="AIPullquote">
    <w:name w:val="AI Pullquote"/>
    <w:basedOn w:val="Normal"/>
    <w:uiPriority w:val="99"/>
    <w:rsid w:val="00574CC8"/>
    <w:pPr>
      <w:keepNext/>
      <w:widowControl/>
      <w:shd w:val="clear" w:color="auto" w:fill="FFFF00"/>
      <w:suppressAutoHyphens w:val="0"/>
      <w:spacing w:after="0"/>
    </w:pPr>
    <w:rPr>
      <w:rFonts w:ascii="Amnesty Trade Gothic Cn" w:hAnsi="Amnesty Trade Gothic Cn"/>
      <w:b/>
      <w:color w:val="auto"/>
      <w:sz w:val="20"/>
    </w:rPr>
  </w:style>
  <w:style w:type="paragraph" w:customStyle="1" w:styleId="AIBoxintro">
    <w:name w:val="AI Box intro"/>
    <w:basedOn w:val="Normal"/>
    <w:uiPriority w:val="99"/>
    <w:rsid w:val="0000500A"/>
    <w:pPr>
      <w:shd w:val="clear" w:color="auto" w:fill="D9D9D9"/>
      <w:spacing w:line="246" w:lineRule="atLeast"/>
    </w:pPr>
    <w:rPr>
      <w:rFonts w:ascii="Amnesty Trade Gothic Cn" w:hAnsi="Amnesty Trade Gothic Cn"/>
      <w:b/>
      <w:sz w:val="20"/>
    </w:rPr>
  </w:style>
  <w:style w:type="paragraph" w:customStyle="1" w:styleId="AIBodyText">
    <w:name w:val="AI Body Text"/>
    <w:basedOn w:val="Normal"/>
    <w:link w:val="AIBodyTextChar"/>
    <w:uiPriority w:val="99"/>
    <w:rsid w:val="0086333C"/>
    <w:rPr>
      <w:sz w:val="24"/>
      <w:szCs w:val="20"/>
    </w:rPr>
  </w:style>
  <w:style w:type="paragraph" w:styleId="EndnoteText">
    <w:name w:val="endnote text"/>
    <w:basedOn w:val="Normal"/>
    <w:link w:val="EndnoteTextChar"/>
    <w:uiPriority w:val="99"/>
    <w:semiHidden/>
    <w:rsid w:val="005B4A41"/>
    <w:pPr>
      <w:spacing w:after="120"/>
    </w:pPr>
    <w:rPr>
      <w:sz w:val="16"/>
    </w:rPr>
  </w:style>
  <w:style w:type="character" w:customStyle="1" w:styleId="EndnoteTextChar">
    <w:name w:val="Endnote Text Char"/>
    <w:basedOn w:val="DefaultParagraphFont"/>
    <w:link w:val="EndnoteText"/>
    <w:uiPriority w:val="99"/>
    <w:semiHidden/>
    <w:locked/>
    <w:rsid w:val="00D6658A"/>
    <w:rPr>
      <w:rFonts w:ascii="Amnesty Trade Gothic" w:hAnsi="Amnesty Trade Gothic" w:cs="Times New Roman"/>
      <w:color w:val="000000"/>
      <w:sz w:val="24"/>
      <w:szCs w:val="24"/>
      <w:lang w:eastAsia="ar-SA" w:bidi="ar-SA"/>
    </w:rPr>
  </w:style>
  <w:style w:type="paragraph" w:customStyle="1" w:styleId="AISUBTITLE">
    <w:name w:val="AI SUBTITLE"/>
    <w:basedOn w:val="Normal"/>
    <w:uiPriority w:val="99"/>
    <w:rsid w:val="0010437D"/>
    <w:pPr>
      <w:spacing w:before="300"/>
    </w:pPr>
    <w:rPr>
      <w:rFonts w:ascii="Amnesty Trade Gothic Cn" w:hAnsi="Amnesty Trade Gothic Cn"/>
      <w:caps/>
      <w:sz w:val="48"/>
    </w:rPr>
  </w:style>
  <w:style w:type="paragraph" w:customStyle="1" w:styleId="AIFlyleafText">
    <w:name w:val="AI Flyleaf Text"/>
    <w:basedOn w:val="Normal"/>
    <w:rsid w:val="0010437D"/>
    <w:pPr>
      <w:spacing w:after="0" w:line="210" w:lineRule="exact"/>
    </w:pPr>
    <w:rPr>
      <w:rFonts w:ascii="Amnesty Trade Gothic Cn" w:hAnsi="Amnesty Trade Gothic Cn"/>
      <w:b/>
      <w:sz w:val="16"/>
    </w:rPr>
  </w:style>
  <w:style w:type="paragraph" w:customStyle="1" w:styleId="AIBoxHeading">
    <w:name w:val="AI Box Heading"/>
    <w:basedOn w:val="Normal"/>
    <w:uiPriority w:val="99"/>
    <w:rsid w:val="0000500A"/>
    <w:pPr>
      <w:shd w:val="clear" w:color="auto" w:fill="D9D9D9"/>
      <w:spacing w:after="0"/>
    </w:pPr>
    <w:rPr>
      <w:rFonts w:ascii="Amnesty Trade Gothic Cn" w:hAnsi="Amnesty Trade Gothic Cn"/>
      <w:b/>
      <w:caps/>
      <w:sz w:val="32"/>
    </w:rPr>
  </w:style>
  <w:style w:type="paragraph" w:styleId="Footer">
    <w:name w:val="footer"/>
    <w:basedOn w:val="Normal"/>
    <w:link w:val="FooterChar"/>
    <w:uiPriority w:val="99"/>
    <w:rsid w:val="002031D0"/>
    <w:pPr>
      <w:tabs>
        <w:tab w:val="center" w:pos="4513"/>
        <w:tab w:val="right" w:pos="9026"/>
      </w:tabs>
    </w:pPr>
  </w:style>
  <w:style w:type="character" w:customStyle="1" w:styleId="FooterChar">
    <w:name w:val="Footer Char"/>
    <w:basedOn w:val="DefaultParagraphFont"/>
    <w:link w:val="Footer"/>
    <w:uiPriority w:val="99"/>
    <w:locked/>
    <w:rsid w:val="002031D0"/>
    <w:rPr>
      <w:rFonts w:ascii="Amnesty Trade Gothic" w:hAnsi="Amnesty Trade Gothic" w:cs="Times New Roman"/>
      <w:color w:val="000000"/>
      <w:sz w:val="24"/>
      <w:szCs w:val="24"/>
      <w:lang w:eastAsia="ar-SA" w:bidi="ar-SA"/>
    </w:rPr>
  </w:style>
  <w:style w:type="paragraph" w:customStyle="1" w:styleId="AIBoxText">
    <w:name w:val="AI Box Text"/>
    <w:basedOn w:val="Normal"/>
    <w:link w:val="AIBoxTextChar"/>
    <w:uiPriority w:val="99"/>
    <w:rsid w:val="0000500A"/>
    <w:pPr>
      <w:shd w:val="clear" w:color="auto" w:fill="D9D9D9"/>
      <w:suppressAutoHyphens w:val="0"/>
      <w:spacing w:line="246" w:lineRule="atLeast"/>
    </w:pPr>
    <w:rPr>
      <w:rFonts w:ascii="Amnesty Trade Gothic Cn" w:hAnsi="Amnesty Trade Gothic Cn"/>
      <w:sz w:val="24"/>
      <w:szCs w:val="20"/>
    </w:rPr>
  </w:style>
  <w:style w:type="paragraph" w:styleId="FootnoteText">
    <w:name w:val="footnote text"/>
    <w:basedOn w:val="Normal"/>
    <w:link w:val="FootnoteTextChar"/>
    <w:uiPriority w:val="99"/>
    <w:rsid w:val="00E1436F"/>
    <w:pPr>
      <w:spacing w:after="120"/>
    </w:pPr>
    <w:rPr>
      <w:sz w:val="16"/>
      <w:lang w:val="en-US"/>
    </w:rPr>
  </w:style>
  <w:style w:type="character" w:customStyle="1" w:styleId="FootnoteTextChar">
    <w:name w:val="Footnote Text Char"/>
    <w:basedOn w:val="DefaultParagraphFont"/>
    <w:link w:val="FootnoteText"/>
    <w:uiPriority w:val="99"/>
    <w:locked/>
    <w:rsid w:val="00876778"/>
    <w:rPr>
      <w:rFonts w:ascii="Amnesty Trade Gothic" w:hAnsi="Amnesty Trade Gothic" w:cs="Times New Roman"/>
      <w:color w:val="000000"/>
      <w:sz w:val="24"/>
      <w:lang w:eastAsia="ar-SA" w:bidi="ar-SA"/>
    </w:rPr>
  </w:style>
  <w:style w:type="paragraph" w:customStyle="1" w:styleId="AITextquote">
    <w:name w:val="AI Text quote"/>
    <w:basedOn w:val="Normal"/>
    <w:uiPriority w:val="99"/>
    <w:rsid w:val="0010437D"/>
    <w:pPr>
      <w:spacing w:after="0"/>
    </w:pPr>
    <w:rPr>
      <w:i/>
    </w:rPr>
  </w:style>
  <w:style w:type="paragraph" w:customStyle="1" w:styleId="AICaption">
    <w:name w:val="AI Caption"/>
    <w:basedOn w:val="Normal"/>
    <w:uiPriority w:val="99"/>
    <w:rsid w:val="00574CC8"/>
    <w:pPr>
      <w:keepNext/>
      <w:widowControl/>
    </w:pPr>
    <w:rPr>
      <w:rFonts w:ascii="Amnesty Trade Gothic Cn" w:hAnsi="Amnesty Trade Gothic Cn"/>
      <w:color w:val="404040"/>
      <w:sz w:val="16"/>
    </w:rPr>
  </w:style>
  <w:style w:type="paragraph" w:styleId="TOC2">
    <w:name w:val="toc 2"/>
    <w:basedOn w:val="Normal"/>
    <w:next w:val="Normal"/>
    <w:uiPriority w:val="39"/>
    <w:rsid w:val="0010437D"/>
    <w:pPr>
      <w:ind w:left="180"/>
    </w:pPr>
  </w:style>
  <w:style w:type="paragraph" w:styleId="TOC1">
    <w:name w:val="toc 1"/>
    <w:basedOn w:val="Normal"/>
    <w:next w:val="Normal"/>
    <w:uiPriority w:val="39"/>
    <w:rsid w:val="0010437D"/>
  </w:style>
  <w:style w:type="paragraph" w:styleId="TOC3">
    <w:name w:val="toc 3"/>
    <w:basedOn w:val="Normal"/>
    <w:next w:val="Normal"/>
    <w:uiPriority w:val="99"/>
    <w:semiHidden/>
    <w:rsid w:val="0010437D"/>
    <w:pPr>
      <w:ind w:left="360"/>
    </w:pPr>
  </w:style>
  <w:style w:type="paragraph" w:styleId="TOC4">
    <w:name w:val="toc 4"/>
    <w:basedOn w:val="Normal"/>
    <w:next w:val="Normal"/>
    <w:uiPriority w:val="99"/>
    <w:semiHidden/>
    <w:rsid w:val="0010437D"/>
    <w:pPr>
      <w:ind w:left="540"/>
    </w:pPr>
  </w:style>
  <w:style w:type="paragraph" w:styleId="TOC5">
    <w:name w:val="toc 5"/>
    <w:basedOn w:val="Normal"/>
    <w:next w:val="Normal"/>
    <w:uiPriority w:val="99"/>
    <w:semiHidden/>
    <w:rsid w:val="0010437D"/>
    <w:pPr>
      <w:ind w:left="720"/>
    </w:pPr>
  </w:style>
  <w:style w:type="paragraph" w:styleId="TOC6">
    <w:name w:val="toc 6"/>
    <w:basedOn w:val="Normal"/>
    <w:next w:val="Normal"/>
    <w:uiPriority w:val="99"/>
    <w:semiHidden/>
    <w:rsid w:val="0010437D"/>
    <w:pPr>
      <w:ind w:left="900"/>
    </w:pPr>
  </w:style>
  <w:style w:type="paragraph" w:styleId="TOC7">
    <w:name w:val="toc 7"/>
    <w:basedOn w:val="Normal"/>
    <w:next w:val="Normal"/>
    <w:uiPriority w:val="99"/>
    <w:semiHidden/>
    <w:rsid w:val="0010437D"/>
    <w:pPr>
      <w:ind w:left="1080"/>
    </w:pPr>
  </w:style>
  <w:style w:type="paragraph" w:styleId="TOC8">
    <w:name w:val="toc 8"/>
    <w:basedOn w:val="Normal"/>
    <w:next w:val="Normal"/>
    <w:uiPriority w:val="99"/>
    <w:semiHidden/>
    <w:rsid w:val="0010437D"/>
    <w:pPr>
      <w:ind w:left="1260"/>
    </w:pPr>
  </w:style>
  <w:style w:type="paragraph" w:styleId="TOC9">
    <w:name w:val="toc 9"/>
    <w:basedOn w:val="Normal"/>
    <w:next w:val="Normal"/>
    <w:uiPriority w:val="99"/>
    <w:semiHidden/>
    <w:rsid w:val="0010437D"/>
    <w:pPr>
      <w:ind w:left="1440"/>
    </w:pPr>
  </w:style>
  <w:style w:type="paragraph" w:customStyle="1" w:styleId="AIEvenPageHeader">
    <w:name w:val="AI Even Page Header"/>
    <w:basedOn w:val="Normal"/>
    <w:uiPriority w:val="99"/>
    <w:rsid w:val="00F16E1B"/>
    <w:pPr>
      <w:tabs>
        <w:tab w:val="center" w:pos="4320"/>
        <w:tab w:val="right" w:pos="8640"/>
      </w:tabs>
      <w:spacing w:after="0" w:line="200" w:lineRule="atLeast"/>
      <w:ind w:right="357"/>
    </w:pPr>
    <w:rPr>
      <w:rFonts w:ascii="Amnesty Trade Gothic Cn" w:hAnsi="Amnesty Trade Gothic Cn"/>
      <w:sz w:val="16"/>
      <w:szCs w:val="20"/>
    </w:rPr>
  </w:style>
  <w:style w:type="paragraph" w:customStyle="1" w:styleId="AIOddPageHeader">
    <w:name w:val="AI Odd Page Header"/>
    <w:basedOn w:val="Normal"/>
    <w:uiPriority w:val="99"/>
    <w:rsid w:val="00F16E1B"/>
    <w:pPr>
      <w:tabs>
        <w:tab w:val="center" w:pos="4320"/>
        <w:tab w:val="right" w:pos="8640"/>
      </w:tabs>
      <w:spacing w:after="0" w:line="200" w:lineRule="atLeast"/>
      <w:ind w:right="357"/>
      <w:jc w:val="right"/>
    </w:pPr>
    <w:rPr>
      <w:rFonts w:ascii="Amnesty Trade Gothic Cn" w:hAnsi="Amnesty Trade Gothic Cn"/>
      <w:sz w:val="16"/>
      <w:szCs w:val="20"/>
    </w:rPr>
  </w:style>
  <w:style w:type="paragraph" w:customStyle="1" w:styleId="AITITLE">
    <w:name w:val="AI TITLE"/>
    <w:basedOn w:val="Normal"/>
    <w:uiPriority w:val="99"/>
    <w:rsid w:val="0010437D"/>
    <w:rPr>
      <w:rFonts w:ascii="Amnesty Trade Gothic Cn" w:hAnsi="Amnesty Trade Gothic Cn"/>
      <w:b/>
      <w:caps/>
      <w:kern w:val="1"/>
      <w:sz w:val="80"/>
      <w:szCs w:val="32"/>
    </w:rPr>
  </w:style>
  <w:style w:type="paragraph" w:customStyle="1" w:styleId="AIEvenPageFooter">
    <w:name w:val="AI Even Page Footer"/>
    <w:basedOn w:val="Normal"/>
    <w:uiPriority w:val="99"/>
    <w:rsid w:val="004E169F"/>
    <w:pPr>
      <w:tabs>
        <w:tab w:val="left" w:pos="3402"/>
      </w:tabs>
    </w:pPr>
    <w:rPr>
      <w:rFonts w:ascii="Amnesty Trade Gothic Cn" w:hAnsi="Amnesty Trade Gothic Cn"/>
      <w:bCs/>
    </w:rPr>
  </w:style>
  <w:style w:type="paragraph" w:customStyle="1" w:styleId="AIContentsHeading">
    <w:name w:val="AI Contents Heading"/>
    <w:basedOn w:val="Normal"/>
    <w:uiPriority w:val="99"/>
    <w:rsid w:val="00557EB7"/>
    <w:rPr>
      <w:rFonts w:ascii="Amnesty Trade Gothic Cn" w:hAnsi="Amnesty Trade Gothic Cn"/>
      <w:b/>
      <w:bCs/>
      <w:caps/>
      <w:sz w:val="56"/>
      <w:szCs w:val="56"/>
    </w:rPr>
  </w:style>
  <w:style w:type="character" w:styleId="Hyperlink">
    <w:name w:val="Hyperlink"/>
    <w:basedOn w:val="DefaultParagraphFont"/>
    <w:uiPriority w:val="99"/>
    <w:rsid w:val="00D6658A"/>
    <w:rPr>
      <w:rFonts w:cs="Times New Roman"/>
      <w:color w:val="0000FF"/>
      <w:u w:val="single"/>
    </w:rPr>
  </w:style>
  <w:style w:type="character" w:customStyle="1" w:styleId="AIBodyTextChar">
    <w:name w:val="AI Body Text Char"/>
    <w:link w:val="AIBodyText"/>
    <w:uiPriority w:val="99"/>
    <w:locked/>
    <w:rsid w:val="00D6658A"/>
    <w:rPr>
      <w:rFonts w:ascii="Amnesty Trade Gothic" w:hAnsi="Amnesty Trade Gothic"/>
      <w:color w:val="000000"/>
      <w:sz w:val="24"/>
      <w:lang w:eastAsia="ar-SA" w:bidi="ar-SA"/>
    </w:rPr>
  </w:style>
  <w:style w:type="paragraph" w:styleId="ListParagraph">
    <w:name w:val="List Paragraph"/>
    <w:basedOn w:val="Normal"/>
    <w:uiPriority w:val="99"/>
    <w:qFormat/>
    <w:rsid w:val="00D6658A"/>
    <w:pPr>
      <w:ind w:left="720"/>
      <w:contextualSpacing/>
    </w:pPr>
  </w:style>
  <w:style w:type="character" w:styleId="CommentReference">
    <w:name w:val="annotation reference"/>
    <w:basedOn w:val="DefaultParagraphFont"/>
    <w:uiPriority w:val="99"/>
    <w:rsid w:val="00672747"/>
    <w:rPr>
      <w:rFonts w:cs="Times New Roman"/>
      <w:sz w:val="16"/>
      <w:szCs w:val="16"/>
    </w:rPr>
  </w:style>
  <w:style w:type="paragraph" w:styleId="CommentText">
    <w:name w:val="annotation text"/>
    <w:basedOn w:val="Normal"/>
    <w:link w:val="CommentTextChar"/>
    <w:uiPriority w:val="99"/>
    <w:rsid w:val="00672747"/>
    <w:pPr>
      <w:spacing w:line="240" w:lineRule="auto"/>
    </w:pPr>
    <w:rPr>
      <w:sz w:val="20"/>
      <w:szCs w:val="20"/>
    </w:rPr>
  </w:style>
  <w:style w:type="character" w:customStyle="1" w:styleId="CommentTextChar">
    <w:name w:val="Comment Text Char"/>
    <w:basedOn w:val="DefaultParagraphFont"/>
    <w:link w:val="CommentText"/>
    <w:uiPriority w:val="99"/>
    <w:locked/>
    <w:rsid w:val="00672747"/>
    <w:rPr>
      <w:rFonts w:ascii="Amnesty Trade Gothic" w:hAnsi="Amnesty Trade Gothic" w:cs="Times New Roman"/>
      <w:color w:val="000000"/>
      <w:lang w:eastAsia="ar-SA" w:bidi="ar-SA"/>
    </w:rPr>
  </w:style>
  <w:style w:type="paragraph" w:styleId="CommentSubject">
    <w:name w:val="annotation subject"/>
    <w:basedOn w:val="CommentText"/>
    <w:next w:val="CommentText"/>
    <w:link w:val="CommentSubjectChar"/>
    <w:uiPriority w:val="99"/>
    <w:rsid w:val="00672747"/>
    <w:rPr>
      <w:b/>
      <w:bCs/>
    </w:rPr>
  </w:style>
  <w:style w:type="character" w:customStyle="1" w:styleId="CommentSubjectChar">
    <w:name w:val="Comment Subject Char"/>
    <w:basedOn w:val="CommentTextChar"/>
    <w:link w:val="CommentSubject"/>
    <w:uiPriority w:val="99"/>
    <w:locked/>
    <w:rsid w:val="00672747"/>
    <w:rPr>
      <w:rFonts w:ascii="Amnesty Trade Gothic" w:hAnsi="Amnesty Trade Gothic" w:cs="Times New Roman"/>
      <w:b/>
      <w:bCs/>
      <w:color w:val="000000"/>
      <w:lang w:eastAsia="ar-SA" w:bidi="ar-SA"/>
    </w:rPr>
  </w:style>
  <w:style w:type="paragraph" w:styleId="NormalWeb">
    <w:name w:val="Normal (Web)"/>
    <w:basedOn w:val="Normal"/>
    <w:uiPriority w:val="99"/>
    <w:rsid w:val="002818D0"/>
    <w:pPr>
      <w:widowControl/>
      <w:suppressAutoHyphens w:val="0"/>
      <w:spacing w:before="100" w:beforeAutospacing="1" w:after="100" w:afterAutospacing="1" w:line="240" w:lineRule="auto"/>
    </w:pPr>
    <w:rPr>
      <w:rFonts w:ascii="Times New Roman" w:eastAsia="SimSun" w:hAnsi="Times New Roman"/>
      <w:color w:val="auto"/>
      <w:sz w:val="24"/>
      <w:lang w:eastAsia="zh-CN"/>
    </w:rPr>
  </w:style>
  <w:style w:type="character" w:customStyle="1" w:styleId="AIBoxTextChar">
    <w:name w:val="AI Box Text Char"/>
    <w:link w:val="AIBoxText"/>
    <w:uiPriority w:val="99"/>
    <w:locked/>
    <w:rsid w:val="00876778"/>
    <w:rPr>
      <w:rFonts w:ascii="Amnesty Trade Gothic Cn" w:hAnsi="Amnesty Trade Gothic Cn"/>
      <w:color w:val="000000"/>
      <w:sz w:val="24"/>
      <w:shd w:val="clear" w:color="auto" w:fill="D9D9D9"/>
      <w:lang w:eastAsia="ar-SA" w:bidi="ar-SA"/>
    </w:rPr>
  </w:style>
  <w:style w:type="character" w:styleId="Emphasis">
    <w:name w:val="Emphasis"/>
    <w:basedOn w:val="DefaultParagraphFont"/>
    <w:qFormat/>
    <w:rsid w:val="00906E2E"/>
    <w:rPr>
      <w:rFonts w:cs="Times New Roman"/>
      <w:i/>
    </w:rPr>
  </w:style>
  <w:style w:type="paragraph" w:styleId="Revision">
    <w:name w:val="Revision"/>
    <w:hidden/>
    <w:uiPriority w:val="99"/>
    <w:semiHidden/>
    <w:rsid w:val="00EA6BBB"/>
    <w:rPr>
      <w:rFonts w:ascii="Amnesty Trade Gothic" w:hAnsi="Amnesty Trade Gothic"/>
      <w:color w:val="000000"/>
      <w:sz w:val="18"/>
      <w:szCs w:val="24"/>
      <w:lang w:eastAsia="ar-SA"/>
    </w:rPr>
  </w:style>
  <w:style w:type="character" w:styleId="FollowedHyperlink">
    <w:name w:val="FollowedHyperlink"/>
    <w:basedOn w:val="DefaultParagraphFont"/>
    <w:uiPriority w:val="99"/>
    <w:rsid w:val="00B022D0"/>
    <w:rPr>
      <w:rFonts w:cs="Times New Roman"/>
      <w:color w:val="800080"/>
      <w:u w:val="single"/>
    </w:rPr>
  </w:style>
  <w:style w:type="numbering" w:customStyle="1" w:styleId="AINumberedList">
    <w:name w:val="AI Numbered List"/>
    <w:rsid w:val="00DC527B"/>
    <w:pPr>
      <w:numPr>
        <w:numId w:val="30"/>
      </w:numPr>
    </w:pPr>
  </w:style>
  <w:style w:type="numbering" w:customStyle="1" w:styleId="AIBulletList">
    <w:name w:val="AI Bullet List"/>
    <w:rsid w:val="00DC527B"/>
    <w:pPr>
      <w:numPr>
        <w:numId w:val="26"/>
      </w:numPr>
    </w:pPr>
  </w:style>
  <w:style w:type="character" w:customStyle="1" w:styleId="FootnoteTextChar1">
    <w:name w:val="Footnote Text Char1"/>
    <w:uiPriority w:val="99"/>
    <w:locked/>
    <w:rsid w:val="005B4753"/>
    <w:rPr>
      <w:rFonts w:ascii="Amnesty Trade Gothic" w:eastAsia="SimSun" w:hAnsi="Amnesty Trade Gothic" w:cs="Times New Roman"/>
      <w:color w:val="000000"/>
      <w:sz w:val="16"/>
      <w:szCs w:val="24"/>
      <w:lang w:eastAsia="ar-SA"/>
    </w:rPr>
  </w:style>
  <w:style w:type="character" w:customStyle="1" w:styleId="st">
    <w:name w:val="st"/>
    <w:basedOn w:val="DefaultParagraphFont"/>
    <w:rsid w:val="00A842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92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image" Target="media/image3.png"/><Relationship Id="rId19" Type="http://schemas.openxmlformats.org/officeDocument/2006/relationships/footer" Target="footer4.xml"/><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endnotes.xml.rels><?xml version="1.0" encoding="UTF-8" standalone="yes"?>
<Relationships xmlns="http://schemas.openxmlformats.org/package/2006/relationships"><Relationship Id="rId8" Type="http://schemas.openxmlformats.org/officeDocument/2006/relationships/hyperlink" Target="http://www.sz.gov/cn/cn/xxgk/bmdt/20091111_1226070.htm" TargetMode="External"/><Relationship Id="rId13" Type="http://schemas.openxmlformats.org/officeDocument/2006/relationships/hyperlink" Target="http://www.hrichina.org/content/296" TargetMode="External"/><Relationship Id="rId18" Type="http://schemas.openxmlformats.org/officeDocument/2006/relationships/hyperlink" Target="http://europe.chinadaily.com.cn/china/2013-03/10/content_16294899.htm" TargetMode="External"/><Relationship Id="rId26" Type="http://schemas.openxmlformats.org/officeDocument/2006/relationships/hyperlink" Target="http://chrdnet.com/2013/10/deprivation-of-liberty-and-tortureother-mistreatment-of-human-rights-defenders-in-china-partial-data-updated-6302013/" TargetMode="External"/><Relationship Id="rId3" Type="http://schemas.openxmlformats.org/officeDocument/2006/relationships/hyperlink" Target="http://www.chinadaily.com.cn/china/2007-03/01/content_816358.htm" TargetMode="External"/><Relationship Id="rId21" Type="http://schemas.openxmlformats.org/officeDocument/2006/relationships/hyperlink" Target="http://www.minghui.org/mh/articles/2013/10/2/%E5%8A%9D%E5%96%84%E4%B9%8B%E5%BF%83%E5%8C%96%E9%A3%9E%E9%B8%BF-280262.html" TargetMode="External"/><Relationship Id="rId7" Type="http://schemas.openxmlformats.org/officeDocument/2006/relationships/hyperlink" Target="http://news.xinhuanet.com/english/2007-09/02/content_6647961.htm" TargetMode="External"/><Relationship Id="rId12" Type="http://schemas.openxmlformats.org/officeDocument/2006/relationships/hyperlink" Target="http://www.un.org/documents/ga/res/37/a37r194.htm" TargetMode="External"/><Relationship Id="rId17" Type="http://schemas.openxmlformats.org/officeDocument/2006/relationships/hyperlink" Target="http://gb.cri.cn/27824/2013/03/09/2625s4045730.htm" TargetMode="External"/><Relationship Id="rId25" Type="http://schemas.openxmlformats.org/officeDocument/2006/relationships/hyperlink" Target="http://www.rfa.org/english/news/china/plenum-11052013104702.html" TargetMode="External"/><Relationship Id="rId2" Type="http://schemas.openxmlformats.org/officeDocument/2006/relationships/hyperlink" Target="http://boxun.com/news/gb/china/2013/11/201311191217.shtml" TargetMode="External"/><Relationship Id="rId16" Type="http://schemas.openxmlformats.org/officeDocument/2006/relationships/hyperlink" Target="http://www.chinadaily.com.cn/china/2013npc/2013-03/17/content_16314566_5.htm" TargetMode="External"/><Relationship Id="rId20" Type="http://schemas.openxmlformats.org/officeDocument/2006/relationships/hyperlink" Target="http://news.sina.com.cn/w/2013-07-24/131327758538.shtml" TargetMode="External"/><Relationship Id="rId1" Type="http://schemas.openxmlformats.org/officeDocument/2006/relationships/hyperlink" Target="http://chinadigitaltimes.net/2013/01/xinhua-china-to-reform-labor-re-education-system/" TargetMode="External"/><Relationship Id="rId6" Type="http://schemas.openxmlformats.org/officeDocument/2006/relationships/hyperlink" Target="https://media.faluninfo.net/media/doc/2010/10/laodian-screen-1.jpg" TargetMode="External"/><Relationship Id="rId11" Type="http://schemas.openxmlformats.org/officeDocument/2006/relationships/hyperlink" Target="http://www.wma.net/en/30publications/10policies/c18/index.html" TargetMode="External"/><Relationship Id="rId24" Type="http://schemas.openxmlformats.org/officeDocument/2006/relationships/hyperlink" Target="http://chrdnet.com/2013/11/chrb-six-months-after-mental-health-law-implemented-involuntary-psychiatric-commitment-continues-118-13-2013/" TargetMode="External"/><Relationship Id="rId5" Type="http://schemas.openxmlformats.org/officeDocument/2006/relationships/hyperlink" Target="http://www.lensmagazine.com.cn/reporting/focus/7607.html" TargetMode="External"/><Relationship Id="rId15" Type="http://schemas.openxmlformats.org/officeDocument/2006/relationships/hyperlink" Target="http://news.sina.com.cn/c/2013-07-24/134027758730.shtml" TargetMode="External"/><Relationship Id="rId23" Type="http://schemas.openxmlformats.org/officeDocument/2006/relationships/hyperlink" Target="http://chrdnet.com/2013/11/chrb-lawyers-warn-against-other-forms-of-arbitrary-detention-to-replace-rtl-1114-1120-2013/" TargetMode="External"/><Relationship Id="rId10" Type="http://schemas.openxmlformats.org/officeDocument/2006/relationships/hyperlink" Target="http://www.npr.org/2013/02/22/172322275/ex-inmates-speak-out-about-labor-camps-as-china-considers-reforms" TargetMode="External"/><Relationship Id="rId19" Type="http://schemas.openxmlformats.org/officeDocument/2006/relationships/hyperlink" Target="http://news.sina.com.cn/c/2013-07-24/134027758730.shtml" TargetMode="External"/><Relationship Id="rId4" Type="http://schemas.openxmlformats.org/officeDocument/2006/relationships/hyperlink" Target="http://www.moj.gov.cn/ldjyglj/content/2011-07/07/content_2785241.htm?node=258" TargetMode="External"/><Relationship Id="rId9" Type="http://schemas.openxmlformats.org/officeDocument/2006/relationships/hyperlink" Target="http://www.moj.gov.cn/ldjyglj/content/2011-07/07/content_2785241.htm?node=258" TargetMode="External"/><Relationship Id="rId14" Type="http://schemas.openxmlformats.org/officeDocument/2006/relationships/hyperlink" Target="http://chinadigitaltimes.net/2013/01/xinhua-china-to-reform-labor-re-education-system/" TargetMode="External"/><Relationship Id="rId22" Type="http://schemas.openxmlformats.org/officeDocument/2006/relationships/hyperlink" Target="http://en.minghui.org/html/articles/2013/9/17/142065.htm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T:\10%20Shared%20Resources\IS%20document%20templates\REPORT\A4%20report%20v2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6CC42-2FE7-47A4-B23F-6EC458199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A4 report v2g.dot</Template>
  <TotalTime>17</TotalTime>
  <Pages>43</Pages>
  <Words>34439</Words>
  <Characters>2244</Characters>
  <Application>Microsoft Office Word</Application>
  <DocSecurity>0</DocSecurity>
  <Lines>18</Lines>
  <Paragraphs>73</Paragraphs>
  <ScaleCrop>false</ScaleCrop>
  <HeadingPairs>
    <vt:vector size="2" baseType="variant">
      <vt:variant>
        <vt:lpstr>Title</vt:lpstr>
      </vt:variant>
      <vt:variant>
        <vt:i4>1</vt:i4>
      </vt:variant>
    </vt:vector>
  </HeadingPairs>
  <TitlesOfParts>
    <vt:vector size="1" baseType="lpstr">
      <vt:lpstr/>
    </vt:vector>
  </TitlesOfParts>
  <Company>Amnesty International</Company>
  <LinksUpToDate>false</LinksUpToDate>
  <CharactersWithSpaces>36610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Anu Kultalahti</dc:creator>
  <cp:lastModifiedBy>Kitty</cp:lastModifiedBy>
  <cp:revision>7</cp:revision>
  <cp:lastPrinted>2013-12-16T05:06:00Z</cp:lastPrinted>
  <dcterms:created xsi:type="dcterms:W3CDTF">2013-12-16T05:01:00Z</dcterms:created>
  <dcterms:modified xsi:type="dcterms:W3CDTF">2013-12-16T05:22:00Z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ter">
    <vt:lpwstr>True</vt:lpwstr>
  </property>
  <property fmtid="{D5CDD505-2E9C-101B-9397-08002B2CF9AE}" pid="3" name="_MarkAsFinal">
    <vt:bool>true</vt:bool>
  </property>
</Properties>
</file>